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63A12" w14:textId="4910AC91" w:rsidR="00BD27AC" w:rsidRPr="00132E59" w:rsidRDefault="00590482" w:rsidP="009B16C8">
      <w:pPr>
        <w:jc w:val="center"/>
        <w:rPr>
          <w:sz w:val="28"/>
          <w:szCs w:val="28"/>
        </w:rPr>
      </w:pPr>
      <w:r w:rsidRPr="0056603A">
        <w:rPr>
          <w:sz w:val="28"/>
          <w:szCs w:val="28"/>
        </w:rPr>
        <w:t xml:space="preserve">Министерство образования </w:t>
      </w:r>
      <w:r w:rsidR="00BD27AC">
        <w:rPr>
          <w:sz w:val="28"/>
          <w:szCs w:val="28"/>
        </w:rPr>
        <w:t>Белгородской области</w:t>
      </w:r>
    </w:p>
    <w:p w14:paraId="19A46AAA" w14:textId="77777777" w:rsidR="009B16C8" w:rsidRDefault="00716244" w:rsidP="001D5F64">
      <w:pPr>
        <w:jc w:val="center"/>
        <w:rPr>
          <w:sz w:val="28"/>
          <w:szCs w:val="28"/>
        </w:rPr>
      </w:pPr>
      <w:r>
        <w:rPr>
          <w:sz w:val="28"/>
          <w:szCs w:val="28"/>
        </w:rPr>
        <w:t>Областное г</w:t>
      </w:r>
      <w:r w:rsidR="00BD27AC">
        <w:rPr>
          <w:sz w:val="28"/>
          <w:szCs w:val="28"/>
        </w:rPr>
        <w:t>осударственное автономное</w:t>
      </w:r>
      <w:r w:rsidR="00332B80">
        <w:rPr>
          <w:sz w:val="28"/>
          <w:szCs w:val="28"/>
        </w:rPr>
        <w:t xml:space="preserve"> </w:t>
      </w:r>
    </w:p>
    <w:p w14:paraId="14EE7818" w14:textId="1FB90FEB" w:rsidR="00BD27AC" w:rsidRPr="00A77D15" w:rsidRDefault="001D3054" w:rsidP="001D5F64">
      <w:pPr>
        <w:jc w:val="center"/>
        <w:rPr>
          <w:sz w:val="28"/>
          <w:szCs w:val="28"/>
        </w:rPr>
      </w:pPr>
      <w:r w:rsidRPr="00A77D15">
        <w:rPr>
          <w:sz w:val="28"/>
          <w:szCs w:val="28"/>
        </w:rPr>
        <w:t>профессионально</w:t>
      </w:r>
      <w:r>
        <w:rPr>
          <w:sz w:val="28"/>
          <w:szCs w:val="28"/>
        </w:rPr>
        <w:t>е</w:t>
      </w:r>
      <w:r w:rsidR="00BD27AC">
        <w:rPr>
          <w:sz w:val="28"/>
          <w:szCs w:val="28"/>
        </w:rPr>
        <w:t xml:space="preserve"> образовательное учреждение </w:t>
      </w:r>
    </w:p>
    <w:p w14:paraId="1B81E300" w14:textId="77777777" w:rsidR="00BD27AC" w:rsidRPr="00132E59" w:rsidRDefault="00BD27AC" w:rsidP="001D5F64">
      <w:pPr>
        <w:jc w:val="center"/>
        <w:rPr>
          <w:b/>
          <w:bCs/>
          <w:sz w:val="28"/>
          <w:szCs w:val="28"/>
        </w:rPr>
      </w:pPr>
      <w:r w:rsidRPr="00132E59">
        <w:rPr>
          <w:b/>
          <w:bCs/>
          <w:caps/>
          <w:sz w:val="28"/>
          <w:szCs w:val="28"/>
        </w:rPr>
        <w:t>«</w:t>
      </w:r>
      <w:r w:rsidR="00590482">
        <w:rPr>
          <w:b/>
          <w:bCs/>
          <w:sz w:val="28"/>
          <w:szCs w:val="28"/>
        </w:rPr>
        <w:t xml:space="preserve">Губкинский </w:t>
      </w:r>
      <w:r w:rsidR="001D3054">
        <w:rPr>
          <w:b/>
          <w:bCs/>
          <w:sz w:val="28"/>
          <w:szCs w:val="28"/>
        </w:rPr>
        <w:t>горно-</w:t>
      </w:r>
      <w:r>
        <w:rPr>
          <w:b/>
          <w:bCs/>
          <w:sz w:val="28"/>
          <w:szCs w:val="28"/>
        </w:rPr>
        <w:t xml:space="preserve">политехнический </w:t>
      </w:r>
      <w:r w:rsidR="009268EF">
        <w:rPr>
          <w:b/>
          <w:bCs/>
          <w:sz w:val="28"/>
          <w:szCs w:val="28"/>
        </w:rPr>
        <w:t>колледж</w:t>
      </w:r>
      <w:r w:rsidRPr="00132E59">
        <w:rPr>
          <w:b/>
          <w:bCs/>
          <w:sz w:val="28"/>
          <w:szCs w:val="28"/>
        </w:rPr>
        <w:t>»</w:t>
      </w:r>
    </w:p>
    <w:p w14:paraId="60EE25E7" w14:textId="77777777" w:rsidR="00BD27AC" w:rsidRDefault="00BD27AC" w:rsidP="001D5F64">
      <w:pPr>
        <w:jc w:val="center"/>
        <w:rPr>
          <w:bCs/>
          <w:sz w:val="28"/>
          <w:szCs w:val="28"/>
        </w:rPr>
      </w:pPr>
    </w:p>
    <w:p w14:paraId="2B3103E2" w14:textId="77777777" w:rsidR="00BD27AC" w:rsidRPr="00E54D98" w:rsidRDefault="00BD27AC" w:rsidP="001D5F64">
      <w:pPr>
        <w:suppressLineNumbers/>
        <w:rPr>
          <w:sz w:val="16"/>
          <w:szCs w:val="16"/>
        </w:rPr>
      </w:pPr>
    </w:p>
    <w:p w14:paraId="7DC8C0CA" w14:textId="77777777" w:rsidR="00BD27AC" w:rsidRPr="00E54D98" w:rsidRDefault="00BD27AC" w:rsidP="001D5F64">
      <w:pPr>
        <w:suppressLineNumbers/>
        <w:tabs>
          <w:tab w:val="left" w:pos="7350"/>
        </w:tabs>
        <w:rPr>
          <w:sz w:val="16"/>
          <w:szCs w:val="16"/>
        </w:rPr>
      </w:pPr>
    </w:p>
    <w:p w14:paraId="1998EEA9" w14:textId="77777777" w:rsidR="00BD27AC" w:rsidRPr="00E54D98" w:rsidRDefault="00BD27AC" w:rsidP="001D5F64">
      <w:pPr>
        <w:jc w:val="center"/>
        <w:rPr>
          <w:sz w:val="16"/>
          <w:szCs w:val="16"/>
        </w:rPr>
      </w:pPr>
    </w:p>
    <w:p w14:paraId="1B0884D1" w14:textId="77777777" w:rsidR="00BD27AC" w:rsidRPr="000D4103" w:rsidRDefault="00BD27AC" w:rsidP="001D5F64">
      <w:pPr>
        <w:keepNext/>
        <w:keepLines/>
        <w:suppressLineNumbers/>
        <w:suppressAutoHyphens/>
        <w:spacing w:line="360" w:lineRule="auto"/>
        <w:jc w:val="center"/>
        <w:rPr>
          <w:b/>
          <w:sz w:val="48"/>
          <w:szCs w:val="48"/>
          <w:lang w:eastAsia="ru-RU"/>
        </w:rPr>
      </w:pPr>
      <w:r w:rsidRPr="000D4103">
        <w:rPr>
          <w:b/>
          <w:sz w:val="48"/>
          <w:szCs w:val="48"/>
          <w:lang w:eastAsia="ru-RU"/>
        </w:rPr>
        <w:t>Комплект</w:t>
      </w:r>
    </w:p>
    <w:p w14:paraId="30DBFAFA" w14:textId="77777777" w:rsidR="00BD27AC" w:rsidRPr="000D4103" w:rsidRDefault="00BD27AC" w:rsidP="001D5F64">
      <w:pPr>
        <w:keepNext/>
        <w:keepLines/>
        <w:suppressLineNumbers/>
        <w:suppressAutoHyphens/>
        <w:spacing w:line="360" w:lineRule="auto"/>
        <w:jc w:val="center"/>
        <w:rPr>
          <w:b/>
          <w:sz w:val="48"/>
          <w:szCs w:val="48"/>
          <w:lang w:eastAsia="ru-RU"/>
        </w:rPr>
      </w:pPr>
      <w:r w:rsidRPr="000D4103">
        <w:rPr>
          <w:b/>
          <w:sz w:val="48"/>
          <w:szCs w:val="48"/>
          <w:lang w:eastAsia="ru-RU"/>
        </w:rPr>
        <w:t xml:space="preserve">контрольно-оценочных оценочных средств </w:t>
      </w:r>
    </w:p>
    <w:p w14:paraId="02381361" w14:textId="77777777" w:rsidR="00BD27AC" w:rsidRPr="000D4103" w:rsidRDefault="00BD27AC" w:rsidP="001D5F64">
      <w:pPr>
        <w:keepNext/>
        <w:keepLines/>
        <w:suppressLineNumbers/>
        <w:suppressAutoHyphens/>
        <w:spacing w:line="360" w:lineRule="auto"/>
        <w:jc w:val="center"/>
        <w:rPr>
          <w:b/>
          <w:i/>
          <w:sz w:val="48"/>
          <w:szCs w:val="48"/>
          <w:lang w:eastAsia="ru-RU"/>
        </w:rPr>
      </w:pPr>
      <w:r>
        <w:rPr>
          <w:b/>
          <w:sz w:val="48"/>
          <w:szCs w:val="48"/>
          <w:lang w:eastAsia="ru-RU"/>
        </w:rPr>
        <w:t xml:space="preserve">по </w:t>
      </w:r>
      <w:r w:rsidRPr="000D4103">
        <w:rPr>
          <w:b/>
          <w:sz w:val="48"/>
          <w:szCs w:val="48"/>
          <w:lang w:eastAsia="ru-RU"/>
        </w:rPr>
        <w:t>учебной дисциплин</w:t>
      </w:r>
      <w:r>
        <w:rPr>
          <w:b/>
          <w:sz w:val="48"/>
          <w:szCs w:val="48"/>
          <w:lang w:eastAsia="ru-RU"/>
        </w:rPr>
        <w:t>е</w:t>
      </w:r>
    </w:p>
    <w:p w14:paraId="3C4C1973" w14:textId="05F71981" w:rsidR="00BD27AC" w:rsidRPr="00C12609" w:rsidRDefault="00BD27AC" w:rsidP="001D5F64">
      <w:pPr>
        <w:keepNext/>
        <w:keepLines/>
        <w:suppressLineNumbers/>
        <w:suppressAutoHyphens/>
        <w:jc w:val="center"/>
        <w:rPr>
          <w:b/>
          <w:i/>
          <w:sz w:val="36"/>
          <w:szCs w:val="36"/>
          <w:vertAlign w:val="superscript"/>
          <w:lang w:eastAsia="ru-RU"/>
        </w:rPr>
      </w:pPr>
      <w:r w:rsidRPr="00C12609">
        <w:rPr>
          <w:b/>
          <w:sz w:val="36"/>
          <w:szCs w:val="36"/>
          <w:lang w:eastAsia="ru-RU"/>
        </w:rPr>
        <w:t xml:space="preserve"> «</w:t>
      </w:r>
      <w:r>
        <w:rPr>
          <w:b/>
          <w:sz w:val="36"/>
          <w:szCs w:val="36"/>
          <w:lang w:eastAsia="ru-RU"/>
        </w:rPr>
        <w:t>Охрана труда</w:t>
      </w:r>
      <w:r w:rsidR="009B16C8">
        <w:rPr>
          <w:b/>
          <w:sz w:val="36"/>
          <w:szCs w:val="36"/>
          <w:lang w:eastAsia="ru-RU"/>
        </w:rPr>
        <w:t xml:space="preserve"> и бережливое производство</w:t>
      </w:r>
      <w:r w:rsidRPr="00C12609">
        <w:rPr>
          <w:b/>
          <w:sz w:val="36"/>
          <w:szCs w:val="36"/>
          <w:lang w:eastAsia="ru-RU"/>
        </w:rPr>
        <w:t>»</w:t>
      </w:r>
    </w:p>
    <w:p w14:paraId="4E7926DF" w14:textId="77777777" w:rsidR="00BD27AC" w:rsidRDefault="00BD27AC" w:rsidP="001D5F64">
      <w:pPr>
        <w:keepNext/>
        <w:keepLines/>
        <w:suppressLineNumbers/>
        <w:suppressAutoHyphens/>
        <w:spacing w:line="360" w:lineRule="auto"/>
        <w:jc w:val="center"/>
        <w:rPr>
          <w:sz w:val="28"/>
          <w:szCs w:val="28"/>
          <w:lang w:eastAsia="ru-RU"/>
        </w:rPr>
      </w:pPr>
    </w:p>
    <w:p w14:paraId="18D51E8B" w14:textId="77777777" w:rsidR="00BD27AC" w:rsidRDefault="00BD27AC" w:rsidP="001D5F64">
      <w:pPr>
        <w:keepNext/>
        <w:keepLines/>
        <w:suppressLineNumbers/>
        <w:suppressAutoHyphens/>
        <w:spacing w:line="276" w:lineRule="auto"/>
        <w:jc w:val="center"/>
        <w:rPr>
          <w:sz w:val="28"/>
          <w:szCs w:val="28"/>
          <w:lang w:eastAsia="ru-RU"/>
        </w:rPr>
      </w:pPr>
    </w:p>
    <w:p w14:paraId="430172B1" w14:textId="77777777" w:rsidR="00D516C7" w:rsidRPr="00D516C7" w:rsidRDefault="00D516C7" w:rsidP="00D516C7">
      <w:pPr>
        <w:jc w:val="center"/>
        <w:rPr>
          <w:i/>
          <w:sz w:val="32"/>
          <w:szCs w:val="28"/>
          <w:lang w:eastAsia="ru-RU"/>
        </w:rPr>
      </w:pPr>
      <w:r w:rsidRPr="00D516C7">
        <w:rPr>
          <w:i/>
          <w:sz w:val="32"/>
          <w:szCs w:val="28"/>
          <w:lang w:eastAsia="ru-RU"/>
        </w:rPr>
        <w:t>для специальности среднего профессионального образования</w:t>
      </w:r>
    </w:p>
    <w:p w14:paraId="2999D2FC" w14:textId="77777777" w:rsidR="00D516C7" w:rsidRPr="00D516C7" w:rsidRDefault="00D516C7" w:rsidP="00D516C7">
      <w:pPr>
        <w:rPr>
          <w:i/>
          <w:sz w:val="32"/>
          <w:szCs w:val="28"/>
          <w:lang w:eastAsia="ru-RU"/>
        </w:rPr>
      </w:pPr>
    </w:p>
    <w:p w14:paraId="0D3FC97E" w14:textId="0F8041E7" w:rsidR="00D516C7" w:rsidRPr="00D516C7" w:rsidRDefault="009B16C8" w:rsidP="00D516C7">
      <w:pPr>
        <w:jc w:val="center"/>
        <w:rPr>
          <w:i/>
          <w:sz w:val="32"/>
          <w:szCs w:val="28"/>
          <w:lang w:eastAsia="ru-RU"/>
        </w:rPr>
      </w:pPr>
      <w:r>
        <w:rPr>
          <w:i/>
          <w:sz w:val="32"/>
          <w:szCs w:val="28"/>
          <w:lang w:eastAsia="ru-RU"/>
        </w:rPr>
        <w:t>22.02.09</w:t>
      </w:r>
      <w:r w:rsidR="00D516C7" w:rsidRPr="00D516C7">
        <w:rPr>
          <w:i/>
          <w:sz w:val="32"/>
          <w:szCs w:val="28"/>
          <w:lang w:eastAsia="ru-RU"/>
        </w:rPr>
        <w:t xml:space="preserve"> «</w:t>
      </w:r>
      <w:r>
        <w:rPr>
          <w:i/>
          <w:sz w:val="32"/>
          <w:szCs w:val="28"/>
          <w:lang w:eastAsia="ru-RU"/>
        </w:rPr>
        <w:t>Металлургия черных металлов</w:t>
      </w:r>
      <w:r w:rsidR="00D516C7" w:rsidRPr="00D516C7">
        <w:rPr>
          <w:i/>
          <w:sz w:val="32"/>
          <w:szCs w:val="28"/>
          <w:lang w:eastAsia="ru-RU"/>
        </w:rPr>
        <w:t>»</w:t>
      </w:r>
    </w:p>
    <w:p w14:paraId="6321A63C" w14:textId="77777777" w:rsidR="00BD27AC" w:rsidRDefault="00BD27AC" w:rsidP="001D5F64">
      <w:pPr>
        <w:rPr>
          <w:sz w:val="28"/>
          <w:szCs w:val="28"/>
        </w:rPr>
      </w:pPr>
    </w:p>
    <w:p w14:paraId="1CF3463B" w14:textId="77777777" w:rsidR="00BD27AC" w:rsidRDefault="00BD27AC" w:rsidP="001D5F64">
      <w:pPr>
        <w:rPr>
          <w:sz w:val="28"/>
          <w:szCs w:val="28"/>
        </w:rPr>
      </w:pPr>
    </w:p>
    <w:p w14:paraId="3BDA17A1" w14:textId="77777777" w:rsidR="00BD27AC" w:rsidRDefault="00BD27AC" w:rsidP="001D5F64">
      <w:pPr>
        <w:rPr>
          <w:sz w:val="28"/>
          <w:szCs w:val="28"/>
        </w:rPr>
      </w:pPr>
    </w:p>
    <w:p w14:paraId="38C95F4B" w14:textId="77777777" w:rsidR="00BD27AC" w:rsidRDefault="00BD27AC" w:rsidP="001D5F64">
      <w:pPr>
        <w:rPr>
          <w:sz w:val="28"/>
          <w:szCs w:val="28"/>
        </w:rPr>
      </w:pPr>
    </w:p>
    <w:p w14:paraId="205997FD" w14:textId="77777777" w:rsidR="00BD27AC" w:rsidRDefault="00BD27AC" w:rsidP="001D5F64">
      <w:pPr>
        <w:rPr>
          <w:sz w:val="28"/>
          <w:szCs w:val="28"/>
        </w:rPr>
      </w:pPr>
    </w:p>
    <w:p w14:paraId="28289349" w14:textId="77777777" w:rsidR="00BD27AC" w:rsidRDefault="00BD27AC" w:rsidP="001D5F64">
      <w:pPr>
        <w:rPr>
          <w:sz w:val="28"/>
          <w:szCs w:val="28"/>
        </w:rPr>
      </w:pPr>
    </w:p>
    <w:p w14:paraId="37A73136" w14:textId="77777777" w:rsidR="00BD27AC" w:rsidRDefault="00BD27AC" w:rsidP="001D5F64">
      <w:pPr>
        <w:rPr>
          <w:sz w:val="28"/>
          <w:szCs w:val="28"/>
        </w:rPr>
      </w:pPr>
    </w:p>
    <w:p w14:paraId="2417A85B" w14:textId="77777777" w:rsidR="00BD27AC" w:rsidRDefault="00BD27AC" w:rsidP="001D5F64">
      <w:pPr>
        <w:rPr>
          <w:sz w:val="28"/>
          <w:szCs w:val="28"/>
        </w:rPr>
      </w:pPr>
    </w:p>
    <w:p w14:paraId="3AA26654" w14:textId="77777777" w:rsidR="00BD27AC" w:rsidRDefault="00BD27AC" w:rsidP="001D5F64">
      <w:pPr>
        <w:rPr>
          <w:sz w:val="28"/>
          <w:szCs w:val="28"/>
        </w:rPr>
      </w:pPr>
    </w:p>
    <w:p w14:paraId="033C71FF" w14:textId="77777777" w:rsidR="00BD27AC" w:rsidRDefault="00BD27AC" w:rsidP="001D5F64">
      <w:pPr>
        <w:jc w:val="center"/>
        <w:rPr>
          <w:sz w:val="28"/>
          <w:szCs w:val="28"/>
        </w:rPr>
      </w:pPr>
    </w:p>
    <w:p w14:paraId="40EDF012" w14:textId="77777777" w:rsidR="00BD27AC" w:rsidRDefault="00BD27AC" w:rsidP="001D5F64">
      <w:pPr>
        <w:jc w:val="center"/>
        <w:rPr>
          <w:sz w:val="28"/>
          <w:szCs w:val="28"/>
        </w:rPr>
      </w:pPr>
    </w:p>
    <w:p w14:paraId="031FB15F" w14:textId="77777777" w:rsidR="00BD27AC" w:rsidRDefault="00BD27AC" w:rsidP="001D5F64">
      <w:pPr>
        <w:jc w:val="center"/>
        <w:rPr>
          <w:sz w:val="28"/>
          <w:szCs w:val="28"/>
        </w:rPr>
      </w:pPr>
    </w:p>
    <w:p w14:paraId="71E430EC" w14:textId="77777777" w:rsidR="00332B80" w:rsidRDefault="00332B80" w:rsidP="001D5F64">
      <w:pPr>
        <w:jc w:val="center"/>
        <w:rPr>
          <w:sz w:val="28"/>
          <w:szCs w:val="28"/>
        </w:rPr>
      </w:pPr>
    </w:p>
    <w:p w14:paraId="5A35BC68" w14:textId="77777777" w:rsidR="00EE41B2" w:rsidRDefault="00EE41B2" w:rsidP="001D5F64">
      <w:pPr>
        <w:jc w:val="center"/>
        <w:rPr>
          <w:sz w:val="28"/>
          <w:szCs w:val="28"/>
        </w:rPr>
      </w:pPr>
    </w:p>
    <w:p w14:paraId="5A89B720" w14:textId="77777777" w:rsidR="00EE41B2" w:rsidRDefault="00EE41B2" w:rsidP="001D5F64">
      <w:pPr>
        <w:jc w:val="center"/>
        <w:rPr>
          <w:sz w:val="28"/>
          <w:szCs w:val="28"/>
        </w:rPr>
      </w:pPr>
    </w:p>
    <w:p w14:paraId="70431C31" w14:textId="5C55C69D" w:rsidR="00BC5291" w:rsidRDefault="00BD27AC" w:rsidP="001D5F64">
      <w:pPr>
        <w:jc w:val="center"/>
        <w:rPr>
          <w:sz w:val="28"/>
          <w:szCs w:val="28"/>
        </w:rPr>
      </w:pPr>
      <w:r>
        <w:rPr>
          <w:sz w:val="28"/>
          <w:szCs w:val="28"/>
        </w:rPr>
        <w:t>Губкин</w:t>
      </w:r>
      <w:r w:rsidR="00716244">
        <w:rPr>
          <w:sz w:val="28"/>
          <w:szCs w:val="28"/>
        </w:rPr>
        <w:t>,</w:t>
      </w:r>
      <w:r>
        <w:rPr>
          <w:sz w:val="28"/>
          <w:szCs w:val="28"/>
        </w:rPr>
        <w:t xml:space="preserve"> 20</w:t>
      </w:r>
      <w:r w:rsidR="00332B80">
        <w:rPr>
          <w:sz w:val="28"/>
          <w:szCs w:val="28"/>
        </w:rPr>
        <w:t>2</w:t>
      </w:r>
      <w:r w:rsidR="009B16C8">
        <w:rPr>
          <w:sz w:val="28"/>
          <w:szCs w:val="28"/>
        </w:rPr>
        <w:t>6</w:t>
      </w:r>
      <w:r w:rsidR="00332B80">
        <w:rPr>
          <w:sz w:val="28"/>
          <w:szCs w:val="28"/>
        </w:rPr>
        <w:t>г</w:t>
      </w:r>
    </w:p>
    <w:p w14:paraId="599D6E46" w14:textId="77777777" w:rsidR="00BD27AC" w:rsidRDefault="00BC5291" w:rsidP="001D5F64">
      <w:pPr>
        <w:jc w:val="center"/>
        <w:rPr>
          <w:sz w:val="28"/>
          <w:szCs w:val="28"/>
        </w:rPr>
      </w:pPr>
      <w:r>
        <w:rPr>
          <w:sz w:val="28"/>
          <w:szCs w:val="28"/>
        </w:rPr>
        <w:br w:type="page"/>
      </w:r>
    </w:p>
    <w:p w14:paraId="079C519E" w14:textId="77777777" w:rsidR="009268EF" w:rsidRPr="009F14B9" w:rsidRDefault="009268EF" w:rsidP="001D5F64">
      <w:pPr>
        <w:jc w:val="center"/>
        <w:rPr>
          <w:sz w:val="28"/>
          <w:szCs w:val="28"/>
        </w:rPr>
      </w:pPr>
    </w:p>
    <w:p w14:paraId="7EB09938" w14:textId="77777777" w:rsidR="009F14B9" w:rsidRDefault="009F14B9" w:rsidP="009F14B9">
      <w:pPr>
        <w:rPr>
          <w:rFonts w:eastAsia="Calibri"/>
          <w:lang w:eastAsia="ru-RU"/>
        </w:rPr>
      </w:pPr>
    </w:p>
    <w:p w14:paraId="57F2FB7E" w14:textId="77777777" w:rsidR="009F14B9" w:rsidRDefault="009F14B9" w:rsidP="009F14B9">
      <w:pPr>
        <w:rPr>
          <w:lang w:eastAsia="ru-RU"/>
        </w:rPr>
      </w:pPr>
    </w:p>
    <w:p w14:paraId="1FA6FE3F" w14:textId="77777777" w:rsidR="00BC5291" w:rsidRDefault="00BC5291" w:rsidP="009F14B9">
      <w:pPr>
        <w:rPr>
          <w:sz w:val="24"/>
          <w:szCs w:val="24"/>
          <w:lang w:eastAsia="ru-RU"/>
        </w:rPr>
      </w:pPr>
    </w:p>
    <w:p w14:paraId="647478D2" w14:textId="77777777" w:rsidR="00BC5291" w:rsidRDefault="00BC5291" w:rsidP="009F14B9">
      <w:pPr>
        <w:rPr>
          <w:sz w:val="24"/>
          <w:szCs w:val="24"/>
          <w:lang w:eastAsia="ru-RU"/>
        </w:rPr>
      </w:pPr>
    </w:p>
    <w:p w14:paraId="634C0A7F" w14:textId="77777777" w:rsidR="00BC5291" w:rsidRDefault="00BC5291" w:rsidP="009F14B9">
      <w:pPr>
        <w:rPr>
          <w:sz w:val="24"/>
          <w:szCs w:val="24"/>
          <w:lang w:eastAsia="ru-RU"/>
        </w:rPr>
      </w:pPr>
    </w:p>
    <w:p w14:paraId="773B8DCA" w14:textId="77777777" w:rsidR="00BC5291" w:rsidRDefault="00BC5291" w:rsidP="009F14B9">
      <w:pPr>
        <w:rPr>
          <w:sz w:val="24"/>
          <w:szCs w:val="24"/>
          <w:lang w:eastAsia="ru-RU"/>
        </w:rPr>
      </w:pPr>
    </w:p>
    <w:p w14:paraId="42BB6E8D" w14:textId="77777777" w:rsidR="00BC5291" w:rsidRDefault="00BC5291" w:rsidP="009F14B9">
      <w:pPr>
        <w:rPr>
          <w:sz w:val="24"/>
          <w:szCs w:val="24"/>
          <w:lang w:eastAsia="ru-RU"/>
        </w:rPr>
      </w:pPr>
    </w:p>
    <w:p w14:paraId="2B8CEDEB" w14:textId="77777777" w:rsidR="009F14B9" w:rsidRDefault="009F14B9" w:rsidP="009F14B9">
      <w:pPr>
        <w:rPr>
          <w:sz w:val="24"/>
          <w:szCs w:val="24"/>
          <w:lang w:eastAsia="ru-RU"/>
        </w:rPr>
      </w:pPr>
      <w:r>
        <w:rPr>
          <w:sz w:val="24"/>
          <w:szCs w:val="24"/>
          <w:lang w:eastAsia="ru-RU"/>
        </w:rPr>
        <w:t>Составитель:</w:t>
      </w:r>
    </w:p>
    <w:p w14:paraId="589009EA" w14:textId="77777777" w:rsidR="009F14B9" w:rsidRDefault="009F14B9" w:rsidP="009F14B9">
      <w:pPr>
        <w:rPr>
          <w:sz w:val="24"/>
          <w:szCs w:val="24"/>
          <w:lang w:eastAsia="ru-RU"/>
        </w:rPr>
      </w:pPr>
      <w:r>
        <w:rPr>
          <w:sz w:val="24"/>
          <w:szCs w:val="24"/>
          <w:lang w:eastAsia="ru-RU"/>
        </w:rPr>
        <w:t>Новикова Л. А.,  преподаватель охраны труда</w:t>
      </w:r>
    </w:p>
    <w:p w14:paraId="28D94308" w14:textId="77777777" w:rsidR="009F14B9" w:rsidRPr="009F14B9" w:rsidRDefault="009F14B9" w:rsidP="001D5F64">
      <w:pPr>
        <w:jc w:val="center"/>
        <w:rPr>
          <w:sz w:val="28"/>
          <w:szCs w:val="28"/>
        </w:rPr>
      </w:pPr>
    </w:p>
    <w:p w14:paraId="31ED4866" w14:textId="77777777" w:rsidR="00BD27AC" w:rsidRPr="00242920" w:rsidRDefault="00BD27AC" w:rsidP="001D5F64">
      <w:pPr>
        <w:keepNext/>
        <w:keepLines/>
        <w:suppressLineNumbers/>
        <w:suppressAutoHyphens/>
        <w:spacing w:line="360" w:lineRule="auto"/>
        <w:rPr>
          <w:b/>
          <w:sz w:val="28"/>
          <w:szCs w:val="28"/>
          <w:lang w:eastAsia="ru-RU"/>
        </w:rPr>
      </w:pPr>
      <w:r>
        <w:rPr>
          <w:sz w:val="28"/>
          <w:szCs w:val="28"/>
        </w:rPr>
        <w:br w:type="page"/>
      </w:r>
      <w:r>
        <w:rPr>
          <w:b/>
          <w:sz w:val="24"/>
          <w:szCs w:val="24"/>
          <w:lang w:eastAsia="ru-RU"/>
        </w:rPr>
        <w:lastRenderedPageBreak/>
        <w:t>1.</w:t>
      </w:r>
      <w:r w:rsidRPr="00242920">
        <w:rPr>
          <w:b/>
          <w:sz w:val="28"/>
          <w:szCs w:val="28"/>
          <w:lang w:eastAsia="ru-RU"/>
        </w:rPr>
        <w:t xml:space="preserve"> Общие положения</w:t>
      </w:r>
    </w:p>
    <w:p w14:paraId="76FF3742" w14:textId="50EFC2D1" w:rsidR="00BD27AC" w:rsidRPr="00A444AF" w:rsidRDefault="00BD27AC" w:rsidP="001D5F64">
      <w:pPr>
        <w:keepNext/>
        <w:keepLines/>
        <w:suppressLineNumbers/>
        <w:suppressAutoHyphens/>
        <w:spacing w:line="276" w:lineRule="auto"/>
        <w:jc w:val="both"/>
        <w:rPr>
          <w:b/>
          <w:i/>
          <w:sz w:val="36"/>
          <w:szCs w:val="36"/>
          <w:vertAlign w:val="superscript"/>
          <w:lang w:eastAsia="ru-RU"/>
        </w:rPr>
      </w:pPr>
      <w:r>
        <w:rPr>
          <w:sz w:val="28"/>
          <w:szCs w:val="28"/>
          <w:lang w:eastAsia="ru-RU"/>
        </w:rPr>
        <w:tab/>
        <w:t>Контрольно-оценочные</w:t>
      </w:r>
      <w:r w:rsidRPr="00242920">
        <w:rPr>
          <w:sz w:val="28"/>
          <w:szCs w:val="28"/>
          <w:lang w:eastAsia="ru-RU"/>
        </w:rPr>
        <w:t xml:space="preserve"> средств</w:t>
      </w:r>
      <w:r>
        <w:rPr>
          <w:sz w:val="28"/>
          <w:szCs w:val="28"/>
          <w:lang w:eastAsia="ru-RU"/>
        </w:rPr>
        <w:t>а</w:t>
      </w:r>
      <w:r w:rsidRPr="00242920">
        <w:rPr>
          <w:sz w:val="28"/>
          <w:szCs w:val="28"/>
          <w:lang w:eastAsia="ru-RU"/>
        </w:rPr>
        <w:t xml:space="preserve"> (КОС) предназначен</w:t>
      </w:r>
      <w:r>
        <w:rPr>
          <w:sz w:val="28"/>
          <w:szCs w:val="28"/>
          <w:lang w:eastAsia="ru-RU"/>
        </w:rPr>
        <w:t>ы</w:t>
      </w:r>
      <w:r w:rsidRPr="00242920">
        <w:rPr>
          <w:sz w:val="28"/>
          <w:szCs w:val="28"/>
          <w:lang w:eastAsia="ru-RU"/>
        </w:rPr>
        <w:t xml:space="preserve"> для контроля и оценки образовательных достижений обучающихся, освоивших программу </w:t>
      </w:r>
      <w:r>
        <w:rPr>
          <w:sz w:val="28"/>
          <w:szCs w:val="28"/>
          <w:lang w:eastAsia="ru-RU"/>
        </w:rPr>
        <w:t xml:space="preserve">учебной </w:t>
      </w:r>
      <w:r w:rsidRPr="005855FF">
        <w:rPr>
          <w:sz w:val="28"/>
          <w:szCs w:val="28"/>
          <w:lang w:eastAsia="ru-RU"/>
        </w:rPr>
        <w:t xml:space="preserve">дисциплины </w:t>
      </w:r>
      <w:r w:rsidRPr="00F109CE">
        <w:rPr>
          <w:b/>
          <w:sz w:val="28"/>
          <w:szCs w:val="28"/>
          <w:lang w:eastAsia="ru-RU"/>
        </w:rPr>
        <w:t>«</w:t>
      </w:r>
      <w:r>
        <w:rPr>
          <w:b/>
          <w:sz w:val="28"/>
          <w:szCs w:val="28"/>
          <w:lang w:eastAsia="ru-RU"/>
        </w:rPr>
        <w:t>Охрана труда</w:t>
      </w:r>
      <w:r w:rsidR="009B16C8">
        <w:rPr>
          <w:b/>
          <w:sz w:val="28"/>
          <w:szCs w:val="28"/>
          <w:lang w:eastAsia="ru-RU"/>
        </w:rPr>
        <w:t xml:space="preserve"> и бережливое производство</w:t>
      </w:r>
      <w:r w:rsidRPr="00F109CE">
        <w:rPr>
          <w:b/>
          <w:sz w:val="28"/>
          <w:szCs w:val="28"/>
          <w:lang w:eastAsia="ru-RU"/>
        </w:rPr>
        <w:t>»</w:t>
      </w:r>
    </w:p>
    <w:p w14:paraId="37F7E6BF" w14:textId="77777777" w:rsidR="00BD27AC" w:rsidRPr="00242920" w:rsidRDefault="00BD27AC" w:rsidP="001D5F64">
      <w:pPr>
        <w:keepNext/>
        <w:keepLines/>
        <w:suppressLineNumbers/>
        <w:suppressAutoHyphens/>
        <w:spacing w:line="276" w:lineRule="auto"/>
        <w:ind w:firstLine="709"/>
        <w:jc w:val="both"/>
        <w:rPr>
          <w:sz w:val="28"/>
          <w:szCs w:val="28"/>
          <w:lang w:eastAsia="ru-RU"/>
        </w:rPr>
      </w:pPr>
      <w:r>
        <w:rPr>
          <w:sz w:val="28"/>
          <w:szCs w:val="28"/>
          <w:lang w:eastAsia="ru-RU"/>
        </w:rPr>
        <w:t>КОС включаю</w:t>
      </w:r>
      <w:r w:rsidRPr="00242920">
        <w:rPr>
          <w:sz w:val="28"/>
          <w:szCs w:val="28"/>
          <w:lang w:eastAsia="ru-RU"/>
        </w:rPr>
        <w:t>т контрольные материалы для проведения текущего контроля и промежуточной аттестации в форме</w:t>
      </w:r>
      <w:r w:rsidR="00332B80">
        <w:rPr>
          <w:sz w:val="28"/>
          <w:szCs w:val="28"/>
          <w:lang w:eastAsia="ru-RU"/>
        </w:rPr>
        <w:t xml:space="preserve"> </w:t>
      </w:r>
      <w:r w:rsidR="009A1406" w:rsidRPr="009A1406">
        <w:rPr>
          <w:sz w:val="28"/>
          <w:szCs w:val="28"/>
          <w:lang w:eastAsia="ru-RU"/>
        </w:rPr>
        <w:t>дифференцированного зачета</w:t>
      </w:r>
      <w:r w:rsidRPr="009A1406">
        <w:rPr>
          <w:sz w:val="28"/>
          <w:szCs w:val="28"/>
          <w:lang w:eastAsia="ru-RU"/>
        </w:rPr>
        <w:t>.</w:t>
      </w:r>
    </w:p>
    <w:p w14:paraId="3C5C0C52" w14:textId="77777777" w:rsidR="00BD27AC" w:rsidRPr="00242920" w:rsidRDefault="00BD27AC" w:rsidP="001D5F64">
      <w:pPr>
        <w:keepNext/>
        <w:keepLines/>
        <w:suppressLineNumbers/>
        <w:suppressAutoHyphens/>
        <w:spacing w:line="276" w:lineRule="auto"/>
        <w:ind w:firstLine="709"/>
        <w:jc w:val="both"/>
        <w:rPr>
          <w:sz w:val="28"/>
          <w:szCs w:val="28"/>
          <w:lang w:eastAsia="ru-RU"/>
        </w:rPr>
      </w:pPr>
      <w:r>
        <w:rPr>
          <w:sz w:val="28"/>
          <w:szCs w:val="28"/>
          <w:lang w:eastAsia="ru-RU"/>
        </w:rPr>
        <w:t>КОС разработаны</w:t>
      </w:r>
      <w:r w:rsidRPr="00242920">
        <w:rPr>
          <w:sz w:val="28"/>
          <w:szCs w:val="28"/>
          <w:lang w:eastAsia="ru-RU"/>
        </w:rPr>
        <w:t xml:space="preserve"> на основании положений:</w:t>
      </w:r>
    </w:p>
    <w:p w14:paraId="325184F3" w14:textId="77777777" w:rsidR="00BD27AC" w:rsidRDefault="00BD27AC" w:rsidP="001D5F64">
      <w:pPr>
        <w:keepNext/>
        <w:keepLines/>
        <w:suppressLineNumbers/>
        <w:suppressAutoHyphens/>
        <w:spacing w:line="276" w:lineRule="auto"/>
        <w:jc w:val="both"/>
        <w:rPr>
          <w:bCs/>
          <w:color w:val="000000"/>
          <w:spacing w:val="-2"/>
          <w:sz w:val="28"/>
          <w:szCs w:val="28"/>
        </w:rPr>
      </w:pPr>
      <w:r w:rsidRPr="00242920">
        <w:rPr>
          <w:sz w:val="28"/>
          <w:szCs w:val="28"/>
          <w:lang w:eastAsia="ru-RU"/>
        </w:rPr>
        <w:t xml:space="preserve">основной профессиональной образовательной программы </w:t>
      </w:r>
      <w:r>
        <w:rPr>
          <w:sz w:val="28"/>
          <w:szCs w:val="28"/>
          <w:lang w:eastAsia="ru-RU"/>
        </w:rPr>
        <w:t xml:space="preserve">по всем </w:t>
      </w:r>
      <w:r w:rsidRPr="00936539">
        <w:rPr>
          <w:color w:val="000000"/>
          <w:sz w:val="28"/>
          <w:szCs w:val="28"/>
          <w:lang w:eastAsia="ru-RU"/>
        </w:rPr>
        <w:t>специальностям</w:t>
      </w:r>
    </w:p>
    <w:p w14:paraId="7C662BFA" w14:textId="2E68C8E9" w:rsidR="00BD27AC" w:rsidRPr="00F109CE" w:rsidRDefault="00BD27AC" w:rsidP="001D5F64">
      <w:pPr>
        <w:keepNext/>
        <w:keepLines/>
        <w:suppressLineNumbers/>
        <w:suppressAutoHyphens/>
        <w:spacing w:line="276" w:lineRule="auto"/>
        <w:jc w:val="both"/>
        <w:rPr>
          <w:i/>
          <w:sz w:val="36"/>
          <w:szCs w:val="36"/>
          <w:vertAlign w:val="superscript"/>
          <w:lang w:eastAsia="ru-RU"/>
        </w:rPr>
      </w:pPr>
      <w:r w:rsidRPr="00242920">
        <w:rPr>
          <w:sz w:val="28"/>
          <w:szCs w:val="28"/>
          <w:lang w:eastAsia="ru-RU"/>
        </w:rPr>
        <w:t xml:space="preserve">программы </w:t>
      </w:r>
      <w:r w:rsidRPr="00154924">
        <w:rPr>
          <w:sz w:val="28"/>
          <w:szCs w:val="28"/>
          <w:lang w:eastAsia="ru-RU"/>
        </w:rPr>
        <w:t>учебной дисциплины</w:t>
      </w:r>
      <w:r w:rsidR="00544711">
        <w:rPr>
          <w:sz w:val="28"/>
          <w:szCs w:val="28"/>
          <w:lang w:eastAsia="ru-RU"/>
        </w:rPr>
        <w:t xml:space="preserve"> </w:t>
      </w:r>
      <w:r w:rsidRPr="00F109CE">
        <w:rPr>
          <w:sz w:val="28"/>
          <w:szCs w:val="28"/>
          <w:lang w:eastAsia="ru-RU"/>
        </w:rPr>
        <w:t>«</w:t>
      </w:r>
      <w:r>
        <w:rPr>
          <w:sz w:val="28"/>
          <w:szCs w:val="28"/>
          <w:lang w:eastAsia="ru-RU"/>
        </w:rPr>
        <w:t>Охрана труда</w:t>
      </w:r>
      <w:r w:rsidR="009B16C8">
        <w:rPr>
          <w:sz w:val="28"/>
          <w:szCs w:val="28"/>
          <w:lang w:eastAsia="ru-RU"/>
        </w:rPr>
        <w:t xml:space="preserve"> и бережливое производство</w:t>
      </w:r>
      <w:r w:rsidRPr="00F109CE">
        <w:rPr>
          <w:sz w:val="28"/>
          <w:szCs w:val="28"/>
          <w:lang w:eastAsia="ru-RU"/>
        </w:rPr>
        <w:t>»</w:t>
      </w:r>
    </w:p>
    <w:p w14:paraId="76B1FD85" w14:textId="77777777" w:rsidR="00BD27AC" w:rsidRPr="00242920" w:rsidRDefault="00BD27AC" w:rsidP="001D5F64">
      <w:pPr>
        <w:keepNext/>
        <w:keepLines/>
        <w:suppressLineNumbers/>
        <w:suppressAutoHyphens/>
        <w:jc w:val="both"/>
        <w:rPr>
          <w:bCs/>
          <w:i/>
          <w:sz w:val="24"/>
          <w:szCs w:val="24"/>
          <w:lang w:eastAsia="ru-RU"/>
        </w:rPr>
      </w:pP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20" w:firstRow="1" w:lastRow="0" w:firstColumn="0" w:lastColumn="0" w:noHBand="0" w:noVBand="0"/>
      </w:tblPr>
      <w:tblGrid>
        <w:gridCol w:w="10090"/>
      </w:tblGrid>
      <w:tr w:rsidR="00BD27AC" w:rsidRPr="00D421B3" w14:paraId="0156C74A" w14:textId="77777777" w:rsidTr="007F4D42">
        <w:trPr>
          <w:trHeight w:val="891"/>
        </w:trPr>
        <w:tc>
          <w:tcPr>
            <w:tcW w:w="5000" w:type="pct"/>
          </w:tcPr>
          <w:p w14:paraId="2557C025" w14:textId="77777777" w:rsidR="00BD27AC" w:rsidRPr="00242920" w:rsidRDefault="00BD27AC" w:rsidP="007F4D42">
            <w:pPr>
              <w:keepNext/>
              <w:keepLines/>
              <w:suppressLineNumbers/>
              <w:suppressAutoHyphens/>
              <w:jc w:val="center"/>
              <w:rPr>
                <w:b/>
                <w:bCs/>
                <w:color w:val="000000"/>
                <w:kern w:val="24"/>
                <w:sz w:val="24"/>
                <w:szCs w:val="24"/>
                <w:lang w:eastAsia="ru-RU"/>
              </w:rPr>
            </w:pPr>
            <w:r w:rsidRPr="00242920">
              <w:rPr>
                <w:b/>
                <w:bCs/>
                <w:color w:val="000000"/>
                <w:kern w:val="24"/>
                <w:sz w:val="24"/>
                <w:szCs w:val="24"/>
                <w:lang w:eastAsia="ru-RU"/>
              </w:rPr>
              <w:t>Результаты обучения</w:t>
            </w:r>
          </w:p>
          <w:p w14:paraId="3273036A" w14:textId="77777777" w:rsidR="00BD27AC" w:rsidRPr="00242920" w:rsidRDefault="00BD27AC" w:rsidP="007F4D42">
            <w:pPr>
              <w:keepNext/>
              <w:keepLines/>
              <w:suppressLineNumbers/>
              <w:suppressAutoHyphens/>
              <w:jc w:val="center"/>
              <w:rPr>
                <w:b/>
                <w:bCs/>
                <w:color w:val="000000"/>
                <w:kern w:val="24"/>
                <w:sz w:val="24"/>
                <w:szCs w:val="24"/>
                <w:lang w:eastAsia="ru-RU"/>
              </w:rPr>
            </w:pPr>
            <w:r w:rsidRPr="00242920">
              <w:rPr>
                <w:b/>
                <w:bCs/>
                <w:color w:val="000000"/>
                <w:kern w:val="24"/>
                <w:sz w:val="24"/>
                <w:szCs w:val="24"/>
                <w:lang w:eastAsia="ru-RU"/>
              </w:rPr>
              <w:t>(освоенные умения, усвоенные знания)</w:t>
            </w:r>
          </w:p>
        </w:tc>
      </w:tr>
      <w:tr w:rsidR="00BD27AC" w:rsidRPr="000377D4" w14:paraId="0F279A5C" w14:textId="77777777" w:rsidTr="007F4D42">
        <w:trPr>
          <w:trHeight w:val="251"/>
        </w:trPr>
        <w:tc>
          <w:tcPr>
            <w:tcW w:w="5000" w:type="pct"/>
          </w:tcPr>
          <w:p w14:paraId="792803D2" w14:textId="77777777" w:rsidR="00BD27AC" w:rsidRPr="00691990" w:rsidRDefault="00BD27AC" w:rsidP="007F4D42">
            <w:pPr>
              <w:keepNext/>
              <w:keepLines/>
              <w:suppressLineNumbers/>
              <w:suppressAutoHyphens/>
              <w:ind w:firstLine="227"/>
              <w:rPr>
                <w:i/>
                <w:sz w:val="28"/>
                <w:szCs w:val="28"/>
                <w:lang w:eastAsia="ru-RU"/>
              </w:rPr>
            </w:pPr>
            <w:r w:rsidRPr="00691990">
              <w:rPr>
                <w:i/>
                <w:sz w:val="28"/>
                <w:szCs w:val="28"/>
                <w:lang w:eastAsia="ru-RU"/>
              </w:rPr>
              <w:t>У 1.</w:t>
            </w:r>
            <w:r w:rsidRPr="00691990">
              <w:rPr>
                <w:i/>
                <w:sz w:val="28"/>
                <w:szCs w:val="28"/>
              </w:rPr>
              <w:t>Оценивать состояние охраны труда на производственном объекте</w:t>
            </w:r>
            <w:r>
              <w:rPr>
                <w:i/>
                <w:sz w:val="28"/>
                <w:szCs w:val="28"/>
              </w:rPr>
              <w:t xml:space="preserve">. </w:t>
            </w:r>
            <w:r w:rsidRPr="00691990">
              <w:rPr>
                <w:i/>
                <w:sz w:val="28"/>
                <w:szCs w:val="28"/>
              </w:rPr>
              <w:t>Пользоваться средствами индивидуальной и групповой защиты.</w:t>
            </w:r>
          </w:p>
        </w:tc>
      </w:tr>
      <w:tr w:rsidR="00BD27AC" w:rsidRPr="00D56041" w14:paraId="6D72E308" w14:textId="77777777" w:rsidTr="007F4D42">
        <w:trPr>
          <w:trHeight w:val="251"/>
        </w:trPr>
        <w:tc>
          <w:tcPr>
            <w:tcW w:w="5000" w:type="pct"/>
          </w:tcPr>
          <w:p w14:paraId="7D597F3B" w14:textId="77777777" w:rsidR="00BD27AC" w:rsidRPr="00691990" w:rsidRDefault="00BD27AC" w:rsidP="001C7673">
            <w:pPr>
              <w:keepNext/>
              <w:keepLines/>
              <w:suppressLineNumbers/>
              <w:suppressAutoHyphens/>
              <w:ind w:firstLine="227"/>
              <w:rPr>
                <w:i/>
                <w:sz w:val="28"/>
                <w:szCs w:val="28"/>
                <w:lang w:eastAsia="ru-RU"/>
              </w:rPr>
            </w:pPr>
            <w:r w:rsidRPr="00691990">
              <w:rPr>
                <w:i/>
                <w:sz w:val="28"/>
                <w:szCs w:val="28"/>
                <w:lang w:eastAsia="ru-RU"/>
              </w:rPr>
              <w:t>У 2.</w:t>
            </w:r>
            <w:r w:rsidRPr="00691990">
              <w:rPr>
                <w:i/>
                <w:sz w:val="28"/>
                <w:szCs w:val="28"/>
              </w:rPr>
              <w:t>Применять безопасные приемы труда на территории предприятия и в производственных помещениях</w:t>
            </w:r>
            <w:r>
              <w:rPr>
                <w:i/>
                <w:sz w:val="28"/>
                <w:szCs w:val="28"/>
              </w:rPr>
              <w:t>.</w:t>
            </w:r>
          </w:p>
        </w:tc>
      </w:tr>
      <w:tr w:rsidR="00BD27AC" w:rsidRPr="00D56041" w14:paraId="261E625F" w14:textId="77777777" w:rsidTr="007F4D42">
        <w:trPr>
          <w:trHeight w:val="251"/>
        </w:trPr>
        <w:tc>
          <w:tcPr>
            <w:tcW w:w="5000" w:type="pct"/>
          </w:tcPr>
          <w:p w14:paraId="6B7C999F" w14:textId="77777777" w:rsidR="00BD27AC" w:rsidRPr="00691990" w:rsidRDefault="00BD27AC" w:rsidP="001C7673">
            <w:pPr>
              <w:keepNext/>
              <w:keepLines/>
              <w:suppressLineNumbers/>
              <w:suppressAutoHyphens/>
              <w:ind w:firstLine="227"/>
              <w:rPr>
                <w:i/>
                <w:sz w:val="28"/>
                <w:szCs w:val="28"/>
                <w:lang w:eastAsia="ru-RU"/>
              </w:rPr>
            </w:pPr>
            <w:r w:rsidRPr="00691990">
              <w:rPr>
                <w:i/>
                <w:sz w:val="28"/>
                <w:szCs w:val="28"/>
                <w:lang w:eastAsia="ru-RU"/>
              </w:rPr>
              <w:t>У3.</w:t>
            </w:r>
            <w:r w:rsidRPr="00691990">
              <w:rPr>
                <w:i/>
                <w:sz w:val="28"/>
                <w:szCs w:val="28"/>
              </w:rPr>
              <w:t>Определять и проводить анализ опасных и вредных факторов в сфере профессиональной деятельности</w:t>
            </w:r>
          </w:p>
        </w:tc>
      </w:tr>
      <w:tr w:rsidR="00BD27AC" w:rsidRPr="00D56041" w14:paraId="724ACB4C" w14:textId="77777777" w:rsidTr="007F4D42">
        <w:trPr>
          <w:trHeight w:val="251"/>
        </w:trPr>
        <w:tc>
          <w:tcPr>
            <w:tcW w:w="5000" w:type="pct"/>
          </w:tcPr>
          <w:p w14:paraId="76B0A8DB" w14:textId="77777777" w:rsidR="00BD27AC" w:rsidRPr="00691990" w:rsidRDefault="00BD27AC" w:rsidP="00691990">
            <w:pPr>
              <w:keepNext/>
              <w:keepLines/>
              <w:suppressLineNumbers/>
              <w:suppressAutoHyphens/>
              <w:ind w:firstLine="227"/>
              <w:rPr>
                <w:i/>
                <w:sz w:val="28"/>
                <w:szCs w:val="28"/>
                <w:lang w:eastAsia="ru-RU"/>
              </w:rPr>
            </w:pPr>
            <w:r w:rsidRPr="00691990">
              <w:rPr>
                <w:i/>
                <w:sz w:val="28"/>
                <w:szCs w:val="28"/>
                <w:lang w:eastAsia="ru-RU"/>
              </w:rPr>
              <w:t>У4.</w:t>
            </w:r>
            <w:r w:rsidRPr="00691990">
              <w:rPr>
                <w:i/>
                <w:sz w:val="28"/>
                <w:szCs w:val="28"/>
              </w:rPr>
              <w:t xml:space="preserve"> Использовать противопожарную технику</w:t>
            </w:r>
            <w:r>
              <w:rPr>
                <w:i/>
                <w:sz w:val="28"/>
                <w:szCs w:val="28"/>
              </w:rPr>
              <w:t xml:space="preserve">. </w:t>
            </w:r>
            <w:r w:rsidRPr="00691990">
              <w:rPr>
                <w:i/>
                <w:sz w:val="28"/>
                <w:szCs w:val="28"/>
              </w:rPr>
              <w:t>Соблюдать правила безопасности труда, производственной санитарии и пожарной безопасности.</w:t>
            </w:r>
          </w:p>
        </w:tc>
      </w:tr>
      <w:tr w:rsidR="00BD27AC" w:rsidRPr="00D56041" w14:paraId="79CB68E5" w14:textId="77777777" w:rsidTr="007F4D42">
        <w:trPr>
          <w:trHeight w:val="251"/>
        </w:trPr>
        <w:tc>
          <w:tcPr>
            <w:tcW w:w="5000" w:type="pct"/>
          </w:tcPr>
          <w:p w14:paraId="3A66189F" w14:textId="77777777" w:rsidR="00BD27AC" w:rsidRPr="00A12AFD" w:rsidRDefault="00BD27AC" w:rsidP="007F4D42">
            <w:pPr>
              <w:keepNext/>
              <w:keepLines/>
              <w:suppressLineNumbers/>
              <w:suppressAutoHyphens/>
              <w:ind w:firstLine="227"/>
              <w:rPr>
                <w:i/>
                <w:sz w:val="28"/>
                <w:szCs w:val="28"/>
                <w:lang w:eastAsia="ru-RU"/>
              </w:rPr>
            </w:pPr>
            <w:r w:rsidRPr="00A12AFD">
              <w:rPr>
                <w:i/>
                <w:sz w:val="28"/>
                <w:szCs w:val="28"/>
                <w:lang w:eastAsia="ru-RU"/>
              </w:rPr>
              <w:t xml:space="preserve">З </w:t>
            </w:r>
            <w:proofErr w:type="gramStart"/>
            <w:r w:rsidRPr="00A12AFD">
              <w:rPr>
                <w:i/>
                <w:sz w:val="28"/>
                <w:szCs w:val="28"/>
                <w:lang w:eastAsia="ru-RU"/>
              </w:rPr>
              <w:t>1.</w:t>
            </w:r>
            <w:r w:rsidRPr="00A12AFD">
              <w:rPr>
                <w:i/>
                <w:sz w:val="28"/>
                <w:szCs w:val="28"/>
              </w:rPr>
              <w:t>Законодательство</w:t>
            </w:r>
            <w:proofErr w:type="gramEnd"/>
            <w:r w:rsidRPr="00A12AFD">
              <w:rPr>
                <w:i/>
                <w:sz w:val="28"/>
                <w:szCs w:val="28"/>
              </w:rPr>
              <w:t xml:space="preserve"> в области охраны труда</w:t>
            </w:r>
            <w:r>
              <w:rPr>
                <w:i/>
                <w:sz w:val="28"/>
                <w:szCs w:val="28"/>
              </w:rPr>
              <w:t xml:space="preserve">. </w:t>
            </w:r>
            <w:r w:rsidRPr="00A12AFD">
              <w:rPr>
                <w:i/>
                <w:sz w:val="28"/>
                <w:szCs w:val="28"/>
              </w:rPr>
              <w:t>Виды и правила проведения инструктажей по охране труда.</w:t>
            </w:r>
          </w:p>
        </w:tc>
      </w:tr>
      <w:tr w:rsidR="00BD27AC" w:rsidRPr="00D56041" w14:paraId="648A3820" w14:textId="77777777" w:rsidTr="007F4D42">
        <w:trPr>
          <w:trHeight w:val="102"/>
        </w:trPr>
        <w:tc>
          <w:tcPr>
            <w:tcW w:w="5000" w:type="pct"/>
          </w:tcPr>
          <w:p w14:paraId="0B8410EE" w14:textId="77777777" w:rsidR="00BD27AC" w:rsidRPr="00A12AFD" w:rsidRDefault="00BD27AC" w:rsidP="007F4D42">
            <w:pPr>
              <w:keepNext/>
              <w:keepLines/>
              <w:suppressLineNumbers/>
              <w:suppressAutoHyphens/>
              <w:ind w:firstLine="227"/>
              <w:rPr>
                <w:i/>
                <w:sz w:val="28"/>
                <w:szCs w:val="28"/>
                <w:lang w:eastAsia="ru-RU"/>
              </w:rPr>
            </w:pPr>
            <w:r w:rsidRPr="00A12AFD">
              <w:rPr>
                <w:i/>
                <w:sz w:val="28"/>
                <w:szCs w:val="28"/>
                <w:lang w:eastAsia="ru-RU"/>
              </w:rPr>
              <w:t xml:space="preserve">З </w:t>
            </w:r>
            <w:proofErr w:type="gramStart"/>
            <w:r w:rsidRPr="00A12AFD">
              <w:rPr>
                <w:i/>
                <w:sz w:val="28"/>
                <w:szCs w:val="28"/>
                <w:lang w:eastAsia="ru-RU"/>
              </w:rPr>
              <w:t>2.</w:t>
            </w:r>
            <w:r w:rsidRPr="00A12AFD">
              <w:rPr>
                <w:i/>
                <w:sz w:val="28"/>
                <w:szCs w:val="28"/>
              </w:rPr>
              <w:t>Возможные</w:t>
            </w:r>
            <w:proofErr w:type="gramEnd"/>
            <w:r w:rsidRPr="00A12AFD">
              <w:rPr>
                <w:i/>
                <w:sz w:val="28"/>
                <w:szCs w:val="28"/>
              </w:rPr>
              <w:t xml:space="preserve"> опасные и вредные факторы и средства защиты. Действие токсичных веществ на организм человека</w:t>
            </w:r>
            <w:r>
              <w:rPr>
                <w:i/>
                <w:sz w:val="28"/>
                <w:szCs w:val="28"/>
              </w:rPr>
              <w:t xml:space="preserve">. </w:t>
            </w:r>
            <w:r w:rsidRPr="00A12AFD">
              <w:rPr>
                <w:i/>
                <w:sz w:val="28"/>
                <w:szCs w:val="28"/>
              </w:rPr>
              <w:t>Правила безопасной эксплуатации электроустановок</w:t>
            </w:r>
          </w:p>
        </w:tc>
      </w:tr>
      <w:tr w:rsidR="00BD27AC" w:rsidRPr="00D56041" w14:paraId="55B50F71" w14:textId="77777777" w:rsidTr="007F4D42">
        <w:trPr>
          <w:trHeight w:val="222"/>
        </w:trPr>
        <w:tc>
          <w:tcPr>
            <w:tcW w:w="5000" w:type="pct"/>
          </w:tcPr>
          <w:p w14:paraId="25981046" w14:textId="77777777" w:rsidR="00BD27AC" w:rsidRPr="00A12AFD" w:rsidRDefault="00BD27AC" w:rsidP="001C7673">
            <w:pPr>
              <w:keepNext/>
              <w:keepLines/>
              <w:suppressLineNumbers/>
              <w:suppressAutoHyphens/>
              <w:ind w:firstLine="227"/>
              <w:rPr>
                <w:i/>
                <w:sz w:val="28"/>
                <w:szCs w:val="28"/>
                <w:lang w:eastAsia="ru-RU"/>
              </w:rPr>
            </w:pPr>
            <w:r w:rsidRPr="00A12AFD">
              <w:rPr>
                <w:i/>
                <w:sz w:val="28"/>
                <w:szCs w:val="28"/>
                <w:lang w:eastAsia="ru-RU"/>
              </w:rPr>
              <w:t xml:space="preserve">З </w:t>
            </w:r>
            <w:proofErr w:type="gramStart"/>
            <w:r w:rsidRPr="00A12AFD">
              <w:rPr>
                <w:i/>
                <w:sz w:val="28"/>
                <w:szCs w:val="28"/>
                <w:lang w:eastAsia="ru-RU"/>
              </w:rPr>
              <w:t>3.</w:t>
            </w:r>
            <w:r w:rsidRPr="00A12AFD">
              <w:rPr>
                <w:i/>
                <w:sz w:val="28"/>
                <w:szCs w:val="28"/>
              </w:rPr>
              <w:t>Нормативные</w:t>
            </w:r>
            <w:proofErr w:type="gramEnd"/>
            <w:r w:rsidRPr="00A12AFD">
              <w:rPr>
                <w:i/>
                <w:sz w:val="28"/>
                <w:szCs w:val="28"/>
              </w:rPr>
              <w:t xml:space="preserve"> документы по охране труда и здоровья, основы профгигиены, </w:t>
            </w:r>
            <w:proofErr w:type="spellStart"/>
            <w:proofErr w:type="gramStart"/>
            <w:r w:rsidRPr="00A12AFD">
              <w:rPr>
                <w:i/>
                <w:sz w:val="28"/>
                <w:szCs w:val="28"/>
              </w:rPr>
              <w:t>проф.санитарии</w:t>
            </w:r>
            <w:proofErr w:type="spellEnd"/>
            <w:proofErr w:type="gramEnd"/>
            <w:r w:rsidRPr="00A12AFD">
              <w:rPr>
                <w:i/>
                <w:sz w:val="28"/>
                <w:szCs w:val="28"/>
              </w:rPr>
              <w:t xml:space="preserve"> и пожарной безопасности</w:t>
            </w:r>
            <w:r>
              <w:rPr>
                <w:i/>
                <w:sz w:val="28"/>
                <w:szCs w:val="28"/>
              </w:rPr>
              <w:t>.</w:t>
            </w:r>
            <w:r w:rsidRPr="00A12AFD">
              <w:rPr>
                <w:i/>
                <w:sz w:val="28"/>
                <w:szCs w:val="28"/>
              </w:rPr>
              <w:t xml:space="preserve"> Меры предупреждения пожаров и взрывов</w:t>
            </w:r>
            <w:r>
              <w:rPr>
                <w:i/>
                <w:sz w:val="28"/>
                <w:szCs w:val="28"/>
              </w:rPr>
              <w:t xml:space="preserve">. </w:t>
            </w:r>
            <w:r w:rsidRPr="00A12AFD">
              <w:rPr>
                <w:i/>
                <w:sz w:val="28"/>
                <w:szCs w:val="28"/>
              </w:rPr>
              <w:t>Основные причины возникновения пожаров и взрывов</w:t>
            </w:r>
          </w:p>
        </w:tc>
      </w:tr>
      <w:tr w:rsidR="00BD27AC" w:rsidRPr="00D56041" w14:paraId="0911C9D3" w14:textId="77777777" w:rsidTr="007F4D42">
        <w:trPr>
          <w:trHeight w:val="222"/>
        </w:trPr>
        <w:tc>
          <w:tcPr>
            <w:tcW w:w="5000" w:type="pct"/>
          </w:tcPr>
          <w:p w14:paraId="1E1E3CDE" w14:textId="77777777" w:rsidR="00BD27AC" w:rsidRPr="00A12AFD" w:rsidRDefault="00BD27AC" w:rsidP="001C7673">
            <w:pPr>
              <w:keepNext/>
              <w:keepLines/>
              <w:suppressLineNumbers/>
              <w:suppressAutoHyphens/>
              <w:ind w:firstLine="227"/>
              <w:rPr>
                <w:i/>
                <w:sz w:val="28"/>
                <w:szCs w:val="28"/>
                <w:lang w:eastAsia="ru-RU"/>
              </w:rPr>
            </w:pPr>
            <w:r w:rsidRPr="00A12AFD">
              <w:rPr>
                <w:i/>
                <w:sz w:val="28"/>
                <w:szCs w:val="28"/>
                <w:lang w:eastAsia="ru-RU"/>
              </w:rPr>
              <w:t xml:space="preserve">З </w:t>
            </w:r>
            <w:proofErr w:type="gramStart"/>
            <w:r w:rsidRPr="00A12AFD">
              <w:rPr>
                <w:i/>
                <w:sz w:val="28"/>
                <w:szCs w:val="28"/>
                <w:lang w:eastAsia="ru-RU"/>
              </w:rPr>
              <w:t>4.</w:t>
            </w:r>
            <w:r w:rsidRPr="00A12AFD">
              <w:rPr>
                <w:i/>
                <w:sz w:val="28"/>
                <w:szCs w:val="28"/>
              </w:rPr>
              <w:t>Общие</w:t>
            </w:r>
            <w:proofErr w:type="gramEnd"/>
            <w:r w:rsidRPr="00A12AFD">
              <w:rPr>
                <w:i/>
                <w:sz w:val="28"/>
                <w:szCs w:val="28"/>
              </w:rPr>
              <w:t xml:space="preserve"> требования безопасности на территории предприятия и производственных помещениях</w:t>
            </w:r>
          </w:p>
        </w:tc>
      </w:tr>
      <w:tr w:rsidR="00BD27AC" w:rsidRPr="00D56041" w14:paraId="435A99B0" w14:textId="77777777" w:rsidTr="007F4D42">
        <w:trPr>
          <w:trHeight w:val="222"/>
        </w:trPr>
        <w:tc>
          <w:tcPr>
            <w:tcW w:w="5000" w:type="pct"/>
          </w:tcPr>
          <w:p w14:paraId="0A784779" w14:textId="77777777" w:rsidR="00BD27AC" w:rsidRPr="00A12AFD" w:rsidRDefault="00BD27AC" w:rsidP="001C7673">
            <w:pPr>
              <w:keepNext/>
              <w:keepLines/>
              <w:suppressLineNumbers/>
              <w:suppressAutoHyphens/>
              <w:ind w:firstLine="227"/>
              <w:rPr>
                <w:i/>
                <w:sz w:val="28"/>
                <w:szCs w:val="28"/>
                <w:lang w:eastAsia="ru-RU"/>
              </w:rPr>
            </w:pPr>
            <w:r w:rsidRPr="00A12AFD">
              <w:rPr>
                <w:i/>
                <w:sz w:val="28"/>
                <w:szCs w:val="28"/>
                <w:lang w:eastAsia="ru-RU"/>
              </w:rPr>
              <w:t xml:space="preserve">З </w:t>
            </w:r>
            <w:proofErr w:type="gramStart"/>
            <w:r w:rsidRPr="00A12AFD">
              <w:rPr>
                <w:i/>
                <w:sz w:val="28"/>
                <w:szCs w:val="28"/>
                <w:lang w:eastAsia="ru-RU"/>
              </w:rPr>
              <w:t>5.</w:t>
            </w:r>
            <w:r w:rsidRPr="00A12AFD">
              <w:rPr>
                <w:i/>
                <w:sz w:val="28"/>
                <w:szCs w:val="28"/>
              </w:rPr>
              <w:t>Особенности</w:t>
            </w:r>
            <w:proofErr w:type="gramEnd"/>
            <w:r w:rsidRPr="00A12AFD">
              <w:rPr>
                <w:i/>
                <w:sz w:val="28"/>
                <w:szCs w:val="28"/>
              </w:rPr>
              <w:t xml:space="preserve"> обеспечения безопасных условий труда на производстве</w:t>
            </w:r>
            <w:r>
              <w:rPr>
                <w:i/>
                <w:sz w:val="28"/>
                <w:szCs w:val="28"/>
              </w:rPr>
              <w:t xml:space="preserve">. </w:t>
            </w:r>
            <w:r w:rsidRPr="00A12AFD">
              <w:rPr>
                <w:i/>
                <w:sz w:val="28"/>
                <w:szCs w:val="28"/>
              </w:rPr>
              <w:t>Права и обязанности работников в области охраны труда</w:t>
            </w:r>
          </w:p>
        </w:tc>
      </w:tr>
      <w:tr w:rsidR="00BD27AC" w:rsidRPr="00D56041" w14:paraId="397E3CDE" w14:textId="77777777" w:rsidTr="007F4D42">
        <w:trPr>
          <w:trHeight w:val="222"/>
        </w:trPr>
        <w:tc>
          <w:tcPr>
            <w:tcW w:w="5000" w:type="pct"/>
          </w:tcPr>
          <w:p w14:paraId="05C6DFA4" w14:textId="77777777" w:rsidR="00BD27AC" w:rsidRPr="00A12AFD" w:rsidRDefault="00BD27AC" w:rsidP="001C7673">
            <w:pPr>
              <w:keepNext/>
              <w:keepLines/>
              <w:suppressLineNumbers/>
              <w:suppressAutoHyphens/>
              <w:ind w:firstLine="227"/>
              <w:rPr>
                <w:i/>
                <w:sz w:val="28"/>
                <w:szCs w:val="28"/>
                <w:lang w:eastAsia="ru-RU"/>
              </w:rPr>
            </w:pPr>
            <w:r w:rsidRPr="00A12AFD">
              <w:rPr>
                <w:i/>
                <w:sz w:val="28"/>
                <w:szCs w:val="28"/>
                <w:lang w:eastAsia="ru-RU"/>
              </w:rPr>
              <w:t xml:space="preserve">З </w:t>
            </w:r>
            <w:proofErr w:type="gramStart"/>
            <w:r w:rsidRPr="00A12AFD">
              <w:rPr>
                <w:i/>
                <w:sz w:val="28"/>
                <w:szCs w:val="28"/>
                <w:lang w:eastAsia="ru-RU"/>
              </w:rPr>
              <w:t>6.</w:t>
            </w:r>
            <w:r w:rsidRPr="00A12AFD">
              <w:rPr>
                <w:i/>
                <w:sz w:val="28"/>
                <w:szCs w:val="28"/>
              </w:rPr>
              <w:t>Правовые</w:t>
            </w:r>
            <w:proofErr w:type="gramEnd"/>
            <w:r w:rsidRPr="00A12AFD">
              <w:rPr>
                <w:i/>
                <w:sz w:val="28"/>
                <w:szCs w:val="28"/>
              </w:rPr>
              <w:t xml:space="preserve"> и организационные основы охраны труда на предприятии, систему мер по безопасной эксплуатации опасных производственных объектов и снижению вредного воздействия на окружающую среду, профилактические мероприятия производственной санитарии</w:t>
            </w:r>
          </w:p>
        </w:tc>
      </w:tr>
      <w:tr w:rsidR="00BD27AC" w:rsidRPr="00D56041" w14:paraId="6CB23B1B" w14:textId="77777777" w:rsidTr="007F4D42">
        <w:trPr>
          <w:trHeight w:val="222"/>
        </w:trPr>
        <w:tc>
          <w:tcPr>
            <w:tcW w:w="5000" w:type="pct"/>
          </w:tcPr>
          <w:p w14:paraId="3AF1E385" w14:textId="77777777" w:rsidR="00BD27AC" w:rsidRPr="00A12AFD" w:rsidRDefault="00BD27AC" w:rsidP="001C7673">
            <w:pPr>
              <w:keepNext/>
              <w:keepLines/>
              <w:suppressLineNumbers/>
              <w:suppressAutoHyphens/>
              <w:ind w:firstLine="227"/>
              <w:rPr>
                <w:i/>
                <w:sz w:val="28"/>
                <w:szCs w:val="28"/>
                <w:lang w:eastAsia="ru-RU"/>
              </w:rPr>
            </w:pPr>
            <w:r w:rsidRPr="00A12AFD">
              <w:rPr>
                <w:i/>
                <w:sz w:val="28"/>
                <w:szCs w:val="28"/>
                <w:lang w:eastAsia="ru-RU"/>
              </w:rPr>
              <w:t xml:space="preserve">З </w:t>
            </w:r>
            <w:proofErr w:type="gramStart"/>
            <w:r w:rsidRPr="00A12AFD">
              <w:rPr>
                <w:i/>
                <w:sz w:val="28"/>
                <w:szCs w:val="28"/>
                <w:lang w:eastAsia="ru-RU"/>
              </w:rPr>
              <w:t>7.</w:t>
            </w:r>
            <w:r w:rsidRPr="00A12AFD">
              <w:rPr>
                <w:i/>
                <w:sz w:val="28"/>
                <w:szCs w:val="28"/>
              </w:rPr>
              <w:t>Предельно</w:t>
            </w:r>
            <w:proofErr w:type="gramEnd"/>
            <w:r w:rsidRPr="00A12AFD">
              <w:rPr>
                <w:i/>
                <w:sz w:val="28"/>
                <w:szCs w:val="28"/>
              </w:rPr>
              <w:t>-допустимые концентрации (ПДК) и индивидуальные средства защиты</w:t>
            </w:r>
            <w:r>
              <w:rPr>
                <w:i/>
                <w:sz w:val="28"/>
                <w:szCs w:val="28"/>
              </w:rPr>
              <w:t xml:space="preserve">. </w:t>
            </w:r>
            <w:r w:rsidRPr="00A12AFD">
              <w:rPr>
                <w:i/>
                <w:sz w:val="28"/>
                <w:szCs w:val="28"/>
              </w:rPr>
              <w:t>Основные источники воздействия на окружающую среду</w:t>
            </w:r>
          </w:p>
        </w:tc>
      </w:tr>
    </w:tbl>
    <w:p w14:paraId="0C927A31" w14:textId="77777777" w:rsidR="00BD27AC" w:rsidRDefault="00BD27AC" w:rsidP="001D5F64">
      <w:pPr>
        <w:pStyle w:val="Style8"/>
        <w:widowControl/>
        <w:spacing w:line="302" w:lineRule="exact"/>
        <w:ind w:firstLine="701"/>
        <w:rPr>
          <w:b/>
          <w:bCs/>
          <w:sz w:val="28"/>
          <w:szCs w:val="28"/>
        </w:rPr>
      </w:pPr>
    </w:p>
    <w:p w14:paraId="6A66552F" w14:textId="77777777" w:rsidR="00BD27AC" w:rsidRDefault="00BD27AC" w:rsidP="001D5F64">
      <w:pPr>
        <w:pStyle w:val="Style8"/>
        <w:widowControl/>
        <w:spacing w:line="302" w:lineRule="exact"/>
        <w:ind w:firstLine="701"/>
        <w:rPr>
          <w:b/>
          <w:bCs/>
          <w:sz w:val="28"/>
          <w:szCs w:val="28"/>
        </w:rPr>
      </w:pPr>
    </w:p>
    <w:p w14:paraId="72DECC6E" w14:textId="77777777" w:rsidR="00BD27AC" w:rsidRDefault="00BD27AC" w:rsidP="001D5F64">
      <w:pPr>
        <w:pStyle w:val="Style8"/>
        <w:widowControl/>
        <w:spacing w:line="302" w:lineRule="exact"/>
        <w:ind w:firstLine="701"/>
        <w:rPr>
          <w:b/>
          <w:bCs/>
          <w:sz w:val="28"/>
          <w:szCs w:val="28"/>
        </w:rPr>
      </w:pPr>
    </w:p>
    <w:p w14:paraId="6855886D" w14:textId="77777777" w:rsidR="00BD27AC" w:rsidRDefault="00BD27AC" w:rsidP="001C7673">
      <w:pPr>
        <w:keepNext/>
        <w:keepLines/>
        <w:suppressLineNumbers/>
        <w:suppressAutoHyphens/>
        <w:jc w:val="center"/>
        <w:rPr>
          <w:b/>
          <w:bCs/>
          <w:sz w:val="28"/>
          <w:szCs w:val="28"/>
          <w:lang w:eastAsia="ru-RU"/>
        </w:rPr>
      </w:pPr>
    </w:p>
    <w:p w14:paraId="345FB02A" w14:textId="77777777" w:rsidR="00BD27AC" w:rsidRDefault="00BD27AC" w:rsidP="001C7673">
      <w:pPr>
        <w:keepNext/>
        <w:keepLines/>
        <w:suppressLineNumbers/>
        <w:suppressAutoHyphens/>
        <w:jc w:val="center"/>
        <w:rPr>
          <w:b/>
          <w:bCs/>
          <w:sz w:val="28"/>
          <w:szCs w:val="28"/>
          <w:lang w:eastAsia="ru-RU"/>
        </w:rPr>
      </w:pPr>
      <w:r w:rsidRPr="00242920">
        <w:rPr>
          <w:b/>
          <w:bCs/>
          <w:sz w:val="28"/>
          <w:szCs w:val="28"/>
          <w:lang w:eastAsia="ru-RU"/>
        </w:rPr>
        <w:t xml:space="preserve">Распределение </w:t>
      </w:r>
      <w:r>
        <w:rPr>
          <w:b/>
          <w:bCs/>
          <w:sz w:val="28"/>
          <w:szCs w:val="28"/>
          <w:lang w:eastAsia="ru-RU"/>
        </w:rPr>
        <w:t xml:space="preserve">оценивания </w:t>
      </w:r>
      <w:r w:rsidRPr="00242920">
        <w:rPr>
          <w:b/>
          <w:bCs/>
          <w:sz w:val="28"/>
          <w:szCs w:val="28"/>
          <w:lang w:eastAsia="ru-RU"/>
        </w:rPr>
        <w:t xml:space="preserve">результатов </w:t>
      </w:r>
      <w:r>
        <w:rPr>
          <w:b/>
          <w:bCs/>
          <w:sz w:val="28"/>
          <w:szCs w:val="28"/>
          <w:lang w:eastAsia="ru-RU"/>
        </w:rPr>
        <w:t>обучения по видам контроля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4"/>
        <w:gridCol w:w="2399"/>
        <w:gridCol w:w="2203"/>
      </w:tblGrid>
      <w:tr w:rsidR="00BD27AC" w:rsidRPr="00D421B3" w14:paraId="5C0A13B3" w14:textId="77777777" w:rsidTr="007F4D42">
        <w:trPr>
          <w:jc w:val="center"/>
        </w:trPr>
        <w:tc>
          <w:tcPr>
            <w:tcW w:w="2763" w:type="pct"/>
            <w:vMerge w:val="restart"/>
            <w:vAlign w:val="center"/>
          </w:tcPr>
          <w:p w14:paraId="55F60AAE" w14:textId="77777777" w:rsidR="00BD27AC" w:rsidRPr="00242920" w:rsidRDefault="00BD27AC" w:rsidP="001C7673">
            <w:pPr>
              <w:keepNext/>
              <w:keepLines/>
              <w:suppressLineNumbers/>
              <w:suppressAutoHyphens/>
              <w:jc w:val="center"/>
              <w:rPr>
                <w:b/>
                <w:bCs/>
                <w:sz w:val="24"/>
                <w:szCs w:val="24"/>
                <w:vertAlign w:val="superscript"/>
                <w:lang w:eastAsia="ru-RU"/>
              </w:rPr>
            </w:pPr>
            <w:r>
              <w:br w:type="page"/>
            </w:r>
            <w:r>
              <w:rPr>
                <w:b/>
                <w:bCs/>
                <w:sz w:val="24"/>
                <w:szCs w:val="24"/>
                <w:lang w:eastAsia="ru-RU"/>
              </w:rPr>
              <w:t>Н</w:t>
            </w:r>
            <w:r w:rsidRPr="00242920">
              <w:rPr>
                <w:b/>
                <w:bCs/>
                <w:sz w:val="24"/>
                <w:szCs w:val="24"/>
                <w:lang w:eastAsia="ru-RU"/>
              </w:rPr>
              <w:t>аименование элемента умений или знаний</w:t>
            </w:r>
          </w:p>
        </w:tc>
        <w:tc>
          <w:tcPr>
            <w:tcW w:w="2237" w:type="pct"/>
            <w:gridSpan w:val="2"/>
            <w:vAlign w:val="center"/>
          </w:tcPr>
          <w:p w14:paraId="5B04A3BB" w14:textId="77777777" w:rsidR="00BD27AC" w:rsidRPr="00242920" w:rsidRDefault="00BD27AC" w:rsidP="007F4D42">
            <w:pPr>
              <w:keepNext/>
              <w:keepLines/>
              <w:suppressLineNumbers/>
              <w:suppressAutoHyphens/>
              <w:jc w:val="center"/>
              <w:rPr>
                <w:sz w:val="24"/>
                <w:szCs w:val="24"/>
                <w:lang w:eastAsia="ru-RU"/>
              </w:rPr>
            </w:pPr>
            <w:r w:rsidRPr="00242920">
              <w:rPr>
                <w:b/>
                <w:bCs/>
                <w:sz w:val="24"/>
                <w:szCs w:val="24"/>
                <w:lang w:eastAsia="ru-RU"/>
              </w:rPr>
              <w:t>Виды аттестации</w:t>
            </w:r>
          </w:p>
        </w:tc>
      </w:tr>
      <w:tr w:rsidR="00BD27AC" w:rsidRPr="00D421B3" w14:paraId="239FBB26" w14:textId="77777777" w:rsidTr="007F4D42">
        <w:trPr>
          <w:trHeight w:val="910"/>
          <w:jc w:val="center"/>
        </w:trPr>
        <w:tc>
          <w:tcPr>
            <w:tcW w:w="2763" w:type="pct"/>
            <w:vMerge/>
            <w:vAlign w:val="center"/>
          </w:tcPr>
          <w:p w14:paraId="09A2A0E8" w14:textId="77777777" w:rsidR="00BD27AC" w:rsidRPr="00242920" w:rsidRDefault="00BD27AC" w:rsidP="007F4D42">
            <w:pPr>
              <w:keepNext/>
              <w:keepLines/>
              <w:suppressLineNumbers/>
              <w:suppressAutoHyphens/>
              <w:jc w:val="center"/>
              <w:rPr>
                <w:b/>
                <w:sz w:val="24"/>
                <w:szCs w:val="24"/>
                <w:lang w:eastAsia="ru-RU"/>
              </w:rPr>
            </w:pPr>
          </w:p>
        </w:tc>
        <w:tc>
          <w:tcPr>
            <w:tcW w:w="1166" w:type="pct"/>
            <w:vAlign w:val="center"/>
          </w:tcPr>
          <w:p w14:paraId="3F03A6D1" w14:textId="77777777" w:rsidR="00BD27AC" w:rsidRPr="00965F36" w:rsidRDefault="00BD27AC" w:rsidP="007F4D42">
            <w:pPr>
              <w:keepNext/>
              <w:keepLines/>
              <w:suppressLineNumbers/>
              <w:suppressAutoHyphens/>
              <w:jc w:val="center"/>
              <w:rPr>
                <w:b/>
                <w:bCs/>
                <w:sz w:val="22"/>
                <w:szCs w:val="22"/>
                <w:lang w:eastAsia="ru-RU"/>
              </w:rPr>
            </w:pPr>
            <w:r w:rsidRPr="00965F36">
              <w:rPr>
                <w:b/>
                <w:i/>
                <w:sz w:val="22"/>
                <w:szCs w:val="22"/>
                <w:lang w:eastAsia="ru-RU"/>
              </w:rPr>
              <w:t>Текущий контроль</w:t>
            </w:r>
          </w:p>
        </w:tc>
        <w:tc>
          <w:tcPr>
            <w:tcW w:w="1071" w:type="pct"/>
            <w:vAlign w:val="center"/>
          </w:tcPr>
          <w:p w14:paraId="0A238528" w14:textId="77777777" w:rsidR="00BD27AC" w:rsidRPr="00965F36" w:rsidRDefault="00BD27AC" w:rsidP="007F4D42">
            <w:pPr>
              <w:keepNext/>
              <w:keepLines/>
              <w:suppressLineNumbers/>
              <w:suppressAutoHyphens/>
              <w:jc w:val="center"/>
              <w:rPr>
                <w:b/>
                <w:bCs/>
                <w:sz w:val="22"/>
                <w:szCs w:val="22"/>
                <w:lang w:eastAsia="ru-RU"/>
              </w:rPr>
            </w:pPr>
            <w:r w:rsidRPr="00965F36">
              <w:rPr>
                <w:b/>
                <w:i/>
                <w:sz w:val="22"/>
                <w:szCs w:val="22"/>
                <w:lang w:eastAsia="ru-RU"/>
              </w:rPr>
              <w:t xml:space="preserve">Промежуточная аттестация </w:t>
            </w:r>
          </w:p>
          <w:p w14:paraId="0FB81239" w14:textId="77777777" w:rsidR="00BD27AC" w:rsidRPr="00965F36" w:rsidRDefault="00BD27AC" w:rsidP="007F4D42">
            <w:pPr>
              <w:keepNext/>
              <w:keepLines/>
              <w:suppressLineNumbers/>
              <w:suppressAutoHyphens/>
              <w:jc w:val="center"/>
              <w:rPr>
                <w:b/>
                <w:bCs/>
                <w:sz w:val="22"/>
                <w:szCs w:val="22"/>
                <w:lang w:eastAsia="ru-RU"/>
              </w:rPr>
            </w:pPr>
          </w:p>
        </w:tc>
      </w:tr>
      <w:tr w:rsidR="00BD27AC" w:rsidRPr="00D421B3" w14:paraId="78BB52CB" w14:textId="77777777" w:rsidTr="007F4D42">
        <w:trPr>
          <w:trHeight w:val="637"/>
          <w:jc w:val="center"/>
        </w:trPr>
        <w:tc>
          <w:tcPr>
            <w:tcW w:w="2763" w:type="pct"/>
          </w:tcPr>
          <w:p w14:paraId="41DB5B40" w14:textId="77777777" w:rsidR="00BD27AC" w:rsidRPr="001C7673" w:rsidRDefault="00BD27AC" w:rsidP="007F4D42">
            <w:pPr>
              <w:keepNext/>
              <w:keepLines/>
              <w:suppressLineNumbers/>
              <w:suppressAutoHyphens/>
              <w:rPr>
                <w:bCs/>
                <w:i/>
                <w:sz w:val="22"/>
                <w:szCs w:val="22"/>
                <w:lang w:eastAsia="ru-RU"/>
              </w:rPr>
            </w:pPr>
            <w:r w:rsidRPr="001C7673">
              <w:rPr>
                <w:i/>
                <w:sz w:val="22"/>
                <w:szCs w:val="22"/>
                <w:lang w:eastAsia="ru-RU"/>
              </w:rPr>
              <w:t>У 1.</w:t>
            </w:r>
            <w:r w:rsidRPr="001C7673">
              <w:rPr>
                <w:i/>
                <w:sz w:val="22"/>
                <w:szCs w:val="22"/>
              </w:rPr>
              <w:t xml:space="preserve"> Оценивать состояние охраны труда на производственном объекте. Пользоваться средствами индивидуальной и групповой защиты.</w:t>
            </w:r>
            <w:r w:rsidR="00332B80">
              <w:rPr>
                <w:i/>
                <w:sz w:val="22"/>
                <w:szCs w:val="22"/>
              </w:rPr>
              <w:t xml:space="preserve"> </w:t>
            </w:r>
            <w:r w:rsidRPr="001C7673">
              <w:rPr>
                <w:i/>
                <w:sz w:val="22"/>
                <w:szCs w:val="22"/>
              </w:rPr>
              <w:t>Применять безопасные приемы труда на территории предприятия и в производственных помещениях.</w:t>
            </w:r>
          </w:p>
        </w:tc>
        <w:tc>
          <w:tcPr>
            <w:tcW w:w="1166" w:type="pct"/>
          </w:tcPr>
          <w:p w14:paraId="174873CE" w14:textId="77777777" w:rsidR="00BD27AC" w:rsidRDefault="00BD27AC" w:rsidP="007F4D42">
            <w:pPr>
              <w:keepNext/>
              <w:keepLines/>
              <w:suppressLineNumbers/>
              <w:suppressAutoHyphens/>
              <w:rPr>
                <w:bCs/>
                <w:i/>
                <w:sz w:val="24"/>
                <w:szCs w:val="24"/>
              </w:rPr>
            </w:pPr>
            <w:r w:rsidRPr="001C2D6E">
              <w:rPr>
                <w:bCs/>
                <w:i/>
                <w:sz w:val="24"/>
                <w:szCs w:val="24"/>
              </w:rPr>
              <w:t xml:space="preserve">Оценка устного ответа. </w:t>
            </w:r>
            <w:r>
              <w:rPr>
                <w:bCs/>
                <w:i/>
                <w:sz w:val="24"/>
                <w:szCs w:val="24"/>
              </w:rPr>
              <w:t>Оценка выполнения самостоятельной работы.</w:t>
            </w:r>
          </w:p>
          <w:p w14:paraId="518F593C" w14:textId="77777777" w:rsidR="00BD27AC" w:rsidRPr="00242920" w:rsidRDefault="00BD27AC" w:rsidP="007F4D42">
            <w:pPr>
              <w:keepNext/>
              <w:keepLines/>
              <w:suppressLineNumbers/>
              <w:suppressAutoHyphens/>
              <w:rPr>
                <w:bCs/>
                <w:i/>
                <w:sz w:val="24"/>
                <w:szCs w:val="24"/>
                <w:lang w:eastAsia="ru-RU"/>
              </w:rPr>
            </w:pPr>
          </w:p>
        </w:tc>
        <w:tc>
          <w:tcPr>
            <w:tcW w:w="1071" w:type="pct"/>
            <w:vMerge w:val="restart"/>
          </w:tcPr>
          <w:p w14:paraId="035F43DE" w14:textId="77777777" w:rsidR="00BD27AC" w:rsidRPr="00965F36" w:rsidRDefault="00BD27AC" w:rsidP="00DA091B">
            <w:pPr>
              <w:keepNext/>
              <w:keepLines/>
              <w:suppressLineNumbers/>
              <w:suppressAutoHyphens/>
              <w:rPr>
                <w:bCs/>
                <w:i/>
                <w:sz w:val="24"/>
                <w:szCs w:val="24"/>
                <w:lang w:eastAsia="ru-RU"/>
              </w:rPr>
            </w:pPr>
            <w:r w:rsidRPr="00965F36">
              <w:rPr>
                <w:bCs/>
                <w:i/>
                <w:sz w:val="24"/>
                <w:szCs w:val="24"/>
              </w:rPr>
              <w:t xml:space="preserve">аттестация </w:t>
            </w:r>
            <w:r>
              <w:rPr>
                <w:bCs/>
                <w:i/>
                <w:sz w:val="24"/>
                <w:szCs w:val="24"/>
              </w:rPr>
              <w:t>в форме промежуточного экзамена</w:t>
            </w:r>
          </w:p>
        </w:tc>
      </w:tr>
      <w:tr w:rsidR="00BD27AC" w:rsidRPr="00D421B3" w14:paraId="57A1614F" w14:textId="77777777" w:rsidTr="007F4D42">
        <w:trPr>
          <w:trHeight w:val="637"/>
          <w:jc w:val="center"/>
        </w:trPr>
        <w:tc>
          <w:tcPr>
            <w:tcW w:w="2763" w:type="pct"/>
          </w:tcPr>
          <w:p w14:paraId="456429F6" w14:textId="77777777" w:rsidR="00BD27AC" w:rsidRPr="001C7673" w:rsidRDefault="00BD27AC" w:rsidP="00C435EE">
            <w:pPr>
              <w:keepNext/>
              <w:keepLines/>
              <w:suppressLineNumbers/>
              <w:suppressAutoHyphens/>
              <w:ind w:firstLine="227"/>
              <w:rPr>
                <w:i/>
                <w:sz w:val="22"/>
                <w:szCs w:val="22"/>
                <w:lang w:eastAsia="ru-RU"/>
              </w:rPr>
            </w:pPr>
            <w:r w:rsidRPr="001C7673">
              <w:rPr>
                <w:i/>
                <w:sz w:val="22"/>
                <w:szCs w:val="22"/>
                <w:lang w:eastAsia="ru-RU"/>
              </w:rPr>
              <w:t>У 2.</w:t>
            </w:r>
            <w:r w:rsidRPr="001C7673">
              <w:rPr>
                <w:i/>
                <w:sz w:val="22"/>
                <w:szCs w:val="22"/>
              </w:rPr>
              <w:t>Определять и проводить анализ опасных и вредных факторов в сфере профессиональной деятельности</w:t>
            </w:r>
            <w:r w:rsidRPr="001C7673">
              <w:rPr>
                <w:i/>
                <w:sz w:val="22"/>
                <w:szCs w:val="22"/>
                <w:lang w:eastAsia="ru-RU"/>
              </w:rPr>
              <w:t>.</w:t>
            </w:r>
            <w:r w:rsidRPr="001C7673">
              <w:rPr>
                <w:i/>
                <w:sz w:val="22"/>
                <w:szCs w:val="22"/>
              </w:rPr>
              <w:t xml:space="preserve"> Использовать противопожарную технику. Соблюдать правила безопасности труда, производственной санитарии и пожарной безопасности.</w:t>
            </w:r>
          </w:p>
        </w:tc>
        <w:tc>
          <w:tcPr>
            <w:tcW w:w="1166" w:type="pct"/>
          </w:tcPr>
          <w:p w14:paraId="2EAA91B8" w14:textId="77777777" w:rsidR="00BD27AC" w:rsidRPr="00404929" w:rsidRDefault="00BD27AC" w:rsidP="00C435EE">
            <w:pPr>
              <w:keepNext/>
              <w:keepLines/>
              <w:suppressLineNumbers/>
              <w:suppressAutoHyphens/>
              <w:rPr>
                <w:bCs/>
                <w:i/>
                <w:sz w:val="22"/>
                <w:szCs w:val="22"/>
              </w:rPr>
            </w:pPr>
            <w:r w:rsidRPr="001C2D6E">
              <w:rPr>
                <w:bCs/>
                <w:i/>
                <w:sz w:val="24"/>
                <w:szCs w:val="24"/>
              </w:rPr>
              <w:t xml:space="preserve">Оценка устного ответа. </w:t>
            </w:r>
            <w:r>
              <w:rPr>
                <w:bCs/>
                <w:i/>
                <w:sz w:val="24"/>
                <w:szCs w:val="24"/>
              </w:rPr>
              <w:t xml:space="preserve">Оценка выполнения самостоятельной работы. </w:t>
            </w:r>
            <w:r w:rsidRPr="00404929">
              <w:rPr>
                <w:i/>
                <w:sz w:val="22"/>
                <w:szCs w:val="22"/>
              </w:rPr>
              <w:t>Оценка деятельности во время практического занятия</w:t>
            </w:r>
          </w:p>
          <w:p w14:paraId="60A50108" w14:textId="77777777" w:rsidR="00BD27AC" w:rsidRDefault="00BD27AC" w:rsidP="007F4D42">
            <w:pPr>
              <w:keepNext/>
              <w:keepLines/>
              <w:suppressLineNumbers/>
              <w:suppressAutoHyphens/>
              <w:rPr>
                <w:bCs/>
                <w:i/>
                <w:sz w:val="24"/>
                <w:szCs w:val="24"/>
              </w:rPr>
            </w:pPr>
          </w:p>
          <w:p w14:paraId="35256ACC" w14:textId="77777777" w:rsidR="00BD27AC" w:rsidRPr="00242920" w:rsidRDefault="00BD27AC" w:rsidP="007F4D42">
            <w:pPr>
              <w:keepNext/>
              <w:keepLines/>
              <w:suppressLineNumbers/>
              <w:suppressAutoHyphens/>
              <w:rPr>
                <w:bCs/>
                <w:sz w:val="24"/>
                <w:szCs w:val="24"/>
                <w:lang w:eastAsia="ru-RU"/>
              </w:rPr>
            </w:pPr>
          </w:p>
        </w:tc>
        <w:tc>
          <w:tcPr>
            <w:tcW w:w="1071" w:type="pct"/>
            <w:vMerge/>
          </w:tcPr>
          <w:p w14:paraId="777ED43F" w14:textId="77777777" w:rsidR="00BD27AC" w:rsidRPr="00965F36" w:rsidRDefault="00BD27AC" w:rsidP="007F4D42">
            <w:pPr>
              <w:keepNext/>
              <w:keepLines/>
              <w:suppressLineNumbers/>
              <w:suppressAutoHyphens/>
              <w:rPr>
                <w:bCs/>
                <w:i/>
                <w:sz w:val="24"/>
                <w:szCs w:val="24"/>
                <w:lang w:eastAsia="ru-RU"/>
              </w:rPr>
            </w:pPr>
          </w:p>
        </w:tc>
      </w:tr>
      <w:tr w:rsidR="00BD27AC" w:rsidRPr="00D421B3" w14:paraId="59A2F73C" w14:textId="77777777" w:rsidTr="007F4D42">
        <w:trPr>
          <w:trHeight w:val="637"/>
          <w:jc w:val="center"/>
        </w:trPr>
        <w:tc>
          <w:tcPr>
            <w:tcW w:w="2763" w:type="pct"/>
          </w:tcPr>
          <w:p w14:paraId="651EE73E" w14:textId="77777777" w:rsidR="00BD27AC" w:rsidRPr="001C7673" w:rsidRDefault="00BD27AC" w:rsidP="007F4D42">
            <w:pPr>
              <w:keepNext/>
              <w:keepLines/>
              <w:suppressLineNumbers/>
              <w:suppressAutoHyphens/>
              <w:ind w:firstLine="227"/>
              <w:rPr>
                <w:i/>
                <w:sz w:val="22"/>
                <w:szCs w:val="22"/>
                <w:lang w:eastAsia="ru-RU"/>
              </w:rPr>
            </w:pPr>
            <w:r w:rsidRPr="001C7673">
              <w:rPr>
                <w:i/>
                <w:sz w:val="22"/>
                <w:szCs w:val="22"/>
                <w:lang w:eastAsia="ru-RU"/>
              </w:rPr>
              <w:t>З 1.</w:t>
            </w:r>
            <w:r w:rsidRPr="001C7673">
              <w:rPr>
                <w:i/>
                <w:sz w:val="22"/>
                <w:szCs w:val="22"/>
              </w:rPr>
              <w:t xml:space="preserve"> Законодательство в области охраны труда. Виды и правила проведения инструктажей по охране труда.</w:t>
            </w:r>
            <w:r w:rsidR="00332B80">
              <w:rPr>
                <w:i/>
                <w:sz w:val="22"/>
                <w:szCs w:val="22"/>
              </w:rPr>
              <w:t xml:space="preserve"> </w:t>
            </w:r>
            <w:r w:rsidRPr="001C7673">
              <w:rPr>
                <w:i/>
                <w:sz w:val="22"/>
                <w:szCs w:val="22"/>
              </w:rPr>
              <w:t>Возможные опасные и вредные факторы и средства защиты. Действие токсичных веществ на организм человека. Правила безопасной эксплуатации электроустановок</w:t>
            </w:r>
          </w:p>
        </w:tc>
        <w:tc>
          <w:tcPr>
            <w:tcW w:w="1166" w:type="pct"/>
          </w:tcPr>
          <w:p w14:paraId="6D9A23AA" w14:textId="77777777" w:rsidR="00BD27AC" w:rsidRPr="00404929" w:rsidRDefault="00BD27AC" w:rsidP="00404929">
            <w:pPr>
              <w:keepNext/>
              <w:keepLines/>
              <w:suppressLineNumbers/>
              <w:suppressAutoHyphens/>
              <w:rPr>
                <w:bCs/>
                <w:i/>
                <w:sz w:val="22"/>
                <w:szCs w:val="22"/>
              </w:rPr>
            </w:pPr>
            <w:r w:rsidRPr="001C2D6E">
              <w:rPr>
                <w:bCs/>
                <w:i/>
                <w:sz w:val="24"/>
                <w:szCs w:val="24"/>
              </w:rPr>
              <w:t>Оценка устного ответа. Оценка тестовых заданий.</w:t>
            </w:r>
            <w:r w:rsidR="00332B80">
              <w:rPr>
                <w:bCs/>
                <w:i/>
                <w:sz w:val="24"/>
                <w:szCs w:val="24"/>
              </w:rPr>
              <w:t xml:space="preserve"> </w:t>
            </w:r>
            <w:r w:rsidRPr="00404929">
              <w:rPr>
                <w:i/>
                <w:sz w:val="22"/>
                <w:szCs w:val="22"/>
              </w:rPr>
              <w:t>Оценка деятельности во время практического занятия</w:t>
            </w:r>
          </w:p>
          <w:p w14:paraId="4D573169" w14:textId="77777777" w:rsidR="00BD27AC" w:rsidRPr="00242920" w:rsidRDefault="00BD27AC" w:rsidP="00981B40">
            <w:pPr>
              <w:keepNext/>
              <w:keepLines/>
              <w:suppressLineNumbers/>
              <w:suppressAutoHyphens/>
              <w:rPr>
                <w:bCs/>
                <w:sz w:val="24"/>
                <w:szCs w:val="24"/>
                <w:lang w:eastAsia="ru-RU"/>
              </w:rPr>
            </w:pPr>
          </w:p>
        </w:tc>
        <w:tc>
          <w:tcPr>
            <w:tcW w:w="1071" w:type="pct"/>
            <w:vMerge/>
          </w:tcPr>
          <w:p w14:paraId="250F5E57" w14:textId="77777777" w:rsidR="00BD27AC" w:rsidRPr="00965F36" w:rsidRDefault="00BD27AC" w:rsidP="007F4D42">
            <w:pPr>
              <w:keepNext/>
              <w:keepLines/>
              <w:suppressLineNumbers/>
              <w:suppressAutoHyphens/>
              <w:rPr>
                <w:bCs/>
                <w:i/>
                <w:sz w:val="24"/>
                <w:szCs w:val="24"/>
                <w:lang w:eastAsia="ru-RU"/>
              </w:rPr>
            </w:pPr>
          </w:p>
        </w:tc>
      </w:tr>
      <w:tr w:rsidR="00BD27AC" w:rsidRPr="00D421B3" w14:paraId="38A5E948" w14:textId="77777777" w:rsidTr="007F4D42">
        <w:trPr>
          <w:trHeight w:val="637"/>
          <w:jc w:val="center"/>
        </w:trPr>
        <w:tc>
          <w:tcPr>
            <w:tcW w:w="2763" w:type="pct"/>
          </w:tcPr>
          <w:p w14:paraId="5BF3AB83" w14:textId="77777777" w:rsidR="00BD27AC" w:rsidRPr="001C7673" w:rsidRDefault="00BD27AC" w:rsidP="00C435EE">
            <w:pPr>
              <w:keepNext/>
              <w:keepLines/>
              <w:suppressLineNumbers/>
              <w:suppressAutoHyphens/>
              <w:ind w:firstLine="227"/>
              <w:rPr>
                <w:i/>
                <w:sz w:val="22"/>
                <w:szCs w:val="22"/>
                <w:lang w:eastAsia="ru-RU"/>
              </w:rPr>
            </w:pPr>
            <w:r w:rsidRPr="001C7673">
              <w:rPr>
                <w:i/>
                <w:sz w:val="22"/>
                <w:szCs w:val="22"/>
                <w:lang w:eastAsia="ru-RU"/>
              </w:rPr>
              <w:t xml:space="preserve">З </w:t>
            </w:r>
            <w:proofErr w:type="gramStart"/>
            <w:r w:rsidRPr="001C7673">
              <w:rPr>
                <w:i/>
                <w:sz w:val="22"/>
                <w:szCs w:val="22"/>
                <w:lang w:eastAsia="ru-RU"/>
              </w:rPr>
              <w:t>2.</w:t>
            </w:r>
            <w:r w:rsidRPr="001C7673">
              <w:rPr>
                <w:i/>
                <w:sz w:val="22"/>
                <w:szCs w:val="22"/>
              </w:rPr>
              <w:t>Нормативные</w:t>
            </w:r>
            <w:proofErr w:type="gramEnd"/>
            <w:r w:rsidRPr="001C7673">
              <w:rPr>
                <w:i/>
                <w:sz w:val="22"/>
                <w:szCs w:val="22"/>
              </w:rPr>
              <w:t xml:space="preserve"> документы по охране труда и здоровья, основы профгигиены, </w:t>
            </w:r>
            <w:proofErr w:type="spellStart"/>
            <w:proofErr w:type="gramStart"/>
            <w:r w:rsidRPr="001C7673">
              <w:rPr>
                <w:i/>
                <w:sz w:val="22"/>
                <w:szCs w:val="22"/>
              </w:rPr>
              <w:t>проф.санитарии</w:t>
            </w:r>
            <w:proofErr w:type="spellEnd"/>
            <w:proofErr w:type="gramEnd"/>
            <w:r w:rsidRPr="001C7673">
              <w:rPr>
                <w:i/>
                <w:sz w:val="22"/>
                <w:szCs w:val="22"/>
              </w:rPr>
              <w:t xml:space="preserve"> и пожарной безопасности. Меры предупреждения пожаров и взрывов. Основные причины возникновения пожаров и взрывов</w:t>
            </w:r>
            <w:r>
              <w:rPr>
                <w:i/>
                <w:sz w:val="22"/>
                <w:szCs w:val="22"/>
              </w:rPr>
              <w:t>.</w:t>
            </w:r>
          </w:p>
        </w:tc>
        <w:tc>
          <w:tcPr>
            <w:tcW w:w="1166" w:type="pct"/>
          </w:tcPr>
          <w:p w14:paraId="2E079DF4" w14:textId="77777777" w:rsidR="00BD27AC" w:rsidRPr="00404929" w:rsidRDefault="00BD27AC" w:rsidP="00404929">
            <w:pPr>
              <w:keepNext/>
              <w:keepLines/>
              <w:suppressLineNumbers/>
              <w:suppressAutoHyphens/>
              <w:rPr>
                <w:bCs/>
                <w:i/>
                <w:sz w:val="22"/>
                <w:szCs w:val="22"/>
              </w:rPr>
            </w:pPr>
            <w:r w:rsidRPr="001C2D6E">
              <w:rPr>
                <w:bCs/>
                <w:i/>
                <w:sz w:val="24"/>
                <w:szCs w:val="24"/>
              </w:rPr>
              <w:t>Оценка устного ответа. Оценка тестовых заданий.</w:t>
            </w:r>
            <w:r w:rsidR="00332B80">
              <w:rPr>
                <w:bCs/>
                <w:i/>
                <w:sz w:val="24"/>
                <w:szCs w:val="24"/>
              </w:rPr>
              <w:t xml:space="preserve"> </w:t>
            </w:r>
            <w:r w:rsidRPr="00404929">
              <w:rPr>
                <w:i/>
                <w:sz w:val="22"/>
                <w:szCs w:val="22"/>
              </w:rPr>
              <w:t>Оценка деятельности во время практического занятия</w:t>
            </w:r>
          </w:p>
          <w:p w14:paraId="7543598D" w14:textId="77777777" w:rsidR="00BD27AC" w:rsidRPr="00242920" w:rsidRDefault="00BD27AC" w:rsidP="00981B40">
            <w:pPr>
              <w:keepNext/>
              <w:keepLines/>
              <w:suppressLineNumbers/>
              <w:suppressAutoHyphens/>
              <w:rPr>
                <w:bCs/>
                <w:sz w:val="24"/>
                <w:szCs w:val="24"/>
                <w:lang w:eastAsia="ru-RU"/>
              </w:rPr>
            </w:pPr>
          </w:p>
        </w:tc>
        <w:tc>
          <w:tcPr>
            <w:tcW w:w="1071" w:type="pct"/>
            <w:vMerge/>
          </w:tcPr>
          <w:p w14:paraId="33CF741A" w14:textId="77777777" w:rsidR="00BD27AC" w:rsidRPr="00965F36" w:rsidRDefault="00BD27AC" w:rsidP="007F4D42">
            <w:pPr>
              <w:keepNext/>
              <w:keepLines/>
              <w:suppressLineNumbers/>
              <w:suppressAutoHyphens/>
              <w:rPr>
                <w:bCs/>
                <w:i/>
                <w:sz w:val="24"/>
                <w:szCs w:val="24"/>
                <w:lang w:eastAsia="ru-RU"/>
              </w:rPr>
            </w:pPr>
          </w:p>
        </w:tc>
      </w:tr>
      <w:tr w:rsidR="00BD27AC" w:rsidRPr="00D421B3" w14:paraId="161889D1" w14:textId="77777777" w:rsidTr="007F4D42">
        <w:trPr>
          <w:trHeight w:val="637"/>
          <w:jc w:val="center"/>
        </w:trPr>
        <w:tc>
          <w:tcPr>
            <w:tcW w:w="2763" w:type="pct"/>
          </w:tcPr>
          <w:p w14:paraId="4FF32ED8" w14:textId="77777777" w:rsidR="00BD27AC" w:rsidRPr="001C7673" w:rsidRDefault="00BD27AC" w:rsidP="00C435EE">
            <w:pPr>
              <w:keepNext/>
              <w:keepLines/>
              <w:suppressLineNumbers/>
              <w:suppressAutoHyphens/>
              <w:ind w:firstLine="227"/>
              <w:rPr>
                <w:i/>
                <w:sz w:val="22"/>
                <w:szCs w:val="22"/>
                <w:lang w:eastAsia="ru-RU"/>
              </w:rPr>
            </w:pPr>
            <w:r w:rsidRPr="001C7673">
              <w:rPr>
                <w:i/>
                <w:sz w:val="22"/>
                <w:szCs w:val="22"/>
                <w:lang w:eastAsia="ru-RU"/>
              </w:rPr>
              <w:t xml:space="preserve">З </w:t>
            </w:r>
            <w:proofErr w:type="gramStart"/>
            <w:r w:rsidRPr="001C7673">
              <w:rPr>
                <w:i/>
                <w:sz w:val="22"/>
                <w:szCs w:val="22"/>
                <w:lang w:eastAsia="ru-RU"/>
              </w:rPr>
              <w:t>3.</w:t>
            </w:r>
            <w:r w:rsidRPr="001C7673">
              <w:rPr>
                <w:i/>
                <w:sz w:val="22"/>
                <w:szCs w:val="22"/>
              </w:rPr>
              <w:t>Особенности</w:t>
            </w:r>
            <w:proofErr w:type="gramEnd"/>
            <w:r w:rsidRPr="001C7673">
              <w:rPr>
                <w:i/>
                <w:sz w:val="22"/>
                <w:szCs w:val="22"/>
              </w:rPr>
              <w:t xml:space="preserve"> обеспечения безопасных условий труда на производстве. Права и обязанности работников в области охраны труда</w:t>
            </w:r>
            <w:r w:rsidR="00332B80">
              <w:rPr>
                <w:i/>
                <w:sz w:val="22"/>
                <w:szCs w:val="22"/>
              </w:rPr>
              <w:t xml:space="preserve">. </w:t>
            </w:r>
            <w:r w:rsidRPr="001C7673">
              <w:rPr>
                <w:i/>
                <w:sz w:val="22"/>
                <w:szCs w:val="22"/>
              </w:rPr>
              <w:t>Общие требования безопасности на территории предприятия и производственных помещениях</w:t>
            </w:r>
          </w:p>
        </w:tc>
        <w:tc>
          <w:tcPr>
            <w:tcW w:w="1166" w:type="pct"/>
          </w:tcPr>
          <w:p w14:paraId="3F58FD72" w14:textId="77777777" w:rsidR="00BD27AC" w:rsidRPr="00C435EE" w:rsidRDefault="00BD27AC" w:rsidP="007F4D42">
            <w:pPr>
              <w:keepNext/>
              <w:keepLines/>
              <w:suppressLineNumbers/>
              <w:suppressAutoHyphens/>
              <w:rPr>
                <w:bCs/>
                <w:i/>
                <w:sz w:val="22"/>
                <w:szCs w:val="22"/>
              </w:rPr>
            </w:pPr>
            <w:r w:rsidRPr="001C2D6E">
              <w:rPr>
                <w:bCs/>
                <w:i/>
                <w:sz w:val="24"/>
                <w:szCs w:val="24"/>
              </w:rPr>
              <w:t>Оценка устного ответа. Оценка тестовых заданий.</w:t>
            </w:r>
            <w:r w:rsidR="00332B80">
              <w:rPr>
                <w:bCs/>
                <w:i/>
                <w:sz w:val="24"/>
                <w:szCs w:val="24"/>
              </w:rPr>
              <w:t xml:space="preserve"> </w:t>
            </w:r>
            <w:r w:rsidRPr="00404929">
              <w:rPr>
                <w:i/>
                <w:sz w:val="22"/>
                <w:szCs w:val="22"/>
              </w:rPr>
              <w:t>Оценка деятельности во время практического занятия</w:t>
            </w:r>
          </w:p>
        </w:tc>
        <w:tc>
          <w:tcPr>
            <w:tcW w:w="1071" w:type="pct"/>
            <w:vMerge w:val="restart"/>
          </w:tcPr>
          <w:p w14:paraId="53FFC43F" w14:textId="77777777" w:rsidR="00BD27AC" w:rsidRPr="00965F36" w:rsidRDefault="00BD27AC" w:rsidP="007F4D42">
            <w:pPr>
              <w:keepNext/>
              <w:keepLines/>
              <w:suppressLineNumbers/>
              <w:suppressAutoHyphens/>
              <w:rPr>
                <w:bCs/>
                <w:i/>
                <w:sz w:val="24"/>
                <w:szCs w:val="24"/>
                <w:lang w:eastAsia="ru-RU"/>
              </w:rPr>
            </w:pPr>
            <w:r w:rsidRPr="00965F36">
              <w:rPr>
                <w:bCs/>
                <w:i/>
                <w:sz w:val="24"/>
                <w:szCs w:val="24"/>
              </w:rPr>
              <w:t xml:space="preserve">аттестация </w:t>
            </w:r>
            <w:r>
              <w:rPr>
                <w:bCs/>
                <w:i/>
                <w:sz w:val="24"/>
                <w:szCs w:val="24"/>
              </w:rPr>
              <w:t>в форме промежуточного экзамена</w:t>
            </w:r>
          </w:p>
        </w:tc>
      </w:tr>
      <w:tr w:rsidR="00BD27AC" w:rsidRPr="00D421B3" w14:paraId="7E8D1D28" w14:textId="77777777" w:rsidTr="007F4D42">
        <w:trPr>
          <w:trHeight w:val="637"/>
          <w:jc w:val="center"/>
        </w:trPr>
        <w:tc>
          <w:tcPr>
            <w:tcW w:w="2763" w:type="pct"/>
          </w:tcPr>
          <w:p w14:paraId="466BE41A" w14:textId="77777777" w:rsidR="00BD27AC" w:rsidRPr="001C7673" w:rsidRDefault="00BD27AC" w:rsidP="00C435EE">
            <w:pPr>
              <w:keepNext/>
              <w:keepLines/>
              <w:suppressLineNumbers/>
              <w:suppressAutoHyphens/>
              <w:ind w:firstLine="227"/>
              <w:rPr>
                <w:i/>
                <w:sz w:val="22"/>
                <w:szCs w:val="22"/>
                <w:lang w:eastAsia="ru-RU"/>
              </w:rPr>
            </w:pPr>
            <w:r w:rsidRPr="001C7673">
              <w:rPr>
                <w:i/>
                <w:sz w:val="22"/>
                <w:szCs w:val="22"/>
                <w:lang w:eastAsia="ru-RU"/>
              </w:rPr>
              <w:t xml:space="preserve">З </w:t>
            </w:r>
            <w:proofErr w:type="gramStart"/>
            <w:r w:rsidRPr="001C7673">
              <w:rPr>
                <w:i/>
                <w:sz w:val="22"/>
                <w:szCs w:val="22"/>
                <w:lang w:eastAsia="ru-RU"/>
              </w:rPr>
              <w:t>4.</w:t>
            </w:r>
            <w:r w:rsidRPr="001C7673">
              <w:rPr>
                <w:i/>
                <w:sz w:val="22"/>
                <w:szCs w:val="22"/>
              </w:rPr>
              <w:t>Правовые</w:t>
            </w:r>
            <w:proofErr w:type="gramEnd"/>
            <w:r w:rsidRPr="001C7673">
              <w:rPr>
                <w:i/>
                <w:sz w:val="22"/>
                <w:szCs w:val="22"/>
              </w:rPr>
              <w:t xml:space="preserve"> и организационные основы охраны труда на предприятии, систему мер по безопасной эксплуатации опасных производственных объектов и снижению вредного воздействия на окружающую среду, профилактические мероприятия производственной санитарии</w:t>
            </w:r>
          </w:p>
        </w:tc>
        <w:tc>
          <w:tcPr>
            <w:tcW w:w="1166" w:type="pct"/>
          </w:tcPr>
          <w:p w14:paraId="341A96BB" w14:textId="77777777" w:rsidR="00BD27AC" w:rsidRPr="00242920" w:rsidRDefault="00BD27AC" w:rsidP="007F4D42">
            <w:pPr>
              <w:keepNext/>
              <w:keepLines/>
              <w:suppressLineNumbers/>
              <w:suppressAutoHyphens/>
              <w:rPr>
                <w:bCs/>
                <w:sz w:val="24"/>
                <w:szCs w:val="24"/>
                <w:lang w:eastAsia="ru-RU"/>
              </w:rPr>
            </w:pPr>
            <w:r w:rsidRPr="001C2D6E">
              <w:rPr>
                <w:bCs/>
                <w:i/>
                <w:sz w:val="24"/>
                <w:szCs w:val="24"/>
              </w:rPr>
              <w:t>Оценка устного ответа. Оценка тестовых заданий.</w:t>
            </w:r>
          </w:p>
        </w:tc>
        <w:tc>
          <w:tcPr>
            <w:tcW w:w="1071" w:type="pct"/>
            <w:vMerge/>
          </w:tcPr>
          <w:p w14:paraId="7B15633D" w14:textId="77777777" w:rsidR="00BD27AC" w:rsidRPr="00242920" w:rsidRDefault="00BD27AC" w:rsidP="007F4D42">
            <w:pPr>
              <w:keepNext/>
              <w:keepLines/>
              <w:suppressLineNumbers/>
              <w:suppressAutoHyphens/>
              <w:rPr>
                <w:bCs/>
                <w:sz w:val="24"/>
                <w:szCs w:val="24"/>
                <w:lang w:eastAsia="ru-RU"/>
              </w:rPr>
            </w:pPr>
          </w:p>
        </w:tc>
      </w:tr>
      <w:tr w:rsidR="00BD27AC" w:rsidRPr="00D421B3" w14:paraId="1A50FBBA" w14:textId="77777777" w:rsidTr="007F4D42">
        <w:trPr>
          <w:trHeight w:val="637"/>
          <w:jc w:val="center"/>
        </w:trPr>
        <w:tc>
          <w:tcPr>
            <w:tcW w:w="2763" w:type="pct"/>
          </w:tcPr>
          <w:p w14:paraId="06A48D6F" w14:textId="77777777" w:rsidR="00BD27AC" w:rsidRPr="001C7673" w:rsidRDefault="00BD27AC" w:rsidP="00C435EE">
            <w:pPr>
              <w:keepNext/>
              <w:keepLines/>
              <w:suppressLineNumbers/>
              <w:suppressAutoHyphens/>
              <w:ind w:firstLine="227"/>
              <w:rPr>
                <w:i/>
                <w:sz w:val="22"/>
                <w:szCs w:val="22"/>
                <w:lang w:eastAsia="ru-RU"/>
              </w:rPr>
            </w:pPr>
            <w:r w:rsidRPr="001C7673">
              <w:rPr>
                <w:i/>
                <w:sz w:val="22"/>
                <w:szCs w:val="22"/>
                <w:lang w:eastAsia="ru-RU"/>
              </w:rPr>
              <w:t xml:space="preserve">З </w:t>
            </w:r>
            <w:proofErr w:type="gramStart"/>
            <w:r w:rsidRPr="001C7673">
              <w:rPr>
                <w:i/>
                <w:sz w:val="22"/>
                <w:szCs w:val="22"/>
                <w:lang w:eastAsia="ru-RU"/>
              </w:rPr>
              <w:t>5.</w:t>
            </w:r>
            <w:r w:rsidRPr="001C7673">
              <w:rPr>
                <w:i/>
                <w:sz w:val="22"/>
                <w:szCs w:val="22"/>
              </w:rPr>
              <w:t>Предельно</w:t>
            </w:r>
            <w:proofErr w:type="gramEnd"/>
            <w:r w:rsidRPr="001C7673">
              <w:rPr>
                <w:i/>
                <w:sz w:val="22"/>
                <w:szCs w:val="22"/>
              </w:rPr>
              <w:t xml:space="preserve">-допустимые концентрации (ПДК) и индивидуальные средства защиты. Основные источники </w:t>
            </w:r>
            <w:r w:rsidRPr="001C7673">
              <w:rPr>
                <w:i/>
                <w:sz w:val="22"/>
                <w:szCs w:val="22"/>
              </w:rPr>
              <w:lastRenderedPageBreak/>
              <w:t>воздействия на окружающую среду</w:t>
            </w:r>
          </w:p>
        </w:tc>
        <w:tc>
          <w:tcPr>
            <w:tcW w:w="1166" w:type="pct"/>
          </w:tcPr>
          <w:p w14:paraId="71D27F36" w14:textId="77777777" w:rsidR="00BD27AC" w:rsidRPr="00242920" w:rsidRDefault="00BD27AC" w:rsidP="007F4D42">
            <w:pPr>
              <w:keepNext/>
              <w:keepLines/>
              <w:suppressLineNumbers/>
              <w:suppressAutoHyphens/>
              <w:rPr>
                <w:bCs/>
                <w:sz w:val="24"/>
                <w:szCs w:val="24"/>
                <w:lang w:eastAsia="ru-RU"/>
              </w:rPr>
            </w:pPr>
            <w:r w:rsidRPr="001C2D6E">
              <w:rPr>
                <w:bCs/>
                <w:i/>
                <w:sz w:val="24"/>
                <w:szCs w:val="24"/>
              </w:rPr>
              <w:lastRenderedPageBreak/>
              <w:t xml:space="preserve">Оценка устного ответа. Оценка </w:t>
            </w:r>
            <w:r w:rsidRPr="001C2D6E">
              <w:rPr>
                <w:bCs/>
                <w:i/>
                <w:sz w:val="24"/>
                <w:szCs w:val="24"/>
              </w:rPr>
              <w:lastRenderedPageBreak/>
              <w:t>тестовых заданий.</w:t>
            </w:r>
          </w:p>
        </w:tc>
        <w:tc>
          <w:tcPr>
            <w:tcW w:w="1071" w:type="pct"/>
            <w:vMerge/>
          </w:tcPr>
          <w:p w14:paraId="33673B0C" w14:textId="77777777" w:rsidR="00BD27AC" w:rsidRPr="00242920" w:rsidRDefault="00BD27AC" w:rsidP="007F4D42">
            <w:pPr>
              <w:keepNext/>
              <w:keepLines/>
              <w:suppressLineNumbers/>
              <w:suppressAutoHyphens/>
              <w:rPr>
                <w:bCs/>
                <w:sz w:val="24"/>
                <w:szCs w:val="24"/>
                <w:lang w:eastAsia="ru-RU"/>
              </w:rPr>
            </w:pPr>
          </w:p>
        </w:tc>
      </w:tr>
    </w:tbl>
    <w:p w14:paraId="2FD5C32C" w14:textId="77777777" w:rsidR="00BD27AC" w:rsidRDefault="00BD27AC">
      <w:pPr>
        <w:spacing w:after="200" w:line="276" w:lineRule="auto"/>
      </w:pPr>
    </w:p>
    <w:p w14:paraId="36AD3618" w14:textId="77777777" w:rsidR="00BD27AC" w:rsidRDefault="00BD27AC" w:rsidP="001D5F64">
      <w:pPr>
        <w:keepNext/>
        <w:keepLines/>
        <w:suppressLineNumbers/>
        <w:suppressAutoHyphens/>
        <w:jc w:val="both"/>
        <w:rPr>
          <w:b/>
          <w:sz w:val="28"/>
          <w:szCs w:val="28"/>
          <w:lang w:eastAsia="ru-RU"/>
        </w:rPr>
      </w:pPr>
      <w:r>
        <w:rPr>
          <w:b/>
          <w:sz w:val="28"/>
          <w:szCs w:val="28"/>
          <w:lang w:eastAsia="ru-RU"/>
        </w:rPr>
        <w:t>4</w:t>
      </w:r>
      <w:r w:rsidRPr="00242920">
        <w:rPr>
          <w:b/>
          <w:sz w:val="28"/>
          <w:szCs w:val="28"/>
          <w:lang w:eastAsia="ru-RU"/>
        </w:rPr>
        <w:t xml:space="preserve">. </w:t>
      </w:r>
      <w:r w:rsidRPr="00B92959">
        <w:rPr>
          <w:b/>
          <w:sz w:val="28"/>
          <w:szCs w:val="28"/>
          <w:lang w:eastAsia="ru-RU"/>
        </w:rPr>
        <w:t>Распределение типов контрольных заданий по элементам знаний и умений.</w:t>
      </w:r>
    </w:p>
    <w:p w14:paraId="2E00F8A8" w14:textId="77777777" w:rsidR="00BD27AC" w:rsidRPr="00190198" w:rsidRDefault="00BD27AC" w:rsidP="001D5F64">
      <w:pPr>
        <w:keepNext/>
        <w:keepLines/>
        <w:suppressLineNumbers/>
        <w:suppressAutoHyphens/>
        <w:jc w:val="both"/>
        <w:rPr>
          <w:b/>
          <w:sz w:val="28"/>
          <w:szCs w:val="28"/>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81"/>
        <w:gridCol w:w="615"/>
        <w:gridCol w:w="615"/>
        <w:gridCol w:w="615"/>
        <w:gridCol w:w="615"/>
        <w:gridCol w:w="615"/>
        <w:gridCol w:w="615"/>
        <w:gridCol w:w="615"/>
      </w:tblGrid>
      <w:tr w:rsidR="00BD27AC" w:rsidRPr="00D421B3" w14:paraId="71D5A1E3" w14:textId="77777777" w:rsidTr="007F4D42">
        <w:trPr>
          <w:trHeight w:val="451"/>
          <w:jc w:val="center"/>
        </w:trPr>
        <w:tc>
          <w:tcPr>
            <w:tcW w:w="2907" w:type="pct"/>
            <w:vMerge w:val="restart"/>
            <w:vAlign w:val="center"/>
          </w:tcPr>
          <w:p w14:paraId="765018DF" w14:textId="77777777" w:rsidR="00BD27AC" w:rsidRPr="00242920" w:rsidRDefault="00BD27AC" w:rsidP="007F4D42">
            <w:pPr>
              <w:keepNext/>
              <w:keepLines/>
              <w:suppressLineNumbers/>
              <w:suppressAutoHyphens/>
              <w:jc w:val="center"/>
              <w:rPr>
                <w:b/>
                <w:sz w:val="24"/>
                <w:szCs w:val="24"/>
                <w:lang w:eastAsia="ru-RU"/>
              </w:rPr>
            </w:pPr>
            <w:r w:rsidRPr="00242920">
              <w:rPr>
                <w:b/>
                <w:sz w:val="24"/>
                <w:szCs w:val="24"/>
                <w:lang w:eastAsia="ru-RU"/>
              </w:rPr>
              <w:t xml:space="preserve">Содержание </w:t>
            </w:r>
          </w:p>
          <w:p w14:paraId="79D72D07" w14:textId="77777777" w:rsidR="00BD27AC" w:rsidRPr="00242920" w:rsidRDefault="00BD27AC" w:rsidP="007F4D42">
            <w:pPr>
              <w:keepNext/>
              <w:keepLines/>
              <w:suppressLineNumbers/>
              <w:suppressAutoHyphens/>
              <w:jc w:val="center"/>
              <w:rPr>
                <w:b/>
                <w:sz w:val="24"/>
                <w:szCs w:val="24"/>
                <w:lang w:eastAsia="ru-RU"/>
              </w:rPr>
            </w:pPr>
            <w:r w:rsidRPr="00242920">
              <w:rPr>
                <w:b/>
                <w:sz w:val="24"/>
                <w:szCs w:val="24"/>
                <w:lang w:eastAsia="ru-RU"/>
              </w:rPr>
              <w:t xml:space="preserve">учебного материала </w:t>
            </w:r>
          </w:p>
          <w:p w14:paraId="4EE755DC" w14:textId="77777777" w:rsidR="00BD27AC" w:rsidRPr="00242920" w:rsidRDefault="00BD27AC" w:rsidP="007F4D42">
            <w:pPr>
              <w:keepNext/>
              <w:keepLines/>
              <w:suppressLineNumbers/>
              <w:suppressAutoHyphens/>
              <w:jc w:val="center"/>
              <w:rPr>
                <w:b/>
                <w:sz w:val="24"/>
                <w:szCs w:val="24"/>
                <w:lang w:eastAsia="ru-RU"/>
              </w:rPr>
            </w:pPr>
            <w:r w:rsidRPr="00242920">
              <w:rPr>
                <w:b/>
                <w:sz w:val="24"/>
                <w:szCs w:val="24"/>
                <w:lang w:eastAsia="ru-RU"/>
              </w:rPr>
              <w:t>по программе УД</w:t>
            </w:r>
          </w:p>
        </w:tc>
        <w:tc>
          <w:tcPr>
            <w:tcW w:w="2093" w:type="pct"/>
            <w:gridSpan w:val="7"/>
            <w:vAlign w:val="center"/>
          </w:tcPr>
          <w:p w14:paraId="1BD5BD8E" w14:textId="77777777" w:rsidR="00BD27AC" w:rsidRPr="00242920" w:rsidRDefault="00BD27AC" w:rsidP="007F4D42">
            <w:pPr>
              <w:keepNext/>
              <w:keepLines/>
              <w:suppressLineNumbers/>
              <w:suppressAutoHyphens/>
              <w:jc w:val="center"/>
              <w:rPr>
                <w:sz w:val="24"/>
                <w:szCs w:val="24"/>
                <w:lang w:eastAsia="ru-RU"/>
              </w:rPr>
            </w:pPr>
            <w:r>
              <w:rPr>
                <w:b/>
                <w:sz w:val="24"/>
                <w:szCs w:val="24"/>
                <w:lang w:eastAsia="ru-RU"/>
              </w:rPr>
              <w:t>Тип</w:t>
            </w:r>
            <w:r w:rsidRPr="00242920">
              <w:rPr>
                <w:b/>
                <w:sz w:val="24"/>
                <w:szCs w:val="24"/>
                <w:lang w:eastAsia="ru-RU"/>
              </w:rPr>
              <w:t xml:space="preserve"> контрольного задания</w:t>
            </w:r>
          </w:p>
        </w:tc>
      </w:tr>
      <w:tr w:rsidR="00BD27AC" w:rsidRPr="00B351CF" w14:paraId="00B273B4" w14:textId="77777777" w:rsidTr="007F4D42">
        <w:trPr>
          <w:trHeight w:val="470"/>
          <w:jc w:val="center"/>
        </w:trPr>
        <w:tc>
          <w:tcPr>
            <w:tcW w:w="2907" w:type="pct"/>
            <w:vMerge/>
          </w:tcPr>
          <w:p w14:paraId="2BB06F3D" w14:textId="77777777" w:rsidR="00BD27AC" w:rsidRPr="00242920" w:rsidRDefault="00BD27AC" w:rsidP="007F4D42">
            <w:pPr>
              <w:keepNext/>
              <w:keepLines/>
              <w:suppressLineNumbers/>
              <w:suppressAutoHyphens/>
              <w:rPr>
                <w:lang w:eastAsia="ru-RU"/>
              </w:rPr>
            </w:pPr>
          </w:p>
        </w:tc>
        <w:tc>
          <w:tcPr>
            <w:tcW w:w="299" w:type="pct"/>
            <w:vAlign w:val="center"/>
          </w:tcPr>
          <w:p w14:paraId="2AA82EAF" w14:textId="77777777" w:rsidR="00BD27AC" w:rsidRPr="00965F36" w:rsidRDefault="00BD27AC" w:rsidP="007F4D42">
            <w:pPr>
              <w:keepNext/>
              <w:keepLines/>
              <w:suppressLineNumbers/>
              <w:suppressAutoHyphens/>
              <w:jc w:val="center"/>
              <w:rPr>
                <w:b/>
              </w:rPr>
            </w:pPr>
            <w:r w:rsidRPr="00965F36">
              <w:rPr>
                <w:b/>
              </w:rPr>
              <w:t>У1</w:t>
            </w:r>
          </w:p>
        </w:tc>
        <w:tc>
          <w:tcPr>
            <w:tcW w:w="299" w:type="pct"/>
            <w:vAlign w:val="center"/>
          </w:tcPr>
          <w:p w14:paraId="1113B9E8" w14:textId="77777777" w:rsidR="00BD27AC" w:rsidRPr="00965F36" w:rsidRDefault="00BD27AC" w:rsidP="007F4D42">
            <w:pPr>
              <w:keepNext/>
              <w:keepLines/>
              <w:suppressLineNumbers/>
              <w:suppressAutoHyphens/>
              <w:jc w:val="center"/>
              <w:rPr>
                <w:b/>
              </w:rPr>
            </w:pPr>
            <w:r w:rsidRPr="00965F36">
              <w:rPr>
                <w:b/>
              </w:rPr>
              <w:t>У2</w:t>
            </w:r>
          </w:p>
        </w:tc>
        <w:tc>
          <w:tcPr>
            <w:tcW w:w="299" w:type="pct"/>
            <w:vAlign w:val="center"/>
          </w:tcPr>
          <w:p w14:paraId="3CCFB3F3" w14:textId="77777777" w:rsidR="00BD27AC" w:rsidRPr="00965F36" w:rsidRDefault="00BD27AC" w:rsidP="007F4D42">
            <w:pPr>
              <w:keepNext/>
              <w:keepLines/>
              <w:suppressLineNumbers/>
              <w:suppressAutoHyphens/>
              <w:jc w:val="center"/>
              <w:rPr>
                <w:b/>
              </w:rPr>
            </w:pPr>
            <w:r w:rsidRPr="00965F36">
              <w:rPr>
                <w:b/>
              </w:rPr>
              <w:t>З1</w:t>
            </w:r>
          </w:p>
        </w:tc>
        <w:tc>
          <w:tcPr>
            <w:tcW w:w="299" w:type="pct"/>
            <w:vAlign w:val="center"/>
          </w:tcPr>
          <w:p w14:paraId="073753BD" w14:textId="77777777" w:rsidR="00BD27AC" w:rsidRPr="00965F36" w:rsidRDefault="00BD27AC" w:rsidP="007F4D42">
            <w:pPr>
              <w:keepNext/>
              <w:keepLines/>
              <w:suppressLineNumbers/>
              <w:suppressAutoHyphens/>
              <w:jc w:val="center"/>
              <w:rPr>
                <w:b/>
              </w:rPr>
            </w:pPr>
            <w:r w:rsidRPr="00965F36">
              <w:rPr>
                <w:b/>
              </w:rPr>
              <w:t>З2</w:t>
            </w:r>
          </w:p>
        </w:tc>
        <w:tc>
          <w:tcPr>
            <w:tcW w:w="299" w:type="pct"/>
            <w:vAlign w:val="center"/>
          </w:tcPr>
          <w:p w14:paraId="709420B2" w14:textId="77777777" w:rsidR="00BD27AC" w:rsidRPr="00965F36" w:rsidRDefault="00BD27AC" w:rsidP="007F4D42">
            <w:pPr>
              <w:keepNext/>
              <w:keepLines/>
              <w:suppressLineNumbers/>
              <w:suppressAutoHyphens/>
              <w:jc w:val="center"/>
              <w:rPr>
                <w:b/>
              </w:rPr>
            </w:pPr>
            <w:r w:rsidRPr="00965F36">
              <w:rPr>
                <w:b/>
              </w:rPr>
              <w:t>З3</w:t>
            </w:r>
          </w:p>
        </w:tc>
        <w:tc>
          <w:tcPr>
            <w:tcW w:w="299" w:type="pct"/>
            <w:vAlign w:val="center"/>
          </w:tcPr>
          <w:p w14:paraId="7DB73EDA" w14:textId="77777777" w:rsidR="00BD27AC" w:rsidRPr="00965F36" w:rsidRDefault="00BD27AC" w:rsidP="007F4D42">
            <w:pPr>
              <w:keepNext/>
              <w:keepLines/>
              <w:suppressLineNumbers/>
              <w:suppressAutoHyphens/>
              <w:jc w:val="center"/>
              <w:rPr>
                <w:b/>
              </w:rPr>
            </w:pPr>
            <w:r w:rsidRPr="00965F36">
              <w:rPr>
                <w:b/>
              </w:rPr>
              <w:t>З4</w:t>
            </w:r>
          </w:p>
        </w:tc>
        <w:tc>
          <w:tcPr>
            <w:tcW w:w="299" w:type="pct"/>
            <w:vAlign w:val="center"/>
          </w:tcPr>
          <w:p w14:paraId="79F32A80" w14:textId="77777777" w:rsidR="00BD27AC" w:rsidRPr="00965F36" w:rsidRDefault="00BD27AC" w:rsidP="007F4D42">
            <w:pPr>
              <w:keepNext/>
              <w:keepLines/>
              <w:suppressLineNumbers/>
              <w:suppressAutoHyphens/>
              <w:jc w:val="center"/>
              <w:rPr>
                <w:b/>
                <w:i/>
                <w:lang w:val="en-US" w:eastAsia="ru-RU"/>
              </w:rPr>
            </w:pPr>
            <w:r w:rsidRPr="00965F36">
              <w:rPr>
                <w:b/>
                <w:lang w:eastAsia="ru-RU"/>
              </w:rPr>
              <w:t>З5</w:t>
            </w:r>
          </w:p>
        </w:tc>
      </w:tr>
      <w:tr w:rsidR="00BD27AC" w:rsidRPr="00880E1F" w14:paraId="5E888189" w14:textId="77777777" w:rsidTr="007F4D42">
        <w:trPr>
          <w:jc w:val="center"/>
        </w:trPr>
        <w:tc>
          <w:tcPr>
            <w:tcW w:w="2907" w:type="pct"/>
          </w:tcPr>
          <w:p w14:paraId="590D75F7" w14:textId="77777777" w:rsidR="00BD27AC" w:rsidRPr="007F56DB" w:rsidRDefault="00332B80" w:rsidP="007F4D42">
            <w:pPr>
              <w:keepNext/>
              <w:keepLines/>
              <w:suppressLineNumbers/>
              <w:suppressAutoHyphens/>
              <w:rPr>
                <w:i/>
                <w:lang w:eastAsia="ru-RU"/>
              </w:rPr>
            </w:pPr>
            <w:r w:rsidRPr="00332B80">
              <w:rPr>
                <w:bCs/>
                <w:i/>
              </w:rPr>
              <w:t>Тема 1.1. Основные положения законодательства об охране труда</w:t>
            </w:r>
          </w:p>
        </w:tc>
        <w:tc>
          <w:tcPr>
            <w:tcW w:w="299" w:type="pct"/>
          </w:tcPr>
          <w:p w14:paraId="747359B3" w14:textId="77777777" w:rsidR="00BD27AC" w:rsidRDefault="00BD27AC" w:rsidP="007F4D42">
            <w:pPr>
              <w:keepNext/>
              <w:keepLines/>
              <w:suppressLineNumbers/>
              <w:suppressAutoHyphens/>
              <w:jc w:val="center"/>
              <w:rPr>
                <w:i/>
              </w:rPr>
            </w:pPr>
            <w:r w:rsidRPr="00965F36">
              <w:rPr>
                <w:i/>
              </w:rPr>
              <w:t>УТ</w:t>
            </w:r>
          </w:p>
          <w:p w14:paraId="08450C96" w14:textId="77777777" w:rsidR="00BD27AC" w:rsidRPr="00965F36" w:rsidRDefault="00BD27AC" w:rsidP="007F4D42">
            <w:pPr>
              <w:keepNext/>
              <w:keepLines/>
              <w:suppressLineNumbers/>
              <w:suppressAutoHyphens/>
              <w:jc w:val="center"/>
              <w:rPr>
                <w:i/>
                <w:lang w:eastAsia="ru-RU"/>
              </w:rPr>
            </w:pPr>
            <w:r w:rsidRPr="00965F36">
              <w:rPr>
                <w:i/>
              </w:rPr>
              <w:t>СР</w:t>
            </w:r>
            <w:r w:rsidR="00B0568D" w:rsidRPr="00BD06AC">
              <w:t xml:space="preserve"> ОП</w:t>
            </w:r>
          </w:p>
        </w:tc>
        <w:tc>
          <w:tcPr>
            <w:tcW w:w="299" w:type="pct"/>
          </w:tcPr>
          <w:p w14:paraId="5C0080FA" w14:textId="77777777" w:rsidR="00BD27AC" w:rsidRDefault="00BD27AC" w:rsidP="00404929">
            <w:pPr>
              <w:keepNext/>
              <w:keepLines/>
              <w:suppressLineNumbers/>
              <w:suppressAutoHyphens/>
              <w:jc w:val="center"/>
              <w:rPr>
                <w:i/>
              </w:rPr>
            </w:pPr>
            <w:r w:rsidRPr="00965F36">
              <w:rPr>
                <w:i/>
              </w:rPr>
              <w:t>УТ</w:t>
            </w:r>
          </w:p>
          <w:p w14:paraId="1A60D04A" w14:textId="77777777" w:rsidR="00BD27AC" w:rsidRDefault="00BD27AC" w:rsidP="00404929">
            <w:pPr>
              <w:keepNext/>
              <w:keepLines/>
              <w:suppressLineNumbers/>
              <w:suppressAutoHyphens/>
              <w:jc w:val="center"/>
              <w:rPr>
                <w:i/>
              </w:rPr>
            </w:pPr>
            <w:r w:rsidRPr="00965F36">
              <w:rPr>
                <w:i/>
              </w:rPr>
              <w:t>СР</w:t>
            </w:r>
          </w:p>
          <w:p w14:paraId="0F2355B7" w14:textId="77777777" w:rsidR="00BD27AC" w:rsidRPr="00965F36" w:rsidRDefault="00BD27AC" w:rsidP="00404929">
            <w:pPr>
              <w:keepNext/>
              <w:keepLines/>
              <w:suppressLineNumbers/>
              <w:suppressAutoHyphens/>
              <w:jc w:val="center"/>
              <w:rPr>
                <w:i/>
                <w:lang w:eastAsia="ru-RU"/>
              </w:rPr>
            </w:pPr>
            <w:r w:rsidRPr="00BD06AC">
              <w:t>ПР</w:t>
            </w:r>
          </w:p>
        </w:tc>
        <w:tc>
          <w:tcPr>
            <w:tcW w:w="299" w:type="pct"/>
          </w:tcPr>
          <w:p w14:paraId="599C151C" w14:textId="77777777" w:rsidR="00BD27AC" w:rsidRDefault="00BD27AC" w:rsidP="00981B40">
            <w:pPr>
              <w:keepNext/>
              <w:keepLines/>
              <w:suppressLineNumbers/>
              <w:suppressAutoHyphens/>
              <w:jc w:val="center"/>
              <w:rPr>
                <w:i/>
              </w:rPr>
            </w:pPr>
            <w:r w:rsidRPr="00965F36">
              <w:rPr>
                <w:i/>
              </w:rPr>
              <w:t>УТ</w:t>
            </w:r>
          </w:p>
          <w:p w14:paraId="53E2C5E3" w14:textId="77777777" w:rsidR="00BD27AC" w:rsidRDefault="00BD27AC" w:rsidP="00981B40">
            <w:pPr>
              <w:keepNext/>
              <w:keepLines/>
              <w:suppressLineNumbers/>
              <w:suppressAutoHyphens/>
              <w:jc w:val="center"/>
              <w:rPr>
                <w:i/>
              </w:rPr>
            </w:pPr>
            <w:r w:rsidRPr="00965F36">
              <w:rPr>
                <w:i/>
              </w:rPr>
              <w:t>СР</w:t>
            </w:r>
          </w:p>
          <w:p w14:paraId="3DCE72D3" w14:textId="77777777" w:rsidR="00BD27AC" w:rsidRPr="00965F36" w:rsidRDefault="00BD27AC" w:rsidP="00981B40">
            <w:pPr>
              <w:keepNext/>
              <w:keepLines/>
              <w:suppressLineNumbers/>
              <w:suppressAutoHyphens/>
              <w:jc w:val="center"/>
              <w:rPr>
                <w:i/>
                <w:lang w:eastAsia="ru-RU"/>
              </w:rPr>
            </w:pPr>
            <w:r w:rsidRPr="00BD06AC">
              <w:t>ПР</w:t>
            </w:r>
          </w:p>
        </w:tc>
        <w:tc>
          <w:tcPr>
            <w:tcW w:w="299" w:type="pct"/>
          </w:tcPr>
          <w:p w14:paraId="3417EEEE" w14:textId="77777777" w:rsidR="00BD27AC" w:rsidRDefault="00BD27AC" w:rsidP="00981B40">
            <w:pPr>
              <w:keepNext/>
              <w:keepLines/>
              <w:suppressLineNumbers/>
              <w:suppressAutoHyphens/>
              <w:jc w:val="center"/>
              <w:rPr>
                <w:i/>
              </w:rPr>
            </w:pPr>
            <w:r w:rsidRPr="00965F36">
              <w:rPr>
                <w:i/>
              </w:rPr>
              <w:t>УТ</w:t>
            </w:r>
          </w:p>
          <w:p w14:paraId="1535F7FB" w14:textId="77777777" w:rsidR="00BD27AC" w:rsidRDefault="00BD27AC" w:rsidP="00981B40">
            <w:pPr>
              <w:keepNext/>
              <w:keepLines/>
              <w:suppressLineNumbers/>
              <w:suppressAutoHyphens/>
              <w:jc w:val="center"/>
              <w:rPr>
                <w:i/>
              </w:rPr>
            </w:pPr>
            <w:r w:rsidRPr="00965F36">
              <w:rPr>
                <w:i/>
              </w:rPr>
              <w:t>СР</w:t>
            </w:r>
          </w:p>
          <w:p w14:paraId="527711A7" w14:textId="77777777" w:rsidR="00BD27AC" w:rsidRPr="00965F36" w:rsidRDefault="00BD27AC" w:rsidP="00981B40">
            <w:pPr>
              <w:keepNext/>
              <w:keepLines/>
              <w:suppressLineNumbers/>
              <w:suppressAutoHyphens/>
              <w:jc w:val="center"/>
              <w:rPr>
                <w:i/>
                <w:lang w:eastAsia="ru-RU"/>
              </w:rPr>
            </w:pPr>
            <w:r w:rsidRPr="00BD06AC">
              <w:t>ПР</w:t>
            </w:r>
          </w:p>
        </w:tc>
        <w:tc>
          <w:tcPr>
            <w:tcW w:w="299" w:type="pct"/>
          </w:tcPr>
          <w:p w14:paraId="3CED19B9" w14:textId="77777777" w:rsidR="00BD27AC" w:rsidRDefault="00BD27AC" w:rsidP="00981B40">
            <w:pPr>
              <w:keepNext/>
              <w:keepLines/>
              <w:suppressLineNumbers/>
              <w:suppressAutoHyphens/>
              <w:jc w:val="center"/>
              <w:rPr>
                <w:i/>
              </w:rPr>
            </w:pPr>
            <w:r w:rsidRPr="00965F36">
              <w:rPr>
                <w:i/>
              </w:rPr>
              <w:t>УТ</w:t>
            </w:r>
          </w:p>
          <w:p w14:paraId="6F0090D1" w14:textId="77777777" w:rsidR="00BD27AC" w:rsidRDefault="00BD27AC" w:rsidP="00981B40">
            <w:pPr>
              <w:keepNext/>
              <w:keepLines/>
              <w:suppressLineNumbers/>
              <w:suppressAutoHyphens/>
              <w:jc w:val="center"/>
              <w:rPr>
                <w:i/>
              </w:rPr>
            </w:pPr>
            <w:r w:rsidRPr="00965F36">
              <w:rPr>
                <w:i/>
              </w:rPr>
              <w:t>СР</w:t>
            </w:r>
          </w:p>
          <w:p w14:paraId="03C08E20" w14:textId="77777777" w:rsidR="00BD27AC" w:rsidRPr="00965F36" w:rsidRDefault="00BD27AC" w:rsidP="00981B40">
            <w:pPr>
              <w:keepNext/>
              <w:keepLines/>
              <w:suppressLineNumbers/>
              <w:suppressAutoHyphens/>
              <w:jc w:val="center"/>
              <w:rPr>
                <w:i/>
                <w:lang w:eastAsia="ru-RU"/>
              </w:rPr>
            </w:pPr>
            <w:r w:rsidRPr="00BD06AC">
              <w:t>ПР</w:t>
            </w:r>
          </w:p>
        </w:tc>
        <w:tc>
          <w:tcPr>
            <w:tcW w:w="299" w:type="pct"/>
          </w:tcPr>
          <w:p w14:paraId="0D192032" w14:textId="77777777" w:rsidR="00BD27AC" w:rsidRPr="00965F36" w:rsidRDefault="00BD27AC" w:rsidP="00981B40">
            <w:pPr>
              <w:keepNext/>
              <w:keepLines/>
              <w:suppressLineNumbers/>
              <w:suppressAutoHyphens/>
              <w:jc w:val="center"/>
              <w:rPr>
                <w:i/>
              </w:rPr>
            </w:pPr>
            <w:r w:rsidRPr="00965F36">
              <w:rPr>
                <w:i/>
              </w:rPr>
              <w:t>УТ</w:t>
            </w:r>
          </w:p>
          <w:p w14:paraId="17F4C4FB" w14:textId="77777777" w:rsidR="00BD27AC" w:rsidRPr="00965F36" w:rsidRDefault="00B0568D" w:rsidP="00981B40">
            <w:pPr>
              <w:keepNext/>
              <w:keepLines/>
              <w:suppressLineNumbers/>
              <w:suppressAutoHyphens/>
              <w:jc w:val="center"/>
              <w:rPr>
                <w:i/>
                <w:lang w:eastAsia="ru-RU"/>
              </w:rPr>
            </w:pPr>
            <w:r w:rsidRPr="00965F36">
              <w:rPr>
                <w:i/>
              </w:rPr>
              <w:t>СР</w:t>
            </w:r>
            <w:r w:rsidR="00BD27AC" w:rsidRPr="00965F36">
              <w:rPr>
                <w:i/>
              </w:rPr>
              <w:t>Т</w:t>
            </w:r>
          </w:p>
        </w:tc>
        <w:tc>
          <w:tcPr>
            <w:tcW w:w="299" w:type="pct"/>
          </w:tcPr>
          <w:p w14:paraId="2435881C" w14:textId="77777777" w:rsidR="00BD27AC" w:rsidRPr="00965F36" w:rsidRDefault="00BD27AC" w:rsidP="00981B40">
            <w:pPr>
              <w:keepNext/>
              <w:keepLines/>
              <w:suppressLineNumbers/>
              <w:suppressAutoHyphens/>
              <w:jc w:val="center"/>
              <w:rPr>
                <w:i/>
              </w:rPr>
            </w:pPr>
            <w:r w:rsidRPr="00965F36">
              <w:rPr>
                <w:i/>
              </w:rPr>
              <w:t>УТ</w:t>
            </w:r>
          </w:p>
          <w:p w14:paraId="34B3531E" w14:textId="77777777" w:rsidR="00BD27AC" w:rsidRPr="00965F36" w:rsidRDefault="00B0568D" w:rsidP="00981B40">
            <w:pPr>
              <w:keepNext/>
              <w:keepLines/>
              <w:suppressLineNumbers/>
              <w:suppressAutoHyphens/>
              <w:jc w:val="center"/>
              <w:rPr>
                <w:i/>
                <w:lang w:eastAsia="ru-RU"/>
              </w:rPr>
            </w:pPr>
            <w:r w:rsidRPr="00965F36">
              <w:rPr>
                <w:i/>
              </w:rPr>
              <w:t>СР</w:t>
            </w:r>
            <w:r w:rsidR="00BD27AC" w:rsidRPr="00965F36">
              <w:rPr>
                <w:i/>
              </w:rPr>
              <w:t>Т</w:t>
            </w:r>
          </w:p>
        </w:tc>
      </w:tr>
      <w:tr w:rsidR="00BD27AC" w:rsidRPr="00880E1F" w14:paraId="43A8C38E" w14:textId="77777777" w:rsidTr="007F4D42">
        <w:trPr>
          <w:jc w:val="center"/>
        </w:trPr>
        <w:tc>
          <w:tcPr>
            <w:tcW w:w="2907" w:type="pct"/>
          </w:tcPr>
          <w:p w14:paraId="35DE443B" w14:textId="77777777" w:rsidR="00BD27AC" w:rsidRPr="007F56DB" w:rsidRDefault="00332B80" w:rsidP="007F4D42">
            <w:pPr>
              <w:keepNext/>
              <w:keepLines/>
              <w:suppressLineNumbers/>
              <w:suppressAutoHyphens/>
              <w:rPr>
                <w:i/>
                <w:lang w:eastAsia="ru-RU"/>
              </w:rPr>
            </w:pPr>
            <w:r w:rsidRPr="00332B80">
              <w:rPr>
                <w:bCs/>
                <w:i/>
              </w:rPr>
              <w:t>Тема 1.2.Управление охраной труда в организации</w:t>
            </w:r>
          </w:p>
        </w:tc>
        <w:tc>
          <w:tcPr>
            <w:tcW w:w="299" w:type="pct"/>
          </w:tcPr>
          <w:p w14:paraId="2AEC4EA5" w14:textId="77777777" w:rsidR="00BD27AC" w:rsidRPr="00965F36" w:rsidRDefault="00BD27AC" w:rsidP="007F4D42">
            <w:pPr>
              <w:keepNext/>
              <w:keepLines/>
              <w:suppressLineNumbers/>
              <w:suppressAutoHyphens/>
              <w:jc w:val="center"/>
              <w:rPr>
                <w:i/>
              </w:rPr>
            </w:pPr>
            <w:r w:rsidRPr="00965F36">
              <w:rPr>
                <w:i/>
              </w:rPr>
              <w:t>УТ</w:t>
            </w:r>
          </w:p>
          <w:p w14:paraId="4691E728" w14:textId="77777777" w:rsidR="00BD27AC" w:rsidRPr="00965F36" w:rsidRDefault="00BD27AC" w:rsidP="007F4D42">
            <w:pPr>
              <w:keepNext/>
              <w:keepLines/>
              <w:suppressLineNumbers/>
              <w:suppressAutoHyphens/>
              <w:jc w:val="center"/>
              <w:rPr>
                <w:i/>
              </w:rPr>
            </w:pPr>
            <w:r w:rsidRPr="00965F36">
              <w:rPr>
                <w:i/>
              </w:rPr>
              <w:t>СР</w:t>
            </w:r>
            <w:r w:rsidR="00B0568D" w:rsidRPr="00BD06AC">
              <w:t xml:space="preserve"> ОП</w:t>
            </w:r>
          </w:p>
          <w:p w14:paraId="665DD3DA" w14:textId="77777777" w:rsidR="00BD27AC" w:rsidRPr="00965F36" w:rsidRDefault="00BD27AC" w:rsidP="007F4D42">
            <w:pPr>
              <w:keepNext/>
              <w:keepLines/>
              <w:suppressLineNumbers/>
              <w:suppressAutoHyphens/>
              <w:jc w:val="center"/>
              <w:rPr>
                <w:i/>
                <w:lang w:eastAsia="ru-RU"/>
              </w:rPr>
            </w:pPr>
          </w:p>
        </w:tc>
        <w:tc>
          <w:tcPr>
            <w:tcW w:w="299" w:type="pct"/>
          </w:tcPr>
          <w:p w14:paraId="389548BC" w14:textId="77777777" w:rsidR="00BD27AC" w:rsidRDefault="00BD27AC" w:rsidP="00981B40">
            <w:pPr>
              <w:keepNext/>
              <w:keepLines/>
              <w:suppressLineNumbers/>
              <w:suppressAutoHyphens/>
              <w:jc w:val="center"/>
              <w:rPr>
                <w:i/>
              </w:rPr>
            </w:pPr>
            <w:r w:rsidRPr="00965F36">
              <w:rPr>
                <w:i/>
              </w:rPr>
              <w:t>УТ</w:t>
            </w:r>
          </w:p>
          <w:p w14:paraId="52141569" w14:textId="77777777" w:rsidR="00BD27AC" w:rsidRDefault="00BD27AC" w:rsidP="00981B40">
            <w:pPr>
              <w:keepNext/>
              <w:keepLines/>
              <w:suppressLineNumbers/>
              <w:suppressAutoHyphens/>
              <w:jc w:val="center"/>
              <w:rPr>
                <w:i/>
              </w:rPr>
            </w:pPr>
            <w:r w:rsidRPr="00965F36">
              <w:rPr>
                <w:i/>
              </w:rPr>
              <w:t>СР</w:t>
            </w:r>
          </w:p>
          <w:p w14:paraId="67863110" w14:textId="77777777" w:rsidR="00BD27AC" w:rsidRPr="00965F36" w:rsidRDefault="00BD27AC" w:rsidP="00981B40">
            <w:pPr>
              <w:keepNext/>
              <w:keepLines/>
              <w:suppressLineNumbers/>
              <w:suppressAutoHyphens/>
              <w:jc w:val="center"/>
              <w:rPr>
                <w:i/>
                <w:lang w:eastAsia="ru-RU"/>
              </w:rPr>
            </w:pPr>
            <w:r w:rsidRPr="00BD06AC">
              <w:t>ПР</w:t>
            </w:r>
          </w:p>
        </w:tc>
        <w:tc>
          <w:tcPr>
            <w:tcW w:w="299" w:type="pct"/>
          </w:tcPr>
          <w:p w14:paraId="22151D70" w14:textId="77777777" w:rsidR="00BD27AC" w:rsidRDefault="00BD27AC" w:rsidP="00981B40">
            <w:pPr>
              <w:keepNext/>
              <w:keepLines/>
              <w:suppressLineNumbers/>
              <w:suppressAutoHyphens/>
              <w:jc w:val="center"/>
              <w:rPr>
                <w:i/>
              </w:rPr>
            </w:pPr>
            <w:r w:rsidRPr="00965F36">
              <w:rPr>
                <w:i/>
              </w:rPr>
              <w:t>УТ</w:t>
            </w:r>
          </w:p>
          <w:p w14:paraId="1F171760" w14:textId="77777777" w:rsidR="00BD27AC" w:rsidRDefault="00BD27AC" w:rsidP="00981B40">
            <w:pPr>
              <w:keepNext/>
              <w:keepLines/>
              <w:suppressLineNumbers/>
              <w:suppressAutoHyphens/>
              <w:jc w:val="center"/>
              <w:rPr>
                <w:i/>
              </w:rPr>
            </w:pPr>
            <w:r w:rsidRPr="00965F36">
              <w:rPr>
                <w:i/>
              </w:rPr>
              <w:t>СР</w:t>
            </w:r>
          </w:p>
          <w:p w14:paraId="53E86E81" w14:textId="77777777" w:rsidR="00BD27AC" w:rsidRPr="00965F36" w:rsidRDefault="00BD27AC" w:rsidP="00981B40">
            <w:pPr>
              <w:keepNext/>
              <w:keepLines/>
              <w:suppressLineNumbers/>
              <w:suppressAutoHyphens/>
              <w:jc w:val="center"/>
              <w:rPr>
                <w:i/>
                <w:lang w:eastAsia="ru-RU"/>
              </w:rPr>
            </w:pPr>
            <w:r w:rsidRPr="00BD06AC">
              <w:t>ПР</w:t>
            </w:r>
          </w:p>
        </w:tc>
        <w:tc>
          <w:tcPr>
            <w:tcW w:w="299" w:type="pct"/>
          </w:tcPr>
          <w:p w14:paraId="16E42049" w14:textId="77777777" w:rsidR="00BD27AC" w:rsidRDefault="00BD27AC" w:rsidP="00981B40">
            <w:pPr>
              <w:keepNext/>
              <w:keepLines/>
              <w:suppressLineNumbers/>
              <w:suppressAutoHyphens/>
              <w:jc w:val="center"/>
              <w:rPr>
                <w:i/>
              </w:rPr>
            </w:pPr>
            <w:r w:rsidRPr="00965F36">
              <w:rPr>
                <w:i/>
              </w:rPr>
              <w:t>УТ</w:t>
            </w:r>
          </w:p>
          <w:p w14:paraId="48B746B1" w14:textId="77777777" w:rsidR="00BD27AC" w:rsidRDefault="00BD27AC" w:rsidP="00981B40">
            <w:pPr>
              <w:keepNext/>
              <w:keepLines/>
              <w:suppressLineNumbers/>
              <w:suppressAutoHyphens/>
              <w:jc w:val="center"/>
              <w:rPr>
                <w:i/>
              </w:rPr>
            </w:pPr>
            <w:r w:rsidRPr="00965F36">
              <w:rPr>
                <w:i/>
              </w:rPr>
              <w:t>СР</w:t>
            </w:r>
          </w:p>
          <w:p w14:paraId="3A1FDAA7" w14:textId="77777777" w:rsidR="00BD27AC" w:rsidRPr="00965F36" w:rsidRDefault="00BD27AC" w:rsidP="00981B40">
            <w:pPr>
              <w:keepNext/>
              <w:keepLines/>
              <w:suppressLineNumbers/>
              <w:suppressAutoHyphens/>
              <w:jc w:val="center"/>
              <w:rPr>
                <w:i/>
                <w:lang w:eastAsia="ru-RU"/>
              </w:rPr>
            </w:pPr>
            <w:r w:rsidRPr="00BD06AC">
              <w:t>ПР</w:t>
            </w:r>
          </w:p>
        </w:tc>
        <w:tc>
          <w:tcPr>
            <w:tcW w:w="299" w:type="pct"/>
          </w:tcPr>
          <w:p w14:paraId="73141726" w14:textId="77777777" w:rsidR="00BD27AC" w:rsidRDefault="00BD27AC" w:rsidP="00981B40">
            <w:pPr>
              <w:keepNext/>
              <w:keepLines/>
              <w:suppressLineNumbers/>
              <w:suppressAutoHyphens/>
              <w:jc w:val="center"/>
              <w:rPr>
                <w:i/>
              </w:rPr>
            </w:pPr>
            <w:r w:rsidRPr="00965F36">
              <w:rPr>
                <w:i/>
              </w:rPr>
              <w:t>УТ</w:t>
            </w:r>
          </w:p>
          <w:p w14:paraId="64C90EE1" w14:textId="77777777" w:rsidR="00BD27AC" w:rsidRDefault="00BD27AC" w:rsidP="00981B40">
            <w:pPr>
              <w:keepNext/>
              <w:keepLines/>
              <w:suppressLineNumbers/>
              <w:suppressAutoHyphens/>
              <w:jc w:val="center"/>
              <w:rPr>
                <w:i/>
              </w:rPr>
            </w:pPr>
            <w:r w:rsidRPr="00965F36">
              <w:rPr>
                <w:i/>
              </w:rPr>
              <w:t>СР</w:t>
            </w:r>
          </w:p>
          <w:p w14:paraId="104CB42B" w14:textId="77777777" w:rsidR="00BD27AC" w:rsidRPr="00965F36" w:rsidRDefault="00BD27AC" w:rsidP="00981B40">
            <w:pPr>
              <w:keepNext/>
              <w:keepLines/>
              <w:suppressLineNumbers/>
              <w:suppressAutoHyphens/>
              <w:jc w:val="center"/>
              <w:rPr>
                <w:i/>
                <w:lang w:eastAsia="ru-RU"/>
              </w:rPr>
            </w:pPr>
            <w:r w:rsidRPr="00BD06AC">
              <w:t>ПР</w:t>
            </w:r>
          </w:p>
        </w:tc>
        <w:tc>
          <w:tcPr>
            <w:tcW w:w="299" w:type="pct"/>
          </w:tcPr>
          <w:p w14:paraId="69A894B5" w14:textId="77777777" w:rsidR="00BD27AC" w:rsidRPr="00965F36" w:rsidRDefault="00BD27AC" w:rsidP="007F4D42">
            <w:pPr>
              <w:keepNext/>
              <w:keepLines/>
              <w:suppressLineNumbers/>
              <w:suppressAutoHyphens/>
              <w:jc w:val="center"/>
              <w:rPr>
                <w:i/>
                <w:lang w:eastAsia="ru-RU"/>
              </w:rPr>
            </w:pPr>
            <w:r w:rsidRPr="00965F36">
              <w:rPr>
                <w:i/>
              </w:rPr>
              <w:t>УТ</w:t>
            </w:r>
            <w:r w:rsidR="00B0568D" w:rsidRPr="00965F36">
              <w:rPr>
                <w:i/>
              </w:rPr>
              <w:t xml:space="preserve"> СР</w:t>
            </w:r>
            <w:r w:rsidR="00B0568D" w:rsidRPr="00BD06AC">
              <w:t xml:space="preserve"> ОП</w:t>
            </w:r>
          </w:p>
        </w:tc>
        <w:tc>
          <w:tcPr>
            <w:tcW w:w="299" w:type="pct"/>
          </w:tcPr>
          <w:p w14:paraId="035DE1B6" w14:textId="77777777" w:rsidR="00BD27AC" w:rsidRPr="00965F36" w:rsidRDefault="00BD27AC" w:rsidP="007F4D42">
            <w:pPr>
              <w:keepNext/>
              <w:keepLines/>
              <w:suppressLineNumbers/>
              <w:suppressAutoHyphens/>
              <w:jc w:val="center"/>
              <w:rPr>
                <w:i/>
                <w:lang w:eastAsia="ru-RU"/>
              </w:rPr>
            </w:pPr>
            <w:r w:rsidRPr="00965F36">
              <w:rPr>
                <w:i/>
              </w:rPr>
              <w:t>УТ</w:t>
            </w:r>
            <w:r w:rsidR="00B0568D" w:rsidRPr="00965F36">
              <w:rPr>
                <w:i/>
              </w:rPr>
              <w:t xml:space="preserve"> СР</w:t>
            </w:r>
            <w:r w:rsidR="00B0568D" w:rsidRPr="00BD06AC">
              <w:t xml:space="preserve"> ОП</w:t>
            </w:r>
          </w:p>
        </w:tc>
      </w:tr>
      <w:tr w:rsidR="00BD27AC" w:rsidRPr="00880E1F" w14:paraId="5F164909" w14:textId="77777777" w:rsidTr="007F4D42">
        <w:trPr>
          <w:jc w:val="center"/>
        </w:trPr>
        <w:tc>
          <w:tcPr>
            <w:tcW w:w="2907" w:type="pct"/>
          </w:tcPr>
          <w:p w14:paraId="3C630085" w14:textId="77777777" w:rsidR="00BD27AC" w:rsidRPr="007F56DB" w:rsidRDefault="00332B80" w:rsidP="007F4D42">
            <w:pPr>
              <w:keepNext/>
              <w:keepLines/>
              <w:suppressLineNumbers/>
              <w:suppressAutoHyphens/>
              <w:rPr>
                <w:i/>
                <w:lang w:eastAsia="ru-RU"/>
              </w:rPr>
            </w:pPr>
            <w:r w:rsidRPr="00332B80">
              <w:rPr>
                <w:bCs/>
                <w:i/>
              </w:rPr>
              <w:t>Тема 2.1.Потенциально опасные и вредные производственные факторы</w:t>
            </w:r>
          </w:p>
        </w:tc>
        <w:tc>
          <w:tcPr>
            <w:tcW w:w="299" w:type="pct"/>
          </w:tcPr>
          <w:p w14:paraId="3D17B14E" w14:textId="77777777" w:rsidR="00BD27AC" w:rsidRPr="00965F36" w:rsidRDefault="00BD27AC" w:rsidP="007F4D42">
            <w:pPr>
              <w:keepNext/>
              <w:keepLines/>
              <w:suppressLineNumbers/>
              <w:suppressAutoHyphens/>
              <w:jc w:val="center"/>
              <w:rPr>
                <w:i/>
              </w:rPr>
            </w:pPr>
            <w:r w:rsidRPr="00965F36">
              <w:rPr>
                <w:i/>
              </w:rPr>
              <w:t>УТ</w:t>
            </w:r>
          </w:p>
          <w:p w14:paraId="50F9BFA6" w14:textId="77777777" w:rsidR="00BD27AC" w:rsidRPr="00965F36" w:rsidRDefault="00BD27AC" w:rsidP="007F4D42">
            <w:pPr>
              <w:keepNext/>
              <w:keepLines/>
              <w:suppressLineNumbers/>
              <w:suppressAutoHyphens/>
              <w:jc w:val="center"/>
              <w:rPr>
                <w:i/>
                <w:lang w:eastAsia="ru-RU"/>
              </w:rPr>
            </w:pPr>
            <w:r w:rsidRPr="00965F36">
              <w:rPr>
                <w:i/>
              </w:rPr>
              <w:t>СР</w:t>
            </w:r>
            <w:r w:rsidR="00B0568D" w:rsidRPr="00BD06AC">
              <w:t xml:space="preserve"> ОП</w:t>
            </w:r>
          </w:p>
        </w:tc>
        <w:tc>
          <w:tcPr>
            <w:tcW w:w="299" w:type="pct"/>
          </w:tcPr>
          <w:p w14:paraId="183A13A1" w14:textId="77777777" w:rsidR="00BD27AC" w:rsidRDefault="00BD27AC" w:rsidP="00981B40">
            <w:pPr>
              <w:keepNext/>
              <w:keepLines/>
              <w:suppressLineNumbers/>
              <w:suppressAutoHyphens/>
              <w:jc w:val="center"/>
              <w:rPr>
                <w:i/>
              </w:rPr>
            </w:pPr>
            <w:r w:rsidRPr="00965F36">
              <w:rPr>
                <w:i/>
              </w:rPr>
              <w:t>УТ</w:t>
            </w:r>
          </w:p>
          <w:p w14:paraId="070FD68B" w14:textId="77777777" w:rsidR="00BD27AC" w:rsidRDefault="00BD27AC" w:rsidP="00981B40">
            <w:pPr>
              <w:keepNext/>
              <w:keepLines/>
              <w:suppressLineNumbers/>
              <w:suppressAutoHyphens/>
              <w:jc w:val="center"/>
              <w:rPr>
                <w:i/>
              </w:rPr>
            </w:pPr>
            <w:r w:rsidRPr="00965F36">
              <w:rPr>
                <w:i/>
              </w:rPr>
              <w:t>СР</w:t>
            </w:r>
          </w:p>
          <w:p w14:paraId="05A637D0" w14:textId="77777777" w:rsidR="00BD27AC" w:rsidRPr="00965F36" w:rsidRDefault="00BD27AC" w:rsidP="00981B40">
            <w:pPr>
              <w:keepNext/>
              <w:keepLines/>
              <w:suppressLineNumbers/>
              <w:suppressAutoHyphens/>
              <w:jc w:val="center"/>
              <w:rPr>
                <w:i/>
                <w:lang w:eastAsia="ru-RU"/>
              </w:rPr>
            </w:pPr>
            <w:r w:rsidRPr="00BD06AC">
              <w:t>ПР</w:t>
            </w:r>
          </w:p>
        </w:tc>
        <w:tc>
          <w:tcPr>
            <w:tcW w:w="299" w:type="pct"/>
          </w:tcPr>
          <w:p w14:paraId="54B7EB92" w14:textId="77777777" w:rsidR="00BD27AC" w:rsidRDefault="00BD27AC" w:rsidP="00981B40">
            <w:pPr>
              <w:keepNext/>
              <w:keepLines/>
              <w:suppressLineNumbers/>
              <w:suppressAutoHyphens/>
              <w:jc w:val="center"/>
              <w:rPr>
                <w:i/>
              </w:rPr>
            </w:pPr>
            <w:r w:rsidRPr="00965F36">
              <w:rPr>
                <w:i/>
              </w:rPr>
              <w:t>УТ</w:t>
            </w:r>
          </w:p>
          <w:p w14:paraId="2ED5250B" w14:textId="77777777" w:rsidR="00BD27AC" w:rsidRDefault="00BD27AC" w:rsidP="00981B40">
            <w:pPr>
              <w:keepNext/>
              <w:keepLines/>
              <w:suppressLineNumbers/>
              <w:suppressAutoHyphens/>
              <w:jc w:val="center"/>
              <w:rPr>
                <w:i/>
              </w:rPr>
            </w:pPr>
            <w:r w:rsidRPr="00965F36">
              <w:rPr>
                <w:i/>
              </w:rPr>
              <w:t>СР</w:t>
            </w:r>
          </w:p>
          <w:p w14:paraId="41FAEB24" w14:textId="77777777" w:rsidR="00BD27AC" w:rsidRPr="00965F36" w:rsidRDefault="00BD27AC" w:rsidP="00981B40">
            <w:pPr>
              <w:keepNext/>
              <w:keepLines/>
              <w:suppressLineNumbers/>
              <w:suppressAutoHyphens/>
              <w:jc w:val="center"/>
              <w:rPr>
                <w:i/>
                <w:lang w:eastAsia="ru-RU"/>
              </w:rPr>
            </w:pPr>
            <w:r w:rsidRPr="00BD06AC">
              <w:t>ПР</w:t>
            </w:r>
          </w:p>
        </w:tc>
        <w:tc>
          <w:tcPr>
            <w:tcW w:w="299" w:type="pct"/>
          </w:tcPr>
          <w:p w14:paraId="521B9D3E" w14:textId="77777777" w:rsidR="00BD27AC" w:rsidRDefault="00BD27AC" w:rsidP="00981B40">
            <w:pPr>
              <w:keepNext/>
              <w:keepLines/>
              <w:suppressLineNumbers/>
              <w:suppressAutoHyphens/>
              <w:jc w:val="center"/>
              <w:rPr>
                <w:i/>
              </w:rPr>
            </w:pPr>
            <w:r w:rsidRPr="00965F36">
              <w:rPr>
                <w:i/>
              </w:rPr>
              <w:t>УТ</w:t>
            </w:r>
          </w:p>
          <w:p w14:paraId="086C3336" w14:textId="77777777" w:rsidR="00BD27AC" w:rsidRDefault="00BD27AC" w:rsidP="00981B40">
            <w:pPr>
              <w:keepNext/>
              <w:keepLines/>
              <w:suppressLineNumbers/>
              <w:suppressAutoHyphens/>
              <w:jc w:val="center"/>
              <w:rPr>
                <w:i/>
              </w:rPr>
            </w:pPr>
            <w:r w:rsidRPr="00965F36">
              <w:rPr>
                <w:i/>
              </w:rPr>
              <w:t>СР</w:t>
            </w:r>
          </w:p>
          <w:p w14:paraId="39F5505F" w14:textId="77777777" w:rsidR="00BD27AC" w:rsidRPr="00965F36" w:rsidRDefault="00BD27AC" w:rsidP="00981B40">
            <w:pPr>
              <w:keepNext/>
              <w:keepLines/>
              <w:suppressLineNumbers/>
              <w:suppressAutoHyphens/>
              <w:jc w:val="center"/>
              <w:rPr>
                <w:i/>
                <w:lang w:eastAsia="ru-RU"/>
              </w:rPr>
            </w:pPr>
            <w:r w:rsidRPr="00BD06AC">
              <w:t>ПР</w:t>
            </w:r>
          </w:p>
        </w:tc>
        <w:tc>
          <w:tcPr>
            <w:tcW w:w="299" w:type="pct"/>
          </w:tcPr>
          <w:p w14:paraId="1319175E" w14:textId="77777777" w:rsidR="00BD27AC" w:rsidRDefault="00BD27AC" w:rsidP="00981B40">
            <w:pPr>
              <w:keepNext/>
              <w:keepLines/>
              <w:suppressLineNumbers/>
              <w:suppressAutoHyphens/>
              <w:jc w:val="center"/>
              <w:rPr>
                <w:i/>
              </w:rPr>
            </w:pPr>
            <w:r w:rsidRPr="00965F36">
              <w:rPr>
                <w:i/>
              </w:rPr>
              <w:t>УТ</w:t>
            </w:r>
          </w:p>
          <w:p w14:paraId="44A2363B" w14:textId="77777777" w:rsidR="00BD27AC" w:rsidRDefault="00BD27AC" w:rsidP="00981B40">
            <w:pPr>
              <w:keepNext/>
              <w:keepLines/>
              <w:suppressLineNumbers/>
              <w:suppressAutoHyphens/>
              <w:jc w:val="center"/>
              <w:rPr>
                <w:i/>
              </w:rPr>
            </w:pPr>
            <w:r w:rsidRPr="00965F36">
              <w:rPr>
                <w:i/>
              </w:rPr>
              <w:t>СР</w:t>
            </w:r>
          </w:p>
          <w:p w14:paraId="1E076168" w14:textId="77777777" w:rsidR="00BD27AC" w:rsidRPr="00965F36" w:rsidRDefault="00BD27AC" w:rsidP="00981B40">
            <w:pPr>
              <w:keepNext/>
              <w:keepLines/>
              <w:suppressLineNumbers/>
              <w:suppressAutoHyphens/>
              <w:jc w:val="center"/>
              <w:rPr>
                <w:i/>
                <w:lang w:eastAsia="ru-RU"/>
              </w:rPr>
            </w:pPr>
            <w:r w:rsidRPr="00BD06AC">
              <w:t>ПР</w:t>
            </w:r>
          </w:p>
        </w:tc>
        <w:tc>
          <w:tcPr>
            <w:tcW w:w="299" w:type="pct"/>
          </w:tcPr>
          <w:p w14:paraId="1C30A2CF" w14:textId="77777777" w:rsidR="00BD27AC" w:rsidRPr="00965F36" w:rsidRDefault="00BD27AC" w:rsidP="007F4D42">
            <w:pPr>
              <w:keepNext/>
              <w:keepLines/>
              <w:suppressLineNumbers/>
              <w:suppressAutoHyphens/>
              <w:jc w:val="center"/>
              <w:rPr>
                <w:i/>
                <w:lang w:eastAsia="ru-RU"/>
              </w:rPr>
            </w:pPr>
            <w:r w:rsidRPr="00965F36">
              <w:rPr>
                <w:i/>
              </w:rPr>
              <w:t>УТ</w:t>
            </w:r>
            <w:r w:rsidR="00B0568D" w:rsidRPr="00965F36">
              <w:rPr>
                <w:i/>
              </w:rPr>
              <w:t xml:space="preserve"> СР</w:t>
            </w:r>
            <w:r w:rsidR="00B0568D" w:rsidRPr="00BD06AC">
              <w:t xml:space="preserve"> ОП</w:t>
            </w:r>
          </w:p>
        </w:tc>
        <w:tc>
          <w:tcPr>
            <w:tcW w:w="299" w:type="pct"/>
          </w:tcPr>
          <w:p w14:paraId="10E29261" w14:textId="77777777" w:rsidR="00BD27AC" w:rsidRPr="00965F36" w:rsidRDefault="00BD27AC" w:rsidP="007F4D42">
            <w:pPr>
              <w:keepNext/>
              <w:keepLines/>
              <w:suppressLineNumbers/>
              <w:suppressAutoHyphens/>
              <w:jc w:val="center"/>
              <w:rPr>
                <w:i/>
                <w:lang w:eastAsia="ru-RU"/>
              </w:rPr>
            </w:pPr>
            <w:r w:rsidRPr="00965F36">
              <w:rPr>
                <w:i/>
              </w:rPr>
              <w:t>УТ</w:t>
            </w:r>
            <w:r w:rsidR="00B0568D" w:rsidRPr="00965F36">
              <w:rPr>
                <w:i/>
              </w:rPr>
              <w:t xml:space="preserve"> СР</w:t>
            </w:r>
            <w:r w:rsidR="00B0568D" w:rsidRPr="00BD06AC">
              <w:t xml:space="preserve"> ОП</w:t>
            </w:r>
          </w:p>
        </w:tc>
      </w:tr>
      <w:tr w:rsidR="00BD27AC" w:rsidRPr="00880E1F" w14:paraId="32C7081C" w14:textId="77777777" w:rsidTr="007F4D42">
        <w:trPr>
          <w:jc w:val="center"/>
        </w:trPr>
        <w:tc>
          <w:tcPr>
            <w:tcW w:w="2907" w:type="pct"/>
          </w:tcPr>
          <w:p w14:paraId="74FCC824" w14:textId="77777777" w:rsidR="00BD27AC" w:rsidRPr="007F56DB" w:rsidRDefault="00332B80" w:rsidP="007F56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332B80">
              <w:rPr>
                <w:rFonts w:ascii="Times New Roman CYR" w:hAnsi="Times New Roman CYR" w:cs="Times New Roman CYR"/>
                <w:bCs/>
                <w:i/>
              </w:rPr>
              <w:t>Тема 2.2.Безопасность производства работ.</w:t>
            </w:r>
          </w:p>
        </w:tc>
        <w:tc>
          <w:tcPr>
            <w:tcW w:w="299" w:type="pct"/>
          </w:tcPr>
          <w:p w14:paraId="2097002C" w14:textId="77777777" w:rsidR="00BD27AC" w:rsidRPr="00965F36" w:rsidRDefault="00BD27AC" w:rsidP="007F4D42">
            <w:pPr>
              <w:keepNext/>
              <w:keepLines/>
              <w:suppressLineNumbers/>
              <w:suppressAutoHyphens/>
              <w:jc w:val="center"/>
              <w:rPr>
                <w:i/>
              </w:rPr>
            </w:pPr>
            <w:r w:rsidRPr="00965F36">
              <w:rPr>
                <w:i/>
              </w:rPr>
              <w:t>УТ</w:t>
            </w:r>
          </w:p>
          <w:p w14:paraId="5BEE4B75" w14:textId="77777777" w:rsidR="00BD27AC" w:rsidRPr="00965F36" w:rsidRDefault="00BD27AC" w:rsidP="007F4D42">
            <w:pPr>
              <w:keepNext/>
              <w:keepLines/>
              <w:suppressLineNumbers/>
              <w:suppressAutoHyphens/>
              <w:jc w:val="center"/>
              <w:rPr>
                <w:i/>
                <w:lang w:eastAsia="ru-RU"/>
              </w:rPr>
            </w:pPr>
            <w:r w:rsidRPr="00965F36">
              <w:rPr>
                <w:i/>
              </w:rPr>
              <w:t>СР</w:t>
            </w:r>
            <w:r w:rsidR="00B0568D" w:rsidRPr="00BD06AC">
              <w:t xml:space="preserve"> ОП</w:t>
            </w:r>
          </w:p>
        </w:tc>
        <w:tc>
          <w:tcPr>
            <w:tcW w:w="299" w:type="pct"/>
          </w:tcPr>
          <w:p w14:paraId="5FD1BF8A" w14:textId="77777777" w:rsidR="00BD27AC" w:rsidRDefault="00BD27AC" w:rsidP="00981B40">
            <w:pPr>
              <w:keepNext/>
              <w:keepLines/>
              <w:suppressLineNumbers/>
              <w:suppressAutoHyphens/>
              <w:jc w:val="center"/>
              <w:rPr>
                <w:i/>
              </w:rPr>
            </w:pPr>
            <w:r w:rsidRPr="00965F36">
              <w:rPr>
                <w:i/>
              </w:rPr>
              <w:t>УТ</w:t>
            </w:r>
          </w:p>
          <w:p w14:paraId="0CADEA87" w14:textId="77777777" w:rsidR="00BD27AC" w:rsidRDefault="00BD27AC" w:rsidP="00981B40">
            <w:pPr>
              <w:keepNext/>
              <w:keepLines/>
              <w:suppressLineNumbers/>
              <w:suppressAutoHyphens/>
              <w:jc w:val="center"/>
              <w:rPr>
                <w:i/>
              </w:rPr>
            </w:pPr>
            <w:r w:rsidRPr="00965F36">
              <w:rPr>
                <w:i/>
              </w:rPr>
              <w:t>СР</w:t>
            </w:r>
          </w:p>
          <w:p w14:paraId="070AE4E9" w14:textId="77777777" w:rsidR="00BD27AC" w:rsidRPr="00965F36" w:rsidRDefault="00BD27AC" w:rsidP="00981B40">
            <w:pPr>
              <w:keepNext/>
              <w:keepLines/>
              <w:suppressLineNumbers/>
              <w:suppressAutoHyphens/>
              <w:jc w:val="center"/>
              <w:rPr>
                <w:i/>
                <w:lang w:eastAsia="ru-RU"/>
              </w:rPr>
            </w:pPr>
            <w:r w:rsidRPr="00BD06AC">
              <w:t>ПР</w:t>
            </w:r>
          </w:p>
        </w:tc>
        <w:tc>
          <w:tcPr>
            <w:tcW w:w="299" w:type="pct"/>
          </w:tcPr>
          <w:p w14:paraId="47FC6409" w14:textId="77777777" w:rsidR="00BD27AC" w:rsidRDefault="00BD27AC" w:rsidP="00981B40">
            <w:pPr>
              <w:keepNext/>
              <w:keepLines/>
              <w:suppressLineNumbers/>
              <w:suppressAutoHyphens/>
              <w:jc w:val="center"/>
              <w:rPr>
                <w:i/>
              </w:rPr>
            </w:pPr>
            <w:r w:rsidRPr="00965F36">
              <w:rPr>
                <w:i/>
              </w:rPr>
              <w:t>УТ</w:t>
            </w:r>
          </w:p>
          <w:p w14:paraId="3896793F" w14:textId="77777777" w:rsidR="00BD27AC" w:rsidRDefault="00BD27AC" w:rsidP="00981B40">
            <w:pPr>
              <w:keepNext/>
              <w:keepLines/>
              <w:suppressLineNumbers/>
              <w:suppressAutoHyphens/>
              <w:jc w:val="center"/>
              <w:rPr>
                <w:i/>
              </w:rPr>
            </w:pPr>
            <w:r w:rsidRPr="00965F36">
              <w:rPr>
                <w:i/>
              </w:rPr>
              <w:t>СР</w:t>
            </w:r>
          </w:p>
          <w:p w14:paraId="7FB646C4" w14:textId="77777777" w:rsidR="00BD27AC" w:rsidRPr="00965F36" w:rsidRDefault="00BD27AC" w:rsidP="00981B40">
            <w:pPr>
              <w:keepNext/>
              <w:keepLines/>
              <w:suppressLineNumbers/>
              <w:suppressAutoHyphens/>
              <w:jc w:val="center"/>
              <w:rPr>
                <w:i/>
                <w:lang w:eastAsia="ru-RU"/>
              </w:rPr>
            </w:pPr>
            <w:r w:rsidRPr="00BD06AC">
              <w:t>ПР</w:t>
            </w:r>
          </w:p>
        </w:tc>
        <w:tc>
          <w:tcPr>
            <w:tcW w:w="299" w:type="pct"/>
          </w:tcPr>
          <w:p w14:paraId="0EC5C817" w14:textId="77777777" w:rsidR="00BD27AC" w:rsidRDefault="00BD27AC" w:rsidP="00981B40">
            <w:pPr>
              <w:keepNext/>
              <w:keepLines/>
              <w:suppressLineNumbers/>
              <w:suppressAutoHyphens/>
              <w:jc w:val="center"/>
              <w:rPr>
                <w:i/>
              </w:rPr>
            </w:pPr>
            <w:r w:rsidRPr="00965F36">
              <w:rPr>
                <w:i/>
              </w:rPr>
              <w:t>УТ</w:t>
            </w:r>
          </w:p>
          <w:p w14:paraId="5499C9A2" w14:textId="77777777" w:rsidR="00BD27AC" w:rsidRDefault="00BD27AC" w:rsidP="00981B40">
            <w:pPr>
              <w:keepNext/>
              <w:keepLines/>
              <w:suppressLineNumbers/>
              <w:suppressAutoHyphens/>
              <w:jc w:val="center"/>
              <w:rPr>
                <w:i/>
              </w:rPr>
            </w:pPr>
            <w:r w:rsidRPr="00965F36">
              <w:rPr>
                <w:i/>
              </w:rPr>
              <w:t>СР</w:t>
            </w:r>
          </w:p>
          <w:p w14:paraId="2AD93D4B" w14:textId="77777777" w:rsidR="00BD27AC" w:rsidRPr="00965F36" w:rsidRDefault="00BD27AC" w:rsidP="00981B40">
            <w:pPr>
              <w:keepNext/>
              <w:keepLines/>
              <w:suppressLineNumbers/>
              <w:suppressAutoHyphens/>
              <w:jc w:val="center"/>
              <w:rPr>
                <w:i/>
                <w:lang w:eastAsia="ru-RU"/>
              </w:rPr>
            </w:pPr>
            <w:r w:rsidRPr="00BD06AC">
              <w:t>ПР</w:t>
            </w:r>
          </w:p>
        </w:tc>
        <w:tc>
          <w:tcPr>
            <w:tcW w:w="299" w:type="pct"/>
          </w:tcPr>
          <w:p w14:paraId="6B11403C" w14:textId="77777777" w:rsidR="00BD27AC" w:rsidRDefault="00BD27AC" w:rsidP="00981B40">
            <w:pPr>
              <w:keepNext/>
              <w:keepLines/>
              <w:suppressLineNumbers/>
              <w:suppressAutoHyphens/>
              <w:jc w:val="center"/>
              <w:rPr>
                <w:i/>
              </w:rPr>
            </w:pPr>
            <w:r w:rsidRPr="00965F36">
              <w:rPr>
                <w:i/>
              </w:rPr>
              <w:t>УТ</w:t>
            </w:r>
          </w:p>
          <w:p w14:paraId="0FDA1D69" w14:textId="77777777" w:rsidR="00BD27AC" w:rsidRDefault="00BD27AC" w:rsidP="00981B40">
            <w:pPr>
              <w:keepNext/>
              <w:keepLines/>
              <w:suppressLineNumbers/>
              <w:suppressAutoHyphens/>
              <w:jc w:val="center"/>
              <w:rPr>
                <w:i/>
              </w:rPr>
            </w:pPr>
            <w:r w:rsidRPr="00965F36">
              <w:rPr>
                <w:i/>
              </w:rPr>
              <w:t>СР</w:t>
            </w:r>
          </w:p>
          <w:p w14:paraId="3DA6EFEE" w14:textId="77777777" w:rsidR="00BD27AC" w:rsidRPr="00965F36" w:rsidRDefault="00BD27AC" w:rsidP="00981B40">
            <w:pPr>
              <w:keepNext/>
              <w:keepLines/>
              <w:suppressLineNumbers/>
              <w:suppressAutoHyphens/>
              <w:jc w:val="center"/>
              <w:rPr>
                <w:i/>
                <w:lang w:eastAsia="ru-RU"/>
              </w:rPr>
            </w:pPr>
            <w:r w:rsidRPr="00BD06AC">
              <w:t>ПР</w:t>
            </w:r>
          </w:p>
        </w:tc>
        <w:tc>
          <w:tcPr>
            <w:tcW w:w="299" w:type="pct"/>
          </w:tcPr>
          <w:p w14:paraId="484F4C6F" w14:textId="77777777" w:rsidR="00BD27AC" w:rsidRPr="00965F36" w:rsidRDefault="00BD27AC" w:rsidP="007F4D42">
            <w:pPr>
              <w:keepNext/>
              <w:keepLines/>
              <w:suppressLineNumbers/>
              <w:suppressAutoHyphens/>
              <w:jc w:val="center"/>
              <w:rPr>
                <w:i/>
              </w:rPr>
            </w:pPr>
            <w:r w:rsidRPr="00965F36">
              <w:rPr>
                <w:i/>
              </w:rPr>
              <w:t>УТ</w:t>
            </w:r>
          </w:p>
          <w:p w14:paraId="25342966" w14:textId="77777777" w:rsidR="00BD27AC" w:rsidRPr="00965F36" w:rsidRDefault="00B0568D" w:rsidP="007F4D42">
            <w:pPr>
              <w:keepNext/>
              <w:keepLines/>
              <w:suppressLineNumbers/>
              <w:suppressAutoHyphens/>
              <w:jc w:val="center"/>
              <w:rPr>
                <w:i/>
              </w:rPr>
            </w:pPr>
            <w:r w:rsidRPr="00965F36">
              <w:rPr>
                <w:i/>
              </w:rPr>
              <w:t>СР</w:t>
            </w:r>
            <w:r w:rsidR="00BD27AC" w:rsidRPr="00965F36">
              <w:rPr>
                <w:i/>
              </w:rPr>
              <w:t>Т</w:t>
            </w:r>
          </w:p>
          <w:p w14:paraId="5D24F72F" w14:textId="77777777" w:rsidR="00BD27AC" w:rsidRPr="00965F36" w:rsidRDefault="00BD27AC" w:rsidP="007F4D42">
            <w:pPr>
              <w:keepNext/>
              <w:keepLines/>
              <w:suppressLineNumbers/>
              <w:suppressAutoHyphens/>
              <w:jc w:val="center"/>
              <w:rPr>
                <w:i/>
                <w:lang w:eastAsia="ru-RU"/>
              </w:rPr>
            </w:pPr>
          </w:p>
        </w:tc>
        <w:tc>
          <w:tcPr>
            <w:tcW w:w="299" w:type="pct"/>
          </w:tcPr>
          <w:p w14:paraId="6E2BAAB3" w14:textId="77777777" w:rsidR="00BD27AC" w:rsidRPr="00965F36" w:rsidRDefault="00BD27AC" w:rsidP="007F4D42">
            <w:pPr>
              <w:keepNext/>
              <w:keepLines/>
              <w:suppressLineNumbers/>
              <w:suppressAutoHyphens/>
              <w:jc w:val="center"/>
              <w:rPr>
                <w:i/>
              </w:rPr>
            </w:pPr>
            <w:r w:rsidRPr="00965F36">
              <w:rPr>
                <w:i/>
              </w:rPr>
              <w:t>УТ</w:t>
            </w:r>
          </w:p>
          <w:p w14:paraId="1C40930F" w14:textId="77777777" w:rsidR="00BD27AC" w:rsidRPr="00965F36" w:rsidRDefault="00BD27AC" w:rsidP="007F4D42">
            <w:pPr>
              <w:keepNext/>
              <w:keepLines/>
              <w:suppressLineNumbers/>
              <w:suppressAutoHyphens/>
              <w:jc w:val="center"/>
              <w:rPr>
                <w:i/>
              </w:rPr>
            </w:pPr>
            <w:r w:rsidRPr="00965F36">
              <w:rPr>
                <w:i/>
              </w:rPr>
              <w:t>Т</w:t>
            </w:r>
          </w:p>
          <w:p w14:paraId="74566E01" w14:textId="77777777" w:rsidR="00BD27AC" w:rsidRPr="00965F36" w:rsidRDefault="00B0568D" w:rsidP="007F4D42">
            <w:pPr>
              <w:keepNext/>
              <w:keepLines/>
              <w:suppressLineNumbers/>
              <w:suppressAutoHyphens/>
              <w:jc w:val="center"/>
              <w:rPr>
                <w:i/>
                <w:lang w:eastAsia="ru-RU"/>
              </w:rPr>
            </w:pPr>
            <w:r w:rsidRPr="00965F36">
              <w:rPr>
                <w:i/>
              </w:rPr>
              <w:t>СР</w:t>
            </w:r>
          </w:p>
        </w:tc>
      </w:tr>
      <w:tr w:rsidR="00BD27AC" w:rsidRPr="00880E1F" w14:paraId="70F70476" w14:textId="77777777" w:rsidTr="007F4D42">
        <w:trPr>
          <w:jc w:val="center"/>
        </w:trPr>
        <w:tc>
          <w:tcPr>
            <w:tcW w:w="2907" w:type="pct"/>
          </w:tcPr>
          <w:p w14:paraId="188EFBCE" w14:textId="77777777" w:rsidR="00BD27AC" w:rsidRPr="007F56DB" w:rsidRDefault="00332B80" w:rsidP="007F56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332B80">
              <w:rPr>
                <w:rFonts w:ascii="Times New Roman CYR" w:hAnsi="Times New Roman CYR" w:cs="Times New Roman CYR"/>
                <w:bCs/>
                <w:i/>
              </w:rPr>
              <w:t>Тема 2.3.Несчастные случаи на производстве, профессиональные заболевания.</w:t>
            </w:r>
          </w:p>
        </w:tc>
        <w:tc>
          <w:tcPr>
            <w:tcW w:w="299" w:type="pct"/>
          </w:tcPr>
          <w:p w14:paraId="405EDB50" w14:textId="77777777" w:rsidR="00BD27AC" w:rsidRPr="00965F36" w:rsidRDefault="00BD27AC" w:rsidP="007F4D42">
            <w:pPr>
              <w:keepNext/>
              <w:keepLines/>
              <w:suppressLineNumbers/>
              <w:suppressAutoHyphens/>
              <w:jc w:val="center"/>
              <w:rPr>
                <w:i/>
              </w:rPr>
            </w:pPr>
            <w:r w:rsidRPr="00965F36">
              <w:rPr>
                <w:i/>
              </w:rPr>
              <w:t>УТ</w:t>
            </w:r>
          </w:p>
          <w:p w14:paraId="12105EDD" w14:textId="77777777" w:rsidR="00BD27AC" w:rsidRDefault="00BD27AC" w:rsidP="007F4D42">
            <w:pPr>
              <w:keepNext/>
              <w:keepLines/>
              <w:suppressLineNumbers/>
              <w:suppressAutoHyphens/>
              <w:jc w:val="center"/>
            </w:pPr>
            <w:r w:rsidRPr="00965F36">
              <w:rPr>
                <w:i/>
              </w:rPr>
              <w:t>СР</w:t>
            </w:r>
            <w:r w:rsidR="00B0568D" w:rsidRPr="00BD06AC">
              <w:t xml:space="preserve"> ОП</w:t>
            </w:r>
          </w:p>
          <w:p w14:paraId="1913ECC0" w14:textId="77777777" w:rsidR="00332B80" w:rsidRPr="00965F36" w:rsidRDefault="00332B80" w:rsidP="007F4D42">
            <w:pPr>
              <w:keepNext/>
              <w:keepLines/>
              <w:suppressLineNumbers/>
              <w:suppressAutoHyphens/>
              <w:jc w:val="center"/>
              <w:rPr>
                <w:i/>
                <w:lang w:eastAsia="ru-RU"/>
              </w:rPr>
            </w:pPr>
            <w:r w:rsidRPr="00BD06AC">
              <w:t>КП</w:t>
            </w:r>
          </w:p>
        </w:tc>
        <w:tc>
          <w:tcPr>
            <w:tcW w:w="299" w:type="pct"/>
          </w:tcPr>
          <w:p w14:paraId="2C6E3886" w14:textId="77777777" w:rsidR="00BD27AC" w:rsidRDefault="00BD27AC" w:rsidP="00981B40">
            <w:pPr>
              <w:keepNext/>
              <w:keepLines/>
              <w:suppressLineNumbers/>
              <w:suppressAutoHyphens/>
              <w:jc w:val="center"/>
              <w:rPr>
                <w:i/>
              </w:rPr>
            </w:pPr>
            <w:r w:rsidRPr="00965F36">
              <w:rPr>
                <w:i/>
              </w:rPr>
              <w:t>УТ</w:t>
            </w:r>
          </w:p>
          <w:p w14:paraId="1B7B3E0E" w14:textId="77777777" w:rsidR="00BD27AC" w:rsidRDefault="00BD27AC" w:rsidP="00981B40">
            <w:pPr>
              <w:keepNext/>
              <w:keepLines/>
              <w:suppressLineNumbers/>
              <w:suppressAutoHyphens/>
              <w:jc w:val="center"/>
              <w:rPr>
                <w:i/>
              </w:rPr>
            </w:pPr>
            <w:r w:rsidRPr="00965F36">
              <w:rPr>
                <w:i/>
              </w:rPr>
              <w:t>СР</w:t>
            </w:r>
          </w:p>
          <w:p w14:paraId="62085C9A" w14:textId="77777777" w:rsidR="00BD27AC" w:rsidRDefault="00BD27AC" w:rsidP="00981B40">
            <w:pPr>
              <w:keepNext/>
              <w:keepLines/>
              <w:suppressLineNumbers/>
              <w:suppressAutoHyphens/>
              <w:jc w:val="center"/>
            </w:pPr>
            <w:r w:rsidRPr="00BD06AC">
              <w:t>ПР</w:t>
            </w:r>
          </w:p>
          <w:p w14:paraId="75D55EA7" w14:textId="77777777" w:rsidR="00332B80" w:rsidRPr="00965F36" w:rsidRDefault="00332B80" w:rsidP="00981B40">
            <w:pPr>
              <w:keepNext/>
              <w:keepLines/>
              <w:suppressLineNumbers/>
              <w:suppressAutoHyphens/>
              <w:jc w:val="center"/>
              <w:rPr>
                <w:i/>
                <w:lang w:eastAsia="ru-RU"/>
              </w:rPr>
            </w:pPr>
            <w:r w:rsidRPr="00BD06AC">
              <w:t>КП</w:t>
            </w:r>
          </w:p>
        </w:tc>
        <w:tc>
          <w:tcPr>
            <w:tcW w:w="299" w:type="pct"/>
          </w:tcPr>
          <w:p w14:paraId="159D1D4A" w14:textId="77777777" w:rsidR="00BD27AC" w:rsidRDefault="00BD27AC" w:rsidP="00981B40">
            <w:pPr>
              <w:keepNext/>
              <w:keepLines/>
              <w:suppressLineNumbers/>
              <w:suppressAutoHyphens/>
              <w:jc w:val="center"/>
              <w:rPr>
                <w:i/>
              </w:rPr>
            </w:pPr>
            <w:r w:rsidRPr="00965F36">
              <w:rPr>
                <w:i/>
              </w:rPr>
              <w:t>УТ</w:t>
            </w:r>
          </w:p>
          <w:p w14:paraId="477953A8" w14:textId="77777777" w:rsidR="00BD27AC" w:rsidRDefault="00BD27AC" w:rsidP="00981B40">
            <w:pPr>
              <w:keepNext/>
              <w:keepLines/>
              <w:suppressLineNumbers/>
              <w:suppressAutoHyphens/>
              <w:jc w:val="center"/>
              <w:rPr>
                <w:i/>
              </w:rPr>
            </w:pPr>
            <w:r w:rsidRPr="00965F36">
              <w:rPr>
                <w:i/>
              </w:rPr>
              <w:t>СР</w:t>
            </w:r>
          </w:p>
          <w:p w14:paraId="148B4194" w14:textId="77777777" w:rsidR="00BD27AC" w:rsidRDefault="00BD27AC" w:rsidP="00981B40">
            <w:pPr>
              <w:keepNext/>
              <w:keepLines/>
              <w:suppressLineNumbers/>
              <w:suppressAutoHyphens/>
              <w:jc w:val="center"/>
            </w:pPr>
            <w:r w:rsidRPr="00BD06AC">
              <w:t>ПР</w:t>
            </w:r>
          </w:p>
          <w:p w14:paraId="3D5F93AC" w14:textId="77777777" w:rsidR="00332B80" w:rsidRPr="00965F36" w:rsidRDefault="00332B80" w:rsidP="00981B40">
            <w:pPr>
              <w:keepNext/>
              <w:keepLines/>
              <w:suppressLineNumbers/>
              <w:suppressAutoHyphens/>
              <w:jc w:val="center"/>
              <w:rPr>
                <w:i/>
                <w:lang w:eastAsia="ru-RU"/>
              </w:rPr>
            </w:pPr>
            <w:r w:rsidRPr="00BD06AC">
              <w:t>КП</w:t>
            </w:r>
          </w:p>
        </w:tc>
        <w:tc>
          <w:tcPr>
            <w:tcW w:w="299" w:type="pct"/>
          </w:tcPr>
          <w:p w14:paraId="16B0FD36" w14:textId="77777777" w:rsidR="00BD27AC" w:rsidRDefault="00BD27AC" w:rsidP="00981B40">
            <w:pPr>
              <w:keepNext/>
              <w:keepLines/>
              <w:suppressLineNumbers/>
              <w:suppressAutoHyphens/>
              <w:jc w:val="center"/>
              <w:rPr>
                <w:i/>
              </w:rPr>
            </w:pPr>
            <w:r w:rsidRPr="00965F36">
              <w:rPr>
                <w:i/>
              </w:rPr>
              <w:t>УТ</w:t>
            </w:r>
          </w:p>
          <w:p w14:paraId="1EEEBE49" w14:textId="77777777" w:rsidR="00BD27AC" w:rsidRDefault="00BD27AC" w:rsidP="00981B40">
            <w:pPr>
              <w:keepNext/>
              <w:keepLines/>
              <w:suppressLineNumbers/>
              <w:suppressAutoHyphens/>
              <w:jc w:val="center"/>
              <w:rPr>
                <w:i/>
              </w:rPr>
            </w:pPr>
            <w:r w:rsidRPr="00965F36">
              <w:rPr>
                <w:i/>
              </w:rPr>
              <w:t>СР</w:t>
            </w:r>
          </w:p>
          <w:p w14:paraId="4806BCCD" w14:textId="77777777" w:rsidR="00BD27AC" w:rsidRDefault="00BD27AC" w:rsidP="00981B40">
            <w:pPr>
              <w:keepNext/>
              <w:keepLines/>
              <w:suppressLineNumbers/>
              <w:suppressAutoHyphens/>
              <w:jc w:val="center"/>
            </w:pPr>
            <w:r w:rsidRPr="00BD06AC">
              <w:t>ПР</w:t>
            </w:r>
          </w:p>
          <w:p w14:paraId="4585ECD9" w14:textId="77777777" w:rsidR="00332B80" w:rsidRPr="00965F36" w:rsidRDefault="00332B80" w:rsidP="00981B40">
            <w:pPr>
              <w:keepNext/>
              <w:keepLines/>
              <w:suppressLineNumbers/>
              <w:suppressAutoHyphens/>
              <w:jc w:val="center"/>
              <w:rPr>
                <w:i/>
                <w:lang w:eastAsia="ru-RU"/>
              </w:rPr>
            </w:pPr>
            <w:r w:rsidRPr="00BD06AC">
              <w:t>КП</w:t>
            </w:r>
          </w:p>
        </w:tc>
        <w:tc>
          <w:tcPr>
            <w:tcW w:w="299" w:type="pct"/>
          </w:tcPr>
          <w:p w14:paraId="3DDC1BA5" w14:textId="77777777" w:rsidR="00BD27AC" w:rsidRDefault="00BD27AC" w:rsidP="00981B40">
            <w:pPr>
              <w:keepNext/>
              <w:keepLines/>
              <w:suppressLineNumbers/>
              <w:suppressAutoHyphens/>
              <w:jc w:val="center"/>
              <w:rPr>
                <w:i/>
              </w:rPr>
            </w:pPr>
            <w:r w:rsidRPr="00965F36">
              <w:rPr>
                <w:i/>
              </w:rPr>
              <w:t>УТ</w:t>
            </w:r>
          </w:p>
          <w:p w14:paraId="401D687A" w14:textId="77777777" w:rsidR="00BD27AC" w:rsidRDefault="00BD27AC" w:rsidP="00981B40">
            <w:pPr>
              <w:keepNext/>
              <w:keepLines/>
              <w:suppressLineNumbers/>
              <w:suppressAutoHyphens/>
              <w:jc w:val="center"/>
              <w:rPr>
                <w:i/>
              </w:rPr>
            </w:pPr>
            <w:r w:rsidRPr="00965F36">
              <w:rPr>
                <w:i/>
              </w:rPr>
              <w:t>СР</w:t>
            </w:r>
          </w:p>
          <w:p w14:paraId="433DDA80" w14:textId="77777777" w:rsidR="00BD27AC" w:rsidRDefault="00BD27AC" w:rsidP="00981B40">
            <w:pPr>
              <w:keepNext/>
              <w:keepLines/>
              <w:suppressLineNumbers/>
              <w:suppressAutoHyphens/>
              <w:jc w:val="center"/>
            </w:pPr>
            <w:r w:rsidRPr="00BD06AC">
              <w:t>ПР</w:t>
            </w:r>
          </w:p>
          <w:p w14:paraId="36F43399" w14:textId="77777777" w:rsidR="00332B80" w:rsidRPr="00965F36" w:rsidRDefault="00332B80" w:rsidP="00981B40">
            <w:pPr>
              <w:keepNext/>
              <w:keepLines/>
              <w:suppressLineNumbers/>
              <w:suppressAutoHyphens/>
              <w:jc w:val="center"/>
              <w:rPr>
                <w:i/>
                <w:lang w:eastAsia="ru-RU"/>
              </w:rPr>
            </w:pPr>
            <w:r w:rsidRPr="00BD06AC">
              <w:t>КП</w:t>
            </w:r>
          </w:p>
        </w:tc>
        <w:tc>
          <w:tcPr>
            <w:tcW w:w="299" w:type="pct"/>
          </w:tcPr>
          <w:p w14:paraId="516C38EA" w14:textId="77777777" w:rsidR="00BD27AC" w:rsidRPr="00965F36" w:rsidRDefault="00BD27AC" w:rsidP="00E04241">
            <w:pPr>
              <w:keepNext/>
              <w:keepLines/>
              <w:suppressLineNumbers/>
              <w:suppressAutoHyphens/>
              <w:jc w:val="center"/>
              <w:rPr>
                <w:i/>
              </w:rPr>
            </w:pPr>
            <w:r w:rsidRPr="00965F36">
              <w:rPr>
                <w:i/>
              </w:rPr>
              <w:t>УТ</w:t>
            </w:r>
          </w:p>
          <w:p w14:paraId="3FD05C06" w14:textId="77777777" w:rsidR="00BD27AC" w:rsidRPr="00965F36" w:rsidRDefault="00B0568D" w:rsidP="00E04241">
            <w:pPr>
              <w:keepNext/>
              <w:keepLines/>
              <w:suppressLineNumbers/>
              <w:suppressAutoHyphens/>
              <w:jc w:val="center"/>
              <w:rPr>
                <w:i/>
              </w:rPr>
            </w:pPr>
            <w:r w:rsidRPr="00965F36">
              <w:rPr>
                <w:i/>
              </w:rPr>
              <w:t>СР</w:t>
            </w:r>
            <w:r w:rsidR="00BD27AC" w:rsidRPr="00965F36">
              <w:rPr>
                <w:i/>
              </w:rPr>
              <w:t>Т</w:t>
            </w:r>
          </w:p>
          <w:p w14:paraId="3767250D" w14:textId="77777777" w:rsidR="00BD27AC" w:rsidRPr="00965F36" w:rsidRDefault="00BD27AC" w:rsidP="00E04241">
            <w:pPr>
              <w:keepNext/>
              <w:keepLines/>
              <w:suppressLineNumbers/>
              <w:suppressAutoHyphens/>
              <w:jc w:val="center"/>
              <w:rPr>
                <w:i/>
                <w:lang w:eastAsia="ru-RU"/>
              </w:rPr>
            </w:pPr>
          </w:p>
        </w:tc>
        <w:tc>
          <w:tcPr>
            <w:tcW w:w="299" w:type="pct"/>
          </w:tcPr>
          <w:p w14:paraId="0B053985" w14:textId="77777777" w:rsidR="00BD27AC" w:rsidRPr="00965F36" w:rsidRDefault="00BD27AC" w:rsidP="00E04241">
            <w:pPr>
              <w:keepNext/>
              <w:keepLines/>
              <w:suppressLineNumbers/>
              <w:suppressAutoHyphens/>
              <w:jc w:val="center"/>
              <w:rPr>
                <w:i/>
              </w:rPr>
            </w:pPr>
            <w:r w:rsidRPr="00965F36">
              <w:rPr>
                <w:i/>
              </w:rPr>
              <w:t>УТ</w:t>
            </w:r>
          </w:p>
          <w:p w14:paraId="627C55F7" w14:textId="77777777" w:rsidR="00BD27AC" w:rsidRPr="00965F36" w:rsidRDefault="00B0568D" w:rsidP="00E04241">
            <w:pPr>
              <w:keepNext/>
              <w:keepLines/>
              <w:suppressLineNumbers/>
              <w:suppressAutoHyphens/>
              <w:jc w:val="center"/>
              <w:rPr>
                <w:i/>
              </w:rPr>
            </w:pPr>
            <w:r w:rsidRPr="00965F36">
              <w:rPr>
                <w:i/>
              </w:rPr>
              <w:t>СР</w:t>
            </w:r>
            <w:r w:rsidR="00BD27AC" w:rsidRPr="00965F36">
              <w:rPr>
                <w:i/>
              </w:rPr>
              <w:t>Т</w:t>
            </w:r>
          </w:p>
          <w:p w14:paraId="56FADCD7" w14:textId="77777777" w:rsidR="00BD27AC" w:rsidRPr="00965F36" w:rsidRDefault="00BD27AC" w:rsidP="00E04241">
            <w:pPr>
              <w:keepNext/>
              <w:keepLines/>
              <w:suppressLineNumbers/>
              <w:suppressAutoHyphens/>
              <w:jc w:val="center"/>
              <w:rPr>
                <w:i/>
                <w:lang w:eastAsia="ru-RU"/>
              </w:rPr>
            </w:pPr>
          </w:p>
        </w:tc>
      </w:tr>
      <w:tr w:rsidR="00BD27AC" w:rsidRPr="00880E1F" w14:paraId="0C8531EF" w14:textId="77777777" w:rsidTr="007F4D42">
        <w:trPr>
          <w:jc w:val="center"/>
        </w:trPr>
        <w:tc>
          <w:tcPr>
            <w:tcW w:w="2907" w:type="pct"/>
          </w:tcPr>
          <w:p w14:paraId="4F731355" w14:textId="77777777" w:rsidR="00BD27AC" w:rsidRPr="007F56DB" w:rsidRDefault="00332B80" w:rsidP="007F56DB">
            <w:pPr>
              <w:autoSpaceDE w:val="0"/>
              <w:autoSpaceDN w:val="0"/>
              <w:adjustRightInd w:val="0"/>
              <w:rPr>
                <w:rFonts w:ascii="Times New Roman CYR" w:hAnsi="Times New Roman CYR" w:cs="Times New Roman CYR"/>
                <w:bCs/>
                <w:i/>
              </w:rPr>
            </w:pPr>
            <w:r w:rsidRPr="00332B80">
              <w:rPr>
                <w:rFonts w:ascii="Times New Roman CYR" w:hAnsi="Times New Roman CYR" w:cs="Times New Roman CYR"/>
                <w:bCs/>
                <w:i/>
              </w:rPr>
              <w:t>Тема 2.4.Электробезопасность.</w:t>
            </w:r>
          </w:p>
        </w:tc>
        <w:tc>
          <w:tcPr>
            <w:tcW w:w="299" w:type="pct"/>
          </w:tcPr>
          <w:p w14:paraId="0CB99673" w14:textId="77777777" w:rsidR="00BD27AC" w:rsidRPr="00965F36" w:rsidRDefault="00BD27AC" w:rsidP="00404929">
            <w:pPr>
              <w:keepNext/>
              <w:keepLines/>
              <w:suppressLineNumbers/>
              <w:suppressAutoHyphens/>
              <w:jc w:val="center"/>
              <w:rPr>
                <w:i/>
              </w:rPr>
            </w:pPr>
            <w:r w:rsidRPr="00965F36">
              <w:rPr>
                <w:i/>
              </w:rPr>
              <w:t>УТ</w:t>
            </w:r>
          </w:p>
          <w:p w14:paraId="46CD62D7" w14:textId="77777777" w:rsidR="00BD27AC" w:rsidRPr="00965F36" w:rsidRDefault="00BD27AC" w:rsidP="00404929">
            <w:pPr>
              <w:keepNext/>
              <w:keepLines/>
              <w:suppressLineNumbers/>
              <w:suppressAutoHyphens/>
              <w:jc w:val="center"/>
              <w:rPr>
                <w:i/>
              </w:rPr>
            </w:pPr>
            <w:r w:rsidRPr="00965F36">
              <w:rPr>
                <w:i/>
              </w:rPr>
              <w:t>СР</w:t>
            </w:r>
            <w:r w:rsidR="00B0568D" w:rsidRPr="00BD06AC">
              <w:t xml:space="preserve"> ОП</w:t>
            </w:r>
          </w:p>
        </w:tc>
        <w:tc>
          <w:tcPr>
            <w:tcW w:w="299" w:type="pct"/>
          </w:tcPr>
          <w:p w14:paraId="50559A43" w14:textId="77777777" w:rsidR="00BD27AC" w:rsidRDefault="00BD27AC" w:rsidP="00981B40">
            <w:pPr>
              <w:keepNext/>
              <w:keepLines/>
              <w:suppressLineNumbers/>
              <w:suppressAutoHyphens/>
              <w:jc w:val="center"/>
              <w:rPr>
                <w:i/>
              </w:rPr>
            </w:pPr>
            <w:r w:rsidRPr="00965F36">
              <w:rPr>
                <w:i/>
              </w:rPr>
              <w:t>УТ</w:t>
            </w:r>
          </w:p>
          <w:p w14:paraId="7F0BD31A" w14:textId="77777777" w:rsidR="00BD27AC" w:rsidRDefault="00BD27AC" w:rsidP="00981B40">
            <w:pPr>
              <w:keepNext/>
              <w:keepLines/>
              <w:suppressLineNumbers/>
              <w:suppressAutoHyphens/>
              <w:jc w:val="center"/>
              <w:rPr>
                <w:i/>
              </w:rPr>
            </w:pPr>
            <w:r w:rsidRPr="00965F36">
              <w:rPr>
                <w:i/>
              </w:rPr>
              <w:t>СР</w:t>
            </w:r>
          </w:p>
          <w:p w14:paraId="03AE99B0" w14:textId="77777777" w:rsidR="00BD27AC" w:rsidRPr="00965F36" w:rsidRDefault="00BD27AC" w:rsidP="00981B40">
            <w:pPr>
              <w:keepNext/>
              <w:keepLines/>
              <w:suppressLineNumbers/>
              <w:suppressAutoHyphens/>
              <w:jc w:val="center"/>
              <w:rPr>
                <w:i/>
                <w:lang w:eastAsia="ru-RU"/>
              </w:rPr>
            </w:pPr>
            <w:r w:rsidRPr="00BD06AC">
              <w:t>ПР</w:t>
            </w:r>
          </w:p>
        </w:tc>
        <w:tc>
          <w:tcPr>
            <w:tcW w:w="299" w:type="pct"/>
          </w:tcPr>
          <w:p w14:paraId="5C4AB78C" w14:textId="77777777" w:rsidR="00BD27AC" w:rsidRDefault="00BD27AC" w:rsidP="00981B40">
            <w:pPr>
              <w:keepNext/>
              <w:keepLines/>
              <w:suppressLineNumbers/>
              <w:suppressAutoHyphens/>
              <w:jc w:val="center"/>
              <w:rPr>
                <w:i/>
              </w:rPr>
            </w:pPr>
            <w:r w:rsidRPr="00965F36">
              <w:rPr>
                <w:i/>
              </w:rPr>
              <w:t>УТ</w:t>
            </w:r>
          </w:p>
          <w:p w14:paraId="3970620E" w14:textId="77777777" w:rsidR="00BD27AC" w:rsidRDefault="00BD27AC" w:rsidP="00981B40">
            <w:pPr>
              <w:keepNext/>
              <w:keepLines/>
              <w:suppressLineNumbers/>
              <w:suppressAutoHyphens/>
              <w:jc w:val="center"/>
              <w:rPr>
                <w:i/>
              </w:rPr>
            </w:pPr>
            <w:r w:rsidRPr="00965F36">
              <w:rPr>
                <w:i/>
              </w:rPr>
              <w:t>СР</w:t>
            </w:r>
          </w:p>
          <w:p w14:paraId="276E9804" w14:textId="77777777" w:rsidR="00BD27AC" w:rsidRPr="00965F36" w:rsidRDefault="00BD27AC" w:rsidP="00B0568D">
            <w:pPr>
              <w:keepNext/>
              <w:keepLines/>
              <w:suppressLineNumbers/>
              <w:suppressAutoHyphens/>
              <w:jc w:val="center"/>
              <w:rPr>
                <w:i/>
                <w:lang w:eastAsia="ru-RU"/>
              </w:rPr>
            </w:pPr>
            <w:r w:rsidRPr="00BD06AC">
              <w:t>ПР</w:t>
            </w:r>
          </w:p>
        </w:tc>
        <w:tc>
          <w:tcPr>
            <w:tcW w:w="299" w:type="pct"/>
          </w:tcPr>
          <w:p w14:paraId="58CA9EA1" w14:textId="77777777" w:rsidR="00BD27AC" w:rsidRDefault="00BD27AC" w:rsidP="00981B40">
            <w:pPr>
              <w:keepNext/>
              <w:keepLines/>
              <w:suppressLineNumbers/>
              <w:suppressAutoHyphens/>
              <w:jc w:val="center"/>
              <w:rPr>
                <w:i/>
              </w:rPr>
            </w:pPr>
            <w:r w:rsidRPr="00965F36">
              <w:rPr>
                <w:i/>
              </w:rPr>
              <w:t>УТ</w:t>
            </w:r>
          </w:p>
          <w:p w14:paraId="703463C5" w14:textId="77777777" w:rsidR="00BD27AC" w:rsidRDefault="00BD27AC" w:rsidP="00981B40">
            <w:pPr>
              <w:keepNext/>
              <w:keepLines/>
              <w:suppressLineNumbers/>
              <w:suppressAutoHyphens/>
              <w:jc w:val="center"/>
              <w:rPr>
                <w:i/>
              </w:rPr>
            </w:pPr>
            <w:r w:rsidRPr="00965F36">
              <w:rPr>
                <w:i/>
              </w:rPr>
              <w:t>СР</w:t>
            </w:r>
          </w:p>
          <w:p w14:paraId="24E4823E" w14:textId="77777777" w:rsidR="00BD27AC" w:rsidRPr="00965F36" w:rsidRDefault="00BD27AC" w:rsidP="00981B40">
            <w:pPr>
              <w:keepNext/>
              <w:keepLines/>
              <w:suppressLineNumbers/>
              <w:suppressAutoHyphens/>
              <w:jc w:val="center"/>
              <w:rPr>
                <w:i/>
                <w:lang w:eastAsia="ru-RU"/>
              </w:rPr>
            </w:pPr>
            <w:r w:rsidRPr="00BD06AC">
              <w:t>ПР</w:t>
            </w:r>
          </w:p>
        </w:tc>
        <w:tc>
          <w:tcPr>
            <w:tcW w:w="299" w:type="pct"/>
          </w:tcPr>
          <w:p w14:paraId="6D6539CC" w14:textId="77777777" w:rsidR="00BD27AC" w:rsidRDefault="00BD27AC" w:rsidP="00981B40">
            <w:pPr>
              <w:keepNext/>
              <w:keepLines/>
              <w:suppressLineNumbers/>
              <w:suppressAutoHyphens/>
              <w:jc w:val="center"/>
              <w:rPr>
                <w:i/>
              </w:rPr>
            </w:pPr>
            <w:r w:rsidRPr="00965F36">
              <w:rPr>
                <w:i/>
              </w:rPr>
              <w:t>УТ</w:t>
            </w:r>
          </w:p>
          <w:p w14:paraId="5F672691" w14:textId="77777777" w:rsidR="00BD27AC" w:rsidRDefault="00BD27AC" w:rsidP="00981B40">
            <w:pPr>
              <w:keepNext/>
              <w:keepLines/>
              <w:suppressLineNumbers/>
              <w:suppressAutoHyphens/>
              <w:jc w:val="center"/>
              <w:rPr>
                <w:i/>
              </w:rPr>
            </w:pPr>
            <w:r w:rsidRPr="00965F36">
              <w:rPr>
                <w:i/>
              </w:rPr>
              <w:t>СР</w:t>
            </w:r>
          </w:p>
          <w:p w14:paraId="133F7267" w14:textId="77777777" w:rsidR="00BD27AC" w:rsidRPr="00965F36" w:rsidRDefault="00BD27AC" w:rsidP="00981B40">
            <w:pPr>
              <w:keepNext/>
              <w:keepLines/>
              <w:suppressLineNumbers/>
              <w:suppressAutoHyphens/>
              <w:jc w:val="center"/>
              <w:rPr>
                <w:i/>
                <w:lang w:eastAsia="ru-RU"/>
              </w:rPr>
            </w:pPr>
            <w:r w:rsidRPr="00BD06AC">
              <w:t>ПР</w:t>
            </w:r>
          </w:p>
        </w:tc>
        <w:tc>
          <w:tcPr>
            <w:tcW w:w="299" w:type="pct"/>
          </w:tcPr>
          <w:p w14:paraId="04149836" w14:textId="77777777" w:rsidR="00BD27AC" w:rsidRPr="00965F36" w:rsidRDefault="00BD27AC" w:rsidP="00E04241">
            <w:pPr>
              <w:keepNext/>
              <w:keepLines/>
              <w:suppressLineNumbers/>
              <w:suppressAutoHyphens/>
              <w:jc w:val="center"/>
              <w:rPr>
                <w:i/>
              </w:rPr>
            </w:pPr>
            <w:r w:rsidRPr="00965F36">
              <w:rPr>
                <w:i/>
              </w:rPr>
              <w:t>УТ</w:t>
            </w:r>
          </w:p>
          <w:p w14:paraId="25200B56" w14:textId="77777777" w:rsidR="00BD27AC" w:rsidRPr="00965F36" w:rsidRDefault="00B0568D" w:rsidP="00E04241">
            <w:pPr>
              <w:keepNext/>
              <w:keepLines/>
              <w:suppressLineNumbers/>
              <w:suppressAutoHyphens/>
              <w:jc w:val="center"/>
              <w:rPr>
                <w:i/>
              </w:rPr>
            </w:pPr>
            <w:r w:rsidRPr="00965F36">
              <w:rPr>
                <w:i/>
              </w:rPr>
              <w:t>СР</w:t>
            </w:r>
            <w:r w:rsidR="00BD27AC" w:rsidRPr="00965F36">
              <w:rPr>
                <w:i/>
              </w:rPr>
              <w:t>Т</w:t>
            </w:r>
          </w:p>
          <w:p w14:paraId="595FB32A" w14:textId="77777777" w:rsidR="00BD27AC" w:rsidRPr="00965F36" w:rsidRDefault="00BD27AC" w:rsidP="00E04241">
            <w:pPr>
              <w:keepNext/>
              <w:keepLines/>
              <w:suppressLineNumbers/>
              <w:suppressAutoHyphens/>
              <w:jc w:val="center"/>
              <w:rPr>
                <w:i/>
                <w:lang w:eastAsia="ru-RU"/>
              </w:rPr>
            </w:pPr>
          </w:p>
        </w:tc>
        <w:tc>
          <w:tcPr>
            <w:tcW w:w="299" w:type="pct"/>
          </w:tcPr>
          <w:p w14:paraId="476932B1" w14:textId="77777777" w:rsidR="00BD27AC" w:rsidRPr="00965F36" w:rsidRDefault="00BD27AC" w:rsidP="00E04241">
            <w:pPr>
              <w:keepNext/>
              <w:keepLines/>
              <w:suppressLineNumbers/>
              <w:suppressAutoHyphens/>
              <w:jc w:val="center"/>
              <w:rPr>
                <w:i/>
              </w:rPr>
            </w:pPr>
            <w:r w:rsidRPr="00965F36">
              <w:rPr>
                <w:i/>
              </w:rPr>
              <w:t>УТ</w:t>
            </w:r>
          </w:p>
          <w:p w14:paraId="29CA8160" w14:textId="77777777" w:rsidR="00BD27AC" w:rsidRPr="00965F36" w:rsidRDefault="00B0568D" w:rsidP="00E04241">
            <w:pPr>
              <w:keepNext/>
              <w:keepLines/>
              <w:suppressLineNumbers/>
              <w:suppressAutoHyphens/>
              <w:jc w:val="center"/>
              <w:rPr>
                <w:i/>
              </w:rPr>
            </w:pPr>
            <w:r w:rsidRPr="00965F36">
              <w:rPr>
                <w:i/>
              </w:rPr>
              <w:t>СР</w:t>
            </w:r>
            <w:r w:rsidR="00BD27AC" w:rsidRPr="00965F36">
              <w:rPr>
                <w:i/>
              </w:rPr>
              <w:t>Т</w:t>
            </w:r>
          </w:p>
          <w:p w14:paraId="58D207E1" w14:textId="77777777" w:rsidR="00BD27AC" w:rsidRPr="00965F36" w:rsidRDefault="00BD27AC" w:rsidP="00E04241">
            <w:pPr>
              <w:keepNext/>
              <w:keepLines/>
              <w:suppressLineNumbers/>
              <w:suppressAutoHyphens/>
              <w:jc w:val="center"/>
              <w:rPr>
                <w:i/>
                <w:lang w:eastAsia="ru-RU"/>
              </w:rPr>
            </w:pPr>
          </w:p>
        </w:tc>
      </w:tr>
      <w:tr w:rsidR="00BD27AC" w:rsidRPr="00880E1F" w14:paraId="466661AB" w14:textId="77777777" w:rsidTr="007F4D42">
        <w:trPr>
          <w:jc w:val="center"/>
        </w:trPr>
        <w:tc>
          <w:tcPr>
            <w:tcW w:w="2907" w:type="pct"/>
          </w:tcPr>
          <w:p w14:paraId="6CD96694" w14:textId="77777777" w:rsidR="00BD27AC" w:rsidRPr="007F56DB" w:rsidRDefault="00332B80" w:rsidP="00E65E86">
            <w:pPr>
              <w:autoSpaceDE w:val="0"/>
              <w:autoSpaceDN w:val="0"/>
              <w:adjustRightInd w:val="0"/>
              <w:rPr>
                <w:rFonts w:ascii="Times New Roman CYR" w:hAnsi="Times New Roman CYR" w:cs="Times New Roman CYR"/>
                <w:bCs/>
                <w:i/>
              </w:rPr>
            </w:pPr>
            <w:r w:rsidRPr="00332B80">
              <w:rPr>
                <w:rFonts w:ascii="Times New Roman CYR" w:hAnsi="Times New Roman CYR" w:cs="Times New Roman CYR"/>
                <w:bCs/>
                <w:i/>
              </w:rPr>
              <w:t>Тема 2.5. Пожарная безопасность.</w:t>
            </w:r>
          </w:p>
        </w:tc>
        <w:tc>
          <w:tcPr>
            <w:tcW w:w="299" w:type="pct"/>
          </w:tcPr>
          <w:p w14:paraId="6B4123EA" w14:textId="77777777" w:rsidR="00BD27AC" w:rsidRPr="00965F36" w:rsidRDefault="00BD27AC" w:rsidP="00404929">
            <w:pPr>
              <w:keepNext/>
              <w:keepLines/>
              <w:suppressLineNumbers/>
              <w:suppressAutoHyphens/>
              <w:jc w:val="center"/>
              <w:rPr>
                <w:i/>
              </w:rPr>
            </w:pPr>
            <w:r w:rsidRPr="00965F36">
              <w:rPr>
                <w:i/>
              </w:rPr>
              <w:t>УТ</w:t>
            </w:r>
          </w:p>
          <w:p w14:paraId="3D0BB46E" w14:textId="77777777" w:rsidR="00BD27AC" w:rsidRPr="00965F36" w:rsidRDefault="00BD27AC" w:rsidP="00404929">
            <w:pPr>
              <w:keepNext/>
              <w:keepLines/>
              <w:suppressLineNumbers/>
              <w:suppressAutoHyphens/>
              <w:jc w:val="center"/>
              <w:rPr>
                <w:i/>
              </w:rPr>
            </w:pPr>
            <w:r w:rsidRPr="00965F36">
              <w:rPr>
                <w:i/>
              </w:rPr>
              <w:t>СР</w:t>
            </w:r>
            <w:r w:rsidR="00B0568D" w:rsidRPr="00BD06AC">
              <w:t xml:space="preserve"> ОП</w:t>
            </w:r>
          </w:p>
        </w:tc>
        <w:tc>
          <w:tcPr>
            <w:tcW w:w="299" w:type="pct"/>
          </w:tcPr>
          <w:p w14:paraId="0515B383" w14:textId="77777777" w:rsidR="00BD27AC" w:rsidRDefault="00BD27AC" w:rsidP="00981B40">
            <w:pPr>
              <w:keepNext/>
              <w:keepLines/>
              <w:suppressLineNumbers/>
              <w:suppressAutoHyphens/>
              <w:jc w:val="center"/>
              <w:rPr>
                <w:i/>
              </w:rPr>
            </w:pPr>
            <w:r w:rsidRPr="00965F36">
              <w:rPr>
                <w:i/>
              </w:rPr>
              <w:t>УТ</w:t>
            </w:r>
          </w:p>
          <w:p w14:paraId="2C944A02" w14:textId="77777777" w:rsidR="00BD27AC" w:rsidRDefault="00BD27AC" w:rsidP="00981B40">
            <w:pPr>
              <w:keepNext/>
              <w:keepLines/>
              <w:suppressLineNumbers/>
              <w:suppressAutoHyphens/>
              <w:jc w:val="center"/>
              <w:rPr>
                <w:i/>
              </w:rPr>
            </w:pPr>
            <w:r w:rsidRPr="00965F36">
              <w:rPr>
                <w:i/>
              </w:rPr>
              <w:t>СР</w:t>
            </w:r>
          </w:p>
          <w:p w14:paraId="4FE80904" w14:textId="77777777" w:rsidR="00BD27AC" w:rsidRPr="00965F36" w:rsidRDefault="00BD27AC" w:rsidP="00981B40">
            <w:pPr>
              <w:keepNext/>
              <w:keepLines/>
              <w:suppressLineNumbers/>
              <w:suppressAutoHyphens/>
              <w:jc w:val="center"/>
              <w:rPr>
                <w:i/>
                <w:lang w:eastAsia="ru-RU"/>
              </w:rPr>
            </w:pPr>
            <w:r w:rsidRPr="00BD06AC">
              <w:t>ПР</w:t>
            </w:r>
          </w:p>
        </w:tc>
        <w:tc>
          <w:tcPr>
            <w:tcW w:w="299" w:type="pct"/>
          </w:tcPr>
          <w:p w14:paraId="13AEB393" w14:textId="77777777" w:rsidR="00BD27AC" w:rsidRDefault="00BD27AC" w:rsidP="00981B40">
            <w:pPr>
              <w:keepNext/>
              <w:keepLines/>
              <w:suppressLineNumbers/>
              <w:suppressAutoHyphens/>
              <w:jc w:val="center"/>
              <w:rPr>
                <w:i/>
              </w:rPr>
            </w:pPr>
            <w:r w:rsidRPr="00965F36">
              <w:rPr>
                <w:i/>
              </w:rPr>
              <w:t>УТ</w:t>
            </w:r>
          </w:p>
          <w:p w14:paraId="302BCF11" w14:textId="77777777" w:rsidR="00BD27AC" w:rsidRDefault="00BD27AC" w:rsidP="00981B40">
            <w:pPr>
              <w:keepNext/>
              <w:keepLines/>
              <w:suppressLineNumbers/>
              <w:suppressAutoHyphens/>
              <w:jc w:val="center"/>
              <w:rPr>
                <w:i/>
              </w:rPr>
            </w:pPr>
            <w:r w:rsidRPr="00965F36">
              <w:rPr>
                <w:i/>
              </w:rPr>
              <w:t>СР</w:t>
            </w:r>
          </w:p>
          <w:p w14:paraId="1BB38FA7" w14:textId="77777777" w:rsidR="00BD27AC" w:rsidRPr="00965F36" w:rsidRDefault="00BD27AC" w:rsidP="00981B40">
            <w:pPr>
              <w:keepNext/>
              <w:keepLines/>
              <w:suppressLineNumbers/>
              <w:suppressAutoHyphens/>
              <w:jc w:val="center"/>
              <w:rPr>
                <w:i/>
                <w:lang w:eastAsia="ru-RU"/>
              </w:rPr>
            </w:pPr>
            <w:r w:rsidRPr="00BD06AC">
              <w:t>ПР</w:t>
            </w:r>
          </w:p>
        </w:tc>
        <w:tc>
          <w:tcPr>
            <w:tcW w:w="299" w:type="pct"/>
          </w:tcPr>
          <w:p w14:paraId="529AB04A" w14:textId="77777777" w:rsidR="00BD27AC" w:rsidRDefault="00BD27AC" w:rsidP="00981B40">
            <w:pPr>
              <w:keepNext/>
              <w:keepLines/>
              <w:suppressLineNumbers/>
              <w:suppressAutoHyphens/>
              <w:jc w:val="center"/>
              <w:rPr>
                <w:i/>
              </w:rPr>
            </w:pPr>
            <w:r w:rsidRPr="00965F36">
              <w:rPr>
                <w:i/>
              </w:rPr>
              <w:t>УТ</w:t>
            </w:r>
          </w:p>
          <w:p w14:paraId="1369F0AF" w14:textId="77777777" w:rsidR="00BD27AC" w:rsidRDefault="00BD27AC" w:rsidP="00981B40">
            <w:pPr>
              <w:keepNext/>
              <w:keepLines/>
              <w:suppressLineNumbers/>
              <w:suppressAutoHyphens/>
              <w:jc w:val="center"/>
              <w:rPr>
                <w:i/>
              </w:rPr>
            </w:pPr>
            <w:r w:rsidRPr="00965F36">
              <w:rPr>
                <w:i/>
              </w:rPr>
              <w:t>СР</w:t>
            </w:r>
          </w:p>
          <w:p w14:paraId="62432F55" w14:textId="77777777" w:rsidR="00BD27AC" w:rsidRPr="00965F36" w:rsidRDefault="00B0568D" w:rsidP="00981B40">
            <w:pPr>
              <w:keepNext/>
              <w:keepLines/>
              <w:suppressLineNumbers/>
              <w:suppressAutoHyphens/>
              <w:jc w:val="center"/>
              <w:rPr>
                <w:i/>
                <w:lang w:eastAsia="ru-RU"/>
              </w:rPr>
            </w:pPr>
            <w:r w:rsidRPr="00BD06AC">
              <w:t xml:space="preserve">ОП </w:t>
            </w:r>
            <w:r w:rsidR="00BD27AC" w:rsidRPr="00BD06AC">
              <w:t>ПР</w:t>
            </w:r>
          </w:p>
        </w:tc>
        <w:tc>
          <w:tcPr>
            <w:tcW w:w="299" w:type="pct"/>
          </w:tcPr>
          <w:p w14:paraId="467BADD7" w14:textId="77777777" w:rsidR="00BD27AC" w:rsidRDefault="00BD27AC" w:rsidP="00981B40">
            <w:pPr>
              <w:keepNext/>
              <w:keepLines/>
              <w:suppressLineNumbers/>
              <w:suppressAutoHyphens/>
              <w:jc w:val="center"/>
              <w:rPr>
                <w:i/>
              </w:rPr>
            </w:pPr>
            <w:r w:rsidRPr="00965F36">
              <w:rPr>
                <w:i/>
              </w:rPr>
              <w:t>УТ</w:t>
            </w:r>
          </w:p>
          <w:p w14:paraId="11C8E268" w14:textId="77777777" w:rsidR="00BD27AC" w:rsidRDefault="00BD27AC" w:rsidP="00981B40">
            <w:pPr>
              <w:keepNext/>
              <w:keepLines/>
              <w:suppressLineNumbers/>
              <w:suppressAutoHyphens/>
              <w:jc w:val="center"/>
              <w:rPr>
                <w:i/>
              </w:rPr>
            </w:pPr>
            <w:r w:rsidRPr="00965F36">
              <w:rPr>
                <w:i/>
              </w:rPr>
              <w:t>СР</w:t>
            </w:r>
          </w:p>
          <w:p w14:paraId="62A26654" w14:textId="77777777" w:rsidR="00BD27AC" w:rsidRPr="00965F36" w:rsidRDefault="00BD27AC" w:rsidP="00981B40">
            <w:pPr>
              <w:keepNext/>
              <w:keepLines/>
              <w:suppressLineNumbers/>
              <w:suppressAutoHyphens/>
              <w:jc w:val="center"/>
              <w:rPr>
                <w:i/>
                <w:lang w:eastAsia="ru-RU"/>
              </w:rPr>
            </w:pPr>
            <w:r w:rsidRPr="00BD06AC">
              <w:t>ПР</w:t>
            </w:r>
          </w:p>
        </w:tc>
        <w:tc>
          <w:tcPr>
            <w:tcW w:w="299" w:type="pct"/>
          </w:tcPr>
          <w:p w14:paraId="0B3C8759" w14:textId="77777777" w:rsidR="00BD27AC" w:rsidRPr="00965F36" w:rsidRDefault="00BD27AC" w:rsidP="00E04241">
            <w:pPr>
              <w:keepNext/>
              <w:keepLines/>
              <w:suppressLineNumbers/>
              <w:suppressAutoHyphens/>
              <w:jc w:val="center"/>
              <w:rPr>
                <w:i/>
              </w:rPr>
            </w:pPr>
            <w:r w:rsidRPr="00965F36">
              <w:rPr>
                <w:i/>
              </w:rPr>
              <w:t>УТ</w:t>
            </w:r>
          </w:p>
          <w:p w14:paraId="2C212B36" w14:textId="77777777" w:rsidR="00BD27AC" w:rsidRPr="00965F36" w:rsidRDefault="00B0568D" w:rsidP="00E04241">
            <w:pPr>
              <w:keepNext/>
              <w:keepLines/>
              <w:suppressLineNumbers/>
              <w:suppressAutoHyphens/>
              <w:jc w:val="center"/>
              <w:rPr>
                <w:i/>
              </w:rPr>
            </w:pPr>
            <w:r w:rsidRPr="00965F36">
              <w:rPr>
                <w:i/>
              </w:rPr>
              <w:t>СР</w:t>
            </w:r>
            <w:r w:rsidR="00BD27AC" w:rsidRPr="00965F36">
              <w:rPr>
                <w:i/>
              </w:rPr>
              <w:t>Т</w:t>
            </w:r>
          </w:p>
          <w:p w14:paraId="0F839435" w14:textId="77777777" w:rsidR="00BD27AC" w:rsidRPr="00965F36" w:rsidRDefault="00BD27AC" w:rsidP="00E04241">
            <w:pPr>
              <w:keepNext/>
              <w:keepLines/>
              <w:suppressLineNumbers/>
              <w:suppressAutoHyphens/>
              <w:jc w:val="center"/>
              <w:rPr>
                <w:i/>
                <w:lang w:eastAsia="ru-RU"/>
              </w:rPr>
            </w:pPr>
          </w:p>
        </w:tc>
        <w:tc>
          <w:tcPr>
            <w:tcW w:w="299" w:type="pct"/>
          </w:tcPr>
          <w:p w14:paraId="45D963B6" w14:textId="77777777" w:rsidR="00BD27AC" w:rsidRPr="00965F36" w:rsidRDefault="00BD27AC" w:rsidP="00E04241">
            <w:pPr>
              <w:keepNext/>
              <w:keepLines/>
              <w:suppressLineNumbers/>
              <w:suppressAutoHyphens/>
              <w:jc w:val="center"/>
              <w:rPr>
                <w:i/>
              </w:rPr>
            </w:pPr>
            <w:r w:rsidRPr="00965F36">
              <w:rPr>
                <w:i/>
              </w:rPr>
              <w:t>УТ</w:t>
            </w:r>
          </w:p>
          <w:p w14:paraId="3FD30845" w14:textId="77777777" w:rsidR="00BD27AC" w:rsidRPr="00965F36" w:rsidRDefault="00B0568D" w:rsidP="00E04241">
            <w:pPr>
              <w:keepNext/>
              <w:keepLines/>
              <w:suppressLineNumbers/>
              <w:suppressAutoHyphens/>
              <w:jc w:val="center"/>
              <w:rPr>
                <w:i/>
              </w:rPr>
            </w:pPr>
            <w:r w:rsidRPr="00965F36">
              <w:rPr>
                <w:i/>
              </w:rPr>
              <w:t>СР</w:t>
            </w:r>
            <w:r w:rsidR="00BD27AC" w:rsidRPr="00965F36">
              <w:rPr>
                <w:i/>
              </w:rPr>
              <w:t>Т</w:t>
            </w:r>
          </w:p>
          <w:p w14:paraId="1DF12007" w14:textId="77777777" w:rsidR="00BD27AC" w:rsidRPr="00965F36" w:rsidRDefault="00BD27AC" w:rsidP="00E04241">
            <w:pPr>
              <w:keepNext/>
              <w:keepLines/>
              <w:suppressLineNumbers/>
              <w:suppressAutoHyphens/>
              <w:jc w:val="center"/>
              <w:rPr>
                <w:i/>
                <w:lang w:eastAsia="ru-RU"/>
              </w:rPr>
            </w:pPr>
          </w:p>
        </w:tc>
      </w:tr>
      <w:tr w:rsidR="00BD27AC" w:rsidRPr="00880E1F" w14:paraId="370D4D97" w14:textId="77777777" w:rsidTr="007F4D42">
        <w:trPr>
          <w:jc w:val="center"/>
        </w:trPr>
        <w:tc>
          <w:tcPr>
            <w:tcW w:w="2907" w:type="pct"/>
          </w:tcPr>
          <w:p w14:paraId="60BDAEA4" w14:textId="77777777" w:rsidR="00BD27AC" w:rsidRPr="007F56DB" w:rsidRDefault="00332B80" w:rsidP="007F56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332B80">
              <w:rPr>
                <w:bCs/>
                <w:i/>
              </w:rPr>
              <w:t>Тема 2.6.Оказание первой помощи пострадавшим</w:t>
            </w:r>
          </w:p>
        </w:tc>
        <w:tc>
          <w:tcPr>
            <w:tcW w:w="299" w:type="pct"/>
          </w:tcPr>
          <w:p w14:paraId="67E1BB64" w14:textId="77777777" w:rsidR="00BD27AC" w:rsidRPr="00965F36" w:rsidRDefault="00BD27AC" w:rsidP="00404929">
            <w:pPr>
              <w:keepNext/>
              <w:keepLines/>
              <w:suppressLineNumbers/>
              <w:suppressAutoHyphens/>
              <w:jc w:val="center"/>
              <w:rPr>
                <w:i/>
              </w:rPr>
            </w:pPr>
            <w:r w:rsidRPr="00965F36">
              <w:rPr>
                <w:i/>
              </w:rPr>
              <w:t>УТ</w:t>
            </w:r>
          </w:p>
          <w:p w14:paraId="59DEE828" w14:textId="77777777" w:rsidR="00BD27AC" w:rsidRPr="00965F36" w:rsidRDefault="00BD27AC" w:rsidP="00404929">
            <w:pPr>
              <w:keepNext/>
              <w:keepLines/>
              <w:suppressLineNumbers/>
              <w:suppressAutoHyphens/>
              <w:jc w:val="center"/>
              <w:rPr>
                <w:i/>
              </w:rPr>
            </w:pPr>
            <w:r w:rsidRPr="00965F36">
              <w:rPr>
                <w:i/>
              </w:rPr>
              <w:t>СР</w:t>
            </w:r>
            <w:r w:rsidR="00B0568D" w:rsidRPr="00BD06AC">
              <w:t xml:space="preserve"> ОП</w:t>
            </w:r>
          </w:p>
        </w:tc>
        <w:tc>
          <w:tcPr>
            <w:tcW w:w="299" w:type="pct"/>
          </w:tcPr>
          <w:p w14:paraId="577D37E6" w14:textId="77777777" w:rsidR="00BD27AC" w:rsidRDefault="00BD27AC" w:rsidP="00981B40">
            <w:pPr>
              <w:keepNext/>
              <w:keepLines/>
              <w:suppressLineNumbers/>
              <w:suppressAutoHyphens/>
              <w:jc w:val="center"/>
              <w:rPr>
                <w:i/>
              </w:rPr>
            </w:pPr>
            <w:r w:rsidRPr="00965F36">
              <w:rPr>
                <w:i/>
              </w:rPr>
              <w:t>УТ</w:t>
            </w:r>
          </w:p>
          <w:p w14:paraId="79D64592" w14:textId="77777777" w:rsidR="00BD27AC" w:rsidRDefault="00BD27AC" w:rsidP="00981B40">
            <w:pPr>
              <w:keepNext/>
              <w:keepLines/>
              <w:suppressLineNumbers/>
              <w:suppressAutoHyphens/>
              <w:jc w:val="center"/>
              <w:rPr>
                <w:i/>
              </w:rPr>
            </w:pPr>
            <w:r w:rsidRPr="00965F36">
              <w:rPr>
                <w:i/>
              </w:rPr>
              <w:t>СР</w:t>
            </w:r>
          </w:p>
          <w:p w14:paraId="2C37FC22" w14:textId="77777777" w:rsidR="00BD27AC" w:rsidRPr="00965F36" w:rsidRDefault="00BD27AC" w:rsidP="00981B40">
            <w:pPr>
              <w:keepNext/>
              <w:keepLines/>
              <w:suppressLineNumbers/>
              <w:suppressAutoHyphens/>
              <w:jc w:val="center"/>
              <w:rPr>
                <w:i/>
                <w:lang w:eastAsia="ru-RU"/>
              </w:rPr>
            </w:pPr>
            <w:r w:rsidRPr="00BD06AC">
              <w:t>ПР</w:t>
            </w:r>
          </w:p>
        </w:tc>
        <w:tc>
          <w:tcPr>
            <w:tcW w:w="299" w:type="pct"/>
          </w:tcPr>
          <w:p w14:paraId="7AD07532" w14:textId="77777777" w:rsidR="00BD27AC" w:rsidRDefault="00BD27AC" w:rsidP="00981B40">
            <w:pPr>
              <w:keepNext/>
              <w:keepLines/>
              <w:suppressLineNumbers/>
              <w:suppressAutoHyphens/>
              <w:jc w:val="center"/>
              <w:rPr>
                <w:i/>
              </w:rPr>
            </w:pPr>
            <w:r w:rsidRPr="00965F36">
              <w:rPr>
                <w:i/>
              </w:rPr>
              <w:t>УТ</w:t>
            </w:r>
          </w:p>
          <w:p w14:paraId="2A2CFEFE" w14:textId="77777777" w:rsidR="00BD27AC" w:rsidRDefault="00BD27AC" w:rsidP="00981B40">
            <w:pPr>
              <w:keepNext/>
              <w:keepLines/>
              <w:suppressLineNumbers/>
              <w:suppressAutoHyphens/>
              <w:jc w:val="center"/>
              <w:rPr>
                <w:i/>
              </w:rPr>
            </w:pPr>
            <w:r w:rsidRPr="00965F36">
              <w:rPr>
                <w:i/>
              </w:rPr>
              <w:t>СР</w:t>
            </w:r>
          </w:p>
          <w:p w14:paraId="1B3F2B9F" w14:textId="77777777" w:rsidR="00BD27AC" w:rsidRPr="00965F36" w:rsidRDefault="00BD27AC" w:rsidP="00981B40">
            <w:pPr>
              <w:keepNext/>
              <w:keepLines/>
              <w:suppressLineNumbers/>
              <w:suppressAutoHyphens/>
              <w:jc w:val="center"/>
              <w:rPr>
                <w:i/>
                <w:lang w:eastAsia="ru-RU"/>
              </w:rPr>
            </w:pPr>
            <w:r w:rsidRPr="00BD06AC">
              <w:t>ПР</w:t>
            </w:r>
          </w:p>
        </w:tc>
        <w:tc>
          <w:tcPr>
            <w:tcW w:w="299" w:type="pct"/>
          </w:tcPr>
          <w:p w14:paraId="617921F7" w14:textId="77777777" w:rsidR="00BD27AC" w:rsidRDefault="00BD27AC" w:rsidP="00981B40">
            <w:pPr>
              <w:keepNext/>
              <w:keepLines/>
              <w:suppressLineNumbers/>
              <w:suppressAutoHyphens/>
              <w:jc w:val="center"/>
              <w:rPr>
                <w:i/>
              </w:rPr>
            </w:pPr>
            <w:r w:rsidRPr="00965F36">
              <w:rPr>
                <w:i/>
              </w:rPr>
              <w:t>УТ</w:t>
            </w:r>
          </w:p>
          <w:p w14:paraId="7F18EB33" w14:textId="77777777" w:rsidR="00BD27AC" w:rsidRDefault="00BD27AC" w:rsidP="00981B40">
            <w:pPr>
              <w:keepNext/>
              <w:keepLines/>
              <w:suppressLineNumbers/>
              <w:suppressAutoHyphens/>
              <w:jc w:val="center"/>
              <w:rPr>
                <w:i/>
              </w:rPr>
            </w:pPr>
            <w:r w:rsidRPr="00965F36">
              <w:rPr>
                <w:i/>
              </w:rPr>
              <w:t>СР</w:t>
            </w:r>
          </w:p>
          <w:p w14:paraId="7A0407FF" w14:textId="77777777" w:rsidR="00BD27AC" w:rsidRPr="00965F36" w:rsidRDefault="00BD27AC" w:rsidP="00981B40">
            <w:pPr>
              <w:keepNext/>
              <w:keepLines/>
              <w:suppressLineNumbers/>
              <w:suppressAutoHyphens/>
              <w:jc w:val="center"/>
              <w:rPr>
                <w:i/>
                <w:lang w:eastAsia="ru-RU"/>
              </w:rPr>
            </w:pPr>
            <w:r w:rsidRPr="00BD06AC">
              <w:t>ПР</w:t>
            </w:r>
          </w:p>
        </w:tc>
        <w:tc>
          <w:tcPr>
            <w:tcW w:w="299" w:type="pct"/>
          </w:tcPr>
          <w:p w14:paraId="07B3C73D" w14:textId="77777777" w:rsidR="00BD27AC" w:rsidRDefault="00BD27AC" w:rsidP="00981B40">
            <w:pPr>
              <w:keepNext/>
              <w:keepLines/>
              <w:suppressLineNumbers/>
              <w:suppressAutoHyphens/>
              <w:jc w:val="center"/>
              <w:rPr>
                <w:i/>
              </w:rPr>
            </w:pPr>
            <w:r w:rsidRPr="00965F36">
              <w:rPr>
                <w:i/>
              </w:rPr>
              <w:t>УТ</w:t>
            </w:r>
          </w:p>
          <w:p w14:paraId="16EF1D8B" w14:textId="77777777" w:rsidR="00BD27AC" w:rsidRDefault="00BD27AC" w:rsidP="00981B40">
            <w:pPr>
              <w:keepNext/>
              <w:keepLines/>
              <w:suppressLineNumbers/>
              <w:suppressAutoHyphens/>
              <w:jc w:val="center"/>
              <w:rPr>
                <w:i/>
              </w:rPr>
            </w:pPr>
            <w:r w:rsidRPr="00965F36">
              <w:rPr>
                <w:i/>
              </w:rPr>
              <w:t>СР</w:t>
            </w:r>
          </w:p>
          <w:p w14:paraId="6E4D21AE" w14:textId="77777777" w:rsidR="00BD27AC" w:rsidRPr="00965F36" w:rsidRDefault="00BD27AC" w:rsidP="00981B40">
            <w:pPr>
              <w:keepNext/>
              <w:keepLines/>
              <w:suppressLineNumbers/>
              <w:suppressAutoHyphens/>
              <w:jc w:val="center"/>
              <w:rPr>
                <w:i/>
                <w:lang w:eastAsia="ru-RU"/>
              </w:rPr>
            </w:pPr>
            <w:r w:rsidRPr="00BD06AC">
              <w:t>ПР</w:t>
            </w:r>
          </w:p>
        </w:tc>
        <w:tc>
          <w:tcPr>
            <w:tcW w:w="299" w:type="pct"/>
          </w:tcPr>
          <w:p w14:paraId="2011F54B" w14:textId="77777777" w:rsidR="00BD27AC" w:rsidRPr="00965F36" w:rsidRDefault="00BD27AC" w:rsidP="00E04241">
            <w:pPr>
              <w:keepNext/>
              <w:keepLines/>
              <w:suppressLineNumbers/>
              <w:suppressAutoHyphens/>
              <w:jc w:val="center"/>
              <w:rPr>
                <w:i/>
              </w:rPr>
            </w:pPr>
            <w:r w:rsidRPr="00965F36">
              <w:rPr>
                <w:i/>
              </w:rPr>
              <w:t>УТ</w:t>
            </w:r>
          </w:p>
          <w:p w14:paraId="6BFBF311" w14:textId="77777777" w:rsidR="00BD27AC" w:rsidRPr="00965F36" w:rsidRDefault="00B0568D" w:rsidP="00E04241">
            <w:pPr>
              <w:keepNext/>
              <w:keepLines/>
              <w:suppressLineNumbers/>
              <w:suppressAutoHyphens/>
              <w:jc w:val="center"/>
              <w:rPr>
                <w:i/>
              </w:rPr>
            </w:pPr>
            <w:r w:rsidRPr="00965F36">
              <w:rPr>
                <w:i/>
              </w:rPr>
              <w:t>СР</w:t>
            </w:r>
            <w:r w:rsidR="00BD27AC" w:rsidRPr="00965F36">
              <w:rPr>
                <w:i/>
              </w:rPr>
              <w:t>Т</w:t>
            </w:r>
          </w:p>
          <w:p w14:paraId="3BA8D58D" w14:textId="77777777" w:rsidR="00BD27AC" w:rsidRPr="00965F36" w:rsidRDefault="00BD27AC" w:rsidP="00E04241">
            <w:pPr>
              <w:keepNext/>
              <w:keepLines/>
              <w:suppressLineNumbers/>
              <w:suppressAutoHyphens/>
              <w:jc w:val="center"/>
              <w:rPr>
                <w:i/>
                <w:lang w:eastAsia="ru-RU"/>
              </w:rPr>
            </w:pPr>
          </w:p>
        </w:tc>
        <w:tc>
          <w:tcPr>
            <w:tcW w:w="299" w:type="pct"/>
          </w:tcPr>
          <w:p w14:paraId="57155E29" w14:textId="77777777" w:rsidR="00BD27AC" w:rsidRPr="00965F36" w:rsidRDefault="00BD27AC" w:rsidP="00E04241">
            <w:pPr>
              <w:keepNext/>
              <w:keepLines/>
              <w:suppressLineNumbers/>
              <w:suppressAutoHyphens/>
              <w:jc w:val="center"/>
              <w:rPr>
                <w:i/>
              </w:rPr>
            </w:pPr>
            <w:r w:rsidRPr="00965F36">
              <w:rPr>
                <w:i/>
              </w:rPr>
              <w:t>УТ</w:t>
            </w:r>
          </w:p>
          <w:p w14:paraId="69CA1FDC" w14:textId="77777777" w:rsidR="00BD27AC" w:rsidRPr="00965F36" w:rsidRDefault="00B0568D" w:rsidP="00E04241">
            <w:pPr>
              <w:keepNext/>
              <w:keepLines/>
              <w:suppressLineNumbers/>
              <w:suppressAutoHyphens/>
              <w:jc w:val="center"/>
              <w:rPr>
                <w:i/>
              </w:rPr>
            </w:pPr>
            <w:r w:rsidRPr="00965F36">
              <w:rPr>
                <w:i/>
              </w:rPr>
              <w:t>СР</w:t>
            </w:r>
            <w:r w:rsidR="00BD27AC" w:rsidRPr="00965F36">
              <w:rPr>
                <w:i/>
              </w:rPr>
              <w:t>Т</w:t>
            </w:r>
          </w:p>
          <w:p w14:paraId="0A353A61" w14:textId="77777777" w:rsidR="00BD27AC" w:rsidRPr="00965F36" w:rsidRDefault="00BD27AC" w:rsidP="00E04241">
            <w:pPr>
              <w:keepNext/>
              <w:keepLines/>
              <w:suppressLineNumbers/>
              <w:suppressAutoHyphens/>
              <w:jc w:val="center"/>
              <w:rPr>
                <w:i/>
                <w:lang w:eastAsia="ru-RU"/>
              </w:rPr>
            </w:pPr>
          </w:p>
        </w:tc>
      </w:tr>
    </w:tbl>
    <w:p w14:paraId="14667618" w14:textId="77777777" w:rsidR="00BD27AC" w:rsidRPr="00BD06AC" w:rsidRDefault="00BD27AC" w:rsidP="001D5F64">
      <w:pPr>
        <w:keepNext/>
        <w:keepLines/>
        <w:suppressLineNumbers/>
        <w:suppressAutoHyphens/>
        <w:spacing w:after="240"/>
        <w:jc w:val="both"/>
      </w:pPr>
      <w:r w:rsidRPr="00BD06AC">
        <w:t>УТ – оценка устного ответа; СР – оценка выполнения самостоятельной работы; ПР – наблюдение и оценка деятельности во время практического занятия; КП – оценка компьютерной презентации; ЗП – оценка подготовки и защиты проекта; ОП – оценка письменных работ; ИП – оценка отчета об инсталляции программ; ЭД – оценка электронного документа; Т – оценка результатов тестирования.</w:t>
      </w:r>
    </w:p>
    <w:p w14:paraId="39CD4133" w14:textId="77777777" w:rsidR="00BD27AC" w:rsidRPr="00001AC1" w:rsidRDefault="00BD27AC" w:rsidP="001D5F64">
      <w:pPr>
        <w:keepNext/>
        <w:keepLines/>
        <w:suppressLineNumbers/>
        <w:suppressAutoHyphens/>
        <w:jc w:val="both"/>
        <w:rPr>
          <w:b/>
          <w:sz w:val="28"/>
          <w:szCs w:val="28"/>
        </w:rPr>
      </w:pPr>
      <w:r w:rsidRPr="00001AC1">
        <w:rPr>
          <w:b/>
          <w:bCs/>
          <w:sz w:val="28"/>
          <w:szCs w:val="28"/>
        </w:rPr>
        <w:t xml:space="preserve">5. </w:t>
      </w:r>
      <w:r w:rsidRPr="00001AC1">
        <w:rPr>
          <w:b/>
          <w:sz w:val="28"/>
          <w:szCs w:val="28"/>
        </w:rPr>
        <w:t>Распределение типов и количества контрольных заданий по элементам знаний и умений, контролируемых на промежуточной аттестации</w:t>
      </w:r>
    </w:p>
    <w:p w14:paraId="124B0A23" w14:textId="77777777" w:rsidR="00BD27AC" w:rsidRDefault="00BD27AC" w:rsidP="001D5F64">
      <w:pPr>
        <w:keepNext/>
        <w:keepLines/>
        <w:suppressLineNumbers/>
        <w:suppressAutoHyphens/>
        <w:jc w:val="both"/>
        <w:rPr>
          <w:i/>
          <w:sz w:val="24"/>
          <w:szCs w:val="24"/>
        </w:rPr>
      </w:pP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1"/>
        <w:gridCol w:w="458"/>
        <w:gridCol w:w="485"/>
        <w:gridCol w:w="477"/>
        <w:gridCol w:w="488"/>
        <w:gridCol w:w="488"/>
        <w:gridCol w:w="518"/>
        <w:gridCol w:w="494"/>
      </w:tblGrid>
      <w:tr w:rsidR="00BD27AC" w:rsidRPr="004D5715" w14:paraId="6101368C" w14:textId="77777777" w:rsidTr="007F4D42">
        <w:trPr>
          <w:trHeight w:val="460"/>
          <w:jc w:val="center"/>
        </w:trPr>
        <w:tc>
          <w:tcPr>
            <w:tcW w:w="6371" w:type="dxa"/>
            <w:vMerge w:val="restart"/>
            <w:vAlign w:val="center"/>
          </w:tcPr>
          <w:p w14:paraId="63D09490" w14:textId="77777777" w:rsidR="00BD27AC" w:rsidRPr="004D5715" w:rsidRDefault="00BD27AC" w:rsidP="007F4D42">
            <w:pPr>
              <w:keepNext/>
              <w:keepLines/>
              <w:suppressLineNumbers/>
              <w:suppressAutoHyphens/>
              <w:jc w:val="center"/>
              <w:rPr>
                <w:b/>
                <w:sz w:val="24"/>
                <w:szCs w:val="24"/>
              </w:rPr>
            </w:pPr>
            <w:r w:rsidRPr="004D5715">
              <w:rPr>
                <w:b/>
                <w:sz w:val="24"/>
                <w:szCs w:val="24"/>
              </w:rPr>
              <w:t>Содержание</w:t>
            </w:r>
          </w:p>
          <w:p w14:paraId="53E04CD3" w14:textId="77777777" w:rsidR="00BD27AC" w:rsidRPr="004D5715" w:rsidRDefault="00BD27AC" w:rsidP="007F4D42">
            <w:pPr>
              <w:keepNext/>
              <w:keepLines/>
              <w:suppressLineNumbers/>
              <w:suppressAutoHyphens/>
              <w:jc w:val="center"/>
              <w:rPr>
                <w:b/>
                <w:sz w:val="24"/>
                <w:szCs w:val="24"/>
              </w:rPr>
            </w:pPr>
            <w:r w:rsidRPr="004D5715">
              <w:rPr>
                <w:b/>
                <w:sz w:val="24"/>
                <w:szCs w:val="24"/>
              </w:rPr>
              <w:t xml:space="preserve">учебного материала </w:t>
            </w:r>
          </w:p>
          <w:p w14:paraId="5EF025CC" w14:textId="77777777" w:rsidR="00BD27AC" w:rsidRPr="004D5715" w:rsidRDefault="00BD27AC" w:rsidP="007F4D42">
            <w:pPr>
              <w:keepNext/>
              <w:keepLines/>
              <w:suppressLineNumbers/>
              <w:suppressAutoHyphens/>
              <w:jc w:val="center"/>
              <w:rPr>
                <w:b/>
                <w:sz w:val="24"/>
                <w:szCs w:val="24"/>
              </w:rPr>
            </w:pPr>
            <w:r w:rsidRPr="004D5715">
              <w:rPr>
                <w:b/>
                <w:sz w:val="24"/>
                <w:szCs w:val="24"/>
              </w:rPr>
              <w:t>по программе</w:t>
            </w:r>
          </w:p>
        </w:tc>
        <w:tc>
          <w:tcPr>
            <w:tcW w:w="3408" w:type="dxa"/>
            <w:gridSpan w:val="7"/>
            <w:vAlign w:val="center"/>
          </w:tcPr>
          <w:p w14:paraId="3DE6F992" w14:textId="77777777" w:rsidR="00BD27AC" w:rsidRPr="004D5715" w:rsidRDefault="00BD27AC" w:rsidP="007F4D42">
            <w:pPr>
              <w:keepNext/>
              <w:keepLines/>
              <w:suppressLineNumbers/>
              <w:suppressAutoHyphens/>
              <w:jc w:val="center"/>
              <w:rPr>
                <w:sz w:val="24"/>
                <w:szCs w:val="24"/>
              </w:rPr>
            </w:pPr>
            <w:r w:rsidRPr="004D5715">
              <w:rPr>
                <w:b/>
                <w:sz w:val="24"/>
                <w:szCs w:val="24"/>
              </w:rPr>
              <w:t>Тип контрольного задания</w:t>
            </w:r>
          </w:p>
        </w:tc>
      </w:tr>
      <w:tr w:rsidR="00BD27AC" w:rsidRPr="004D5715" w14:paraId="47F563DA" w14:textId="77777777" w:rsidTr="007F4D42">
        <w:trPr>
          <w:trHeight w:val="321"/>
          <w:jc w:val="center"/>
        </w:trPr>
        <w:tc>
          <w:tcPr>
            <w:tcW w:w="6371" w:type="dxa"/>
            <w:vMerge/>
          </w:tcPr>
          <w:p w14:paraId="069670E7" w14:textId="77777777" w:rsidR="00BD27AC" w:rsidRPr="004D5715" w:rsidRDefault="00BD27AC" w:rsidP="007F4D42">
            <w:pPr>
              <w:keepNext/>
              <w:keepLines/>
              <w:suppressLineNumbers/>
              <w:suppressAutoHyphens/>
            </w:pPr>
          </w:p>
        </w:tc>
        <w:tc>
          <w:tcPr>
            <w:tcW w:w="458" w:type="dxa"/>
            <w:vAlign w:val="center"/>
          </w:tcPr>
          <w:p w14:paraId="547611CD" w14:textId="77777777" w:rsidR="00BD27AC" w:rsidRPr="00965F36" w:rsidRDefault="00BD27AC" w:rsidP="007F4D42">
            <w:pPr>
              <w:keepNext/>
              <w:keepLines/>
              <w:suppressLineNumbers/>
              <w:suppressAutoHyphens/>
              <w:jc w:val="center"/>
            </w:pPr>
            <w:r w:rsidRPr="00965F36">
              <w:t>У1</w:t>
            </w:r>
          </w:p>
        </w:tc>
        <w:tc>
          <w:tcPr>
            <w:tcW w:w="485" w:type="dxa"/>
            <w:vAlign w:val="center"/>
          </w:tcPr>
          <w:p w14:paraId="5095D50A" w14:textId="77777777" w:rsidR="00BD27AC" w:rsidRPr="00965F36" w:rsidRDefault="00BD27AC" w:rsidP="007F4D42">
            <w:pPr>
              <w:keepNext/>
              <w:keepLines/>
              <w:suppressLineNumbers/>
              <w:suppressAutoHyphens/>
              <w:jc w:val="center"/>
            </w:pPr>
            <w:r w:rsidRPr="00965F36">
              <w:t>У2</w:t>
            </w:r>
          </w:p>
        </w:tc>
        <w:tc>
          <w:tcPr>
            <w:tcW w:w="477" w:type="dxa"/>
            <w:vAlign w:val="center"/>
          </w:tcPr>
          <w:p w14:paraId="1F1ACC3B" w14:textId="77777777" w:rsidR="00BD27AC" w:rsidRPr="00965F36" w:rsidRDefault="00BD27AC" w:rsidP="007F4D42">
            <w:pPr>
              <w:keepNext/>
              <w:keepLines/>
              <w:suppressLineNumbers/>
              <w:suppressAutoHyphens/>
              <w:jc w:val="center"/>
            </w:pPr>
            <w:r w:rsidRPr="00965F36">
              <w:t>З1</w:t>
            </w:r>
          </w:p>
        </w:tc>
        <w:tc>
          <w:tcPr>
            <w:tcW w:w="488" w:type="dxa"/>
            <w:vAlign w:val="center"/>
          </w:tcPr>
          <w:p w14:paraId="6219C6FA" w14:textId="77777777" w:rsidR="00BD27AC" w:rsidRPr="00965F36" w:rsidRDefault="00BD27AC" w:rsidP="007F4D42">
            <w:pPr>
              <w:keepNext/>
              <w:keepLines/>
              <w:suppressLineNumbers/>
              <w:suppressAutoHyphens/>
              <w:jc w:val="center"/>
            </w:pPr>
            <w:r w:rsidRPr="00965F36">
              <w:t>З2</w:t>
            </w:r>
          </w:p>
        </w:tc>
        <w:tc>
          <w:tcPr>
            <w:tcW w:w="488" w:type="dxa"/>
            <w:vAlign w:val="center"/>
          </w:tcPr>
          <w:p w14:paraId="11F352F8" w14:textId="77777777" w:rsidR="00BD27AC" w:rsidRPr="00965F36" w:rsidRDefault="00BD27AC" w:rsidP="007F4D42">
            <w:pPr>
              <w:keepNext/>
              <w:keepLines/>
              <w:suppressLineNumbers/>
              <w:suppressAutoHyphens/>
              <w:jc w:val="center"/>
            </w:pPr>
            <w:r w:rsidRPr="00965F36">
              <w:t>З3</w:t>
            </w:r>
          </w:p>
        </w:tc>
        <w:tc>
          <w:tcPr>
            <w:tcW w:w="518" w:type="dxa"/>
            <w:vAlign w:val="center"/>
          </w:tcPr>
          <w:p w14:paraId="3EC2A805" w14:textId="77777777" w:rsidR="00BD27AC" w:rsidRPr="00965F36" w:rsidRDefault="00BD27AC" w:rsidP="007F4D42">
            <w:pPr>
              <w:keepNext/>
              <w:keepLines/>
              <w:suppressLineNumbers/>
              <w:suppressAutoHyphens/>
              <w:jc w:val="center"/>
            </w:pPr>
            <w:r w:rsidRPr="00965F36">
              <w:t>З4</w:t>
            </w:r>
          </w:p>
        </w:tc>
        <w:tc>
          <w:tcPr>
            <w:tcW w:w="494" w:type="dxa"/>
            <w:vAlign w:val="center"/>
          </w:tcPr>
          <w:p w14:paraId="4CB49CEF" w14:textId="77777777" w:rsidR="00BD27AC" w:rsidRPr="00965F36" w:rsidRDefault="00BD27AC" w:rsidP="007F4D42">
            <w:pPr>
              <w:keepNext/>
              <w:keepLines/>
              <w:suppressLineNumbers/>
              <w:suppressAutoHyphens/>
              <w:jc w:val="center"/>
              <w:rPr>
                <w:i/>
                <w:lang w:val="en-US" w:eastAsia="ru-RU"/>
              </w:rPr>
            </w:pPr>
            <w:r w:rsidRPr="00965F36">
              <w:rPr>
                <w:lang w:eastAsia="ru-RU"/>
              </w:rPr>
              <w:t>З5</w:t>
            </w:r>
          </w:p>
        </w:tc>
      </w:tr>
      <w:tr w:rsidR="00332B80" w:rsidRPr="004D5715" w14:paraId="3310B5D9" w14:textId="77777777" w:rsidTr="007F4D42">
        <w:trPr>
          <w:trHeight w:val="107"/>
          <w:jc w:val="center"/>
        </w:trPr>
        <w:tc>
          <w:tcPr>
            <w:tcW w:w="6371" w:type="dxa"/>
          </w:tcPr>
          <w:p w14:paraId="2C0472AB" w14:textId="77777777" w:rsidR="00332B80" w:rsidRPr="007F56DB" w:rsidRDefault="00332B80" w:rsidP="00332B80">
            <w:pPr>
              <w:keepNext/>
              <w:keepLines/>
              <w:suppressLineNumbers/>
              <w:suppressAutoHyphens/>
              <w:rPr>
                <w:i/>
                <w:lang w:eastAsia="ru-RU"/>
              </w:rPr>
            </w:pPr>
            <w:r w:rsidRPr="00332B80">
              <w:rPr>
                <w:bCs/>
                <w:i/>
              </w:rPr>
              <w:t>Тема 1.1. Основные положения законодательства об охране труда</w:t>
            </w:r>
          </w:p>
        </w:tc>
        <w:tc>
          <w:tcPr>
            <w:tcW w:w="458" w:type="dxa"/>
            <w:vAlign w:val="center"/>
          </w:tcPr>
          <w:p w14:paraId="41AFE71B" w14:textId="77777777" w:rsidR="00332B80" w:rsidRPr="00332B80" w:rsidRDefault="00332B80" w:rsidP="007F4D42">
            <w:pPr>
              <w:keepNext/>
              <w:keepLines/>
              <w:suppressLineNumbers/>
              <w:suppressAutoHyphens/>
              <w:jc w:val="center"/>
              <w:rPr>
                <w:i/>
                <w:sz w:val="16"/>
                <w:szCs w:val="16"/>
              </w:rPr>
            </w:pPr>
            <w:r w:rsidRPr="00332B80">
              <w:rPr>
                <w:i/>
                <w:sz w:val="16"/>
                <w:szCs w:val="16"/>
              </w:rPr>
              <w:t>К,</w:t>
            </w:r>
            <w:r w:rsidRPr="00332B80">
              <w:rPr>
                <w:sz w:val="16"/>
                <w:szCs w:val="16"/>
              </w:rPr>
              <w:t xml:space="preserve"> Т</w:t>
            </w:r>
          </w:p>
        </w:tc>
        <w:tc>
          <w:tcPr>
            <w:tcW w:w="485" w:type="dxa"/>
            <w:vAlign w:val="center"/>
          </w:tcPr>
          <w:p w14:paraId="1441E09C" w14:textId="77777777" w:rsidR="00332B80" w:rsidRPr="00332B80" w:rsidRDefault="00332B80" w:rsidP="00332B80">
            <w:pPr>
              <w:keepNext/>
              <w:keepLines/>
              <w:suppressLineNumbers/>
              <w:suppressAutoHyphens/>
              <w:jc w:val="center"/>
              <w:rPr>
                <w:i/>
                <w:sz w:val="16"/>
                <w:szCs w:val="16"/>
              </w:rPr>
            </w:pPr>
            <w:r w:rsidRPr="00332B80">
              <w:rPr>
                <w:i/>
                <w:sz w:val="16"/>
                <w:szCs w:val="16"/>
              </w:rPr>
              <w:t>К,</w:t>
            </w:r>
            <w:r w:rsidRPr="00332B80">
              <w:rPr>
                <w:sz w:val="16"/>
                <w:szCs w:val="16"/>
              </w:rPr>
              <w:t xml:space="preserve"> Т</w:t>
            </w:r>
          </w:p>
        </w:tc>
        <w:tc>
          <w:tcPr>
            <w:tcW w:w="477" w:type="dxa"/>
            <w:vAlign w:val="center"/>
          </w:tcPr>
          <w:p w14:paraId="3E52866E" w14:textId="77777777" w:rsidR="00332B80" w:rsidRPr="00332B80" w:rsidRDefault="00332B80" w:rsidP="00332B80">
            <w:pPr>
              <w:keepNext/>
              <w:keepLines/>
              <w:suppressLineNumbers/>
              <w:suppressAutoHyphens/>
              <w:jc w:val="center"/>
              <w:rPr>
                <w:i/>
                <w:sz w:val="16"/>
                <w:szCs w:val="16"/>
              </w:rPr>
            </w:pPr>
            <w:r w:rsidRPr="00332B80">
              <w:rPr>
                <w:i/>
                <w:sz w:val="16"/>
                <w:szCs w:val="16"/>
              </w:rPr>
              <w:t>К,</w:t>
            </w:r>
            <w:r w:rsidRPr="00332B80">
              <w:rPr>
                <w:sz w:val="16"/>
                <w:szCs w:val="16"/>
              </w:rPr>
              <w:t xml:space="preserve"> Т</w:t>
            </w:r>
          </w:p>
        </w:tc>
        <w:tc>
          <w:tcPr>
            <w:tcW w:w="488" w:type="dxa"/>
            <w:vAlign w:val="center"/>
          </w:tcPr>
          <w:p w14:paraId="7EFC07EB" w14:textId="77777777" w:rsidR="00332B80" w:rsidRPr="00332B80" w:rsidRDefault="00332B80" w:rsidP="00332B80">
            <w:pPr>
              <w:keepNext/>
              <w:keepLines/>
              <w:suppressLineNumbers/>
              <w:suppressAutoHyphens/>
              <w:jc w:val="center"/>
              <w:rPr>
                <w:i/>
                <w:sz w:val="16"/>
                <w:szCs w:val="16"/>
              </w:rPr>
            </w:pPr>
            <w:r w:rsidRPr="00332B80">
              <w:rPr>
                <w:i/>
                <w:sz w:val="16"/>
                <w:szCs w:val="16"/>
              </w:rPr>
              <w:t>К,</w:t>
            </w:r>
            <w:r w:rsidRPr="00332B80">
              <w:rPr>
                <w:sz w:val="16"/>
                <w:szCs w:val="16"/>
              </w:rPr>
              <w:t xml:space="preserve"> Т</w:t>
            </w:r>
          </w:p>
        </w:tc>
        <w:tc>
          <w:tcPr>
            <w:tcW w:w="488" w:type="dxa"/>
            <w:vAlign w:val="center"/>
          </w:tcPr>
          <w:p w14:paraId="25C8BA09" w14:textId="77777777" w:rsidR="00332B80" w:rsidRPr="00332B80" w:rsidRDefault="00332B80" w:rsidP="00332B80">
            <w:pPr>
              <w:keepNext/>
              <w:keepLines/>
              <w:suppressLineNumbers/>
              <w:suppressAutoHyphens/>
              <w:jc w:val="center"/>
              <w:rPr>
                <w:i/>
                <w:sz w:val="16"/>
                <w:szCs w:val="16"/>
              </w:rPr>
            </w:pPr>
            <w:r w:rsidRPr="00332B80">
              <w:rPr>
                <w:i/>
                <w:sz w:val="16"/>
                <w:szCs w:val="16"/>
              </w:rPr>
              <w:t>К,</w:t>
            </w:r>
            <w:r w:rsidRPr="00332B80">
              <w:rPr>
                <w:sz w:val="16"/>
                <w:szCs w:val="16"/>
              </w:rPr>
              <w:t xml:space="preserve"> Т</w:t>
            </w:r>
          </w:p>
        </w:tc>
        <w:tc>
          <w:tcPr>
            <w:tcW w:w="518" w:type="dxa"/>
            <w:vAlign w:val="center"/>
          </w:tcPr>
          <w:p w14:paraId="2095A1E5" w14:textId="77777777" w:rsidR="00332B80" w:rsidRDefault="00332B80" w:rsidP="00332B80">
            <w:pPr>
              <w:keepNext/>
              <w:keepLines/>
              <w:suppressLineNumbers/>
              <w:suppressAutoHyphens/>
              <w:jc w:val="center"/>
              <w:rPr>
                <w:i/>
                <w:sz w:val="16"/>
                <w:szCs w:val="16"/>
              </w:rPr>
            </w:pPr>
            <w:r w:rsidRPr="00332B80">
              <w:rPr>
                <w:i/>
                <w:sz w:val="16"/>
                <w:szCs w:val="16"/>
              </w:rPr>
              <w:t>К,</w:t>
            </w:r>
          </w:p>
          <w:p w14:paraId="277091A1" w14:textId="77777777" w:rsidR="00332B80" w:rsidRPr="00332B80" w:rsidRDefault="00332B80" w:rsidP="00332B80">
            <w:pPr>
              <w:keepNext/>
              <w:keepLines/>
              <w:suppressLineNumbers/>
              <w:suppressAutoHyphens/>
              <w:jc w:val="center"/>
              <w:rPr>
                <w:i/>
                <w:sz w:val="16"/>
                <w:szCs w:val="16"/>
              </w:rPr>
            </w:pPr>
            <w:r w:rsidRPr="00332B80">
              <w:rPr>
                <w:sz w:val="16"/>
                <w:szCs w:val="16"/>
              </w:rPr>
              <w:t xml:space="preserve"> Т</w:t>
            </w:r>
          </w:p>
        </w:tc>
        <w:tc>
          <w:tcPr>
            <w:tcW w:w="494" w:type="dxa"/>
            <w:vAlign w:val="center"/>
          </w:tcPr>
          <w:p w14:paraId="248F9340" w14:textId="77777777" w:rsidR="00332B80" w:rsidRPr="00332B80" w:rsidRDefault="00332B80" w:rsidP="00332B80">
            <w:pPr>
              <w:keepNext/>
              <w:keepLines/>
              <w:suppressLineNumbers/>
              <w:suppressAutoHyphens/>
              <w:jc w:val="center"/>
              <w:rPr>
                <w:i/>
                <w:sz w:val="16"/>
                <w:szCs w:val="16"/>
              </w:rPr>
            </w:pPr>
            <w:r w:rsidRPr="00332B80">
              <w:rPr>
                <w:i/>
                <w:sz w:val="16"/>
                <w:szCs w:val="16"/>
              </w:rPr>
              <w:t>К,</w:t>
            </w:r>
            <w:r w:rsidRPr="00332B80">
              <w:rPr>
                <w:sz w:val="16"/>
                <w:szCs w:val="16"/>
              </w:rPr>
              <w:t xml:space="preserve"> Т</w:t>
            </w:r>
          </w:p>
        </w:tc>
      </w:tr>
      <w:tr w:rsidR="00332B80" w:rsidRPr="004D5715" w14:paraId="1995050A" w14:textId="77777777" w:rsidTr="007F4D42">
        <w:trPr>
          <w:trHeight w:val="107"/>
          <w:jc w:val="center"/>
        </w:trPr>
        <w:tc>
          <w:tcPr>
            <w:tcW w:w="6371" w:type="dxa"/>
          </w:tcPr>
          <w:p w14:paraId="231D1722" w14:textId="77777777" w:rsidR="00332B80" w:rsidRPr="007F56DB" w:rsidRDefault="00332B80" w:rsidP="00332B80">
            <w:pPr>
              <w:keepNext/>
              <w:keepLines/>
              <w:suppressLineNumbers/>
              <w:suppressAutoHyphens/>
              <w:rPr>
                <w:i/>
                <w:lang w:eastAsia="ru-RU"/>
              </w:rPr>
            </w:pPr>
            <w:r w:rsidRPr="00332B80">
              <w:rPr>
                <w:bCs/>
                <w:i/>
              </w:rPr>
              <w:t>Тема 1.2.Управление охраной труда в организации</w:t>
            </w:r>
          </w:p>
        </w:tc>
        <w:tc>
          <w:tcPr>
            <w:tcW w:w="458" w:type="dxa"/>
            <w:vAlign w:val="center"/>
          </w:tcPr>
          <w:p w14:paraId="2E0D29E7" w14:textId="77777777" w:rsidR="00332B80" w:rsidRPr="00332B80" w:rsidRDefault="00332B80" w:rsidP="00332B80">
            <w:pPr>
              <w:keepNext/>
              <w:keepLines/>
              <w:suppressLineNumbers/>
              <w:suppressAutoHyphens/>
              <w:jc w:val="center"/>
              <w:rPr>
                <w:i/>
                <w:sz w:val="16"/>
                <w:szCs w:val="16"/>
              </w:rPr>
            </w:pPr>
            <w:r w:rsidRPr="00332B80">
              <w:rPr>
                <w:i/>
                <w:sz w:val="16"/>
                <w:szCs w:val="16"/>
              </w:rPr>
              <w:t>К,</w:t>
            </w:r>
            <w:r w:rsidRPr="00332B80">
              <w:rPr>
                <w:sz w:val="16"/>
                <w:szCs w:val="16"/>
              </w:rPr>
              <w:t xml:space="preserve"> Т</w:t>
            </w:r>
          </w:p>
        </w:tc>
        <w:tc>
          <w:tcPr>
            <w:tcW w:w="485" w:type="dxa"/>
            <w:vAlign w:val="center"/>
          </w:tcPr>
          <w:p w14:paraId="4A0D3F63" w14:textId="77777777" w:rsidR="00332B80" w:rsidRPr="00332B80" w:rsidRDefault="00332B80" w:rsidP="00332B80">
            <w:pPr>
              <w:keepNext/>
              <w:keepLines/>
              <w:suppressLineNumbers/>
              <w:suppressAutoHyphens/>
              <w:jc w:val="center"/>
              <w:rPr>
                <w:i/>
                <w:sz w:val="16"/>
                <w:szCs w:val="16"/>
              </w:rPr>
            </w:pPr>
            <w:r w:rsidRPr="00332B80">
              <w:rPr>
                <w:i/>
                <w:sz w:val="16"/>
                <w:szCs w:val="16"/>
              </w:rPr>
              <w:t>К,</w:t>
            </w:r>
            <w:r w:rsidRPr="00332B80">
              <w:rPr>
                <w:sz w:val="16"/>
                <w:szCs w:val="16"/>
              </w:rPr>
              <w:t xml:space="preserve"> Т</w:t>
            </w:r>
          </w:p>
        </w:tc>
        <w:tc>
          <w:tcPr>
            <w:tcW w:w="477" w:type="dxa"/>
            <w:vAlign w:val="center"/>
          </w:tcPr>
          <w:p w14:paraId="794582D7" w14:textId="77777777" w:rsidR="00332B80" w:rsidRPr="00332B80" w:rsidRDefault="00332B80" w:rsidP="00332B80">
            <w:pPr>
              <w:keepNext/>
              <w:keepLines/>
              <w:suppressLineNumbers/>
              <w:suppressAutoHyphens/>
              <w:jc w:val="center"/>
              <w:rPr>
                <w:i/>
                <w:sz w:val="16"/>
                <w:szCs w:val="16"/>
              </w:rPr>
            </w:pPr>
            <w:r w:rsidRPr="00332B80">
              <w:rPr>
                <w:i/>
                <w:sz w:val="16"/>
                <w:szCs w:val="16"/>
              </w:rPr>
              <w:t>К,</w:t>
            </w:r>
            <w:r w:rsidRPr="00332B80">
              <w:rPr>
                <w:sz w:val="16"/>
                <w:szCs w:val="16"/>
              </w:rPr>
              <w:t xml:space="preserve"> Т</w:t>
            </w:r>
          </w:p>
        </w:tc>
        <w:tc>
          <w:tcPr>
            <w:tcW w:w="488" w:type="dxa"/>
            <w:vAlign w:val="center"/>
          </w:tcPr>
          <w:p w14:paraId="7AB9760D" w14:textId="77777777" w:rsidR="00332B80" w:rsidRPr="00332B80" w:rsidRDefault="00332B80" w:rsidP="00332B80">
            <w:pPr>
              <w:keepNext/>
              <w:keepLines/>
              <w:suppressLineNumbers/>
              <w:suppressAutoHyphens/>
              <w:jc w:val="center"/>
              <w:rPr>
                <w:i/>
                <w:sz w:val="16"/>
                <w:szCs w:val="16"/>
              </w:rPr>
            </w:pPr>
            <w:r w:rsidRPr="00332B80">
              <w:rPr>
                <w:i/>
                <w:sz w:val="16"/>
                <w:szCs w:val="16"/>
              </w:rPr>
              <w:t>К,</w:t>
            </w:r>
            <w:r w:rsidRPr="00332B80">
              <w:rPr>
                <w:sz w:val="16"/>
                <w:szCs w:val="16"/>
              </w:rPr>
              <w:t xml:space="preserve"> Т</w:t>
            </w:r>
          </w:p>
        </w:tc>
        <w:tc>
          <w:tcPr>
            <w:tcW w:w="488" w:type="dxa"/>
            <w:vAlign w:val="center"/>
          </w:tcPr>
          <w:p w14:paraId="37F2CBFB" w14:textId="77777777" w:rsidR="00332B80" w:rsidRPr="00332B80" w:rsidRDefault="00332B80" w:rsidP="00332B80">
            <w:pPr>
              <w:keepNext/>
              <w:keepLines/>
              <w:suppressLineNumbers/>
              <w:suppressAutoHyphens/>
              <w:jc w:val="center"/>
              <w:rPr>
                <w:i/>
                <w:sz w:val="16"/>
                <w:szCs w:val="16"/>
              </w:rPr>
            </w:pPr>
            <w:r w:rsidRPr="00332B80">
              <w:rPr>
                <w:i/>
                <w:sz w:val="16"/>
                <w:szCs w:val="16"/>
              </w:rPr>
              <w:t>К,</w:t>
            </w:r>
            <w:r w:rsidRPr="00332B80">
              <w:rPr>
                <w:sz w:val="16"/>
                <w:szCs w:val="16"/>
              </w:rPr>
              <w:t xml:space="preserve"> Т</w:t>
            </w:r>
          </w:p>
        </w:tc>
        <w:tc>
          <w:tcPr>
            <w:tcW w:w="518" w:type="dxa"/>
            <w:vAlign w:val="center"/>
          </w:tcPr>
          <w:p w14:paraId="78882E60" w14:textId="77777777" w:rsidR="00332B80" w:rsidRDefault="00332B80" w:rsidP="00332B80">
            <w:pPr>
              <w:keepNext/>
              <w:keepLines/>
              <w:suppressLineNumbers/>
              <w:suppressAutoHyphens/>
              <w:jc w:val="center"/>
              <w:rPr>
                <w:i/>
                <w:sz w:val="16"/>
                <w:szCs w:val="16"/>
              </w:rPr>
            </w:pPr>
            <w:r w:rsidRPr="00332B80">
              <w:rPr>
                <w:i/>
                <w:sz w:val="16"/>
                <w:szCs w:val="16"/>
              </w:rPr>
              <w:t>К,</w:t>
            </w:r>
          </w:p>
          <w:p w14:paraId="1B68230C" w14:textId="77777777" w:rsidR="00332B80" w:rsidRPr="00332B80" w:rsidRDefault="00332B80" w:rsidP="00332B80">
            <w:pPr>
              <w:keepNext/>
              <w:keepLines/>
              <w:suppressLineNumbers/>
              <w:suppressAutoHyphens/>
              <w:jc w:val="center"/>
              <w:rPr>
                <w:i/>
                <w:sz w:val="16"/>
                <w:szCs w:val="16"/>
              </w:rPr>
            </w:pPr>
            <w:r w:rsidRPr="00332B80">
              <w:rPr>
                <w:sz w:val="16"/>
                <w:szCs w:val="16"/>
              </w:rPr>
              <w:t xml:space="preserve"> Т</w:t>
            </w:r>
          </w:p>
        </w:tc>
        <w:tc>
          <w:tcPr>
            <w:tcW w:w="494" w:type="dxa"/>
            <w:vAlign w:val="center"/>
          </w:tcPr>
          <w:p w14:paraId="051534BE" w14:textId="77777777" w:rsidR="00332B80" w:rsidRPr="00332B80" w:rsidRDefault="00332B80" w:rsidP="00332B80">
            <w:pPr>
              <w:keepNext/>
              <w:keepLines/>
              <w:suppressLineNumbers/>
              <w:suppressAutoHyphens/>
              <w:jc w:val="center"/>
              <w:rPr>
                <w:i/>
                <w:sz w:val="16"/>
                <w:szCs w:val="16"/>
              </w:rPr>
            </w:pPr>
            <w:r w:rsidRPr="00332B80">
              <w:rPr>
                <w:i/>
                <w:sz w:val="16"/>
                <w:szCs w:val="16"/>
              </w:rPr>
              <w:t>К,</w:t>
            </w:r>
            <w:r w:rsidRPr="00332B80">
              <w:rPr>
                <w:sz w:val="16"/>
                <w:szCs w:val="16"/>
              </w:rPr>
              <w:t xml:space="preserve"> Т</w:t>
            </w:r>
          </w:p>
        </w:tc>
      </w:tr>
      <w:tr w:rsidR="00332B80" w:rsidRPr="004D5715" w14:paraId="4F2583B1" w14:textId="77777777" w:rsidTr="007F4D42">
        <w:trPr>
          <w:trHeight w:val="107"/>
          <w:jc w:val="center"/>
        </w:trPr>
        <w:tc>
          <w:tcPr>
            <w:tcW w:w="6371" w:type="dxa"/>
          </w:tcPr>
          <w:p w14:paraId="04EF03F6" w14:textId="77777777" w:rsidR="00332B80" w:rsidRPr="007F56DB" w:rsidRDefault="00332B80" w:rsidP="00332B80">
            <w:pPr>
              <w:keepNext/>
              <w:keepLines/>
              <w:suppressLineNumbers/>
              <w:suppressAutoHyphens/>
              <w:rPr>
                <w:i/>
                <w:lang w:eastAsia="ru-RU"/>
              </w:rPr>
            </w:pPr>
            <w:r w:rsidRPr="00332B80">
              <w:rPr>
                <w:bCs/>
                <w:i/>
              </w:rPr>
              <w:t>Тема 2.1.Потенциально опасные и вредные производственные факторы</w:t>
            </w:r>
          </w:p>
        </w:tc>
        <w:tc>
          <w:tcPr>
            <w:tcW w:w="458" w:type="dxa"/>
            <w:vAlign w:val="center"/>
          </w:tcPr>
          <w:p w14:paraId="6077B81A" w14:textId="77777777" w:rsidR="00332B80" w:rsidRPr="00332B80" w:rsidRDefault="00332B80" w:rsidP="00332B80">
            <w:pPr>
              <w:keepNext/>
              <w:keepLines/>
              <w:suppressLineNumbers/>
              <w:suppressAutoHyphens/>
              <w:jc w:val="center"/>
              <w:rPr>
                <w:i/>
                <w:sz w:val="16"/>
                <w:szCs w:val="16"/>
              </w:rPr>
            </w:pPr>
            <w:r w:rsidRPr="00332B80">
              <w:rPr>
                <w:i/>
                <w:sz w:val="16"/>
                <w:szCs w:val="16"/>
              </w:rPr>
              <w:t>К,</w:t>
            </w:r>
            <w:r w:rsidRPr="00332B80">
              <w:rPr>
                <w:sz w:val="16"/>
                <w:szCs w:val="16"/>
              </w:rPr>
              <w:t xml:space="preserve"> Т</w:t>
            </w:r>
          </w:p>
        </w:tc>
        <w:tc>
          <w:tcPr>
            <w:tcW w:w="485" w:type="dxa"/>
            <w:vAlign w:val="center"/>
          </w:tcPr>
          <w:p w14:paraId="6BDE9F13" w14:textId="77777777" w:rsidR="00332B80" w:rsidRPr="00332B80" w:rsidRDefault="00332B80" w:rsidP="00332B80">
            <w:pPr>
              <w:keepNext/>
              <w:keepLines/>
              <w:suppressLineNumbers/>
              <w:suppressAutoHyphens/>
              <w:jc w:val="center"/>
              <w:rPr>
                <w:i/>
                <w:sz w:val="16"/>
                <w:szCs w:val="16"/>
              </w:rPr>
            </w:pPr>
            <w:r w:rsidRPr="00332B80">
              <w:rPr>
                <w:i/>
                <w:sz w:val="16"/>
                <w:szCs w:val="16"/>
              </w:rPr>
              <w:t>К,</w:t>
            </w:r>
            <w:r w:rsidRPr="00332B80">
              <w:rPr>
                <w:sz w:val="16"/>
                <w:szCs w:val="16"/>
              </w:rPr>
              <w:t xml:space="preserve"> Т</w:t>
            </w:r>
          </w:p>
        </w:tc>
        <w:tc>
          <w:tcPr>
            <w:tcW w:w="477" w:type="dxa"/>
            <w:vAlign w:val="center"/>
          </w:tcPr>
          <w:p w14:paraId="56898FBE" w14:textId="77777777" w:rsidR="00332B80" w:rsidRPr="00332B80" w:rsidRDefault="00332B80" w:rsidP="00332B80">
            <w:pPr>
              <w:keepNext/>
              <w:keepLines/>
              <w:suppressLineNumbers/>
              <w:suppressAutoHyphens/>
              <w:jc w:val="center"/>
              <w:rPr>
                <w:i/>
                <w:sz w:val="16"/>
                <w:szCs w:val="16"/>
              </w:rPr>
            </w:pPr>
            <w:r w:rsidRPr="00332B80">
              <w:rPr>
                <w:i/>
                <w:sz w:val="16"/>
                <w:szCs w:val="16"/>
              </w:rPr>
              <w:t>К,</w:t>
            </w:r>
            <w:r w:rsidRPr="00332B80">
              <w:rPr>
                <w:sz w:val="16"/>
                <w:szCs w:val="16"/>
              </w:rPr>
              <w:t xml:space="preserve"> Т</w:t>
            </w:r>
          </w:p>
        </w:tc>
        <w:tc>
          <w:tcPr>
            <w:tcW w:w="488" w:type="dxa"/>
            <w:vAlign w:val="center"/>
          </w:tcPr>
          <w:p w14:paraId="765C3EF7" w14:textId="77777777" w:rsidR="00332B80" w:rsidRPr="00332B80" w:rsidRDefault="00332B80" w:rsidP="00332B80">
            <w:pPr>
              <w:keepNext/>
              <w:keepLines/>
              <w:suppressLineNumbers/>
              <w:suppressAutoHyphens/>
              <w:jc w:val="center"/>
              <w:rPr>
                <w:i/>
                <w:sz w:val="16"/>
                <w:szCs w:val="16"/>
              </w:rPr>
            </w:pPr>
            <w:r w:rsidRPr="00332B80">
              <w:rPr>
                <w:i/>
                <w:sz w:val="16"/>
                <w:szCs w:val="16"/>
              </w:rPr>
              <w:t>К,</w:t>
            </w:r>
            <w:r w:rsidRPr="00332B80">
              <w:rPr>
                <w:sz w:val="16"/>
                <w:szCs w:val="16"/>
              </w:rPr>
              <w:t xml:space="preserve"> Т</w:t>
            </w:r>
          </w:p>
        </w:tc>
        <w:tc>
          <w:tcPr>
            <w:tcW w:w="488" w:type="dxa"/>
            <w:vAlign w:val="center"/>
          </w:tcPr>
          <w:p w14:paraId="4BE88CDB" w14:textId="77777777" w:rsidR="00332B80" w:rsidRPr="00332B80" w:rsidRDefault="00332B80" w:rsidP="00332B80">
            <w:pPr>
              <w:keepNext/>
              <w:keepLines/>
              <w:suppressLineNumbers/>
              <w:suppressAutoHyphens/>
              <w:jc w:val="center"/>
              <w:rPr>
                <w:i/>
                <w:sz w:val="16"/>
                <w:szCs w:val="16"/>
              </w:rPr>
            </w:pPr>
            <w:r w:rsidRPr="00332B80">
              <w:rPr>
                <w:i/>
                <w:sz w:val="16"/>
                <w:szCs w:val="16"/>
              </w:rPr>
              <w:t>К,</w:t>
            </w:r>
            <w:r w:rsidRPr="00332B80">
              <w:rPr>
                <w:sz w:val="16"/>
                <w:szCs w:val="16"/>
              </w:rPr>
              <w:t xml:space="preserve"> Т</w:t>
            </w:r>
          </w:p>
        </w:tc>
        <w:tc>
          <w:tcPr>
            <w:tcW w:w="518" w:type="dxa"/>
            <w:vAlign w:val="center"/>
          </w:tcPr>
          <w:p w14:paraId="3370829A" w14:textId="77777777" w:rsidR="00332B80" w:rsidRDefault="00332B80" w:rsidP="00332B80">
            <w:pPr>
              <w:keepNext/>
              <w:keepLines/>
              <w:suppressLineNumbers/>
              <w:suppressAutoHyphens/>
              <w:jc w:val="center"/>
              <w:rPr>
                <w:sz w:val="16"/>
                <w:szCs w:val="16"/>
              </w:rPr>
            </w:pPr>
            <w:r w:rsidRPr="00332B80">
              <w:rPr>
                <w:i/>
                <w:sz w:val="16"/>
                <w:szCs w:val="16"/>
              </w:rPr>
              <w:t>К,</w:t>
            </w:r>
            <w:r w:rsidRPr="00332B80">
              <w:rPr>
                <w:sz w:val="16"/>
                <w:szCs w:val="16"/>
              </w:rPr>
              <w:t xml:space="preserve"> </w:t>
            </w:r>
          </w:p>
          <w:p w14:paraId="7E4F2E00" w14:textId="77777777" w:rsidR="00332B80" w:rsidRPr="00332B80" w:rsidRDefault="00332B80" w:rsidP="00332B80">
            <w:pPr>
              <w:keepNext/>
              <w:keepLines/>
              <w:suppressLineNumbers/>
              <w:suppressAutoHyphens/>
              <w:jc w:val="center"/>
              <w:rPr>
                <w:i/>
                <w:sz w:val="16"/>
                <w:szCs w:val="16"/>
              </w:rPr>
            </w:pPr>
            <w:r w:rsidRPr="00332B80">
              <w:rPr>
                <w:sz w:val="16"/>
                <w:szCs w:val="16"/>
              </w:rPr>
              <w:t>Т</w:t>
            </w:r>
          </w:p>
        </w:tc>
        <w:tc>
          <w:tcPr>
            <w:tcW w:w="494" w:type="dxa"/>
            <w:vAlign w:val="center"/>
          </w:tcPr>
          <w:p w14:paraId="3EA4B0F5" w14:textId="77777777" w:rsidR="00332B80" w:rsidRPr="00332B80" w:rsidRDefault="00332B80" w:rsidP="00332B80">
            <w:pPr>
              <w:keepNext/>
              <w:keepLines/>
              <w:suppressLineNumbers/>
              <w:suppressAutoHyphens/>
              <w:jc w:val="center"/>
              <w:rPr>
                <w:i/>
                <w:sz w:val="16"/>
                <w:szCs w:val="16"/>
              </w:rPr>
            </w:pPr>
            <w:r w:rsidRPr="00332B80">
              <w:rPr>
                <w:i/>
                <w:sz w:val="16"/>
                <w:szCs w:val="16"/>
              </w:rPr>
              <w:t>К,</w:t>
            </w:r>
            <w:r w:rsidRPr="00332B80">
              <w:rPr>
                <w:sz w:val="16"/>
                <w:szCs w:val="16"/>
              </w:rPr>
              <w:t xml:space="preserve"> Т</w:t>
            </w:r>
          </w:p>
        </w:tc>
      </w:tr>
      <w:tr w:rsidR="00332B80" w:rsidRPr="004D5715" w14:paraId="020D9467" w14:textId="77777777" w:rsidTr="007F4D42">
        <w:trPr>
          <w:trHeight w:val="285"/>
          <w:jc w:val="center"/>
        </w:trPr>
        <w:tc>
          <w:tcPr>
            <w:tcW w:w="6371" w:type="dxa"/>
          </w:tcPr>
          <w:p w14:paraId="6D39EB39" w14:textId="77777777" w:rsidR="00332B80" w:rsidRPr="007F56DB" w:rsidRDefault="00332B80" w:rsidP="00332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332B80">
              <w:rPr>
                <w:rFonts w:ascii="Times New Roman CYR" w:hAnsi="Times New Roman CYR" w:cs="Times New Roman CYR"/>
                <w:bCs/>
                <w:i/>
              </w:rPr>
              <w:t>Тема 2.2.Безопасность производства работ.</w:t>
            </w:r>
          </w:p>
        </w:tc>
        <w:tc>
          <w:tcPr>
            <w:tcW w:w="458" w:type="dxa"/>
            <w:vAlign w:val="center"/>
          </w:tcPr>
          <w:p w14:paraId="6201E650" w14:textId="77777777" w:rsidR="00332B80" w:rsidRPr="00332B80" w:rsidRDefault="00332B80" w:rsidP="00332B80">
            <w:pPr>
              <w:keepNext/>
              <w:keepLines/>
              <w:suppressLineNumbers/>
              <w:suppressAutoHyphens/>
              <w:jc w:val="center"/>
              <w:rPr>
                <w:i/>
                <w:sz w:val="16"/>
                <w:szCs w:val="16"/>
              </w:rPr>
            </w:pPr>
            <w:r w:rsidRPr="00332B80">
              <w:rPr>
                <w:i/>
                <w:sz w:val="16"/>
                <w:szCs w:val="16"/>
              </w:rPr>
              <w:t>К,</w:t>
            </w:r>
            <w:r w:rsidRPr="00332B80">
              <w:rPr>
                <w:sz w:val="16"/>
                <w:szCs w:val="16"/>
              </w:rPr>
              <w:t xml:space="preserve"> Т</w:t>
            </w:r>
          </w:p>
        </w:tc>
        <w:tc>
          <w:tcPr>
            <w:tcW w:w="485" w:type="dxa"/>
            <w:vAlign w:val="center"/>
          </w:tcPr>
          <w:p w14:paraId="7DED6798" w14:textId="77777777" w:rsidR="00332B80" w:rsidRPr="00332B80" w:rsidRDefault="00332B80" w:rsidP="00332B80">
            <w:pPr>
              <w:keepNext/>
              <w:keepLines/>
              <w:suppressLineNumbers/>
              <w:suppressAutoHyphens/>
              <w:jc w:val="center"/>
              <w:rPr>
                <w:i/>
                <w:sz w:val="16"/>
                <w:szCs w:val="16"/>
              </w:rPr>
            </w:pPr>
            <w:r w:rsidRPr="00332B80">
              <w:rPr>
                <w:i/>
                <w:sz w:val="16"/>
                <w:szCs w:val="16"/>
              </w:rPr>
              <w:t>К,</w:t>
            </w:r>
            <w:r w:rsidRPr="00332B80">
              <w:rPr>
                <w:sz w:val="16"/>
                <w:szCs w:val="16"/>
              </w:rPr>
              <w:t xml:space="preserve"> Т</w:t>
            </w:r>
          </w:p>
        </w:tc>
        <w:tc>
          <w:tcPr>
            <w:tcW w:w="477" w:type="dxa"/>
            <w:vAlign w:val="center"/>
          </w:tcPr>
          <w:p w14:paraId="17AC3EF0" w14:textId="77777777" w:rsidR="00332B80" w:rsidRPr="00332B80" w:rsidRDefault="00332B80" w:rsidP="00332B80">
            <w:pPr>
              <w:keepNext/>
              <w:keepLines/>
              <w:suppressLineNumbers/>
              <w:suppressAutoHyphens/>
              <w:jc w:val="center"/>
              <w:rPr>
                <w:i/>
                <w:sz w:val="16"/>
                <w:szCs w:val="16"/>
              </w:rPr>
            </w:pPr>
            <w:r w:rsidRPr="00332B80">
              <w:rPr>
                <w:i/>
                <w:sz w:val="16"/>
                <w:szCs w:val="16"/>
              </w:rPr>
              <w:t>К,</w:t>
            </w:r>
            <w:r w:rsidRPr="00332B80">
              <w:rPr>
                <w:sz w:val="16"/>
                <w:szCs w:val="16"/>
              </w:rPr>
              <w:t xml:space="preserve"> Т</w:t>
            </w:r>
          </w:p>
        </w:tc>
        <w:tc>
          <w:tcPr>
            <w:tcW w:w="488" w:type="dxa"/>
            <w:vAlign w:val="center"/>
          </w:tcPr>
          <w:p w14:paraId="45F73575" w14:textId="77777777" w:rsidR="00332B80" w:rsidRPr="00332B80" w:rsidRDefault="00332B80" w:rsidP="00332B80">
            <w:pPr>
              <w:keepNext/>
              <w:keepLines/>
              <w:suppressLineNumbers/>
              <w:suppressAutoHyphens/>
              <w:jc w:val="center"/>
              <w:rPr>
                <w:i/>
                <w:sz w:val="16"/>
                <w:szCs w:val="16"/>
              </w:rPr>
            </w:pPr>
            <w:r w:rsidRPr="00332B80">
              <w:rPr>
                <w:i/>
                <w:sz w:val="16"/>
                <w:szCs w:val="16"/>
              </w:rPr>
              <w:t>К,</w:t>
            </w:r>
            <w:r w:rsidRPr="00332B80">
              <w:rPr>
                <w:sz w:val="16"/>
                <w:szCs w:val="16"/>
              </w:rPr>
              <w:t xml:space="preserve"> Т</w:t>
            </w:r>
          </w:p>
        </w:tc>
        <w:tc>
          <w:tcPr>
            <w:tcW w:w="488" w:type="dxa"/>
            <w:vAlign w:val="center"/>
          </w:tcPr>
          <w:p w14:paraId="37CAB327" w14:textId="77777777" w:rsidR="00332B80" w:rsidRPr="00332B80" w:rsidRDefault="00332B80" w:rsidP="00332B80">
            <w:pPr>
              <w:keepNext/>
              <w:keepLines/>
              <w:suppressLineNumbers/>
              <w:suppressAutoHyphens/>
              <w:jc w:val="center"/>
              <w:rPr>
                <w:i/>
                <w:sz w:val="16"/>
                <w:szCs w:val="16"/>
              </w:rPr>
            </w:pPr>
            <w:r w:rsidRPr="00332B80">
              <w:rPr>
                <w:i/>
                <w:sz w:val="16"/>
                <w:szCs w:val="16"/>
              </w:rPr>
              <w:t>К,</w:t>
            </w:r>
            <w:r w:rsidRPr="00332B80">
              <w:rPr>
                <w:sz w:val="16"/>
                <w:szCs w:val="16"/>
              </w:rPr>
              <w:t xml:space="preserve"> Т</w:t>
            </w:r>
          </w:p>
        </w:tc>
        <w:tc>
          <w:tcPr>
            <w:tcW w:w="518" w:type="dxa"/>
            <w:vAlign w:val="center"/>
          </w:tcPr>
          <w:p w14:paraId="7647BD5A" w14:textId="77777777" w:rsidR="00332B80" w:rsidRDefault="00332B80" w:rsidP="00332B80">
            <w:pPr>
              <w:keepNext/>
              <w:keepLines/>
              <w:suppressLineNumbers/>
              <w:suppressAutoHyphens/>
              <w:jc w:val="center"/>
              <w:rPr>
                <w:sz w:val="16"/>
                <w:szCs w:val="16"/>
              </w:rPr>
            </w:pPr>
            <w:r w:rsidRPr="00332B80">
              <w:rPr>
                <w:i/>
                <w:sz w:val="16"/>
                <w:szCs w:val="16"/>
              </w:rPr>
              <w:t>К,</w:t>
            </w:r>
            <w:r w:rsidRPr="00332B80">
              <w:rPr>
                <w:sz w:val="16"/>
                <w:szCs w:val="16"/>
              </w:rPr>
              <w:t xml:space="preserve"> </w:t>
            </w:r>
          </w:p>
          <w:p w14:paraId="39380BE6" w14:textId="77777777" w:rsidR="00332B80" w:rsidRPr="00332B80" w:rsidRDefault="00332B80" w:rsidP="00332B80">
            <w:pPr>
              <w:keepNext/>
              <w:keepLines/>
              <w:suppressLineNumbers/>
              <w:suppressAutoHyphens/>
              <w:jc w:val="center"/>
              <w:rPr>
                <w:i/>
                <w:sz w:val="16"/>
                <w:szCs w:val="16"/>
              </w:rPr>
            </w:pPr>
            <w:r w:rsidRPr="00332B80">
              <w:rPr>
                <w:sz w:val="16"/>
                <w:szCs w:val="16"/>
              </w:rPr>
              <w:t>Т</w:t>
            </w:r>
          </w:p>
        </w:tc>
        <w:tc>
          <w:tcPr>
            <w:tcW w:w="494" w:type="dxa"/>
            <w:vAlign w:val="center"/>
          </w:tcPr>
          <w:p w14:paraId="362D471B" w14:textId="77777777" w:rsidR="00332B80" w:rsidRPr="00332B80" w:rsidRDefault="00332B80" w:rsidP="00332B80">
            <w:pPr>
              <w:keepNext/>
              <w:keepLines/>
              <w:suppressLineNumbers/>
              <w:suppressAutoHyphens/>
              <w:jc w:val="center"/>
              <w:rPr>
                <w:i/>
                <w:sz w:val="16"/>
                <w:szCs w:val="16"/>
              </w:rPr>
            </w:pPr>
            <w:r w:rsidRPr="00332B80">
              <w:rPr>
                <w:i/>
                <w:sz w:val="16"/>
                <w:szCs w:val="16"/>
              </w:rPr>
              <w:t>К,</w:t>
            </w:r>
            <w:r w:rsidRPr="00332B80">
              <w:rPr>
                <w:sz w:val="16"/>
                <w:szCs w:val="16"/>
              </w:rPr>
              <w:t xml:space="preserve"> Т</w:t>
            </w:r>
          </w:p>
        </w:tc>
      </w:tr>
      <w:tr w:rsidR="00332B80" w:rsidRPr="004D5715" w14:paraId="08AC9D01" w14:textId="77777777" w:rsidTr="007F4D42">
        <w:trPr>
          <w:trHeight w:val="285"/>
          <w:jc w:val="center"/>
        </w:trPr>
        <w:tc>
          <w:tcPr>
            <w:tcW w:w="6371" w:type="dxa"/>
          </w:tcPr>
          <w:p w14:paraId="5E02F2BB" w14:textId="77777777" w:rsidR="00332B80" w:rsidRPr="007F56DB" w:rsidRDefault="00332B80" w:rsidP="00332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332B80">
              <w:rPr>
                <w:rFonts w:ascii="Times New Roman CYR" w:hAnsi="Times New Roman CYR" w:cs="Times New Roman CYR"/>
                <w:bCs/>
                <w:i/>
              </w:rPr>
              <w:t>Тема 2.3.Несчастные случаи на производстве, профессиональные заболевания.</w:t>
            </w:r>
          </w:p>
        </w:tc>
        <w:tc>
          <w:tcPr>
            <w:tcW w:w="458" w:type="dxa"/>
            <w:vAlign w:val="center"/>
          </w:tcPr>
          <w:p w14:paraId="3226DC6F" w14:textId="77777777" w:rsidR="00332B80" w:rsidRPr="00332B80" w:rsidRDefault="00332B80" w:rsidP="00332B80">
            <w:pPr>
              <w:keepNext/>
              <w:keepLines/>
              <w:suppressLineNumbers/>
              <w:suppressAutoHyphens/>
              <w:jc w:val="center"/>
              <w:rPr>
                <w:i/>
                <w:sz w:val="16"/>
                <w:szCs w:val="16"/>
              </w:rPr>
            </w:pPr>
            <w:r w:rsidRPr="00332B80">
              <w:rPr>
                <w:i/>
                <w:sz w:val="16"/>
                <w:szCs w:val="16"/>
              </w:rPr>
              <w:t>К,</w:t>
            </w:r>
            <w:r w:rsidRPr="00332B80">
              <w:rPr>
                <w:sz w:val="16"/>
                <w:szCs w:val="16"/>
              </w:rPr>
              <w:t xml:space="preserve"> Т</w:t>
            </w:r>
          </w:p>
        </w:tc>
        <w:tc>
          <w:tcPr>
            <w:tcW w:w="485" w:type="dxa"/>
            <w:vAlign w:val="center"/>
          </w:tcPr>
          <w:p w14:paraId="17E35968" w14:textId="77777777" w:rsidR="00332B80" w:rsidRPr="00332B80" w:rsidRDefault="00332B80" w:rsidP="00332B80">
            <w:pPr>
              <w:keepNext/>
              <w:keepLines/>
              <w:suppressLineNumbers/>
              <w:suppressAutoHyphens/>
              <w:jc w:val="center"/>
              <w:rPr>
                <w:i/>
                <w:sz w:val="16"/>
                <w:szCs w:val="16"/>
              </w:rPr>
            </w:pPr>
            <w:r w:rsidRPr="00332B80">
              <w:rPr>
                <w:i/>
                <w:sz w:val="16"/>
                <w:szCs w:val="16"/>
              </w:rPr>
              <w:t>К,</w:t>
            </w:r>
            <w:r w:rsidRPr="00332B80">
              <w:rPr>
                <w:sz w:val="16"/>
                <w:szCs w:val="16"/>
              </w:rPr>
              <w:t xml:space="preserve"> Т</w:t>
            </w:r>
          </w:p>
        </w:tc>
        <w:tc>
          <w:tcPr>
            <w:tcW w:w="477" w:type="dxa"/>
            <w:vAlign w:val="center"/>
          </w:tcPr>
          <w:p w14:paraId="07E99E69" w14:textId="77777777" w:rsidR="00332B80" w:rsidRPr="00332B80" w:rsidRDefault="00332B80" w:rsidP="00332B80">
            <w:pPr>
              <w:keepNext/>
              <w:keepLines/>
              <w:suppressLineNumbers/>
              <w:suppressAutoHyphens/>
              <w:jc w:val="center"/>
              <w:rPr>
                <w:i/>
                <w:sz w:val="16"/>
                <w:szCs w:val="16"/>
              </w:rPr>
            </w:pPr>
            <w:r w:rsidRPr="00332B80">
              <w:rPr>
                <w:i/>
                <w:sz w:val="16"/>
                <w:szCs w:val="16"/>
              </w:rPr>
              <w:t>К,</w:t>
            </w:r>
            <w:r w:rsidRPr="00332B80">
              <w:rPr>
                <w:sz w:val="16"/>
                <w:szCs w:val="16"/>
              </w:rPr>
              <w:t xml:space="preserve"> Т</w:t>
            </w:r>
          </w:p>
        </w:tc>
        <w:tc>
          <w:tcPr>
            <w:tcW w:w="488" w:type="dxa"/>
            <w:vAlign w:val="center"/>
          </w:tcPr>
          <w:p w14:paraId="286EDB64" w14:textId="77777777" w:rsidR="00332B80" w:rsidRPr="00332B80" w:rsidRDefault="00332B80" w:rsidP="00332B80">
            <w:pPr>
              <w:keepNext/>
              <w:keepLines/>
              <w:suppressLineNumbers/>
              <w:suppressAutoHyphens/>
              <w:jc w:val="center"/>
              <w:rPr>
                <w:i/>
                <w:sz w:val="16"/>
                <w:szCs w:val="16"/>
              </w:rPr>
            </w:pPr>
            <w:r w:rsidRPr="00332B80">
              <w:rPr>
                <w:i/>
                <w:sz w:val="16"/>
                <w:szCs w:val="16"/>
              </w:rPr>
              <w:t>К,</w:t>
            </w:r>
            <w:r w:rsidRPr="00332B80">
              <w:rPr>
                <w:sz w:val="16"/>
                <w:szCs w:val="16"/>
              </w:rPr>
              <w:t xml:space="preserve"> Т</w:t>
            </w:r>
          </w:p>
        </w:tc>
        <w:tc>
          <w:tcPr>
            <w:tcW w:w="488" w:type="dxa"/>
            <w:vAlign w:val="center"/>
          </w:tcPr>
          <w:p w14:paraId="3FE35C7A" w14:textId="77777777" w:rsidR="00332B80" w:rsidRPr="00332B80" w:rsidRDefault="00332B80" w:rsidP="00332B80">
            <w:pPr>
              <w:keepNext/>
              <w:keepLines/>
              <w:suppressLineNumbers/>
              <w:suppressAutoHyphens/>
              <w:jc w:val="center"/>
              <w:rPr>
                <w:i/>
                <w:sz w:val="16"/>
                <w:szCs w:val="16"/>
              </w:rPr>
            </w:pPr>
            <w:r w:rsidRPr="00332B80">
              <w:rPr>
                <w:i/>
                <w:sz w:val="16"/>
                <w:szCs w:val="16"/>
              </w:rPr>
              <w:t>К,</w:t>
            </w:r>
            <w:r w:rsidRPr="00332B80">
              <w:rPr>
                <w:sz w:val="16"/>
                <w:szCs w:val="16"/>
              </w:rPr>
              <w:t xml:space="preserve"> Т</w:t>
            </w:r>
          </w:p>
        </w:tc>
        <w:tc>
          <w:tcPr>
            <w:tcW w:w="518" w:type="dxa"/>
            <w:vAlign w:val="center"/>
          </w:tcPr>
          <w:p w14:paraId="105F834C" w14:textId="77777777" w:rsidR="00332B80" w:rsidRDefault="00332B80" w:rsidP="00332B80">
            <w:pPr>
              <w:keepNext/>
              <w:keepLines/>
              <w:suppressLineNumbers/>
              <w:suppressAutoHyphens/>
              <w:jc w:val="center"/>
              <w:rPr>
                <w:sz w:val="16"/>
                <w:szCs w:val="16"/>
              </w:rPr>
            </w:pPr>
            <w:r w:rsidRPr="00332B80">
              <w:rPr>
                <w:i/>
                <w:sz w:val="16"/>
                <w:szCs w:val="16"/>
              </w:rPr>
              <w:t>К,</w:t>
            </w:r>
            <w:r w:rsidRPr="00332B80">
              <w:rPr>
                <w:sz w:val="16"/>
                <w:szCs w:val="16"/>
              </w:rPr>
              <w:t xml:space="preserve"> </w:t>
            </w:r>
          </w:p>
          <w:p w14:paraId="3B3CBF52" w14:textId="77777777" w:rsidR="00332B80" w:rsidRPr="00332B80" w:rsidRDefault="00332B80" w:rsidP="00332B80">
            <w:pPr>
              <w:keepNext/>
              <w:keepLines/>
              <w:suppressLineNumbers/>
              <w:suppressAutoHyphens/>
              <w:jc w:val="center"/>
              <w:rPr>
                <w:i/>
                <w:sz w:val="16"/>
                <w:szCs w:val="16"/>
              </w:rPr>
            </w:pPr>
            <w:r w:rsidRPr="00332B80">
              <w:rPr>
                <w:sz w:val="16"/>
                <w:szCs w:val="16"/>
              </w:rPr>
              <w:t>Т</w:t>
            </w:r>
          </w:p>
        </w:tc>
        <w:tc>
          <w:tcPr>
            <w:tcW w:w="494" w:type="dxa"/>
            <w:vAlign w:val="center"/>
          </w:tcPr>
          <w:p w14:paraId="248475EC" w14:textId="77777777" w:rsidR="00332B80" w:rsidRPr="00332B80" w:rsidRDefault="00332B80" w:rsidP="00332B80">
            <w:pPr>
              <w:keepNext/>
              <w:keepLines/>
              <w:suppressLineNumbers/>
              <w:suppressAutoHyphens/>
              <w:jc w:val="center"/>
              <w:rPr>
                <w:i/>
                <w:sz w:val="16"/>
                <w:szCs w:val="16"/>
              </w:rPr>
            </w:pPr>
            <w:r w:rsidRPr="00332B80">
              <w:rPr>
                <w:i/>
                <w:sz w:val="16"/>
                <w:szCs w:val="16"/>
              </w:rPr>
              <w:t>К,</w:t>
            </w:r>
            <w:r w:rsidRPr="00332B80">
              <w:rPr>
                <w:sz w:val="16"/>
                <w:szCs w:val="16"/>
              </w:rPr>
              <w:t xml:space="preserve"> Т</w:t>
            </w:r>
          </w:p>
        </w:tc>
      </w:tr>
      <w:tr w:rsidR="00332B80" w:rsidRPr="004D5715" w14:paraId="22B94FF7" w14:textId="77777777" w:rsidTr="007F4D42">
        <w:trPr>
          <w:trHeight w:val="285"/>
          <w:jc w:val="center"/>
        </w:trPr>
        <w:tc>
          <w:tcPr>
            <w:tcW w:w="6371" w:type="dxa"/>
          </w:tcPr>
          <w:p w14:paraId="610FE0AA" w14:textId="77777777" w:rsidR="00332B80" w:rsidRPr="007F56DB" w:rsidRDefault="00332B80" w:rsidP="00332B80">
            <w:pPr>
              <w:autoSpaceDE w:val="0"/>
              <w:autoSpaceDN w:val="0"/>
              <w:adjustRightInd w:val="0"/>
              <w:rPr>
                <w:rFonts w:ascii="Times New Roman CYR" w:hAnsi="Times New Roman CYR" w:cs="Times New Roman CYR"/>
                <w:bCs/>
                <w:i/>
              </w:rPr>
            </w:pPr>
            <w:r w:rsidRPr="00332B80">
              <w:rPr>
                <w:rFonts w:ascii="Times New Roman CYR" w:hAnsi="Times New Roman CYR" w:cs="Times New Roman CYR"/>
                <w:bCs/>
                <w:i/>
              </w:rPr>
              <w:t>Тема 2.4.Электробезопасность.</w:t>
            </w:r>
          </w:p>
        </w:tc>
        <w:tc>
          <w:tcPr>
            <w:tcW w:w="458" w:type="dxa"/>
            <w:vAlign w:val="center"/>
          </w:tcPr>
          <w:p w14:paraId="392AC787" w14:textId="77777777" w:rsidR="00332B80" w:rsidRPr="00332B80" w:rsidRDefault="00332B80" w:rsidP="00332B80">
            <w:pPr>
              <w:keepNext/>
              <w:keepLines/>
              <w:suppressLineNumbers/>
              <w:suppressAutoHyphens/>
              <w:jc w:val="center"/>
              <w:rPr>
                <w:i/>
                <w:sz w:val="16"/>
                <w:szCs w:val="16"/>
              </w:rPr>
            </w:pPr>
            <w:r w:rsidRPr="00332B80">
              <w:rPr>
                <w:i/>
                <w:sz w:val="16"/>
                <w:szCs w:val="16"/>
              </w:rPr>
              <w:t>К,</w:t>
            </w:r>
            <w:r w:rsidRPr="00332B80">
              <w:rPr>
                <w:sz w:val="16"/>
                <w:szCs w:val="16"/>
              </w:rPr>
              <w:t xml:space="preserve"> Т</w:t>
            </w:r>
          </w:p>
        </w:tc>
        <w:tc>
          <w:tcPr>
            <w:tcW w:w="485" w:type="dxa"/>
            <w:vAlign w:val="center"/>
          </w:tcPr>
          <w:p w14:paraId="393563DB" w14:textId="77777777" w:rsidR="00332B80" w:rsidRPr="00332B80" w:rsidRDefault="00332B80" w:rsidP="00332B80">
            <w:pPr>
              <w:keepNext/>
              <w:keepLines/>
              <w:suppressLineNumbers/>
              <w:suppressAutoHyphens/>
              <w:jc w:val="center"/>
              <w:rPr>
                <w:i/>
                <w:sz w:val="16"/>
                <w:szCs w:val="16"/>
              </w:rPr>
            </w:pPr>
            <w:r w:rsidRPr="00332B80">
              <w:rPr>
                <w:i/>
                <w:sz w:val="16"/>
                <w:szCs w:val="16"/>
              </w:rPr>
              <w:t>К,</w:t>
            </w:r>
            <w:r w:rsidRPr="00332B80">
              <w:rPr>
                <w:sz w:val="16"/>
                <w:szCs w:val="16"/>
              </w:rPr>
              <w:t xml:space="preserve"> Т</w:t>
            </w:r>
          </w:p>
        </w:tc>
        <w:tc>
          <w:tcPr>
            <w:tcW w:w="477" w:type="dxa"/>
            <w:vAlign w:val="center"/>
          </w:tcPr>
          <w:p w14:paraId="50448BEB" w14:textId="77777777" w:rsidR="00332B80" w:rsidRPr="00332B80" w:rsidRDefault="00332B80" w:rsidP="00332B80">
            <w:pPr>
              <w:keepNext/>
              <w:keepLines/>
              <w:suppressLineNumbers/>
              <w:suppressAutoHyphens/>
              <w:jc w:val="center"/>
              <w:rPr>
                <w:i/>
                <w:sz w:val="16"/>
                <w:szCs w:val="16"/>
              </w:rPr>
            </w:pPr>
            <w:r w:rsidRPr="00332B80">
              <w:rPr>
                <w:i/>
                <w:sz w:val="16"/>
                <w:szCs w:val="16"/>
              </w:rPr>
              <w:t>К,</w:t>
            </w:r>
            <w:r w:rsidRPr="00332B80">
              <w:rPr>
                <w:sz w:val="16"/>
                <w:szCs w:val="16"/>
              </w:rPr>
              <w:t xml:space="preserve"> Т</w:t>
            </w:r>
          </w:p>
        </w:tc>
        <w:tc>
          <w:tcPr>
            <w:tcW w:w="488" w:type="dxa"/>
            <w:vAlign w:val="center"/>
          </w:tcPr>
          <w:p w14:paraId="70B89B86" w14:textId="77777777" w:rsidR="00332B80" w:rsidRPr="00332B80" w:rsidRDefault="00332B80" w:rsidP="00332B80">
            <w:pPr>
              <w:keepNext/>
              <w:keepLines/>
              <w:suppressLineNumbers/>
              <w:suppressAutoHyphens/>
              <w:jc w:val="center"/>
              <w:rPr>
                <w:i/>
                <w:sz w:val="16"/>
                <w:szCs w:val="16"/>
              </w:rPr>
            </w:pPr>
            <w:r w:rsidRPr="00332B80">
              <w:rPr>
                <w:i/>
                <w:sz w:val="16"/>
                <w:szCs w:val="16"/>
              </w:rPr>
              <w:t>К,</w:t>
            </w:r>
            <w:r w:rsidRPr="00332B80">
              <w:rPr>
                <w:sz w:val="16"/>
                <w:szCs w:val="16"/>
              </w:rPr>
              <w:t xml:space="preserve"> Т</w:t>
            </w:r>
          </w:p>
        </w:tc>
        <w:tc>
          <w:tcPr>
            <w:tcW w:w="488" w:type="dxa"/>
            <w:vAlign w:val="center"/>
          </w:tcPr>
          <w:p w14:paraId="753345C2" w14:textId="77777777" w:rsidR="00332B80" w:rsidRPr="00332B80" w:rsidRDefault="00332B80" w:rsidP="00332B80">
            <w:pPr>
              <w:keepNext/>
              <w:keepLines/>
              <w:suppressLineNumbers/>
              <w:suppressAutoHyphens/>
              <w:jc w:val="center"/>
              <w:rPr>
                <w:i/>
                <w:sz w:val="16"/>
                <w:szCs w:val="16"/>
              </w:rPr>
            </w:pPr>
            <w:r w:rsidRPr="00332B80">
              <w:rPr>
                <w:i/>
                <w:sz w:val="16"/>
                <w:szCs w:val="16"/>
              </w:rPr>
              <w:t>К,</w:t>
            </w:r>
            <w:r w:rsidRPr="00332B80">
              <w:rPr>
                <w:sz w:val="16"/>
                <w:szCs w:val="16"/>
              </w:rPr>
              <w:t xml:space="preserve"> Т</w:t>
            </w:r>
          </w:p>
        </w:tc>
        <w:tc>
          <w:tcPr>
            <w:tcW w:w="518" w:type="dxa"/>
            <w:vAlign w:val="center"/>
          </w:tcPr>
          <w:p w14:paraId="4B081AD6" w14:textId="77777777" w:rsidR="00332B80" w:rsidRDefault="00332B80" w:rsidP="00332B80">
            <w:pPr>
              <w:keepNext/>
              <w:keepLines/>
              <w:suppressLineNumbers/>
              <w:suppressAutoHyphens/>
              <w:jc w:val="center"/>
              <w:rPr>
                <w:sz w:val="16"/>
                <w:szCs w:val="16"/>
              </w:rPr>
            </w:pPr>
            <w:r w:rsidRPr="00332B80">
              <w:rPr>
                <w:i/>
                <w:sz w:val="16"/>
                <w:szCs w:val="16"/>
              </w:rPr>
              <w:t>К,</w:t>
            </w:r>
            <w:r w:rsidRPr="00332B80">
              <w:rPr>
                <w:sz w:val="16"/>
                <w:szCs w:val="16"/>
              </w:rPr>
              <w:t xml:space="preserve"> </w:t>
            </w:r>
          </w:p>
          <w:p w14:paraId="10FA6B39" w14:textId="77777777" w:rsidR="00332B80" w:rsidRPr="00332B80" w:rsidRDefault="00332B80" w:rsidP="00332B80">
            <w:pPr>
              <w:keepNext/>
              <w:keepLines/>
              <w:suppressLineNumbers/>
              <w:suppressAutoHyphens/>
              <w:jc w:val="center"/>
              <w:rPr>
                <w:i/>
                <w:sz w:val="16"/>
                <w:szCs w:val="16"/>
              </w:rPr>
            </w:pPr>
            <w:r w:rsidRPr="00332B80">
              <w:rPr>
                <w:sz w:val="16"/>
                <w:szCs w:val="16"/>
              </w:rPr>
              <w:t>Т</w:t>
            </w:r>
          </w:p>
        </w:tc>
        <w:tc>
          <w:tcPr>
            <w:tcW w:w="494" w:type="dxa"/>
            <w:vAlign w:val="center"/>
          </w:tcPr>
          <w:p w14:paraId="71F01743" w14:textId="77777777" w:rsidR="00332B80" w:rsidRPr="00332B80" w:rsidRDefault="00332B80" w:rsidP="00332B80">
            <w:pPr>
              <w:keepNext/>
              <w:keepLines/>
              <w:suppressLineNumbers/>
              <w:suppressAutoHyphens/>
              <w:jc w:val="center"/>
              <w:rPr>
                <w:i/>
                <w:sz w:val="16"/>
                <w:szCs w:val="16"/>
              </w:rPr>
            </w:pPr>
            <w:r w:rsidRPr="00332B80">
              <w:rPr>
                <w:i/>
                <w:sz w:val="16"/>
                <w:szCs w:val="16"/>
              </w:rPr>
              <w:t>К,</w:t>
            </w:r>
            <w:r w:rsidRPr="00332B80">
              <w:rPr>
                <w:sz w:val="16"/>
                <w:szCs w:val="16"/>
              </w:rPr>
              <w:t xml:space="preserve"> Т</w:t>
            </w:r>
          </w:p>
        </w:tc>
      </w:tr>
      <w:tr w:rsidR="00332B80" w:rsidRPr="004D5715" w14:paraId="47B08C8E" w14:textId="77777777" w:rsidTr="007F4D42">
        <w:trPr>
          <w:trHeight w:val="285"/>
          <w:jc w:val="center"/>
        </w:trPr>
        <w:tc>
          <w:tcPr>
            <w:tcW w:w="6371" w:type="dxa"/>
          </w:tcPr>
          <w:p w14:paraId="3A3D7C7D" w14:textId="77777777" w:rsidR="00332B80" w:rsidRPr="007F56DB" w:rsidRDefault="00332B80" w:rsidP="00332B80">
            <w:pPr>
              <w:autoSpaceDE w:val="0"/>
              <w:autoSpaceDN w:val="0"/>
              <w:adjustRightInd w:val="0"/>
              <w:rPr>
                <w:rFonts w:ascii="Times New Roman CYR" w:hAnsi="Times New Roman CYR" w:cs="Times New Roman CYR"/>
                <w:bCs/>
                <w:i/>
              </w:rPr>
            </w:pPr>
            <w:r w:rsidRPr="00332B80">
              <w:rPr>
                <w:rFonts w:ascii="Times New Roman CYR" w:hAnsi="Times New Roman CYR" w:cs="Times New Roman CYR"/>
                <w:bCs/>
                <w:i/>
              </w:rPr>
              <w:lastRenderedPageBreak/>
              <w:t>Тема 2.5. Пожарная безопасность.</w:t>
            </w:r>
          </w:p>
        </w:tc>
        <w:tc>
          <w:tcPr>
            <w:tcW w:w="458" w:type="dxa"/>
            <w:vAlign w:val="center"/>
          </w:tcPr>
          <w:p w14:paraId="63DDA55E" w14:textId="77777777" w:rsidR="00332B80" w:rsidRPr="00332B80" w:rsidRDefault="00332B80" w:rsidP="00332B80">
            <w:pPr>
              <w:keepNext/>
              <w:keepLines/>
              <w:suppressLineNumbers/>
              <w:suppressAutoHyphens/>
              <w:jc w:val="center"/>
              <w:rPr>
                <w:i/>
                <w:sz w:val="16"/>
                <w:szCs w:val="16"/>
              </w:rPr>
            </w:pPr>
            <w:r w:rsidRPr="00332B80">
              <w:rPr>
                <w:i/>
                <w:sz w:val="16"/>
                <w:szCs w:val="16"/>
              </w:rPr>
              <w:t>К,</w:t>
            </w:r>
            <w:r w:rsidRPr="00332B80">
              <w:rPr>
                <w:sz w:val="16"/>
                <w:szCs w:val="16"/>
              </w:rPr>
              <w:t xml:space="preserve"> Т</w:t>
            </w:r>
          </w:p>
        </w:tc>
        <w:tc>
          <w:tcPr>
            <w:tcW w:w="485" w:type="dxa"/>
            <w:vAlign w:val="center"/>
          </w:tcPr>
          <w:p w14:paraId="491DFECF" w14:textId="77777777" w:rsidR="00332B80" w:rsidRPr="00332B80" w:rsidRDefault="00332B80" w:rsidP="00332B80">
            <w:pPr>
              <w:keepNext/>
              <w:keepLines/>
              <w:suppressLineNumbers/>
              <w:suppressAutoHyphens/>
              <w:jc w:val="center"/>
              <w:rPr>
                <w:i/>
                <w:sz w:val="16"/>
                <w:szCs w:val="16"/>
              </w:rPr>
            </w:pPr>
            <w:r w:rsidRPr="00332B80">
              <w:rPr>
                <w:i/>
                <w:sz w:val="16"/>
                <w:szCs w:val="16"/>
              </w:rPr>
              <w:t>К,</w:t>
            </w:r>
            <w:r w:rsidRPr="00332B80">
              <w:rPr>
                <w:sz w:val="16"/>
                <w:szCs w:val="16"/>
              </w:rPr>
              <w:t xml:space="preserve"> Т</w:t>
            </w:r>
          </w:p>
        </w:tc>
        <w:tc>
          <w:tcPr>
            <w:tcW w:w="477" w:type="dxa"/>
            <w:vAlign w:val="center"/>
          </w:tcPr>
          <w:p w14:paraId="1EC5281D" w14:textId="77777777" w:rsidR="00332B80" w:rsidRPr="00332B80" w:rsidRDefault="00332B80" w:rsidP="00332B80">
            <w:pPr>
              <w:keepNext/>
              <w:keepLines/>
              <w:suppressLineNumbers/>
              <w:suppressAutoHyphens/>
              <w:jc w:val="center"/>
              <w:rPr>
                <w:i/>
                <w:sz w:val="16"/>
                <w:szCs w:val="16"/>
              </w:rPr>
            </w:pPr>
            <w:r w:rsidRPr="00332B80">
              <w:rPr>
                <w:i/>
                <w:sz w:val="16"/>
                <w:szCs w:val="16"/>
              </w:rPr>
              <w:t>К,</w:t>
            </w:r>
            <w:r w:rsidRPr="00332B80">
              <w:rPr>
                <w:sz w:val="16"/>
                <w:szCs w:val="16"/>
              </w:rPr>
              <w:t xml:space="preserve"> Т</w:t>
            </w:r>
          </w:p>
        </w:tc>
        <w:tc>
          <w:tcPr>
            <w:tcW w:w="488" w:type="dxa"/>
            <w:vAlign w:val="center"/>
          </w:tcPr>
          <w:p w14:paraId="0CA09D01" w14:textId="77777777" w:rsidR="00332B80" w:rsidRPr="00332B80" w:rsidRDefault="00332B80" w:rsidP="00332B80">
            <w:pPr>
              <w:keepNext/>
              <w:keepLines/>
              <w:suppressLineNumbers/>
              <w:suppressAutoHyphens/>
              <w:jc w:val="center"/>
              <w:rPr>
                <w:i/>
                <w:sz w:val="16"/>
                <w:szCs w:val="16"/>
              </w:rPr>
            </w:pPr>
            <w:r w:rsidRPr="00332B80">
              <w:rPr>
                <w:i/>
                <w:sz w:val="16"/>
                <w:szCs w:val="16"/>
              </w:rPr>
              <w:t>К,</w:t>
            </w:r>
            <w:r w:rsidRPr="00332B80">
              <w:rPr>
                <w:sz w:val="16"/>
                <w:szCs w:val="16"/>
              </w:rPr>
              <w:t xml:space="preserve"> Т</w:t>
            </w:r>
          </w:p>
        </w:tc>
        <w:tc>
          <w:tcPr>
            <w:tcW w:w="488" w:type="dxa"/>
            <w:vAlign w:val="center"/>
          </w:tcPr>
          <w:p w14:paraId="08B3F93F" w14:textId="77777777" w:rsidR="00332B80" w:rsidRPr="00332B80" w:rsidRDefault="00332B80" w:rsidP="00332B80">
            <w:pPr>
              <w:keepNext/>
              <w:keepLines/>
              <w:suppressLineNumbers/>
              <w:suppressAutoHyphens/>
              <w:jc w:val="center"/>
              <w:rPr>
                <w:i/>
                <w:sz w:val="16"/>
                <w:szCs w:val="16"/>
              </w:rPr>
            </w:pPr>
            <w:r w:rsidRPr="00332B80">
              <w:rPr>
                <w:i/>
                <w:sz w:val="16"/>
                <w:szCs w:val="16"/>
              </w:rPr>
              <w:t>К,</w:t>
            </w:r>
            <w:r w:rsidRPr="00332B80">
              <w:rPr>
                <w:sz w:val="16"/>
                <w:szCs w:val="16"/>
              </w:rPr>
              <w:t xml:space="preserve"> Т</w:t>
            </w:r>
          </w:p>
        </w:tc>
        <w:tc>
          <w:tcPr>
            <w:tcW w:w="518" w:type="dxa"/>
            <w:vAlign w:val="center"/>
          </w:tcPr>
          <w:p w14:paraId="7B6D9D1B" w14:textId="77777777" w:rsidR="00332B80" w:rsidRDefault="00332B80" w:rsidP="00332B80">
            <w:pPr>
              <w:keepNext/>
              <w:keepLines/>
              <w:suppressLineNumbers/>
              <w:suppressAutoHyphens/>
              <w:jc w:val="center"/>
              <w:rPr>
                <w:i/>
                <w:sz w:val="16"/>
                <w:szCs w:val="16"/>
              </w:rPr>
            </w:pPr>
            <w:r w:rsidRPr="00332B80">
              <w:rPr>
                <w:i/>
                <w:sz w:val="16"/>
                <w:szCs w:val="16"/>
              </w:rPr>
              <w:t>К,</w:t>
            </w:r>
          </w:p>
          <w:p w14:paraId="37310FFE" w14:textId="77777777" w:rsidR="00332B80" w:rsidRPr="00332B80" w:rsidRDefault="00332B80" w:rsidP="00332B80">
            <w:pPr>
              <w:keepNext/>
              <w:keepLines/>
              <w:suppressLineNumbers/>
              <w:suppressAutoHyphens/>
              <w:jc w:val="center"/>
              <w:rPr>
                <w:i/>
                <w:sz w:val="16"/>
                <w:szCs w:val="16"/>
              </w:rPr>
            </w:pPr>
            <w:r w:rsidRPr="00332B80">
              <w:rPr>
                <w:sz w:val="16"/>
                <w:szCs w:val="16"/>
              </w:rPr>
              <w:t xml:space="preserve"> Т</w:t>
            </w:r>
          </w:p>
        </w:tc>
        <w:tc>
          <w:tcPr>
            <w:tcW w:w="494" w:type="dxa"/>
            <w:vAlign w:val="center"/>
          </w:tcPr>
          <w:p w14:paraId="703F4E6D" w14:textId="77777777" w:rsidR="00332B80" w:rsidRPr="00332B80" w:rsidRDefault="00332B80" w:rsidP="00332B80">
            <w:pPr>
              <w:keepNext/>
              <w:keepLines/>
              <w:suppressLineNumbers/>
              <w:suppressAutoHyphens/>
              <w:jc w:val="center"/>
              <w:rPr>
                <w:i/>
                <w:sz w:val="16"/>
                <w:szCs w:val="16"/>
              </w:rPr>
            </w:pPr>
            <w:r w:rsidRPr="00332B80">
              <w:rPr>
                <w:i/>
                <w:sz w:val="16"/>
                <w:szCs w:val="16"/>
              </w:rPr>
              <w:t>К,</w:t>
            </w:r>
            <w:r w:rsidRPr="00332B80">
              <w:rPr>
                <w:sz w:val="16"/>
                <w:szCs w:val="16"/>
              </w:rPr>
              <w:t xml:space="preserve"> Т</w:t>
            </w:r>
          </w:p>
        </w:tc>
      </w:tr>
    </w:tbl>
    <w:p w14:paraId="5B0CFF39" w14:textId="77777777" w:rsidR="00BD27AC" w:rsidRDefault="00BD27AC" w:rsidP="001D5F64"/>
    <w:p w14:paraId="1CA80D2B" w14:textId="77777777" w:rsidR="00BD27AC" w:rsidRPr="00D7270D" w:rsidRDefault="00BD27AC" w:rsidP="00A963CC">
      <w:pPr>
        <w:keepNext/>
        <w:keepLines/>
        <w:suppressLineNumbers/>
        <w:suppressAutoHyphens/>
        <w:spacing w:line="360" w:lineRule="auto"/>
        <w:rPr>
          <w:b/>
          <w:color w:val="000000"/>
          <w:sz w:val="28"/>
          <w:szCs w:val="28"/>
          <w:lang w:eastAsia="ru-RU"/>
        </w:rPr>
      </w:pPr>
      <w:r>
        <w:br w:type="page"/>
      </w:r>
      <w:r w:rsidRPr="00D7270D">
        <w:rPr>
          <w:b/>
          <w:bCs/>
          <w:color w:val="000000"/>
          <w:sz w:val="28"/>
          <w:szCs w:val="28"/>
          <w:lang w:eastAsia="ru-RU"/>
        </w:rPr>
        <w:lastRenderedPageBreak/>
        <w:t xml:space="preserve">6. </w:t>
      </w:r>
      <w:r w:rsidRPr="00D7270D">
        <w:rPr>
          <w:b/>
          <w:color w:val="000000"/>
          <w:sz w:val="28"/>
          <w:szCs w:val="28"/>
          <w:lang w:eastAsia="ru-RU"/>
        </w:rPr>
        <w:t>Структура контрольного задания</w:t>
      </w:r>
    </w:p>
    <w:p w14:paraId="760DEDD4" w14:textId="77777777" w:rsidR="00BD27AC" w:rsidRDefault="00BD27AC" w:rsidP="001C7673">
      <w:pPr>
        <w:jc w:val="center"/>
        <w:rPr>
          <w:b/>
          <w:sz w:val="28"/>
          <w:szCs w:val="28"/>
          <w:lang w:eastAsia="ru-RU"/>
        </w:rPr>
      </w:pPr>
      <w:r>
        <w:rPr>
          <w:b/>
          <w:sz w:val="28"/>
          <w:szCs w:val="28"/>
          <w:lang w:eastAsia="ru-RU"/>
        </w:rPr>
        <w:t>Контрольная работа №1 по теме:</w:t>
      </w:r>
    </w:p>
    <w:p w14:paraId="0F69DB99" w14:textId="77777777" w:rsidR="00BD27AC" w:rsidRDefault="00BD27AC" w:rsidP="001C7673">
      <w:pPr>
        <w:jc w:val="center"/>
        <w:rPr>
          <w:b/>
          <w:sz w:val="28"/>
          <w:szCs w:val="28"/>
          <w:lang w:eastAsia="ru-RU"/>
        </w:rPr>
      </w:pPr>
      <w:r>
        <w:rPr>
          <w:b/>
          <w:sz w:val="28"/>
          <w:szCs w:val="28"/>
          <w:lang w:eastAsia="ru-RU"/>
        </w:rPr>
        <w:t>«Правовые основы и организационные вопросы охраны труда»</w:t>
      </w:r>
    </w:p>
    <w:p w14:paraId="6B1A408A" w14:textId="77777777" w:rsidR="00BD27AC" w:rsidRDefault="00BD27AC" w:rsidP="001C7673">
      <w:pPr>
        <w:tabs>
          <w:tab w:val="left" w:leader="dot" w:pos="7371"/>
        </w:tabs>
        <w:jc w:val="center"/>
        <w:rPr>
          <w:b/>
          <w:i/>
          <w:sz w:val="28"/>
          <w:szCs w:val="28"/>
          <w:u w:val="single"/>
        </w:rPr>
      </w:pPr>
      <w:r>
        <w:rPr>
          <w:i/>
          <w:sz w:val="28"/>
          <w:szCs w:val="28"/>
          <w:u w:val="single"/>
        </w:rPr>
        <w:t>Инструкция по выполнению теста:</w:t>
      </w:r>
    </w:p>
    <w:p w14:paraId="692AE4AB" w14:textId="77777777" w:rsidR="00BD27AC" w:rsidRDefault="00BD27AC" w:rsidP="001C7673">
      <w:pPr>
        <w:ind w:left="284"/>
        <w:contextualSpacing/>
        <w:jc w:val="both"/>
        <w:rPr>
          <w:i/>
          <w:spacing w:val="-2"/>
          <w:sz w:val="28"/>
          <w:szCs w:val="28"/>
        </w:rPr>
      </w:pPr>
      <w:r>
        <w:rPr>
          <w:i/>
          <w:sz w:val="28"/>
          <w:szCs w:val="28"/>
        </w:rPr>
        <w:t>В каждом  варианте теста 25 вопросов. Каждый вопрос тестового задания  имеет один верный ответ.</w:t>
      </w:r>
    </w:p>
    <w:p w14:paraId="2D935BC0" w14:textId="77777777" w:rsidR="00BD27AC" w:rsidRDefault="00BD27AC" w:rsidP="001C7673">
      <w:pPr>
        <w:ind w:left="284"/>
        <w:contextualSpacing/>
        <w:jc w:val="both"/>
        <w:rPr>
          <w:i/>
          <w:spacing w:val="-2"/>
          <w:sz w:val="28"/>
          <w:szCs w:val="28"/>
        </w:rPr>
      </w:pPr>
      <w:r>
        <w:rPr>
          <w:i/>
          <w:spacing w:val="-2"/>
          <w:sz w:val="28"/>
          <w:szCs w:val="28"/>
        </w:rPr>
        <w:t>Время, которое отводится на выполнение теста – 4</w:t>
      </w:r>
      <w:r w:rsidR="00E311EB">
        <w:rPr>
          <w:i/>
          <w:spacing w:val="-2"/>
          <w:sz w:val="28"/>
          <w:szCs w:val="28"/>
        </w:rPr>
        <w:t>5</w:t>
      </w:r>
      <w:r>
        <w:rPr>
          <w:i/>
          <w:spacing w:val="-2"/>
          <w:sz w:val="28"/>
          <w:szCs w:val="28"/>
        </w:rPr>
        <w:t xml:space="preserve"> минут.</w:t>
      </w:r>
    </w:p>
    <w:p w14:paraId="0933903F" w14:textId="77777777" w:rsidR="00BD27AC" w:rsidRDefault="00BD27AC" w:rsidP="001C7673">
      <w:pPr>
        <w:shd w:val="clear" w:color="auto" w:fill="FFFFFF"/>
        <w:ind w:left="284"/>
        <w:jc w:val="both"/>
        <w:rPr>
          <w:i/>
          <w:spacing w:val="-2"/>
          <w:sz w:val="28"/>
          <w:szCs w:val="28"/>
        </w:rPr>
      </w:pPr>
      <w:r>
        <w:rPr>
          <w:i/>
          <w:sz w:val="28"/>
          <w:szCs w:val="28"/>
        </w:rPr>
        <w:t xml:space="preserve">Критерии оценивания: </w:t>
      </w:r>
    </w:p>
    <w:p w14:paraId="1A317CE8" w14:textId="77777777" w:rsidR="00BD27AC" w:rsidRDefault="00BD27AC" w:rsidP="001C7673">
      <w:pPr>
        <w:ind w:left="2124" w:firstLine="708"/>
        <w:contextualSpacing/>
        <w:jc w:val="both"/>
        <w:rPr>
          <w:i/>
          <w:spacing w:val="-2"/>
          <w:sz w:val="28"/>
          <w:szCs w:val="28"/>
        </w:rPr>
      </w:pPr>
      <w:r>
        <w:rPr>
          <w:b/>
          <w:i/>
          <w:spacing w:val="-2"/>
          <w:sz w:val="28"/>
          <w:szCs w:val="28"/>
        </w:rPr>
        <w:t>«отлично»</w:t>
      </w:r>
      <w:r>
        <w:rPr>
          <w:i/>
          <w:spacing w:val="-2"/>
          <w:sz w:val="28"/>
          <w:szCs w:val="28"/>
        </w:rPr>
        <w:t xml:space="preserve"> - </w:t>
      </w:r>
      <w:r>
        <w:rPr>
          <w:i/>
          <w:sz w:val="28"/>
          <w:szCs w:val="28"/>
          <w:lang w:eastAsia="ru-RU"/>
        </w:rPr>
        <w:t>90 -100% (23-25)</w:t>
      </w:r>
      <w:r>
        <w:rPr>
          <w:i/>
          <w:spacing w:val="-2"/>
          <w:sz w:val="28"/>
          <w:szCs w:val="28"/>
        </w:rPr>
        <w:t>правильных ответов,</w:t>
      </w:r>
    </w:p>
    <w:p w14:paraId="779196B6" w14:textId="77777777" w:rsidR="00BD27AC" w:rsidRDefault="00BD27AC" w:rsidP="001C7673">
      <w:pPr>
        <w:ind w:firstLine="709"/>
        <w:jc w:val="both"/>
        <w:rPr>
          <w:i/>
          <w:spacing w:val="-2"/>
          <w:sz w:val="28"/>
          <w:szCs w:val="28"/>
        </w:rPr>
      </w:pPr>
      <w:r>
        <w:rPr>
          <w:i/>
          <w:spacing w:val="-2"/>
          <w:sz w:val="28"/>
          <w:szCs w:val="28"/>
        </w:rPr>
        <w:tab/>
      </w:r>
      <w:r>
        <w:rPr>
          <w:i/>
          <w:spacing w:val="-2"/>
          <w:sz w:val="28"/>
          <w:szCs w:val="28"/>
        </w:rPr>
        <w:tab/>
      </w:r>
      <w:r>
        <w:rPr>
          <w:i/>
          <w:spacing w:val="-2"/>
          <w:sz w:val="28"/>
          <w:szCs w:val="28"/>
        </w:rPr>
        <w:tab/>
      </w:r>
      <w:r>
        <w:rPr>
          <w:b/>
          <w:i/>
          <w:spacing w:val="-2"/>
          <w:sz w:val="28"/>
          <w:szCs w:val="28"/>
        </w:rPr>
        <w:t>«хорошо</w:t>
      </w:r>
      <w:r>
        <w:rPr>
          <w:i/>
          <w:spacing w:val="-2"/>
          <w:sz w:val="28"/>
          <w:szCs w:val="28"/>
        </w:rPr>
        <w:t xml:space="preserve">» - </w:t>
      </w:r>
      <w:r>
        <w:rPr>
          <w:i/>
          <w:sz w:val="28"/>
          <w:szCs w:val="28"/>
          <w:lang w:eastAsia="ru-RU"/>
        </w:rPr>
        <w:t xml:space="preserve">75-89 % (19-22) </w:t>
      </w:r>
      <w:r>
        <w:rPr>
          <w:i/>
          <w:spacing w:val="-2"/>
          <w:sz w:val="28"/>
          <w:szCs w:val="28"/>
        </w:rPr>
        <w:t>правильных ответов,</w:t>
      </w:r>
    </w:p>
    <w:p w14:paraId="274FBA6E" w14:textId="77777777" w:rsidR="00BD27AC" w:rsidRDefault="00BD27AC" w:rsidP="001C7673">
      <w:pPr>
        <w:ind w:firstLine="709"/>
        <w:jc w:val="both"/>
        <w:rPr>
          <w:i/>
          <w:spacing w:val="-2"/>
          <w:sz w:val="28"/>
          <w:szCs w:val="28"/>
        </w:rPr>
      </w:pPr>
      <w:r>
        <w:rPr>
          <w:i/>
          <w:spacing w:val="-2"/>
          <w:sz w:val="28"/>
          <w:szCs w:val="28"/>
        </w:rPr>
        <w:tab/>
      </w:r>
      <w:r>
        <w:rPr>
          <w:i/>
          <w:spacing w:val="-2"/>
          <w:sz w:val="28"/>
          <w:szCs w:val="28"/>
        </w:rPr>
        <w:tab/>
      </w:r>
      <w:r>
        <w:rPr>
          <w:i/>
          <w:spacing w:val="-2"/>
          <w:sz w:val="28"/>
          <w:szCs w:val="28"/>
        </w:rPr>
        <w:tab/>
      </w:r>
      <w:r>
        <w:rPr>
          <w:b/>
          <w:i/>
          <w:spacing w:val="-2"/>
          <w:sz w:val="28"/>
          <w:szCs w:val="28"/>
        </w:rPr>
        <w:t>«удовлетворительно»</w:t>
      </w:r>
      <w:r>
        <w:rPr>
          <w:i/>
          <w:spacing w:val="-2"/>
          <w:sz w:val="28"/>
          <w:szCs w:val="28"/>
        </w:rPr>
        <w:t xml:space="preserve"> - </w:t>
      </w:r>
      <w:r>
        <w:rPr>
          <w:i/>
          <w:sz w:val="28"/>
          <w:szCs w:val="28"/>
          <w:lang w:eastAsia="ru-RU"/>
        </w:rPr>
        <w:t xml:space="preserve">60-74% (15-18) </w:t>
      </w:r>
      <w:r>
        <w:rPr>
          <w:i/>
          <w:spacing w:val="-2"/>
          <w:sz w:val="28"/>
          <w:szCs w:val="28"/>
        </w:rPr>
        <w:t>правильных ответов,</w:t>
      </w:r>
    </w:p>
    <w:p w14:paraId="38AFE09C" w14:textId="77777777" w:rsidR="00BD27AC" w:rsidRPr="00911565" w:rsidRDefault="00BD27AC" w:rsidP="00911565">
      <w:pPr>
        <w:ind w:firstLine="709"/>
        <w:jc w:val="both"/>
        <w:rPr>
          <w:i/>
          <w:spacing w:val="-2"/>
          <w:sz w:val="28"/>
          <w:szCs w:val="28"/>
        </w:rPr>
      </w:pPr>
      <w:r>
        <w:rPr>
          <w:i/>
          <w:spacing w:val="-2"/>
          <w:sz w:val="28"/>
          <w:szCs w:val="28"/>
        </w:rPr>
        <w:tab/>
      </w:r>
      <w:r>
        <w:rPr>
          <w:i/>
          <w:spacing w:val="-2"/>
          <w:sz w:val="28"/>
          <w:szCs w:val="28"/>
        </w:rPr>
        <w:tab/>
      </w:r>
      <w:r>
        <w:rPr>
          <w:i/>
          <w:spacing w:val="-2"/>
          <w:sz w:val="28"/>
          <w:szCs w:val="28"/>
        </w:rPr>
        <w:tab/>
      </w:r>
      <w:r>
        <w:rPr>
          <w:b/>
          <w:i/>
          <w:spacing w:val="-2"/>
          <w:sz w:val="28"/>
          <w:szCs w:val="28"/>
        </w:rPr>
        <w:t>«неудовлетворительно»</w:t>
      </w:r>
      <w:r>
        <w:rPr>
          <w:i/>
          <w:spacing w:val="-2"/>
          <w:sz w:val="28"/>
          <w:szCs w:val="28"/>
        </w:rPr>
        <w:t xml:space="preserve"> - </w:t>
      </w:r>
      <w:r>
        <w:rPr>
          <w:i/>
          <w:sz w:val="28"/>
          <w:szCs w:val="28"/>
        </w:rPr>
        <w:t xml:space="preserve">14 и меньше </w:t>
      </w:r>
      <w:r>
        <w:rPr>
          <w:i/>
          <w:spacing w:val="-2"/>
          <w:sz w:val="28"/>
          <w:szCs w:val="28"/>
        </w:rPr>
        <w:t>правильных ответов.</w:t>
      </w:r>
    </w:p>
    <w:p w14:paraId="4E48818F" w14:textId="77777777" w:rsidR="00BD27AC" w:rsidRDefault="00BD27AC" w:rsidP="001C7673">
      <w:pPr>
        <w:ind w:left="284" w:hanging="284"/>
        <w:rPr>
          <w:b/>
          <w:sz w:val="28"/>
          <w:szCs w:val="28"/>
          <w:shd w:val="clear" w:color="auto" w:fill="FFFFFF"/>
        </w:rPr>
      </w:pPr>
      <w:r>
        <w:rPr>
          <w:b/>
          <w:sz w:val="28"/>
          <w:szCs w:val="28"/>
          <w:shd w:val="clear" w:color="auto" w:fill="FFFFFF"/>
        </w:rPr>
        <w:t>Выберите правильный вариант ответа.</w:t>
      </w:r>
    </w:p>
    <w:p w14:paraId="4E9F3054" w14:textId="77777777" w:rsidR="00BD27AC" w:rsidRDefault="00BD27AC" w:rsidP="001C7673">
      <w:pPr>
        <w:ind w:left="284" w:hanging="284"/>
        <w:rPr>
          <w:rFonts w:ascii="Tahoma" w:hAnsi="Tahoma" w:cs="Tahoma"/>
          <w:sz w:val="17"/>
          <w:szCs w:val="17"/>
        </w:rPr>
      </w:pPr>
    </w:p>
    <w:p w14:paraId="4C0DD723" w14:textId="77777777" w:rsidR="00BD27AC" w:rsidRDefault="00BD27AC" w:rsidP="00C435EE">
      <w:pPr>
        <w:numPr>
          <w:ilvl w:val="0"/>
          <w:numId w:val="4"/>
        </w:numPr>
        <w:ind w:left="426" w:hanging="426"/>
        <w:rPr>
          <w:sz w:val="28"/>
          <w:szCs w:val="28"/>
          <w:shd w:val="clear" w:color="auto" w:fill="FFFFFF"/>
        </w:rPr>
      </w:pPr>
      <w:r>
        <w:rPr>
          <w:b/>
          <w:sz w:val="28"/>
          <w:szCs w:val="28"/>
          <w:shd w:val="clear" w:color="auto" w:fill="FFFFFF"/>
        </w:rPr>
        <w:t>В обязанности работника в области охраны труда входят: …</w:t>
      </w:r>
      <w:r>
        <w:rPr>
          <w:sz w:val="28"/>
          <w:szCs w:val="28"/>
          <w:shd w:val="clear" w:color="auto" w:fill="FFFFFF"/>
        </w:rPr>
        <w:br/>
        <w:t xml:space="preserve">а) соблюдение требований охраны труда, прохождение обучения безопасным методам и приемам работ, стажировки, инструктажей, проверки знаний; </w:t>
      </w:r>
      <w:r>
        <w:rPr>
          <w:sz w:val="28"/>
          <w:szCs w:val="28"/>
        </w:rPr>
        <w:br/>
      </w:r>
      <w:r>
        <w:rPr>
          <w:sz w:val="28"/>
          <w:szCs w:val="28"/>
          <w:shd w:val="clear" w:color="auto" w:fill="FFFFFF"/>
        </w:rPr>
        <w:t xml:space="preserve">б) правильно применять средства индивидуальной и коллективной защиты, проходить предварительные и периодические медосмотры, извещать руководителю о любых чрезвычайных ситуациях, </w:t>
      </w:r>
      <w:proofErr w:type="gramStart"/>
      <w:r>
        <w:rPr>
          <w:sz w:val="28"/>
          <w:szCs w:val="28"/>
          <w:shd w:val="clear" w:color="auto" w:fill="FFFFFF"/>
        </w:rPr>
        <w:t>об  ухудшении</w:t>
      </w:r>
      <w:proofErr w:type="gramEnd"/>
      <w:r>
        <w:rPr>
          <w:sz w:val="28"/>
          <w:szCs w:val="28"/>
          <w:shd w:val="clear" w:color="auto" w:fill="FFFFFF"/>
        </w:rPr>
        <w:t xml:space="preserve"> своего здоровья;</w:t>
      </w:r>
      <w:r>
        <w:rPr>
          <w:sz w:val="28"/>
          <w:szCs w:val="28"/>
        </w:rPr>
        <w:br/>
      </w:r>
      <w:r>
        <w:rPr>
          <w:sz w:val="28"/>
          <w:szCs w:val="28"/>
          <w:shd w:val="clear" w:color="auto" w:fill="FFFFFF"/>
        </w:rPr>
        <w:t>в) оба ответа верны.</w:t>
      </w:r>
    </w:p>
    <w:p w14:paraId="4A0344A3" w14:textId="77777777" w:rsidR="00BD27AC" w:rsidRDefault="00BD27AC" w:rsidP="001C7673">
      <w:pPr>
        <w:ind w:hanging="284"/>
        <w:rPr>
          <w:sz w:val="28"/>
          <w:szCs w:val="28"/>
          <w:shd w:val="clear" w:color="auto" w:fill="FFFFFF"/>
        </w:rPr>
      </w:pPr>
      <w:r>
        <w:rPr>
          <w:sz w:val="28"/>
          <w:szCs w:val="28"/>
        </w:rPr>
        <w:br/>
      </w:r>
      <w:r>
        <w:rPr>
          <w:sz w:val="28"/>
          <w:szCs w:val="28"/>
          <w:shd w:val="clear" w:color="auto" w:fill="FFFFFF"/>
        </w:rPr>
        <w:t xml:space="preserve">2.  </w:t>
      </w:r>
      <w:r>
        <w:rPr>
          <w:b/>
          <w:sz w:val="28"/>
          <w:szCs w:val="28"/>
          <w:shd w:val="clear" w:color="auto" w:fill="FFFFFF"/>
        </w:rPr>
        <w:t xml:space="preserve">Производственный фактор, воздействие которого на человека приводит к    </w:t>
      </w:r>
      <w:r>
        <w:rPr>
          <w:b/>
          <w:sz w:val="28"/>
          <w:szCs w:val="28"/>
          <w:shd w:val="clear" w:color="auto" w:fill="FFFFFF"/>
        </w:rPr>
        <w:br/>
        <w:t xml:space="preserve">     ухудшению самочувствия или, при длительном воздействии к заболеваниям –  это …</w:t>
      </w:r>
      <w:r>
        <w:rPr>
          <w:sz w:val="28"/>
          <w:szCs w:val="28"/>
        </w:rPr>
        <w:br/>
      </w:r>
      <w:r>
        <w:rPr>
          <w:sz w:val="28"/>
          <w:szCs w:val="28"/>
          <w:shd w:val="clear" w:color="auto" w:fill="FFFFFF"/>
        </w:rPr>
        <w:t xml:space="preserve">     а) негативный фактор;</w:t>
      </w:r>
    </w:p>
    <w:p w14:paraId="7A6D02C5" w14:textId="77777777" w:rsidR="00BD27AC" w:rsidRDefault="00BD27AC" w:rsidP="001C7673">
      <w:pPr>
        <w:ind w:hanging="284"/>
        <w:rPr>
          <w:sz w:val="28"/>
          <w:szCs w:val="28"/>
        </w:rPr>
      </w:pPr>
      <w:r>
        <w:rPr>
          <w:sz w:val="28"/>
          <w:szCs w:val="28"/>
          <w:shd w:val="clear" w:color="auto" w:fill="FFFFFF"/>
        </w:rPr>
        <w:t xml:space="preserve">         б) опасный производственный фактор;</w:t>
      </w:r>
    </w:p>
    <w:p w14:paraId="43102C70" w14:textId="77777777" w:rsidR="00BD27AC" w:rsidRDefault="00BD27AC" w:rsidP="001C7673">
      <w:pPr>
        <w:ind w:hanging="284"/>
        <w:rPr>
          <w:sz w:val="28"/>
          <w:szCs w:val="28"/>
          <w:shd w:val="clear" w:color="auto" w:fill="FFFFFF"/>
        </w:rPr>
      </w:pPr>
      <w:r>
        <w:rPr>
          <w:sz w:val="28"/>
          <w:szCs w:val="28"/>
          <w:shd w:val="clear" w:color="auto" w:fill="FFFFFF"/>
        </w:rPr>
        <w:t xml:space="preserve">         в) вредный производственный фактор;</w:t>
      </w:r>
      <w:r>
        <w:rPr>
          <w:sz w:val="28"/>
          <w:szCs w:val="28"/>
        </w:rPr>
        <w:br/>
      </w:r>
      <w:r>
        <w:rPr>
          <w:sz w:val="28"/>
          <w:szCs w:val="28"/>
        </w:rPr>
        <w:br/>
      </w:r>
      <w:r>
        <w:rPr>
          <w:sz w:val="28"/>
          <w:szCs w:val="28"/>
          <w:shd w:val="clear" w:color="auto" w:fill="FFFFFF"/>
        </w:rPr>
        <w:t xml:space="preserve">3.  </w:t>
      </w:r>
      <w:r>
        <w:rPr>
          <w:b/>
          <w:sz w:val="28"/>
          <w:szCs w:val="28"/>
          <w:shd w:val="clear" w:color="auto" w:fill="FFFFFF"/>
        </w:rPr>
        <w:t>К какому виду травм относят нарушение целостности тканей и органов?</w:t>
      </w:r>
      <w:r>
        <w:rPr>
          <w:sz w:val="28"/>
          <w:szCs w:val="28"/>
        </w:rPr>
        <w:br/>
      </w:r>
      <w:r>
        <w:rPr>
          <w:sz w:val="28"/>
          <w:szCs w:val="28"/>
          <w:shd w:val="clear" w:color="auto" w:fill="FFFFFF"/>
        </w:rPr>
        <w:t xml:space="preserve">     а) химические;</w:t>
      </w:r>
      <w:r>
        <w:rPr>
          <w:sz w:val="28"/>
          <w:szCs w:val="28"/>
        </w:rPr>
        <w:br/>
      </w:r>
      <w:r>
        <w:rPr>
          <w:sz w:val="28"/>
          <w:szCs w:val="28"/>
          <w:shd w:val="clear" w:color="auto" w:fill="FFFFFF"/>
        </w:rPr>
        <w:t xml:space="preserve">     б) механические;</w:t>
      </w:r>
      <w:r>
        <w:rPr>
          <w:sz w:val="28"/>
          <w:szCs w:val="28"/>
        </w:rPr>
        <w:br/>
      </w:r>
      <w:r>
        <w:rPr>
          <w:sz w:val="28"/>
          <w:szCs w:val="28"/>
          <w:shd w:val="clear" w:color="auto" w:fill="FFFFFF"/>
        </w:rPr>
        <w:t xml:space="preserve">     в) баротравмы.</w:t>
      </w:r>
    </w:p>
    <w:p w14:paraId="5E859BAD" w14:textId="77777777" w:rsidR="00BD27AC" w:rsidRPr="00911565" w:rsidRDefault="00BD27AC" w:rsidP="00911565">
      <w:pPr>
        <w:ind w:hanging="284"/>
        <w:rPr>
          <w:sz w:val="28"/>
          <w:szCs w:val="28"/>
          <w:shd w:val="clear" w:color="auto" w:fill="FFFFFF"/>
        </w:rPr>
      </w:pPr>
      <w:r>
        <w:rPr>
          <w:sz w:val="28"/>
          <w:szCs w:val="28"/>
        </w:rPr>
        <w:br/>
      </w:r>
      <w:r>
        <w:rPr>
          <w:sz w:val="28"/>
          <w:szCs w:val="28"/>
          <w:shd w:val="clear" w:color="auto" w:fill="FFFFFF"/>
        </w:rPr>
        <w:t xml:space="preserve">4.  </w:t>
      </w:r>
      <w:r>
        <w:rPr>
          <w:b/>
          <w:sz w:val="28"/>
          <w:szCs w:val="28"/>
          <w:shd w:val="clear" w:color="auto" w:fill="FFFFFF"/>
        </w:rPr>
        <w:t xml:space="preserve">Как называют травмы, вызванные быстрым изменением атмосферного  </w:t>
      </w:r>
      <w:r>
        <w:rPr>
          <w:b/>
          <w:sz w:val="28"/>
          <w:szCs w:val="28"/>
          <w:shd w:val="clear" w:color="auto" w:fill="FFFFFF"/>
        </w:rPr>
        <w:br/>
        <w:t xml:space="preserve">     воздуха?</w:t>
      </w:r>
      <w:r>
        <w:rPr>
          <w:sz w:val="28"/>
          <w:szCs w:val="28"/>
        </w:rPr>
        <w:br/>
      </w:r>
      <w:r>
        <w:rPr>
          <w:sz w:val="28"/>
          <w:szCs w:val="28"/>
          <w:shd w:val="clear" w:color="auto" w:fill="FFFFFF"/>
        </w:rPr>
        <w:t xml:space="preserve">     а) баротравмы;</w:t>
      </w:r>
      <w:r>
        <w:rPr>
          <w:sz w:val="28"/>
          <w:szCs w:val="28"/>
        </w:rPr>
        <w:br/>
      </w:r>
      <w:r>
        <w:rPr>
          <w:sz w:val="28"/>
          <w:szCs w:val="28"/>
          <w:shd w:val="clear" w:color="auto" w:fill="FFFFFF"/>
        </w:rPr>
        <w:t xml:space="preserve">     б) психические;</w:t>
      </w:r>
      <w:r>
        <w:rPr>
          <w:sz w:val="28"/>
          <w:szCs w:val="28"/>
        </w:rPr>
        <w:br/>
      </w:r>
      <w:r>
        <w:rPr>
          <w:sz w:val="28"/>
          <w:szCs w:val="28"/>
          <w:shd w:val="clear" w:color="auto" w:fill="FFFFFF"/>
        </w:rPr>
        <w:t xml:space="preserve">     в) термические.</w:t>
      </w:r>
    </w:p>
    <w:p w14:paraId="46B237A1" w14:textId="77777777" w:rsidR="00BD27AC" w:rsidRDefault="00BD27AC" w:rsidP="001C7673">
      <w:pPr>
        <w:ind w:left="284" w:hanging="284"/>
        <w:rPr>
          <w:sz w:val="28"/>
          <w:szCs w:val="28"/>
          <w:shd w:val="clear" w:color="auto" w:fill="FFFFFF"/>
        </w:rPr>
      </w:pPr>
      <w:r>
        <w:rPr>
          <w:b/>
          <w:sz w:val="28"/>
          <w:szCs w:val="28"/>
          <w:shd w:val="clear" w:color="auto" w:fill="FFFFFF"/>
        </w:rPr>
        <w:t>5.  Бытовая травма – это …</w:t>
      </w:r>
      <w:r>
        <w:rPr>
          <w:b/>
          <w:sz w:val="28"/>
          <w:szCs w:val="28"/>
        </w:rPr>
        <w:br/>
      </w:r>
      <w:r>
        <w:rPr>
          <w:sz w:val="28"/>
          <w:szCs w:val="28"/>
          <w:shd w:val="clear" w:color="auto" w:fill="FFFFFF"/>
        </w:rPr>
        <w:t xml:space="preserve"> а) травма, сочетающая несколько видов травм;</w:t>
      </w:r>
      <w:r>
        <w:rPr>
          <w:sz w:val="28"/>
          <w:szCs w:val="28"/>
        </w:rPr>
        <w:br/>
      </w:r>
      <w:r>
        <w:rPr>
          <w:sz w:val="28"/>
          <w:szCs w:val="28"/>
          <w:shd w:val="clear" w:color="auto" w:fill="FFFFFF"/>
        </w:rPr>
        <w:t xml:space="preserve"> б) повреждения в организме человека, не связанные с работой;</w:t>
      </w:r>
    </w:p>
    <w:p w14:paraId="3E0CF806" w14:textId="77777777" w:rsidR="00BD27AC" w:rsidRDefault="00BD27AC" w:rsidP="001C7673">
      <w:pPr>
        <w:ind w:left="284" w:hanging="284"/>
        <w:rPr>
          <w:sz w:val="28"/>
          <w:szCs w:val="28"/>
          <w:shd w:val="clear" w:color="auto" w:fill="FFFFFF"/>
        </w:rPr>
      </w:pPr>
      <w:r>
        <w:rPr>
          <w:sz w:val="28"/>
          <w:szCs w:val="28"/>
          <w:shd w:val="clear" w:color="auto" w:fill="FFFFFF"/>
        </w:rPr>
        <w:lastRenderedPageBreak/>
        <w:t xml:space="preserve">     в) травма, полученная в процессе трудовой деятельности на производстве.</w:t>
      </w:r>
      <w:r>
        <w:rPr>
          <w:sz w:val="28"/>
          <w:szCs w:val="28"/>
        </w:rPr>
        <w:br/>
      </w:r>
    </w:p>
    <w:p w14:paraId="1293E489" w14:textId="77777777" w:rsidR="00BD27AC" w:rsidRDefault="00BD27AC" w:rsidP="001C7673">
      <w:pPr>
        <w:ind w:left="284" w:hanging="284"/>
        <w:rPr>
          <w:sz w:val="28"/>
          <w:szCs w:val="28"/>
          <w:shd w:val="clear" w:color="auto" w:fill="FFFFFF"/>
        </w:rPr>
      </w:pPr>
      <w:r>
        <w:rPr>
          <w:b/>
          <w:sz w:val="28"/>
          <w:szCs w:val="28"/>
          <w:shd w:val="clear" w:color="auto" w:fill="FFFFFF"/>
        </w:rPr>
        <w:t>6.  Лечебно – профилактические меры – это …</w:t>
      </w:r>
      <w:r>
        <w:rPr>
          <w:sz w:val="28"/>
          <w:szCs w:val="28"/>
          <w:shd w:val="clear" w:color="auto" w:fill="FFFFFF"/>
        </w:rPr>
        <w:br/>
        <w:t xml:space="preserve">а) применение технических методов и средств, обеспечивающих безопасность   </w:t>
      </w:r>
      <w:r>
        <w:rPr>
          <w:sz w:val="28"/>
          <w:szCs w:val="28"/>
          <w:shd w:val="clear" w:color="auto" w:fill="FFFFFF"/>
        </w:rPr>
        <w:br/>
        <w:t xml:space="preserve">     трудовой деятельности;</w:t>
      </w:r>
      <w:r>
        <w:rPr>
          <w:sz w:val="28"/>
          <w:szCs w:val="28"/>
        </w:rPr>
        <w:br/>
      </w:r>
      <w:r>
        <w:rPr>
          <w:sz w:val="28"/>
          <w:szCs w:val="28"/>
          <w:shd w:val="clear" w:color="auto" w:fill="FFFFFF"/>
        </w:rPr>
        <w:t>б) меры направленные на обеспечение санитарии и гигиены;</w:t>
      </w:r>
      <w:r>
        <w:rPr>
          <w:sz w:val="28"/>
          <w:szCs w:val="28"/>
        </w:rPr>
        <w:br/>
      </w:r>
      <w:r>
        <w:rPr>
          <w:sz w:val="28"/>
          <w:szCs w:val="28"/>
          <w:shd w:val="clear" w:color="auto" w:fill="FFFFFF"/>
        </w:rPr>
        <w:t xml:space="preserve">в) профилактические медицинские осмотры, лечебное и профилактическое питание, </w:t>
      </w:r>
      <w:r>
        <w:rPr>
          <w:sz w:val="28"/>
          <w:szCs w:val="28"/>
          <w:shd w:val="clear" w:color="auto" w:fill="FFFFFF"/>
        </w:rPr>
        <w:br/>
        <w:t xml:space="preserve">     витаминизация.</w:t>
      </w:r>
      <w:r>
        <w:rPr>
          <w:sz w:val="28"/>
          <w:szCs w:val="28"/>
        </w:rPr>
        <w:br/>
      </w:r>
    </w:p>
    <w:p w14:paraId="4EB313E4" w14:textId="77777777" w:rsidR="00BD27AC" w:rsidRDefault="00BD27AC" w:rsidP="001C7673">
      <w:pPr>
        <w:ind w:left="708" w:hanging="284"/>
        <w:rPr>
          <w:sz w:val="28"/>
          <w:szCs w:val="28"/>
        </w:rPr>
      </w:pPr>
      <w:r>
        <w:rPr>
          <w:b/>
          <w:sz w:val="28"/>
          <w:szCs w:val="28"/>
          <w:shd w:val="clear" w:color="auto" w:fill="FFFFFF"/>
        </w:rPr>
        <w:t>7.СИЗ И СКЗ – это …</w:t>
      </w:r>
    </w:p>
    <w:p w14:paraId="470EED8A" w14:textId="77777777" w:rsidR="00BD27AC" w:rsidRDefault="00BD27AC" w:rsidP="001C7673">
      <w:pPr>
        <w:ind w:left="708" w:hanging="284"/>
        <w:rPr>
          <w:sz w:val="28"/>
          <w:szCs w:val="28"/>
        </w:rPr>
      </w:pPr>
      <w:r>
        <w:rPr>
          <w:sz w:val="28"/>
          <w:szCs w:val="28"/>
          <w:shd w:val="clear" w:color="auto" w:fill="FFFFFF"/>
        </w:rPr>
        <w:t>а) защита работников от производственных факторов на производстве;</w:t>
      </w:r>
    </w:p>
    <w:p w14:paraId="22BBAD90" w14:textId="77777777" w:rsidR="00BD27AC" w:rsidRDefault="00BD27AC" w:rsidP="001C7673">
      <w:pPr>
        <w:ind w:left="708" w:hanging="284"/>
        <w:rPr>
          <w:sz w:val="28"/>
          <w:szCs w:val="28"/>
        </w:rPr>
      </w:pPr>
      <w:r>
        <w:rPr>
          <w:sz w:val="28"/>
          <w:szCs w:val="28"/>
          <w:shd w:val="clear" w:color="auto" w:fill="FFFFFF"/>
        </w:rPr>
        <w:t>б) система организационных мероприятий и технических средств, предотвращающих   или уменьшающих вероятность воздействия на работников опасных  производственных факторов, в процессе трудовой деятельности;</w:t>
      </w:r>
    </w:p>
    <w:p w14:paraId="14FE2C68" w14:textId="77777777" w:rsidR="00BD27AC" w:rsidRDefault="00BD27AC" w:rsidP="001C7673">
      <w:pPr>
        <w:ind w:left="708" w:hanging="284"/>
        <w:rPr>
          <w:rFonts w:ascii="Tahoma" w:hAnsi="Tahoma" w:cs="Tahoma"/>
          <w:sz w:val="17"/>
          <w:szCs w:val="17"/>
          <w:shd w:val="clear" w:color="auto" w:fill="FFFFFF"/>
        </w:rPr>
      </w:pPr>
      <w:r>
        <w:rPr>
          <w:sz w:val="28"/>
          <w:szCs w:val="28"/>
          <w:shd w:val="clear" w:color="auto" w:fill="FFFFFF"/>
        </w:rPr>
        <w:t>в) технические средства, используемые для предотвращения или уменьшения воздействия на работников вредных и опасных производственных факторов, а также для защиты от загрязнений.</w:t>
      </w:r>
      <w:r>
        <w:rPr>
          <w:rFonts w:ascii="Tahoma" w:hAnsi="Tahoma" w:cs="Tahoma"/>
          <w:sz w:val="17"/>
          <w:szCs w:val="17"/>
        </w:rPr>
        <w:br/>
      </w:r>
    </w:p>
    <w:p w14:paraId="75FA4302" w14:textId="77777777" w:rsidR="00BD27AC" w:rsidRDefault="00BD27AC" w:rsidP="00C435EE">
      <w:pPr>
        <w:numPr>
          <w:ilvl w:val="0"/>
          <w:numId w:val="5"/>
        </w:numPr>
        <w:ind w:left="284" w:hanging="284"/>
        <w:rPr>
          <w:sz w:val="28"/>
          <w:szCs w:val="28"/>
          <w:shd w:val="clear" w:color="auto" w:fill="FFFFFF"/>
        </w:rPr>
      </w:pPr>
      <w:r>
        <w:rPr>
          <w:b/>
          <w:sz w:val="28"/>
          <w:szCs w:val="28"/>
          <w:shd w:val="clear" w:color="auto" w:fill="FFFFFF"/>
        </w:rPr>
        <w:t>Какого типа инструктажей не существует?</w:t>
      </w:r>
      <w:r>
        <w:rPr>
          <w:sz w:val="28"/>
          <w:szCs w:val="28"/>
          <w:shd w:val="clear" w:color="auto" w:fill="FFFFFF"/>
        </w:rPr>
        <w:t> </w:t>
      </w:r>
      <w:r>
        <w:rPr>
          <w:sz w:val="28"/>
          <w:szCs w:val="28"/>
        </w:rPr>
        <w:br/>
      </w:r>
      <w:r>
        <w:rPr>
          <w:sz w:val="28"/>
          <w:szCs w:val="28"/>
          <w:shd w:val="clear" w:color="auto" w:fill="FFFFFF"/>
        </w:rPr>
        <w:t>а) внепланового;</w:t>
      </w:r>
      <w:r>
        <w:rPr>
          <w:sz w:val="28"/>
          <w:szCs w:val="28"/>
        </w:rPr>
        <w:br/>
      </w:r>
      <w:r>
        <w:rPr>
          <w:sz w:val="28"/>
          <w:szCs w:val="28"/>
          <w:shd w:val="clear" w:color="auto" w:fill="FFFFFF"/>
        </w:rPr>
        <w:t>б) повторного;</w:t>
      </w:r>
      <w:r>
        <w:rPr>
          <w:sz w:val="28"/>
          <w:szCs w:val="28"/>
        </w:rPr>
        <w:br/>
      </w:r>
      <w:r>
        <w:rPr>
          <w:sz w:val="28"/>
          <w:szCs w:val="28"/>
          <w:shd w:val="clear" w:color="auto" w:fill="FFFFFF"/>
        </w:rPr>
        <w:t>в) вторичного.</w:t>
      </w:r>
    </w:p>
    <w:p w14:paraId="1CE98A88" w14:textId="77777777" w:rsidR="00BD27AC" w:rsidRDefault="00BD27AC" w:rsidP="001C7673">
      <w:pPr>
        <w:ind w:left="284"/>
        <w:rPr>
          <w:sz w:val="28"/>
          <w:szCs w:val="28"/>
          <w:shd w:val="clear" w:color="auto" w:fill="FFFFFF"/>
        </w:rPr>
      </w:pPr>
    </w:p>
    <w:p w14:paraId="46743EF9" w14:textId="77777777" w:rsidR="00BD27AC" w:rsidRDefault="00BD27AC" w:rsidP="00C435EE">
      <w:pPr>
        <w:numPr>
          <w:ilvl w:val="0"/>
          <w:numId w:val="5"/>
        </w:numPr>
        <w:ind w:left="284" w:hanging="284"/>
        <w:rPr>
          <w:sz w:val="28"/>
          <w:szCs w:val="28"/>
          <w:shd w:val="clear" w:color="auto" w:fill="FFFFFF"/>
        </w:rPr>
      </w:pPr>
      <w:r>
        <w:rPr>
          <w:b/>
          <w:sz w:val="28"/>
          <w:szCs w:val="28"/>
          <w:shd w:val="clear" w:color="auto" w:fill="FFFFFF"/>
        </w:rPr>
        <w:t>Какой инструктаж проводят со вновь принятыми на предприятие, направленными из одного подразделения в другое, командированными?</w:t>
      </w:r>
      <w:r>
        <w:rPr>
          <w:b/>
          <w:sz w:val="28"/>
          <w:szCs w:val="28"/>
        </w:rPr>
        <w:br/>
      </w:r>
      <w:r>
        <w:rPr>
          <w:sz w:val="28"/>
          <w:szCs w:val="28"/>
          <w:shd w:val="clear" w:color="auto" w:fill="FFFFFF"/>
        </w:rPr>
        <w:t>а) первичный;</w:t>
      </w:r>
      <w:r>
        <w:rPr>
          <w:sz w:val="28"/>
          <w:szCs w:val="28"/>
        </w:rPr>
        <w:br/>
      </w:r>
      <w:r>
        <w:rPr>
          <w:sz w:val="28"/>
          <w:szCs w:val="28"/>
          <w:shd w:val="clear" w:color="auto" w:fill="FFFFFF"/>
        </w:rPr>
        <w:t>б) повторный;</w:t>
      </w:r>
      <w:r>
        <w:rPr>
          <w:sz w:val="28"/>
          <w:szCs w:val="28"/>
        </w:rPr>
        <w:br/>
      </w:r>
      <w:r>
        <w:rPr>
          <w:sz w:val="28"/>
          <w:szCs w:val="28"/>
          <w:shd w:val="clear" w:color="auto" w:fill="FFFFFF"/>
        </w:rPr>
        <w:t>в) внеплановый.</w:t>
      </w:r>
    </w:p>
    <w:p w14:paraId="74A0BFCE" w14:textId="77777777" w:rsidR="00BD27AC" w:rsidRDefault="00BD27AC" w:rsidP="001C7673">
      <w:pPr>
        <w:rPr>
          <w:sz w:val="28"/>
          <w:szCs w:val="28"/>
          <w:shd w:val="clear" w:color="auto" w:fill="FFFFFF"/>
        </w:rPr>
      </w:pPr>
    </w:p>
    <w:p w14:paraId="55EB2A82" w14:textId="77777777"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Какой инструктаж проводят при выполнении опасных работ с оформлением наряда-допуска?</w:t>
      </w:r>
      <w:r>
        <w:rPr>
          <w:b/>
          <w:sz w:val="28"/>
          <w:szCs w:val="28"/>
        </w:rPr>
        <w:br/>
      </w:r>
      <w:r>
        <w:rPr>
          <w:sz w:val="28"/>
          <w:szCs w:val="28"/>
          <w:shd w:val="clear" w:color="auto" w:fill="FFFFFF"/>
        </w:rPr>
        <w:t>а) плановый;</w:t>
      </w:r>
      <w:r>
        <w:rPr>
          <w:sz w:val="28"/>
          <w:szCs w:val="28"/>
        </w:rPr>
        <w:br/>
      </w:r>
      <w:r>
        <w:rPr>
          <w:sz w:val="28"/>
          <w:szCs w:val="28"/>
          <w:shd w:val="clear" w:color="auto" w:fill="FFFFFF"/>
        </w:rPr>
        <w:t>б) внеплановый;</w:t>
      </w:r>
      <w:r>
        <w:rPr>
          <w:sz w:val="28"/>
          <w:szCs w:val="28"/>
        </w:rPr>
        <w:br/>
      </w:r>
      <w:r>
        <w:rPr>
          <w:sz w:val="28"/>
          <w:szCs w:val="28"/>
          <w:shd w:val="clear" w:color="auto" w:fill="FFFFFF"/>
        </w:rPr>
        <w:t>в) целевой.</w:t>
      </w:r>
    </w:p>
    <w:p w14:paraId="39CAB3FD" w14:textId="77777777" w:rsidR="00BD27AC" w:rsidRDefault="00BD27AC" w:rsidP="001C7673">
      <w:pPr>
        <w:tabs>
          <w:tab w:val="left" w:pos="284"/>
          <w:tab w:val="left" w:pos="426"/>
        </w:tabs>
        <w:rPr>
          <w:sz w:val="28"/>
          <w:szCs w:val="28"/>
          <w:shd w:val="clear" w:color="auto" w:fill="FFFFFF"/>
        </w:rPr>
      </w:pPr>
    </w:p>
    <w:p w14:paraId="3067C6EE" w14:textId="77777777"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Какой вид ответственности предусматривается за несоблюдение законодательных актов, правил, норм, инструктажей? </w:t>
      </w:r>
      <w:r>
        <w:rPr>
          <w:b/>
          <w:sz w:val="28"/>
          <w:szCs w:val="28"/>
        </w:rPr>
        <w:br/>
      </w:r>
      <w:r>
        <w:rPr>
          <w:sz w:val="28"/>
          <w:szCs w:val="28"/>
          <w:shd w:val="clear" w:color="auto" w:fill="FFFFFF"/>
        </w:rPr>
        <w:t>а) дисциплинарная;</w:t>
      </w:r>
      <w:r>
        <w:rPr>
          <w:sz w:val="28"/>
          <w:szCs w:val="28"/>
        </w:rPr>
        <w:br/>
      </w:r>
      <w:r>
        <w:rPr>
          <w:sz w:val="28"/>
          <w:szCs w:val="28"/>
          <w:shd w:val="clear" w:color="auto" w:fill="FFFFFF"/>
        </w:rPr>
        <w:t>б) административная;</w:t>
      </w:r>
      <w:r>
        <w:rPr>
          <w:sz w:val="28"/>
          <w:szCs w:val="28"/>
        </w:rPr>
        <w:br/>
      </w:r>
      <w:r>
        <w:rPr>
          <w:sz w:val="28"/>
          <w:szCs w:val="28"/>
          <w:shd w:val="clear" w:color="auto" w:fill="FFFFFF"/>
        </w:rPr>
        <w:t>в) материальная.</w:t>
      </w:r>
    </w:p>
    <w:p w14:paraId="18476005" w14:textId="77777777" w:rsidR="00BD27AC" w:rsidRDefault="00BD27AC" w:rsidP="001C7673">
      <w:pPr>
        <w:tabs>
          <w:tab w:val="left" w:pos="284"/>
          <w:tab w:val="left" w:pos="426"/>
        </w:tabs>
        <w:rPr>
          <w:sz w:val="28"/>
          <w:szCs w:val="28"/>
          <w:shd w:val="clear" w:color="auto" w:fill="FFFFFF"/>
        </w:rPr>
      </w:pPr>
    </w:p>
    <w:p w14:paraId="053B6534" w14:textId="77777777"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Какой орган контролирует соблюдение предприятиями мероприятий по безопасному обслуживанию электрических установок?</w:t>
      </w:r>
      <w:r>
        <w:rPr>
          <w:b/>
          <w:sz w:val="28"/>
          <w:szCs w:val="28"/>
        </w:rPr>
        <w:br/>
      </w:r>
      <w:r>
        <w:rPr>
          <w:sz w:val="28"/>
          <w:szCs w:val="28"/>
          <w:shd w:val="clear" w:color="auto" w:fill="FFFFFF"/>
        </w:rPr>
        <w:lastRenderedPageBreak/>
        <w:t>а) технический надзор профсоюза;</w:t>
      </w:r>
      <w:r>
        <w:rPr>
          <w:sz w:val="28"/>
          <w:szCs w:val="28"/>
        </w:rPr>
        <w:br/>
      </w:r>
      <w:r>
        <w:rPr>
          <w:sz w:val="28"/>
          <w:szCs w:val="28"/>
          <w:shd w:val="clear" w:color="auto" w:fill="FFFFFF"/>
        </w:rPr>
        <w:t>б) Гос</w:t>
      </w:r>
      <w:r w:rsidR="00332B80">
        <w:rPr>
          <w:sz w:val="28"/>
          <w:szCs w:val="28"/>
          <w:shd w:val="clear" w:color="auto" w:fill="FFFFFF"/>
        </w:rPr>
        <w:t>э</w:t>
      </w:r>
      <w:r>
        <w:rPr>
          <w:sz w:val="28"/>
          <w:szCs w:val="28"/>
          <w:shd w:val="clear" w:color="auto" w:fill="FFFFFF"/>
        </w:rPr>
        <w:t>нергонадзор;</w:t>
      </w:r>
      <w:r>
        <w:rPr>
          <w:sz w:val="28"/>
          <w:szCs w:val="28"/>
        </w:rPr>
        <w:br/>
      </w:r>
      <w:r>
        <w:rPr>
          <w:sz w:val="28"/>
          <w:szCs w:val="28"/>
          <w:shd w:val="clear" w:color="auto" w:fill="FFFFFF"/>
        </w:rPr>
        <w:t>в) экологический надзор.</w:t>
      </w:r>
    </w:p>
    <w:p w14:paraId="52A63702" w14:textId="77777777" w:rsidR="00BD27AC" w:rsidRDefault="00BD27AC" w:rsidP="001C7673">
      <w:pPr>
        <w:tabs>
          <w:tab w:val="left" w:pos="284"/>
          <w:tab w:val="left" w:pos="426"/>
        </w:tabs>
        <w:rPr>
          <w:sz w:val="28"/>
          <w:szCs w:val="28"/>
          <w:shd w:val="clear" w:color="auto" w:fill="FFFFFF"/>
        </w:rPr>
      </w:pPr>
    </w:p>
    <w:p w14:paraId="4D992DA1" w14:textId="77777777"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Какой инструктаж знакомит работника с правилами внутреннего распорядка, правилами поведения на предприятии, с опасными и вредными производственными факторами?</w:t>
      </w:r>
      <w:r>
        <w:rPr>
          <w:b/>
          <w:sz w:val="28"/>
          <w:szCs w:val="28"/>
        </w:rPr>
        <w:br/>
      </w:r>
      <w:r>
        <w:rPr>
          <w:sz w:val="28"/>
          <w:szCs w:val="28"/>
          <w:shd w:val="clear" w:color="auto" w:fill="FFFFFF"/>
        </w:rPr>
        <w:t>а) вводный;</w:t>
      </w:r>
      <w:r>
        <w:rPr>
          <w:sz w:val="28"/>
          <w:szCs w:val="28"/>
        </w:rPr>
        <w:br/>
      </w:r>
      <w:r>
        <w:rPr>
          <w:sz w:val="28"/>
          <w:szCs w:val="28"/>
          <w:shd w:val="clear" w:color="auto" w:fill="FFFFFF"/>
        </w:rPr>
        <w:t>б) первичный;</w:t>
      </w:r>
      <w:r>
        <w:rPr>
          <w:sz w:val="28"/>
          <w:szCs w:val="28"/>
        </w:rPr>
        <w:br/>
      </w:r>
      <w:r>
        <w:rPr>
          <w:sz w:val="28"/>
          <w:szCs w:val="28"/>
          <w:shd w:val="clear" w:color="auto" w:fill="FFFFFF"/>
        </w:rPr>
        <w:t>в) внеплановый.</w:t>
      </w:r>
    </w:p>
    <w:p w14:paraId="08785488" w14:textId="77777777" w:rsidR="00BD27AC" w:rsidRDefault="00BD27AC" w:rsidP="001C7673">
      <w:pPr>
        <w:tabs>
          <w:tab w:val="left" w:pos="284"/>
          <w:tab w:val="left" w:pos="426"/>
        </w:tabs>
        <w:rPr>
          <w:sz w:val="28"/>
          <w:szCs w:val="28"/>
          <w:shd w:val="clear" w:color="auto" w:fill="FFFFFF"/>
        </w:rPr>
      </w:pPr>
    </w:p>
    <w:p w14:paraId="0B4F8D1F" w14:textId="77777777"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Какой вид инструктажа проводится с целью напоминания работникам о требованиях безопасности, проверки знаний рабочих?</w:t>
      </w:r>
      <w:r>
        <w:rPr>
          <w:b/>
          <w:sz w:val="28"/>
          <w:szCs w:val="28"/>
        </w:rPr>
        <w:br/>
      </w:r>
      <w:r>
        <w:rPr>
          <w:sz w:val="28"/>
          <w:szCs w:val="28"/>
          <w:shd w:val="clear" w:color="auto" w:fill="FFFFFF"/>
        </w:rPr>
        <w:t>а) первичный;</w:t>
      </w:r>
      <w:r>
        <w:rPr>
          <w:sz w:val="28"/>
          <w:szCs w:val="28"/>
        </w:rPr>
        <w:br/>
      </w:r>
      <w:r>
        <w:rPr>
          <w:sz w:val="28"/>
          <w:szCs w:val="28"/>
          <w:shd w:val="clear" w:color="auto" w:fill="FFFFFF"/>
        </w:rPr>
        <w:t>б) повторный;</w:t>
      </w:r>
      <w:r>
        <w:rPr>
          <w:sz w:val="28"/>
          <w:szCs w:val="28"/>
        </w:rPr>
        <w:br/>
      </w:r>
      <w:r>
        <w:rPr>
          <w:sz w:val="28"/>
          <w:szCs w:val="28"/>
          <w:shd w:val="clear" w:color="auto" w:fill="FFFFFF"/>
        </w:rPr>
        <w:t>в) внеплановый.</w:t>
      </w:r>
    </w:p>
    <w:p w14:paraId="05E59C15" w14:textId="77777777" w:rsidR="00BD27AC" w:rsidRDefault="00BD27AC" w:rsidP="001C7673">
      <w:pPr>
        <w:tabs>
          <w:tab w:val="left" w:pos="284"/>
          <w:tab w:val="left" w:pos="426"/>
        </w:tabs>
        <w:rPr>
          <w:sz w:val="28"/>
          <w:szCs w:val="28"/>
          <w:shd w:val="clear" w:color="auto" w:fill="FFFFFF"/>
        </w:rPr>
      </w:pPr>
    </w:p>
    <w:p w14:paraId="54A17F7C" w14:textId="77777777"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Какой вид ответственности предусматривает объявление виновнику выговора, строгого выговора, вплоть до увольнения?</w:t>
      </w:r>
      <w:r>
        <w:rPr>
          <w:sz w:val="28"/>
          <w:szCs w:val="28"/>
          <w:shd w:val="clear" w:color="auto" w:fill="FFFFFF"/>
        </w:rPr>
        <w:br/>
        <w:t>а) административная;</w:t>
      </w:r>
      <w:r>
        <w:rPr>
          <w:sz w:val="28"/>
          <w:szCs w:val="28"/>
        </w:rPr>
        <w:br/>
      </w:r>
      <w:r>
        <w:rPr>
          <w:sz w:val="28"/>
          <w:szCs w:val="28"/>
          <w:shd w:val="clear" w:color="auto" w:fill="FFFFFF"/>
        </w:rPr>
        <w:t>б) экономическая;</w:t>
      </w:r>
      <w:r>
        <w:rPr>
          <w:sz w:val="28"/>
          <w:szCs w:val="28"/>
        </w:rPr>
        <w:br/>
      </w:r>
      <w:r>
        <w:rPr>
          <w:sz w:val="28"/>
          <w:szCs w:val="28"/>
          <w:shd w:val="clear" w:color="auto" w:fill="FFFFFF"/>
        </w:rPr>
        <w:t>в) дисциплинарная.</w:t>
      </w:r>
    </w:p>
    <w:p w14:paraId="52A4982E" w14:textId="77777777" w:rsidR="00BD27AC" w:rsidRDefault="00BD27AC" w:rsidP="001C7673">
      <w:pPr>
        <w:tabs>
          <w:tab w:val="left" w:pos="284"/>
          <w:tab w:val="left" w:pos="426"/>
        </w:tabs>
        <w:rPr>
          <w:sz w:val="28"/>
          <w:szCs w:val="28"/>
          <w:shd w:val="clear" w:color="auto" w:fill="FFFFFF"/>
        </w:rPr>
      </w:pPr>
    </w:p>
    <w:p w14:paraId="0F6EF847" w14:textId="77777777"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В чьи обязанности входит осмотр перед началом работы оборудования, механизмов, инвентаря и устранение выявленных неисправностей? </w:t>
      </w:r>
      <w:r>
        <w:rPr>
          <w:b/>
          <w:sz w:val="28"/>
          <w:szCs w:val="28"/>
        </w:rPr>
        <w:br/>
      </w:r>
      <w:r>
        <w:rPr>
          <w:sz w:val="28"/>
          <w:szCs w:val="28"/>
          <w:shd w:val="clear" w:color="auto" w:fill="FFFFFF"/>
        </w:rPr>
        <w:t>а) начальника цеха;</w:t>
      </w:r>
      <w:r>
        <w:rPr>
          <w:sz w:val="28"/>
          <w:szCs w:val="28"/>
        </w:rPr>
        <w:br/>
      </w:r>
      <w:r>
        <w:rPr>
          <w:sz w:val="28"/>
          <w:szCs w:val="28"/>
          <w:shd w:val="clear" w:color="auto" w:fill="FFFFFF"/>
        </w:rPr>
        <w:t>б) главного инженера;</w:t>
      </w:r>
      <w:r>
        <w:rPr>
          <w:sz w:val="28"/>
          <w:szCs w:val="28"/>
        </w:rPr>
        <w:br/>
      </w:r>
      <w:r>
        <w:rPr>
          <w:sz w:val="28"/>
          <w:szCs w:val="28"/>
          <w:shd w:val="clear" w:color="auto" w:fill="FFFFFF"/>
        </w:rPr>
        <w:t>в) бригадира.</w:t>
      </w:r>
    </w:p>
    <w:p w14:paraId="2F376DEC" w14:textId="77777777" w:rsidR="00BD27AC" w:rsidRDefault="00BD27AC" w:rsidP="001C7673">
      <w:pPr>
        <w:tabs>
          <w:tab w:val="left" w:pos="284"/>
          <w:tab w:val="left" w:pos="426"/>
        </w:tabs>
        <w:rPr>
          <w:sz w:val="28"/>
          <w:szCs w:val="28"/>
          <w:shd w:val="clear" w:color="auto" w:fill="FFFFFF"/>
        </w:rPr>
      </w:pPr>
    </w:p>
    <w:p w14:paraId="7C80BE10" w14:textId="77777777" w:rsidR="00BD27AC" w:rsidRDefault="0070091E"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 xml:space="preserve">В какой области проводит надзор и </w:t>
      </w:r>
      <w:r w:rsidR="00BD27AC">
        <w:rPr>
          <w:b/>
          <w:sz w:val="28"/>
          <w:szCs w:val="28"/>
          <w:shd w:val="clear" w:color="auto" w:fill="FFFFFF"/>
        </w:rPr>
        <w:t>контрол</w:t>
      </w:r>
      <w:r>
        <w:rPr>
          <w:b/>
          <w:sz w:val="28"/>
          <w:szCs w:val="28"/>
          <w:shd w:val="clear" w:color="auto" w:fill="FFFFFF"/>
        </w:rPr>
        <w:t>ь</w:t>
      </w:r>
      <w:r w:rsidR="00332B80">
        <w:rPr>
          <w:b/>
          <w:sz w:val="28"/>
          <w:szCs w:val="28"/>
          <w:shd w:val="clear" w:color="auto" w:fill="FFFFFF"/>
        </w:rPr>
        <w:t xml:space="preserve"> </w:t>
      </w:r>
      <w:r w:rsidR="00BD27AC">
        <w:rPr>
          <w:b/>
          <w:sz w:val="28"/>
          <w:szCs w:val="28"/>
          <w:shd w:val="clear" w:color="auto" w:fill="FFFFFF"/>
        </w:rPr>
        <w:t>Роспотребнадзор? </w:t>
      </w:r>
      <w:r w:rsidR="00BD27AC">
        <w:rPr>
          <w:b/>
          <w:sz w:val="28"/>
          <w:szCs w:val="28"/>
        </w:rPr>
        <w:br/>
      </w:r>
      <w:r w:rsidR="00BD27AC">
        <w:rPr>
          <w:sz w:val="28"/>
          <w:szCs w:val="28"/>
          <w:shd w:val="clear" w:color="auto" w:fill="FFFFFF"/>
        </w:rPr>
        <w:t>а) соблюдение предприятиями санитарно-гигиенических и санитарно-</w:t>
      </w:r>
      <w:r w:rsidR="00BD27AC">
        <w:rPr>
          <w:sz w:val="28"/>
          <w:szCs w:val="28"/>
          <w:shd w:val="clear" w:color="auto" w:fill="FFFFFF"/>
        </w:rPr>
        <w:br/>
        <w:t xml:space="preserve">     противоэпидемиологических правил. </w:t>
      </w:r>
    </w:p>
    <w:p w14:paraId="72086904" w14:textId="77777777" w:rsidR="00BD27AC" w:rsidRDefault="00BD27AC" w:rsidP="001C7673">
      <w:pPr>
        <w:tabs>
          <w:tab w:val="left" w:pos="284"/>
          <w:tab w:val="left" w:pos="426"/>
        </w:tabs>
        <w:ind w:left="284"/>
        <w:rPr>
          <w:sz w:val="28"/>
          <w:szCs w:val="28"/>
          <w:shd w:val="clear" w:color="auto" w:fill="FFFFFF"/>
        </w:rPr>
      </w:pPr>
      <w:r>
        <w:rPr>
          <w:sz w:val="28"/>
          <w:szCs w:val="28"/>
          <w:shd w:val="clear" w:color="auto" w:fill="FFFFFF"/>
        </w:rPr>
        <w:t>б) устройство и эксплуатацию грузоподъемных механизмов;</w:t>
      </w:r>
      <w:r>
        <w:rPr>
          <w:sz w:val="28"/>
          <w:szCs w:val="28"/>
        </w:rPr>
        <w:br/>
      </w:r>
      <w:r>
        <w:rPr>
          <w:sz w:val="28"/>
          <w:szCs w:val="28"/>
          <w:shd w:val="clear" w:color="auto" w:fill="FFFFFF"/>
        </w:rPr>
        <w:t>в) мероприятия по безопасному обслуживанию электрических и теплоиспользующих  установок;</w:t>
      </w:r>
      <w:r>
        <w:rPr>
          <w:sz w:val="28"/>
          <w:szCs w:val="28"/>
        </w:rPr>
        <w:br/>
      </w:r>
    </w:p>
    <w:p w14:paraId="47B1AC5F" w14:textId="77777777"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Какой срок наказания предусматривается при уголовной ответственности?</w:t>
      </w:r>
      <w:r>
        <w:rPr>
          <w:sz w:val="28"/>
          <w:szCs w:val="28"/>
          <w:shd w:val="clear" w:color="auto" w:fill="FFFFFF"/>
        </w:rPr>
        <w:t> </w:t>
      </w:r>
      <w:r>
        <w:rPr>
          <w:sz w:val="28"/>
          <w:szCs w:val="28"/>
        </w:rPr>
        <w:br/>
      </w:r>
      <w:r>
        <w:rPr>
          <w:sz w:val="28"/>
          <w:szCs w:val="28"/>
          <w:shd w:val="clear" w:color="auto" w:fill="FFFFFF"/>
        </w:rPr>
        <w:t>а) до двух лет;</w:t>
      </w:r>
      <w:r>
        <w:rPr>
          <w:sz w:val="28"/>
          <w:szCs w:val="28"/>
        </w:rPr>
        <w:br/>
      </w:r>
      <w:r>
        <w:rPr>
          <w:sz w:val="28"/>
          <w:szCs w:val="28"/>
          <w:shd w:val="clear" w:color="auto" w:fill="FFFFFF"/>
        </w:rPr>
        <w:t>б) до трех лет;</w:t>
      </w:r>
      <w:r>
        <w:rPr>
          <w:sz w:val="28"/>
          <w:szCs w:val="28"/>
        </w:rPr>
        <w:br/>
      </w:r>
      <w:r>
        <w:rPr>
          <w:sz w:val="28"/>
          <w:szCs w:val="28"/>
          <w:shd w:val="clear" w:color="auto" w:fill="FFFFFF"/>
        </w:rPr>
        <w:t>в) до пяти лет.</w:t>
      </w:r>
    </w:p>
    <w:p w14:paraId="062EA456" w14:textId="77777777" w:rsidR="00BD27AC" w:rsidRDefault="00BD27AC" w:rsidP="001C7673">
      <w:pPr>
        <w:tabs>
          <w:tab w:val="left" w:pos="284"/>
          <w:tab w:val="left" w:pos="426"/>
        </w:tabs>
        <w:rPr>
          <w:sz w:val="28"/>
          <w:szCs w:val="28"/>
          <w:shd w:val="clear" w:color="auto" w:fill="FFFFFF"/>
        </w:rPr>
      </w:pPr>
    </w:p>
    <w:p w14:paraId="46633954" w14:textId="77777777"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Какой вид инструктажа проводят при изменении технологического процесса, замене или модернизации оборудования? </w:t>
      </w:r>
      <w:r>
        <w:rPr>
          <w:b/>
          <w:sz w:val="28"/>
          <w:szCs w:val="28"/>
        </w:rPr>
        <w:br/>
      </w:r>
      <w:r>
        <w:rPr>
          <w:sz w:val="28"/>
          <w:szCs w:val="28"/>
          <w:shd w:val="clear" w:color="auto" w:fill="FFFFFF"/>
        </w:rPr>
        <w:t>а) плановый;</w:t>
      </w:r>
      <w:r>
        <w:rPr>
          <w:sz w:val="28"/>
          <w:szCs w:val="28"/>
        </w:rPr>
        <w:br/>
      </w:r>
      <w:r>
        <w:rPr>
          <w:sz w:val="28"/>
          <w:szCs w:val="28"/>
          <w:shd w:val="clear" w:color="auto" w:fill="FFFFFF"/>
        </w:rPr>
        <w:lastRenderedPageBreak/>
        <w:t>б) внеплановый;</w:t>
      </w:r>
      <w:r>
        <w:rPr>
          <w:sz w:val="28"/>
          <w:szCs w:val="28"/>
        </w:rPr>
        <w:br/>
      </w:r>
      <w:r>
        <w:rPr>
          <w:sz w:val="28"/>
          <w:szCs w:val="28"/>
          <w:shd w:val="clear" w:color="auto" w:fill="FFFFFF"/>
        </w:rPr>
        <w:t>в) целевой.</w:t>
      </w:r>
    </w:p>
    <w:p w14:paraId="679B2D4C" w14:textId="77777777" w:rsidR="00BD27AC" w:rsidRDefault="00BD27AC" w:rsidP="001C7673">
      <w:pPr>
        <w:tabs>
          <w:tab w:val="left" w:pos="284"/>
          <w:tab w:val="left" w:pos="426"/>
        </w:tabs>
        <w:rPr>
          <w:sz w:val="28"/>
          <w:szCs w:val="28"/>
          <w:shd w:val="clear" w:color="auto" w:fill="FFFFFF"/>
        </w:rPr>
      </w:pPr>
    </w:p>
    <w:p w14:paraId="47259806" w14:textId="77777777"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Производственный травматизм и профессиональные заболевания являются показателями …</w:t>
      </w:r>
      <w:r>
        <w:rPr>
          <w:b/>
          <w:sz w:val="28"/>
          <w:szCs w:val="28"/>
        </w:rPr>
        <w:br/>
      </w:r>
      <w:r>
        <w:rPr>
          <w:sz w:val="28"/>
          <w:szCs w:val="28"/>
          <w:shd w:val="clear" w:color="auto" w:fill="FFFFFF"/>
        </w:rPr>
        <w:t>а) уровня состояния охраны труда на предприятии;</w:t>
      </w:r>
      <w:r>
        <w:rPr>
          <w:sz w:val="28"/>
          <w:szCs w:val="28"/>
        </w:rPr>
        <w:br/>
      </w:r>
      <w:r>
        <w:rPr>
          <w:sz w:val="28"/>
          <w:szCs w:val="28"/>
          <w:shd w:val="clear" w:color="auto" w:fill="FFFFFF"/>
        </w:rPr>
        <w:t>б) уровня техники безопасности на предприятии;</w:t>
      </w:r>
      <w:r>
        <w:rPr>
          <w:sz w:val="28"/>
          <w:szCs w:val="28"/>
        </w:rPr>
        <w:br/>
      </w:r>
      <w:r>
        <w:rPr>
          <w:sz w:val="28"/>
          <w:szCs w:val="28"/>
          <w:shd w:val="clear" w:color="auto" w:fill="FFFFFF"/>
        </w:rPr>
        <w:t>в) уровня производственной санитарии.</w:t>
      </w:r>
    </w:p>
    <w:p w14:paraId="0845E8BD" w14:textId="77777777" w:rsidR="00BD27AC" w:rsidRDefault="00BD27AC" w:rsidP="001C7673">
      <w:pPr>
        <w:tabs>
          <w:tab w:val="left" w:pos="284"/>
          <w:tab w:val="left" w:pos="426"/>
        </w:tabs>
        <w:rPr>
          <w:sz w:val="28"/>
          <w:szCs w:val="28"/>
          <w:shd w:val="clear" w:color="auto" w:fill="FFFFFF"/>
        </w:rPr>
      </w:pPr>
    </w:p>
    <w:p w14:paraId="7CFE43DE" w14:textId="77777777"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Совокупность производственных травм, получаемых работающими на производстве, называется …</w:t>
      </w:r>
      <w:r>
        <w:rPr>
          <w:sz w:val="28"/>
          <w:szCs w:val="28"/>
          <w:shd w:val="clear" w:color="auto" w:fill="FFFFFF"/>
        </w:rPr>
        <w:br/>
        <w:t>а) производственной санитарией;</w:t>
      </w:r>
      <w:r>
        <w:rPr>
          <w:sz w:val="28"/>
          <w:szCs w:val="28"/>
        </w:rPr>
        <w:br/>
      </w:r>
      <w:r>
        <w:rPr>
          <w:sz w:val="28"/>
          <w:szCs w:val="28"/>
          <w:shd w:val="clear" w:color="auto" w:fill="FFFFFF"/>
        </w:rPr>
        <w:t>б) производственным травматизмом;</w:t>
      </w:r>
      <w:r>
        <w:rPr>
          <w:sz w:val="28"/>
          <w:szCs w:val="28"/>
        </w:rPr>
        <w:br/>
      </w:r>
      <w:r>
        <w:rPr>
          <w:sz w:val="28"/>
          <w:szCs w:val="28"/>
          <w:shd w:val="clear" w:color="auto" w:fill="FFFFFF"/>
        </w:rPr>
        <w:t>в) опасным производственным фактором.</w:t>
      </w:r>
    </w:p>
    <w:p w14:paraId="417E981B" w14:textId="77777777" w:rsidR="00BD27AC" w:rsidRDefault="00BD27AC" w:rsidP="001C7673">
      <w:pPr>
        <w:tabs>
          <w:tab w:val="left" w:pos="284"/>
          <w:tab w:val="left" w:pos="426"/>
        </w:tabs>
        <w:rPr>
          <w:sz w:val="28"/>
          <w:szCs w:val="28"/>
          <w:shd w:val="clear" w:color="auto" w:fill="FFFFFF"/>
        </w:rPr>
      </w:pPr>
    </w:p>
    <w:p w14:paraId="309E1269" w14:textId="77777777"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К какому виду причин производственного травматизма относятся недостатки оборудования машин, механизмов, инструментов и т. д.?</w:t>
      </w:r>
      <w:r>
        <w:rPr>
          <w:b/>
          <w:sz w:val="28"/>
          <w:szCs w:val="28"/>
        </w:rPr>
        <w:br/>
      </w:r>
      <w:r>
        <w:rPr>
          <w:sz w:val="28"/>
          <w:szCs w:val="28"/>
          <w:shd w:val="clear" w:color="auto" w:fill="FFFFFF"/>
        </w:rPr>
        <w:t>а) к санитарно-гигиеническим;</w:t>
      </w:r>
      <w:r>
        <w:rPr>
          <w:sz w:val="28"/>
          <w:szCs w:val="28"/>
        </w:rPr>
        <w:br/>
      </w:r>
      <w:r>
        <w:rPr>
          <w:sz w:val="28"/>
          <w:szCs w:val="28"/>
          <w:shd w:val="clear" w:color="auto" w:fill="FFFFFF"/>
        </w:rPr>
        <w:t>б) к органолептическим;</w:t>
      </w:r>
      <w:r>
        <w:rPr>
          <w:sz w:val="28"/>
          <w:szCs w:val="28"/>
        </w:rPr>
        <w:br/>
      </w:r>
      <w:r>
        <w:rPr>
          <w:sz w:val="28"/>
          <w:szCs w:val="28"/>
          <w:shd w:val="clear" w:color="auto" w:fill="FFFFFF"/>
        </w:rPr>
        <w:t>в) к техническим.</w:t>
      </w:r>
    </w:p>
    <w:p w14:paraId="3B350E60" w14:textId="77777777" w:rsidR="00BD27AC" w:rsidRDefault="00BD27AC" w:rsidP="001C7673">
      <w:pPr>
        <w:tabs>
          <w:tab w:val="left" w:pos="284"/>
          <w:tab w:val="left" w:pos="426"/>
        </w:tabs>
        <w:rPr>
          <w:sz w:val="28"/>
          <w:szCs w:val="28"/>
          <w:shd w:val="clear" w:color="auto" w:fill="FFFFFF"/>
        </w:rPr>
      </w:pPr>
    </w:p>
    <w:p w14:paraId="7D75569B" w14:textId="77777777" w:rsidR="00BD27AC" w:rsidRDefault="00BD27AC" w:rsidP="00C435EE">
      <w:pPr>
        <w:numPr>
          <w:ilvl w:val="0"/>
          <w:numId w:val="5"/>
        </w:numPr>
        <w:tabs>
          <w:tab w:val="left" w:pos="426"/>
        </w:tabs>
        <w:ind w:left="284" w:hanging="284"/>
        <w:rPr>
          <w:sz w:val="28"/>
          <w:szCs w:val="28"/>
          <w:shd w:val="clear" w:color="auto" w:fill="FFFFFF"/>
        </w:rPr>
      </w:pPr>
      <w:r>
        <w:rPr>
          <w:b/>
          <w:sz w:val="28"/>
          <w:szCs w:val="28"/>
          <w:shd w:val="clear" w:color="auto" w:fill="FFFFFF"/>
        </w:rPr>
        <w:t>К каким повреждениям относятся открытые и закрытые переломы челюсти, вывихи и переломы конечностей и т. д.?</w:t>
      </w:r>
      <w:r>
        <w:rPr>
          <w:b/>
          <w:sz w:val="28"/>
          <w:szCs w:val="28"/>
        </w:rPr>
        <w:br/>
      </w:r>
      <w:r>
        <w:rPr>
          <w:sz w:val="28"/>
          <w:szCs w:val="28"/>
          <w:shd w:val="clear" w:color="auto" w:fill="FFFFFF"/>
        </w:rPr>
        <w:t>а) к механическим;</w:t>
      </w:r>
      <w:r>
        <w:rPr>
          <w:sz w:val="28"/>
          <w:szCs w:val="28"/>
        </w:rPr>
        <w:br/>
      </w:r>
      <w:r>
        <w:rPr>
          <w:sz w:val="28"/>
          <w:szCs w:val="28"/>
          <w:shd w:val="clear" w:color="auto" w:fill="FFFFFF"/>
        </w:rPr>
        <w:t>б) к статическим;</w:t>
      </w:r>
      <w:r>
        <w:rPr>
          <w:sz w:val="28"/>
          <w:szCs w:val="28"/>
        </w:rPr>
        <w:br/>
      </w:r>
      <w:r>
        <w:rPr>
          <w:sz w:val="28"/>
          <w:szCs w:val="28"/>
          <w:shd w:val="clear" w:color="auto" w:fill="FFFFFF"/>
        </w:rPr>
        <w:t>в) к термическим.</w:t>
      </w:r>
    </w:p>
    <w:p w14:paraId="1988816E" w14:textId="77777777" w:rsidR="00BD27AC" w:rsidRDefault="00BD27AC" w:rsidP="001C7673">
      <w:pPr>
        <w:tabs>
          <w:tab w:val="left" w:pos="426"/>
        </w:tabs>
        <w:rPr>
          <w:sz w:val="28"/>
          <w:szCs w:val="28"/>
          <w:shd w:val="clear" w:color="auto" w:fill="FFFFFF"/>
        </w:rPr>
      </w:pPr>
    </w:p>
    <w:p w14:paraId="24DA1C06" w14:textId="77777777" w:rsidR="00BD27AC" w:rsidRDefault="00BD27AC" w:rsidP="00C435EE">
      <w:pPr>
        <w:numPr>
          <w:ilvl w:val="0"/>
          <w:numId w:val="5"/>
        </w:numPr>
        <w:tabs>
          <w:tab w:val="left" w:pos="426"/>
        </w:tabs>
        <w:ind w:left="284" w:hanging="284"/>
        <w:rPr>
          <w:sz w:val="28"/>
          <w:szCs w:val="28"/>
          <w:shd w:val="clear" w:color="auto" w:fill="FFFFFF"/>
        </w:rPr>
      </w:pPr>
      <w:r>
        <w:rPr>
          <w:b/>
          <w:sz w:val="28"/>
          <w:szCs w:val="28"/>
          <w:shd w:val="clear" w:color="auto" w:fill="FFFFFF"/>
        </w:rPr>
        <w:t>Какие меры нужно произвести при переломах?</w:t>
      </w:r>
      <w:r>
        <w:rPr>
          <w:b/>
          <w:sz w:val="28"/>
          <w:szCs w:val="28"/>
        </w:rPr>
        <w:br/>
      </w:r>
      <w:r>
        <w:rPr>
          <w:sz w:val="28"/>
          <w:szCs w:val="28"/>
          <w:shd w:val="clear" w:color="auto" w:fill="FFFFFF"/>
        </w:rPr>
        <w:t>а) наложить холодный компресс;</w:t>
      </w:r>
      <w:r>
        <w:rPr>
          <w:sz w:val="28"/>
          <w:szCs w:val="28"/>
        </w:rPr>
        <w:br/>
      </w:r>
      <w:r>
        <w:rPr>
          <w:sz w:val="28"/>
          <w:szCs w:val="28"/>
          <w:shd w:val="clear" w:color="auto" w:fill="FFFFFF"/>
        </w:rPr>
        <w:t>б) наложить шину;</w:t>
      </w:r>
      <w:r>
        <w:rPr>
          <w:sz w:val="28"/>
          <w:szCs w:val="28"/>
        </w:rPr>
        <w:br/>
      </w:r>
      <w:r>
        <w:rPr>
          <w:sz w:val="28"/>
          <w:szCs w:val="28"/>
          <w:shd w:val="clear" w:color="auto" w:fill="FFFFFF"/>
        </w:rPr>
        <w:t>в) оба ответа верны.</w:t>
      </w:r>
    </w:p>
    <w:p w14:paraId="5E71DB75" w14:textId="77777777" w:rsidR="00BD27AC" w:rsidRDefault="00BD27AC" w:rsidP="001C7673">
      <w:pPr>
        <w:tabs>
          <w:tab w:val="left" w:pos="426"/>
        </w:tabs>
        <w:rPr>
          <w:sz w:val="28"/>
          <w:szCs w:val="28"/>
          <w:shd w:val="clear" w:color="auto" w:fill="FFFFFF"/>
        </w:rPr>
      </w:pPr>
    </w:p>
    <w:p w14:paraId="50FD0A12" w14:textId="77777777"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В какой ситуации пострадавшего человека выводят на свежий воздух?</w:t>
      </w:r>
      <w:r>
        <w:rPr>
          <w:b/>
          <w:sz w:val="28"/>
          <w:szCs w:val="28"/>
        </w:rPr>
        <w:br/>
      </w:r>
      <w:r>
        <w:rPr>
          <w:sz w:val="28"/>
          <w:szCs w:val="28"/>
          <w:shd w:val="clear" w:color="auto" w:fill="FFFFFF"/>
        </w:rPr>
        <w:t>а) при обморожении;</w:t>
      </w:r>
      <w:r>
        <w:rPr>
          <w:sz w:val="28"/>
          <w:szCs w:val="28"/>
        </w:rPr>
        <w:br/>
      </w:r>
      <w:r>
        <w:rPr>
          <w:sz w:val="28"/>
          <w:szCs w:val="28"/>
          <w:shd w:val="clear" w:color="auto" w:fill="FFFFFF"/>
        </w:rPr>
        <w:t>б) при тепловом ударе;</w:t>
      </w:r>
      <w:r>
        <w:rPr>
          <w:sz w:val="28"/>
          <w:szCs w:val="28"/>
        </w:rPr>
        <w:br/>
      </w:r>
      <w:r>
        <w:rPr>
          <w:sz w:val="28"/>
          <w:szCs w:val="28"/>
          <w:shd w:val="clear" w:color="auto" w:fill="FFFFFF"/>
        </w:rPr>
        <w:t>в) при вывихах.</w:t>
      </w:r>
    </w:p>
    <w:p w14:paraId="167823F7" w14:textId="77777777" w:rsidR="00BD27AC" w:rsidRDefault="00BD27AC" w:rsidP="001C7673">
      <w:pPr>
        <w:tabs>
          <w:tab w:val="left" w:pos="284"/>
          <w:tab w:val="left" w:pos="426"/>
        </w:tabs>
        <w:rPr>
          <w:color w:val="303030"/>
          <w:sz w:val="28"/>
          <w:szCs w:val="28"/>
          <w:shd w:val="clear" w:color="auto" w:fill="FFFFFF"/>
        </w:rPr>
      </w:pPr>
    </w:p>
    <w:p w14:paraId="1A0882E4" w14:textId="77777777" w:rsidR="00BD27AC" w:rsidRDefault="00BD27AC" w:rsidP="00C435EE">
      <w:pPr>
        <w:numPr>
          <w:ilvl w:val="0"/>
          <w:numId w:val="5"/>
        </w:numPr>
        <w:tabs>
          <w:tab w:val="left" w:pos="426"/>
        </w:tabs>
        <w:ind w:left="284" w:hanging="284"/>
        <w:rPr>
          <w:sz w:val="28"/>
          <w:szCs w:val="28"/>
          <w:shd w:val="clear" w:color="auto" w:fill="FFFFFF"/>
        </w:rPr>
      </w:pPr>
      <w:r>
        <w:rPr>
          <w:b/>
          <w:sz w:val="28"/>
          <w:szCs w:val="28"/>
          <w:shd w:val="clear" w:color="auto" w:fill="FFFFFF"/>
        </w:rPr>
        <w:t>К какой классификации причин производственного травматизма можно отнести: загрязнение полов и рабочего места, несоблюдение норм расположения оборудования и т. д.?</w:t>
      </w:r>
      <w:r>
        <w:rPr>
          <w:b/>
          <w:sz w:val="28"/>
          <w:szCs w:val="28"/>
        </w:rPr>
        <w:br/>
      </w:r>
      <w:r>
        <w:rPr>
          <w:sz w:val="28"/>
          <w:szCs w:val="28"/>
          <w:shd w:val="clear" w:color="auto" w:fill="FFFFFF"/>
        </w:rPr>
        <w:t>а) к организационным причинам;</w:t>
      </w:r>
      <w:r>
        <w:rPr>
          <w:sz w:val="28"/>
          <w:szCs w:val="28"/>
        </w:rPr>
        <w:br/>
      </w:r>
      <w:r>
        <w:rPr>
          <w:sz w:val="28"/>
          <w:szCs w:val="28"/>
          <w:shd w:val="clear" w:color="auto" w:fill="FFFFFF"/>
        </w:rPr>
        <w:t>б) к техническим причинам;</w:t>
      </w:r>
      <w:r>
        <w:rPr>
          <w:sz w:val="28"/>
          <w:szCs w:val="28"/>
        </w:rPr>
        <w:br/>
      </w:r>
      <w:r>
        <w:rPr>
          <w:sz w:val="28"/>
          <w:szCs w:val="28"/>
          <w:shd w:val="clear" w:color="auto" w:fill="FFFFFF"/>
        </w:rPr>
        <w:t>в) к санитарно-гигиеническим.</w:t>
      </w:r>
    </w:p>
    <w:p w14:paraId="5392153B" w14:textId="77777777" w:rsidR="00BD27AC" w:rsidRDefault="00BD27AC" w:rsidP="001C7673">
      <w:pPr>
        <w:tabs>
          <w:tab w:val="left" w:pos="426"/>
        </w:tabs>
        <w:rPr>
          <w:sz w:val="28"/>
          <w:szCs w:val="28"/>
          <w:shd w:val="clear" w:color="auto" w:fill="FFFFFF"/>
        </w:rPr>
      </w:pPr>
    </w:p>
    <w:p w14:paraId="26455F50" w14:textId="77777777"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lastRenderedPageBreak/>
        <w:t>В каких случаях пострадавшему делают искусственное дыхание?</w:t>
      </w:r>
      <w:r>
        <w:rPr>
          <w:b/>
          <w:sz w:val="28"/>
          <w:szCs w:val="28"/>
        </w:rPr>
        <w:br/>
      </w:r>
      <w:r>
        <w:rPr>
          <w:sz w:val="28"/>
          <w:szCs w:val="28"/>
          <w:shd w:val="clear" w:color="auto" w:fill="FFFFFF"/>
        </w:rPr>
        <w:t>а) при ожоге;</w:t>
      </w:r>
      <w:r>
        <w:rPr>
          <w:sz w:val="28"/>
          <w:szCs w:val="28"/>
        </w:rPr>
        <w:br/>
      </w:r>
      <w:r>
        <w:rPr>
          <w:sz w:val="28"/>
          <w:szCs w:val="28"/>
          <w:shd w:val="clear" w:color="auto" w:fill="FFFFFF"/>
        </w:rPr>
        <w:t>б) при прекращении дыхания;</w:t>
      </w:r>
      <w:r>
        <w:rPr>
          <w:sz w:val="28"/>
          <w:szCs w:val="28"/>
        </w:rPr>
        <w:br/>
      </w:r>
      <w:r>
        <w:rPr>
          <w:sz w:val="28"/>
          <w:szCs w:val="28"/>
          <w:shd w:val="clear" w:color="auto" w:fill="FFFFFF"/>
        </w:rPr>
        <w:t>в) при потере сознания.</w:t>
      </w:r>
    </w:p>
    <w:p w14:paraId="4E664299" w14:textId="77777777" w:rsidR="00BD27AC" w:rsidRDefault="00BD27AC" w:rsidP="001C7673">
      <w:pPr>
        <w:tabs>
          <w:tab w:val="left" w:pos="284"/>
          <w:tab w:val="left" w:pos="426"/>
        </w:tabs>
        <w:rPr>
          <w:sz w:val="28"/>
          <w:szCs w:val="28"/>
          <w:shd w:val="clear" w:color="auto" w:fill="FFFFFF"/>
        </w:rPr>
      </w:pPr>
    </w:p>
    <w:p w14:paraId="4415CCCF" w14:textId="77777777"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Заболевание, вызванное воздействием на работника вредного производственного фактора, называют …</w:t>
      </w:r>
      <w:r>
        <w:rPr>
          <w:sz w:val="28"/>
          <w:szCs w:val="28"/>
          <w:shd w:val="clear" w:color="auto" w:fill="FFFFFF"/>
        </w:rPr>
        <w:br/>
        <w:t>а) производственным травматизмом;</w:t>
      </w:r>
      <w:r>
        <w:rPr>
          <w:sz w:val="28"/>
          <w:szCs w:val="28"/>
        </w:rPr>
        <w:br/>
      </w:r>
      <w:r>
        <w:rPr>
          <w:sz w:val="28"/>
          <w:szCs w:val="28"/>
          <w:shd w:val="clear" w:color="auto" w:fill="FFFFFF"/>
        </w:rPr>
        <w:t>б) несчастным случаем;</w:t>
      </w:r>
      <w:r>
        <w:rPr>
          <w:sz w:val="28"/>
          <w:szCs w:val="28"/>
        </w:rPr>
        <w:br/>
      </w:r>
      <w:r>
        <w:rPr>
          <w:sz w:val="28"/>
          <w:szCs w:val="28"/>
          <w:shd w:val="clear" w:color="auto" w:fill="FFFFFF"/>
        </w:rPr>
        <w:t>в) профессиональным заболеванием.</w:t>
      </w:r>
    </w:p>
    <w:p w14:paraId="135F0A40" w14:textId="77777777" w:rsidR="00BD27AC" w:rsidRDefault="00BD27AC" w:rsidP="001C7673">
      <w:pPr>
        <w:rPr>
          <w:sz w:val="28"/>
          <w:szCs w:val="28"/>
          <w:shd w:val="clear" w:color="auto" w:fill="FFFFFF"/>
        </w:rPr>
      </w:pPr>
    </w:p>
    <w:p w14:paraId="4019060D" w14:textId="77777777"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Группы опасных и вредных производственных факторов делятся на:</w:t>
      </w:r>
      <w:r>
        <w:rPr>
          <w:b/>
          <w:sz w:val="28"/>
          <w:szCs w:val="28"/>
        </w:rPr>
        <w:br/>
      </w:r>
      <w:r>
        <w:rPr>
          <w:sz w:val="28"/>
          <w:szCs w:val="28"/>
          <w:shd w:val="clear" w:color="auto" w:fill="FFFFFF"/>
        </w:rPr>
        <w:t>а) физические, токсические, канцерогенные;</w:t>
      </w:r>
      <w:r>
        <w:rPr>
          <w:sz w:val="28"/>
          <w:szCs w:val="28"/>
        </w:rPr>
        <w:br/>
      </w:r>
      <w:r>
        <w:rPr>
          <w:sz w:val="28"/>
          <w:szCs w:val="28"/>
          <w:shd w:val="clear" w:color="auto" w:fill="FFFFFF"/>
        </w:rPr>
        <w:t>б) физические, химические, биологические, психофизиологические;</w:t>
      </w:r>
      <w:r>
        <w:rPr>
          <w:sz w:val="28"/>
          <w:szCs w:val="28"/>
        </w:rPr>
        <w:br/>
      </w:r>
      <w:r>
        <w:rPr>
          <w:sz w:val="28"/>
          <w:szCs w:val="28"/>
          <w:shd w:val="clear" w:color="auto" w:fill="FFFFFF"/>
        </w:rPr>
        <w:t>в) психофизиологические, нервно-психические, эмоциональные, статические.</w:t>
      </w:r>
    </w:p>
    <w:p w14:paraId="1B0A0188" w14:textId="77777777" w:rsidR="00BD27AC" w:rsidRDefault="00BD27AC" w:rsidP="001C7673">
      <w:pPr>
        <w:tabs>
          <w:tab w:val="left" w:pos="284"/>
          <w:tab w:val="left" w:pos="426"/>
        </w:tabs>
        <w:rPr>
          <w:sz w:val="28"/>
          <w:szCs w:val="28"/>
          <w:shd w:val="clear" w:color="auto" w:fill="FFFFFF"/>
        </w:rPr>
      </w:pPr>
    </w:p>
    <w:p w14:paraId="69E98BF4" w14:textId="77777777"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К механическим повреждениям тяжелых производственных травм относят …</w:t>
      </w:r>
      <w:r>
        <w:rPr>
          <w:sz w:val="28"/>
          <w:szCs w:val="28"/>
        </w:rPr>
        <w:br/>
      </w:r>
      <w:r>
        <w:rPr>
          <w:sz w:val="28"/>
          <w:szCs w:val="28"/>
          <w:shd w:val="clear" w:color="auto" w:fill="FFFFFF"/>
        </w:rPr>
        <w:t>а) повреждения головы;</w:t>
      </w:r>
      <w:r>
        <w:rPr>
          <w:sz w:val="28"/>
          <w:szCs w:val="28"/>
        </w:rPr>
        <w:br/>
      </w:r>
      <w:r>
        <w:rPr>
          <w:sz w:val="28"/>
          <w:szCs w:val="28"/>
          <w:shd w:val="clear" w:color="auto" w:fill="FFFFFF"/>
        </w:rPr>
        <w:t>б) ожоги;</w:t>
      </w:r>
      <w:r>
        <w:rPr>
          <w:sz w:val="28"/>
          <w:szCs w:val="28"/>
        </w:rPr>
        <w:br/>
      </w:r>
      <w:r>
        <w:rPr>
          <w:sz w:val="28"/>
          <w:szCs w:val="28"/>
          <w:shd w:val="clear" w:color="auto" w:fill="FFFFFF"/>
        </w:rPr>
        <w:t>в) обморожения.</w:t>
      </w:r>
    </w:p>
    <w:p w14:paraId="3FAB0FC5" w14:textId="77777777" w:rsidR="00BD27AC" w:rsidRDefault="00BD27AC" w:rsidP="001C7673">
      <w:pPr>
        <w:tabs>
          <w:tab w:val="left" w:pos="284"/>
          <w:tab w:val="left" w:pos="426"/>
        </w:tabs>
        <w:rPr>
          <w:sz w:val="28"/>
          <w:szCs w:val="28"/>
          <w:shd w:val="clear" w:color="auto" w:fill="FFFFFF"/>
        </w:rPr>
      </w:pPr>
    </w:p>
    <w:p w14:paraId="2088C346" w14:textId="77777777"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При кровотечении запрещается:</w:t>
      </w:r>
      <w:r>
        <w:rPr>
          <w:sz w:val="28"/>
          <w:szCs w:val="28"/>
          <w:shd w:val="clear" w:color="auto" w:fill="FFFFFF"/>
        </w:rPr>
        <w:br/>
        <w:t>а) поднимать раненную конечность вверх;</w:t>
      </w:r>
      <w:r>
        <w:rPr>
          <w:sz w:val="28"/>
          <w:szCs w:val="28"/>
        </w:rPr>
        <w:br/>
      </w:r>
      <w:r>
        <w:rPr>
          <w:sz w:val="28"/>
          <w:szCs w:val="28"/>
          <w:shd w:val="clear" w:color="auto" w:fill="FFFFFF"/>
        </w:rPr>
        <w:t>б) сдавливать кровеносные сосуды сгибанием конечности в суставах;</w:t>
      </w:r>
      <w:r>
        <w:rPr>
          <w:sz w:val="28"/>
          <w:szCs w:val="28"/>
        </w:rPr>
        <w:br/>
      </w:r>
      <w:r>
        <w:rPr>
          <w:sz w:val="28"/>
          <w:szCs w:val="28"/>
          <w:shd w:val="clear" w:color="auto" w:fill="FFFFFF"/>
        </w:rPr>
        <w:t xml:space="preserve">в) промывать рану водой или лекарственными веществами, засыпать порошком, </w:t>
      </w:r>
      <w:r>
        <w:rPr>
          <w:sz w:val="28"/>
          <w:szCs w:val="28"/>
          <w:shd w:val="clear" w:color="auto" w:fill="FFFFFF"/>
        </w:rPr>
        <w:br/>
        <w:t xml:space="preserve">    смазывать мазями.</w:t>
      </w:r>
    </w:p>
    <w:p w14:paraId="39B80B94" w14:textId="77777777" w:rsidR="00BD27AC" w:rsidRDefault="00BD27AC" w:rsidP="001C7673">
      <w:pPr>
        <w:tabs>
          <w:tab w:val="left" w:pos="284"/>
          <w:tab w:val="left" w:pos="426"/>
        </w:tabs>
        <w:rPr>
          <w:sz w:val="28"/>
          <w:szCs w:val="28"/>
          <w:shd w:val="clear" w:color="auto" w:fill="FFFFFF"/>
        </w:rPr>
      </w:pPr>
    </w:p>
    <w:p w14:paraId="64A0FA9D" w14:textId="77777777"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При ожогах кислотой накладывают примочку из …</w:t>
      </w:r>
      <w:r>
        <w:rPr>
          <w:sz w:val="28"/>
          <w:szCs w:val="28"/>
        </w:rPr>
        <w:br/>
      </w:r>
      <w:r>
        <w:rPr>
          <w:sz w:val="28"/>
          <w:szCs w:val="28"/>
          <w:shd w:val="clear" w:color="auto" w:fill="FFFFFF"/>
        </w:rPr>
        <w:t>а) слабого раствора уксуса;</w:t>
      </w:r>
      <w:r>
        <w:rPr>
          <w:sz w:val="28"/>
          <w:szCs w:val="28"/>
        </w:rPr>
        <w:br/>
      </w:r>
      <w:r>
        <w:rPr>
          <w:sz w:val="28"/>
          <w:szCs w:val="28"/>
          <w:shd w:val="clear" w:color="auto" w:fill="FFFFFF"/>
        </w:rPr>
        <w:t>б) слабого раствора борной кислоты;</w:t>
      </w:r>
      <w:r>
        <w:rPr>
          <w:sz w:val="28"/>
          <w:szCs w:val="28"/>
        </w:rPr>
        <w:br/>
      </w:r>
      <w:r>
        <w:rPr>
          <w:sz w:val="28"/>
          <w:szCs w:val="28"/>
          <w:shd w:val="clear" w:color="auto" w:fill="FFFFFF"/>
        </w:rPr>
        <w:t>в) содового раствора.</w:t>
      </w:r>
    </w:p>
    <w:p w14:paraId="0EBB4EAD" w14:textId="77777777" w:rsidR="00BD27AC" w:rsidRDefault="00BD27AC" w:rsidP="001C7673">
      <w:pPr>
        <w:tabs>
          <w:tab w:val="left" w:pos="284"/>
          <w:tab w:val="left" w:pos="426"/>
        </w:tabs>
        <w:rPr>
          <w:sz w:val="28"/>
          <w:szCs w:val="28"/>
          <w:shd w:val="clear" w:color="auto" w:fill="FFFFFF"/>
        </w:rPr>
      </w:pPr>
    </w:p>
    <w:p w14:paraId="42C5FD11" w14:textId="77777777"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Схема освобождения пострадавшего от поражения электрическим током:</w:t>
      </w:r>
      <w:r>
        <w:rPr>
          <w:b/>
          <w:sz w:val="28"/>
          <w:szCs w:val="28"/>
        </w:rPr>
        <w:br/>
      </w:r>
      <w:r>
        <w:rPr>
          <w:sz w:val="28"/>
          <w:szCs w:val="28"/>
          <w:shd w:val="clear" w:color="auto" w:fill="FFFFFF"/>
        </w:rPr>
        <w:t>а) обесточить пострадавшего, провести реанимационные мероприятия;</w:t>
      </w:r>
      <w:r>
        <w:rPr>
          <w:sz w:val="28"/>
          <w:szCs w:val="28"/>
        </w:rPr>
        <w:br/>
      </w:r>
      <w:r>
        <w:rPr>
          <w:sz w:val="28"/>
          <w:szCs w:val="28"/>
          <w:shd w:val="clear" w:color="auto" w:fill="FFFFFF"/>
        </w:rPr>
        <w:t>б) проверить пульс, вызвать «Скорую помощь»;</w:t>
      </w:r>
      <w:r>
        <w:rPr>
          <w:sz w:val="28"/>
          <w:szCs w:val="28"/>
        </w:rPr>
        <w:br/>
      </w:r>
      <w:r>
        <w:rPr>
          <w:sz w:val="28"/>
          <w:szCs w:val="28"/>
          <w:shd w:val="clear" w:color="auto" w:fill="FFFFFF"/>
        </w:rPr>
        <w:t>в) обесточить пострадавшего с применением средств защиты от поражения электрическим током, провести при необходимости реанимационные мероприятия, вызвать «Скорую помощь».</w:t>
      </w:r>
    </w:p>
    <w:p w14:paraId="408A542F" w14:textId="77777777" w:rsidR="00BD27AC" w:rsidRDefault="00BD27AC" w:rsidP="001C7673">
      <w:pPr>
        <w:tabs>
          <w:tab w:val="left" w:pos="284"/>
          <w:tab w:val="left" w:pos="426"/>
        </w:tabs>
        <w:rPr>
          <w:sz w:val="28"/>
          <w:szCs w:val="28"/>
          <w:shd w:val="clear" w:color="auto" w:fill="FFFFFF"/>
        </w:rPr>
      </w:pPr>
    </w:p>
    <w:p w14:paraId="15CC7534" w14:textId="77777777"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При носовом кровотечении необходимо …</w:t>
      </w:r>
      <w:r>
        <w:rPr>
          <w:sz w:val="28"/>
          <w:szCs w:val="28"/>
        </w:rPr>
        <w:br/>
      </w:r>
      <w:r>
        <w:rPr>
          <w:sz w:val="28"/>
          <w:szCs w:val="28"/>
          <w:shd w:val="clear" w:color="auto" w:fill="FFFFFF"/>
        </w:rPr>
        <w:t>а) уложить пострадавшего и наклонить голову назад, наложить на переносицу теплую  примочку;</w:t>
      </w:r>
      <w:r>
        <w:rPr>
          <w:sz w:val="28"/>
          <w:szCs w:val="28"/>
        </w:rPr>
        <w:br/>
      </w:r>
      <w:r>
        <w:rPr>
          <w:sz w:val="28"/>
          <w:szCs w:val="28"/>
          <w:shd w:val="clear" w:color="auto" w:fill="FFFFFF"/>
        </w:rPr>
        <w:t xml:space="preserve">б) уложить пострадавшего и слегка наклонить голову вперед, наложить на </w:t>
      </w:r>
      <w:r>
        <w:rPr>
          <w:sz w:val="28"/>
          <w:szCs w:val="28"/>
          <w:shd w:val="clear" w:color="auto" w:fill="FFFFFF"/>
        </w:rPr>
        <w:br/>
      </w:r>
      <w:r>
        <w:rPr>
          <w:sz w:val="28"/>
          <w:szCs w:val="28"/>
          <w:shd w:val="clear" w:color="auto" w:fill="FFFFFF"/>
        </w:rPr>
        <w:lastRenderedPageBreak/>
        <w:t xml:space="preserve">    переносицу холодную примочку;</w:t>
      </w:r>
      <w:r>
        <w:rPr>
          <w:sz w:val="28"/>
          <w:szCs w:val="28"/>
        </w:rPr>
        <w:br/>
      </w:r>
      <w:r>
        <w:rPr>
          <w:sz w:val="28"/>
          <w:szCs w:val="28"/>
          <w:shd w:val="clear" w:color="auto" w:fill="FFFFFF"/>
        </w:rPr>
        <w:t>в) оба ответа верны.</w:t>
      </w:r>
    </w:p>
    <w:p w14:paraId="5FB91578" w14:textId="77777777" w:rsidR="00BD27AC" w:rsidRDefault="00BD27AC" w:rsidP="001C7673">
      <w:pPr>
        <w:tabs>
          <w:tab w:val="left" w:pos="284"/>
          <w:tab w:val="left" w:pos="426"/>
        </w:tabs>
        <w:rPr>
          <w:sz w:val="28"/>
          <w:szCs w:val="28"/>
          <w:shd w:val="clear" w:color="auto" w:fill="FFFFFF"/>
        </w:rPr>
      </w:pPr>
    </w:p>
    <w:p w14:paraId="5A7984AB" w14:textId="77777777"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При повреждении головы необходимо наложить на голову…</w:t>
      </w:r>
      <w:r>
        <w:rPr>
          <w:sz w:val="28"/>
          <w:szCs w:val="28"/>
        </w:rPr>
        <w:br/>
      </w:r>
      <w:r>
        <w:rPr>
          <w:sz w:val="28"/>
          <w:szCs w:val="28"/>
          <w:shd w:val="clear" w:color="auto" w:fill="FFFFFF"/>
        </w:rPr>
        <w:t>а) холодный компресс;</w:t>
      </w:r>
      <w:r>
        <w:rPr>
          <w:sz w:val="28"/>
          <w:szCs w:val="28"/>
        </w:rPr>
        <w:br/>
      </w:r>
      <w:r>
        <w:rPr>
          <w:sz w:val="28"/>
          <w:szCs w:val="28"/>
          <w:shd w:val="clear" w:color="auto" w:fill="FFFFFF"/>
        </w:rPr>
        <w:t>б) давящую повязку;</w:t>
      </w:r>
      <w:r>
        <w:rPr>
          <w:sz w:val="28"/>
          <w:szCs w:val="28"/>
        </w:rPr>
        <w:br/>
      </w:r>
      <w:r>
        <w:rPr>
          <w:sz w:val="28"/>
          <w:szCs w:val="28"/>
          <w:shd w:val="clear" w:color="auto" w:fill="FFFFFF"/>
        </w:rPr>
        <w:t>в) теплую примочку.</w:t>
      </w:r>
    </w:p>
    <w:p w14:paraId="02E3796E" w14:textId="77777777" w:rsidR="00BD27AC" w:rsidRDefault="00BD27AC" w:rsidP="001C7673">
      <w:pPr>
        <w:tabs>
          <w:tab w:val="left" w:pos="284"/>
          <w:tab w:val="left" w:pos="426"/>
        </w:tabs>
        <w:rPr>
          <w:sz w:val="28"/>
          <w:szCs w:val="28"/>
          <w:shd w:val="clear" w:color="auto" w:fill="FFFFFF"/>
        </w:rPr>
      </w:pPr>
    </w:p>
    <w:p w14:paraId="6BB61440" w14:textId="77777777"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Какие из перечисленных факторов не относятся к вредным производственным?</w:t>
      </w:r>
      <w:r>
        <w:rPr>
          <w:sz w:val="28"/>
          <w:szCs w:val="28"/>
          <w:shd w:val="clear" w:color="auto" w:fill="FFFFFF"/>
        </w:rPr>
        <w:br/>
        <w:t>а) высокая влажность;</w:t>
      </w:r>
      <w:r>
        <w:rPr>
          <w:sz w:val="28"/>
          <w:szCs w:val="28"/>
        </w:rPr>
        <w:br/>
      </w:r>
      <w:r>
        <w:rPr>
          <w:sz w:val="28"/>
          <w:szCs w:val="28"/>
          <w:shd w:val="clear" w:color="auto" w:fill="FFFFFF"/>
        </w:rPr>
        <w:t>б) недостаточная освещенность;</w:t>
      </w:r>
      <w:r>
        <w:rPr>
          <w:sz w:val="28"/>
          <w:szCs w:val="28"/>
        </w:rPr>
        <w:br/>
      </w:r>
      <w:r>
        <w:rPr>
          <w:sz w:val="28"/>
          <w:szCs w:val="28"/>
          <w:shd w:val="clear" w:color="auto" w:fill="FFFFFF"/>
        </w:rPr>
        <w:t>в) нет верного ответа.</w:t>
      </w:r>
    </w:p>
    <w:p w14:paraId="4333CA4C" w14:textId="77777777" w:rsidR="00BD27AC" w:rsidRDefault="00BD27AC" w:rsidP="001C7673">
      <w:pPr>
        <w:pStyle w:val="afa"/>
        <w:spacing w:line="276" w:lineRule="auto"/>
        <w:ind w:left="720"/>
        <w:rPr>
          <w:rFonts w:ascii="Calibri" w:hAnsi="Calibri"/>
          <w:sz w:val="28"/>
          <w:szCs w:val="28"/>
          <w:lang w:eastAsia="en-US"/>
        </w:rPr>
      </w:pPr>
    </w:p>
    <w:p w14:paraId="34E49782" w14:textId="77777777"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Вредные производственные факторы – это …</w:t>
      </w:r>
      <w:r>
        <w:rPr>
          <w:sz w:val="28"/>
          <w:szCs w:val="28"/>
        </w:rPr>
        <w:br/>
      </w:r>
      <w:r>
        <w:rPr>
          <w:sz w:val="28"/>
          <w:szCs w:val="28"/>
          <w:shd w:val="clear" w:color="auto" w:fill="FFFFFF"/>
        </w:rPr>
        <w:t>а) факторы, которые способствуют поломке оборудования;</w:t>
      </w:r>
      <w:r>
        <w:rPr>
          <w:sz w:val="28"/>
          <w:szCs w:val="28"/>
        </w:rPr>
        <w:br/>
      </w:r>
      <w:r>
        <w:rPr>
          <w:sz w:val="28"/>
          <w:szCs w:val="28"/>
          <w:shd w:val="clear" w:color="auto" w:fill="FFFFFF"/>
        </w:rPr>
        <w:t>б) факторы, которые приводят к образованию бракованных изделий;</w:t>
      </w:r>
      <w:r>
        <w:rPr>
          <w:sz w:val="28"/>
          <w:szCs w:val="28"/>
        </w:rPr>
        <w:br/>
      </w:r>
      <w:r>
        <w:rPr>
          <w:sz w:val="28"/>
          <w:szCs w:val="28"/>
          <w:shd w:val="clear" w:color="auto" w:fill="FFFFFF"/>
        </w:rPr>
        <w:t xml:space="preserve">в) факторы, которые при длительном воздействии на работника могут вызвать </w:t>
      </w:r>
      <w:r>
        <w:rPr>
          <w:sz w:val="28"/>
          <w:szCs w:val="28"/>
          <w:shd w:val="clear" w:color="auto" w:fill="FFFFFF"/>
        </w:rPr>
        <w:br/>
        <w:t xml:space="preserve">    профессиональное заболевание.</w:t>
      </w:r>
    </w:p>
    <w:p w14:paraId="40951E28" w14:textId="77777777" w:rsidR="00BD27AC" w:rsidRDefault="00BD27AC" w:rsidP="001C7673">
      <w:pPr>
        <w:pStyle w:val="afa"/>
        <w:spacing w:line="276" w:lineRule="auto"/>
        <w:ind w:left="720"/>
        <w:rPr>
          <w:rFonts w:ascii="Calibri" w:hAnsi="Calibri"/>
          <w:sz w:val="28"/>
          <w:szCs w:val="28"/>
          <w:lang w:eastAsia="en-US"/>
        </w:rPr>
      </w:pPr>
    </w:p>
    <w:p w14:paraId="33B2CCC2" w14:textId="77777777"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Состояние воздушной среды помещения, характеризующееся температурой, влажностью и скоростью движения воздуха, называют …</w:t>
      </w:r>
      <w:r>
        <w:rPr>
          <w:sz w:val="28"/>
          <w:szCs w:val="28"/>
        </w:rPr>
        <w:br/>
      </w:r>
      <w:r>
        <w:rPr>
          <w:sz w:val="28"/>
          <w:szCs w:val="28"/>
          <w:shd w:val="clear" w:color="auto" w:fill="FFFFFF"/>
        </w:rPr>
        <w:t>а) проветриваемостью;</w:t>
      </w:r>
      <w:r>
        <w:rPr>
          <w:sz w:val="28"/>
          <w:szCs w:val="28"/>
        </w:rPr>
        <w:br/>
      </w:r>
      <w:r>
        <w:rPr>
          <w:sz w:val="28"/>
          <w:szCs w:val="28"/>
          <w:shd w:val="clear" w:color="auto" w:fill="FFFFFF"/>
        </w:rPr>
        <w:t>б) микроклиматом;</w:t>
      </w:r>
      <w:r>
        <w:rPr>
          <w:sz w:val="28"/>
          <w:szCs w:val="28"/>
        </w:rPr>
        <w:br/>
      </w:r>
      <w:r>
        <w:rPr>
          <w:sz w:val="28"/>
          <w:szCs w:val="28"/>
          <w:shd w:val="clear" w:color="auto" w:fill="FFFFFF"/>
        </w:rPr>
        <w:t>в) освещенностью.</w:t>
      </w:r>
    </w:p>
    <w:p w14:paraId="6D65FB5A" w14:textId="77777777" w:rsidR="00BD27AC" w:rsidRDefault="00BD27AC" w:rsidP="001C7673">
      <w:pPr>
        <w:pStyle w:val="afa"/>
        <w:spacing w:line="276" w:lineRule="auto"/>
        <w:ind w:left="720"/>
        <w:rPr>
          <w:rFonts w:ascii="Calibri" w:hAnsi="Calibri"/>
          <w:sz w:val="28"/>
          <w:szCs w:val="28"/>
          <w:shd w:val="clear" w:color="auto" w:fill="FFFFFF"/>
          <w:lang w:eastAsia="en-US"/>
        </w:rPr>
      </w:pPr>
    </w:p>
    <w:p w14:paraId="7C689378" w14:textId="77777777"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Каких видов физических работ не существует?</w:t>
      </w:r>
      <w:r>
        <w:rPr>
          <w:b/>
          <w:sz w:val="28"/>
          <w:szCs w:val="28"/>
        </w:rPr>
        <w:br/>
      </w:r>
      <w:r>
        <w:rPr>
          <w:sz w:val="28"/>
          <w:szCs w:val="28"/>
          <w:shd w:val="clear" w:color="auto" w:fill="FFFFFF"/>
        </w:rPr>
        <w:t>а) легких;</w:t>
      </w:r>
      <w:r>
        <w:rPr>
          <w:sz w:val="28"/>
          <w:szCs w:val="28"/>
        </w:rPr>
        <w:br/>
      </w:r>
      <w:r>
        <w:rPr>
          <w:sz w:val="28"/>
          <w:szCs w:val="28"/>
          <w:shd w:val="clear" w:color="auto" w:fill="FFFFFF"/>
        </w:rPr>
        <w:t>б) средней легкости;</w:t>
      </w:r>
      <w:r>
        <w:rPr>
          <w:sz w:val="28"/>
          <w:szCs w:val="28"/>
        </w:rPr>
        <w:br/>
      </w:r>
      <w:r>
        <w:rPr>
          <w:sz w:val="28"/>
          <w:szCs w:val="28"/>
          <w:shd w:val="clear" w:color="auto" w:fill="FFFFFF"/>
        </w:rPr>
        <w:t>в) тяжелых.</w:t>
      </w:r>
    </w:p>
    <w:p w14:paraId="52EE5276" w14:textId="77777777" w:rsidR="00BD27AC" w:rsidRDefault="00BD27AC" w:rsidP="001C7673">
      <w:pPr>
        <w:pStyle w:val="afa"/>
        <w:spacing w:line="276" w:lineRule="auto"/>
        <w:ind w:left="720"/>
        <w:rPr>
          <w:rFonts w:ascii="Calibri" w:hAnsi="Calibri"/>
          <w:sz w:val="28"/>
          <w:szCs w:val="28"/>
          <w:shd w:val="clear" w:color="auto" w:fill="FFFFFF"/>
          <w:lang w:eastAsia="en-US"/>
        </w:rPr>
      </w:pPr>
    </w:p>
    <w:p w14:paraId="1BDE5A0D" w14:textId="77777777"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Работы, выполняемые сидя, стоя или связанные с передвижением, но не требующие поднятия тяжести, относят к …</w:t>
      </w:r>
      <w:r>
        <w:rPr>
          <w:b/>
          <w:sz w:val="28"/>
          <w:szCs w:val="28"/>
        </w:rPr>
        <w:br/>
      </w:r>
      <w:r>
        <w:rPr>
          <w:sz w:val="28"/>
          <w:szCs w:val="28"/>
          <w:shd w:val="clear" w:color="auto" w:fill="FFFFFF"/>
        </w:rPr>
        <w:t>а) легким;</w:t>
      </w:r>
      <w:r>
        <w:rPr>
          <w:sz w:val="28"/>
          <w:szCs w:val="28"/>
        </w:rPr>
        <w:br/>
      </w:r>
      <w:r>
        <w:rPr>
          <w:sz w:val="28"/>
          <w:szCs w:val="28"/>
          <w:shd w:val="clear" w:color="auto" w:fill="FFFFFF"/>
        </w:rPr>
        <w:t>б) супер легким;</w:t>
      </w:r>
      <w:r>
        <w:rPr>
          <w:sz w:val="28"/>
          <w:szCs w:val="28"/>
        </w:rPr>
        <w:br/>
      </w:r>
      <w:r>
        <w:rPr>
          <w:sz w:val="28"/>
          <w:szCs w:val="28"/>
          <w:shd w:val="clear" w:color="auto" w:fill="FFFFFF"/>
        </w:rPr>
        <w:t>в) тяжелым.</w:t>
      </w:r>
    </w:p>
    <w:p w14:paraId="3C316EC1" w14:textId="77777777" w:rsidR="00BD27AC" w:rsidRDefault="00BD27AC" w:rsidP="001C7673">
      <w:pPr>
        <w:pStyle w:val="afa"/>
        <w:spacing w:line="276" w:lineRule="auto"/>
        <w:ind w:left="720"/>
        <w:rPr>
          <w:rFonts w:ascii="Calibri" w:hAnsi="Calibri"/>
          <w:sz w:val="28"/>
          <w:szCs w:val="28"/>
          <w:shd w:val="clear" w:color="auto" w:fill="FFFFFF"/>
          <w:lang w:eastAsia="en-US"/>
        </w:rPr>
      </w:pPr>
    </w:p>
    <w:p w14:paraId="4F72A745" w14:textId="77777777"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Тяжелые работы связаны с …</w:t>
      </w:r>
      <w:r>
        <w:rPr>
          <w:b/>
          <w:sz w:val="28"/>
          <w:szCs w:val="28"/>
        </w:rPr>
        <w:br/>
      </w:r>
      <w:r>
        <w:rPr>
          <w:sz w:val="28"/>
          <w:szCs w:val="28"/>
          <w:shd w:val="clear" w:color="auto" w:fill="FFFFFF"/>
        </w:rPr>
        <w:t xml:space="preserve">а) постоянной ходьбой, выполняемые сидя или стоя, но не требующие перемещения </w:t>
      </w:r>
      <w:r>
        <w:rPr>
          <w:sz w:val="28"/>
          <w:szCs w:val="28"/>
          <w:shd w:val="clear" w:color="auto" w:fill="FFFFFF"/>
        </w:rPr>
        <w:br/>
        <w:t xml:space="preserve">    тяжестей;</w:t>
      </w:r>
      <w:r>
        <w:rPr>
          <w:sz w:val="28"/>
          <w:szCs w:val="28"/>
        </w:rPr>
        <w:br/>
      </w:r>
      <w:r>
        <w:rPr>
          <w:sz w:val="28"/>
          <w:szCs w:val="28"/>
          <w:shd w:val="clear" w:color="auto" w:fill="FFFFFF"/>
        </w:rPr>
        <w:t>б) с ходьбой и переносом небольших тяжестей;</w:t>
      </w:r>
      <w:r>
        <w:rPr>
          <w:sz w:val="28"/>
          <w:szCs w:val="28"/>
        </w:rPr>
        <w:br/>
      </w:r>
      <w:r>
        <w:rPr>
          <w:sz w:val="28"/>
          <w:szCs w:val="28"/>
          <w:shd w:val="clear" w:color="auto" w:fill="FFFFFF"/>
        </w:rPr>
        <w:t>в) с физическим, систематическим напряжением.</w:t>
      </w:r>
    </w:p>
    <w:p w14:paraId="7C87F501" w14:textId="77777777" w:rsidR="00BD27AC" w:rsidRDefault="00BD27AC" w:rsidP="001C7673">
      <w:pPr>
        <w:tabs>
          <w:tab w:val="left" w:pos="284"/>
          <w:tab w:val="left" w:pos="426"/>
        </w:tabs>
        <w:rPr>
          <w:sz w:val="28"/>
          <w:szCs w:val="28"/>
          <w:shd w:val="clear" w:color="auto" w:fill="FFFFFF"/>
        </w:rPr>
      </w:pPr>
    </w:p>
    <w:p w14:paraId="06CF19A2" w14:textId="77777777"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lastRenderedPageBreak/>
        <w:t>Какого типа освещения не бывает?</w:t>
      </w:r>
      <w:r>
        <w:rPr>
          <w:b/>
          <w:sz w:val="28"/>
          <w:szCs w:val="28"/>
        </w:rPr>
        <w:br/>
      </w:r>
      <w:r>
        <w:rPr>
          <w:sz w:val="28"/>
          <w:szCs w:val="28"/>
          <w:shd w:val="clear" w:color="auto" w:fill="FFFFFF"/>
        </w:rPr>
        <w:t>а) искусственного;</w:t>
      </w:r>
      <w:r>
        <w:rPr>
          <w:sz w:val="28"/>
          <w:szCs w:val="28"/>
        </w:rPr>
        <w:br/>
      </w:r>
      <w:r>
        <w:rPr>
          <w:sz w:val="28"/>
          <w:szCs w:val="28"/>
          <w:shd w:val="clear" w:color="auto" w:fill="FFFFFF"/>
        </w:rPr>
        <w:t>б) аварийного;</w:t>
      </w:r>
      <w:r>
        <w:rPr>
          <w:sz w:val="28"/>
          <w:szCs w:val="28"/>
        </w:rPr>
        <w:br/>
      </w:r>
      <w:r>
        <w:rPr>
          <w:sz w:val="28"/>
          <w:szCs w:val="28"/>
          <w:shd w:val="clear" w:color="auto" w:fill="FFFFFF"/>
        </w:rPr>
        <w:t>в) дневного.</w:t>
      </w:r>
    </w:p>
    <w:p w14:paraId="52170F7A" w14:textId="77777777" w:rsidR="00BD27AC" w:rsidRDefault="00BD27AC" w:rsidP="001C7673">
      <w:pPr>
        <w:pStyle w:val="afa"/>
        <w:spacing w:line="276" w:lineRule="auto"/>
        <w:ind w:left="720"/>
        <w:rPr>
          <w:rFonts w:ascii="Calibri" w:hAnsi="Calibri"/>
          <w:sz w:val="28"/>
          <w:szCs w:val="28"/>
          <w:lang w:eastAsia="en-US"/>
        </w:rPr>
      </w:pPr>
    </w:p>
    <w:p w14:paraId="59B99AED" w14:textId="77777777"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Постоянный шум может вызвать:</w:t>
      </w:r>
      <w:r>
        <w:rPr>
          <w:b/>
          <w:sz w:val="28"/>
          <w:szCs w:val="28"/>
        </w:rPr>
        <w:br/>
      </w:r>
      <w:r>
        <w:rPr>
          <w:sz w:val="28"/>
          <w:szCs w:val="28"/>
          <w:shd w:val="clear" w:color="auto" w:fill="FFFFFF"/>
        </w:rPr>
        <w:t>а) потерю слуха;</w:t>
      </w:r>
      <w:r>
        <w:rPr>
          <w:sz w:val="28"/>
          <w:szCs w:val="28"/>
        </w:rPr>
        <w:br/>
      </w:r>
      <w:r>
        <w:rPr>
          <w:sz w:val="28"/>
          <w:szCs w:val="28"/>
          <w:shd w:val="clear" w:color="auto" w:fill="FFFFFF"/>
        </w:rPr>
        <w:t>б) потерю зрения;</w:t>
      </w:r>
      <w:r>
        <w:rPr>
          <w:sz w:val="28"/>
          <w:szCs w:val="28"/>
        </w:rPr>
        <w:br/>
      </w:r>
      <w:r>
        <w:rPr>
          <w:sz w:val="28"/>
          <w:szCs w:val="28"/>
          <w:shd w:val="clear" w:color="auto" w:fill="FFFFFF"/>
        </w:rPr>
        <w:t>в) потерю координации.</w:t>
      </w:r>
    </w:p>
    <w:p w14:paraId="40796D9C" w14:textId="77777777" w:rsidR="00BD27AC" w:rsidRDefault="00BD27AC" w:rsidP="001C7673">
      <w:pPr>
        <w:pStyle w:val="afa"/>
        <w:spacing w:line="276" w:lineRule="auto"/>
        <w:ind w:left="720"/>
        <w:rPr>
          <w:rFonts w:ascii="Calibri" w:hAnsi="Calibri"/>
          <w:sz w:val="28"/>
          <w:szCs w:val="28"/>
          <w:lang w:eastAsia="en-US"/>
        </w:rPr>
      </w:pPr>
    </w:p>
    <w:p w14:paraId="0D6EC8A6" w14:textId="77777777" w:rsidR="00BD27AC" w:rsidRDefault="00BD27AC" w:rsidP="00C435EE">
      <w:pPr>
        <w:numPr>
          <w:ilvl w:val="0"/>
          <w:numId w:val="5"/>
        </w:numPr>
        <w:tabs>
          <w:tab w:val="left" w:pos="426"/>
        </w:tabs>
        <w:ind w:left="284" w:hanging="284"/>
        <w:rPr>
          <w:sz w:val="28"/>
          <w:szCs w:val="28"/>
          <w:shd w:val="clear" w:color="auto" w:fill="FFFFFF"/>
        </w:rPr>
      </w:pPr>
      <w:r>
        <w:rPr>
          <w:b/>
          <w:sz w:val="28"/>
          <w:szCs w:val="28"/>
          <w:shd w:val="clear" w:color="auto" w:fill="FFFFFF"/>
        </w:rPr>
        <w:t>При проникающем ранении живота необходимо…</w:t>
      </w:r>
      <w:r>
        <w:rPr>
          <w:b/>
          <w:sz w:val="28"/>
          <w:szCs w:val="28"/>
        </w:rPr>
        <w:br/>
      </w:r>
      <w:r>
        <w:rPr>
          <w:sz w:val="28"/>
          <w:szCs w:val="28"/>
          <w:shd w:val="clear" w:color="auto" w:fill="FFFFFF"/>
        </w:rPr>
        <w:t>а) вправить выпавшие органы, дать попить пострадавшему;</w:t>
      </w:r>
      <w:r>
        <w:rPr>
          <w:sz w:val="28"/>
          <w:szCs w:val="28"/>
        </w:rPr>
        <w:br/>
      </w:r>
      <w:r>
        <w:rPr>
          <w:sz w:val="28"/>
          <w:szCs w:val="28"/>
          <w:shd w:val="clear" w:color="auto" w:fill="FFFFFF"/>
        </w:rPr>
        <w:t>б) приподнять ноги и расстегнуть поясной ремень, положить холод на живот, положение «лежа на спине» с приподнятыми и согнутыми в коленях ногами;</w:t>
      </w:r>
    </w:p>
    <w:p w14:paraId="6E144D03" w14:textId="77777777" w:rsidR="00BD27AC" w:rsidRDefault="00BD27AC" w:rsidP="001C7673">
      <w:pPr>
        <w:tabs>
          <w:tab w:val="left" w:pos="426"/>
        </w:tabs>
        <w:ind w:left="284"/>
        <w:rPr>
          <w:sz w:val="28"/>
          <w:szCs w:val="28"/>
          <w:shd w:val="clear" w:color="auto" w:fill="FFFFFF"/>
        </w:rPr>
      </w:pPr>
      <w:r>
        <w:rPr>
          <w:sz w:val="28"/>
          <w:szCs w:val="28"/>
          <w:shd w:val="clear" w:color="auto" w:fill="FFFFFF"/>
        </w:rPr>
        <w:t>в) наложить повязку, положить холод.</w:t>
      </w:r>
    </w:p>
    <w:p w14:paraId="1BDB5B96" w14:textId="77777777" w:rsidR="00BD27AC" w:rsidRDefault="00BD27AC" w:rsidP="001C7673">
      <w:pPr>
        <w:tabs>
          <w:tab w:val="left" w:pos="426"/>
        </w:tabs>
        <w:ind w:left="284"/>
        <w:rPr>
          <w:sz w:val="28"/>
          <w:szCs w:val="28"/>
          <w:shd w:val="clear" w:color="auto" w:fill="FFFFFF"/>
        </w:rPr>
      </w:pPr>
    </w:p>
    <w:p w14:paraId="495547C2" w14:textId="77777777"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Для чего необходимо очищать запыленные загрязненные светильники?</w:t>
      </w:r>
      <w:r>
        <w:rPr>
          <w:sz w:val="28"/>
          <w:szCs w:val="28"/>
        </w:rPr>
        <w:br/>
      </w:r>
      <w:r>
        <w:rPr>
          <w:sz w:val="28"/>
          <w:szCs w:val="28"/>
          <w:shd w:val="clear" w:color="auto" w:fill="FFFFFF"/>
        </w:rPr>
        <w:t>а) для чистоты помещения</w:t>
      </w:r>
      <w:r>
        <w:rPr>
          <w:sz w:val="28"/>
          <w:szCs w:val="28"/>
        </w:rPr>
        <w:br/>
      </w:r>
      <w:r>
        <w:rPr>
          <w:sz w:val="28"/>
          <w:szCs w:val="28"/>
          <w:shd w:val="clear" w:color="auto" w:fill="FFFFFF"/>
        </w:rPr>
        <w:t>б) для наилучшей освещенности;</w:t>
      </w:r>
      <w:r>
        <w:rPr>
          <w:sz w:val="28"/>
          <w:szCs w:val="28"/>
        </w:rPr>
        <w:br/>
      </w:r>
      <w:r>
        <w:rPr>
          <w:sz w:val="28"/>
          <w:szCs w:val="28"/>
          <w:shd w:val="clear" w:color="auto" w:fill="FFFFFF"/>
        </w:rPr>
        <w:t>в) нет верного ответа.</w:t>
      </w:r>
    </w:p>
    <w:p w14:paraId="67AEB524" w14:textId="77777777" w:rsidR="00BD27AC" w:rsidRDefault="00BD27AC" w:rsidP="001C7673">
      <w:pPr>
        <w:tabs>
          <w:tab w:val="left" w:pos="284"/>
          <w:tab w:val="left" w:pos="426"/>
        </w:tabs>
        <w:ind w:left="284"/>
        <w:rPr>
          <w:sz w:val="28"/>
          <w:szCs w:val="28"/>
          <w:shd w:val="clear" w:color="auto" w:fill="FFFFFF"/>
        </w:rPr>
      </w:pPr>
    </w:p>
    <w:p w14:paraId="346813D9" w14:textId="77777777"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По временным характеристикам шум подразделяется:</w:t>
      </w:r>
      <w:r>
        <w:rPr>
          <w:b/>
          <w:sz w:val="28"/>
          <w:szCs w:val="28"/>
        </w:rPr>
        <w:br/>
      </w:r>
      <w:r>
        <w:rPr>
          <w:sz w:val="28"/>
          <w:szCs w:val="28"/>
          <w:shd w:val="clear" w:color="auto" w:fill="FFFFFF"/>
        </w:rPr>
        <w:t>а) широкополосные, тональные;</w:t>
      </w:r>
      <w:r>
        <w:rPr>
          <w:sz w:val="28"/>
          <w:szCs w:val="28"/>
        </w:rPr>
        <w:br/>
      </w:r>
      <w:r>
        <w:rPr>
          <w:sz w:val="28"/>
          <w:szCs w:val="28"/>
          <w:shd w:val="clear" w:color="auto" w:fill="FFFFFF"/>
        </w:rPr>
        <w:t>б) постоянные и непостоянные;</w:t>
      </w:r>
      <w:r>
        <w:rPr>
          <w:sz w:val="28"/>
          <w:szCs w:val="28"/>
        </w:rPr>
        <w:br/>
      </w:r>
      <w:r>
        <w:rPr>
          <w:sz w:val="28"/>
          <w:szCs w:val="28"/>
          <w:shd w:val="clear" w:color="auto" w:fill="FFFFFF"/>
        </w:rPr>
        <w:t>в) оба ответа верны.</w:t>
      </w:r>
    </w:p>
    <w:p w14:paraId="17CE49A5" w14:textId="77777777" w:rsidR="00BD27AC" w:rsidRDefault="00BD27AC" w:rsidP="001C7673">
      <w:pPr>
        <w:pStyle w:val="afa"/>
        <w:spacing w:line="276" w:lineRule="auto"/>
        <w:ind w:left="720"/>
        <w:rPr>
          <w:rFonts w:ascii="Calibri" w:hAnsi="Calibri"/>
          <w:sz w:val="28"/>
          <w:szCs w:val="28"/>
          <w:lang w:eastAsia="en-US"/>
        </w:rPr>
      </w:pPr>
    </w:p>
    <w:p w14:paraId="5FEC024D" w14:textId="77777777"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Вибрация, передаваемая человеку через ноги:</w:t>
      </w:r>
      <w:r>
        <w:rPr>
          <w:b/>
          <w:sz w:val="28"/>
          <w:szCs w:val="28"/>
        </w:rPr>
        <w:br/>
      </w:r>
      <w:r>
        <w:rPr>
          <w:sz w:val="28"/>
          <w:szCs w:val="28"/>
          <w:shd w:val="clear" w:color="auto" w:fill="FFFFFF"/>
        </w:rPr>
        <w:t>а) общая;</w:t>
      </w:r>
      <w:r>
        <w:rPr>
          <w:sz w:val="28"/>
          <w:szCs w:val="28"/>
        </w:rPr>
        <w:br/>
      </w:r>
      <w:r>
        <w:rPr>
          <w:sz w:val="28"/>
          <w:szCs w:val="28"/>
          <w:shd w:val="clear" w:color="auto" w:fill="FFFFFF"/>
        </w:rPr>
        <w:t>б) локальная;</w:t>
      </w:r>
      <w:r>
        <w:rPr>
          <w:sz w:val="28"/>
          <w:szCs w:val="28"/>
        </w:rPr>
        <w:br/>
      </w:r>
      <w:r>
        <w:rPr>
          <w:sz w:val="28"/>
          <w:szCs w:val="28"/>
          <w:shd w:val="clear" w:color="auto" w:fill="FFFFFF"/>
        </w:rPr>
        <w:t>в) оба ответа верны.</w:t>
      </w:r>
    </w:p>
    <w:p w14:paraId="7C21291F" w14:textId="77777777" w:rsidR="00BD27AC" w:rsidRDefault="00BD27AC" w:rsidP="001C7673">
      <w:pPr>
        <w:pStyle w:val="afa"/>
        <w:spacing w:line="276" w:lineRule="auto"/>
        <w:ind w:left="720"/>
        <w:rPr>
          <w:rFonts w:ascii="Calibri" w:hAnsi="Calibri"/>
          <w:sz w:val="28"/>
          <w:szCs w:val="28"/>
          <w:lang w:eastAsia="en-US"/>
        </w:rPr>
      </w:pPr>
    </w:p>
    <w:p w14:paraId="1F3392B5" w14:textId="77777777"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Промышленная безопасность опасных производственных объектов - это  …</w:t>
      </w:r>
      <w:r>
        <w:rPr>
          <w:sz w:val="28"/>
          <w:szCs w:val="28"/>
        </w:rPr>
        <w:br/>
      </w:r>
      <w:r>
        <w:rPr>
          <w:sz w:val="28"/>
          <w:szCs w:val="28"/>
          <w:shd w:val="clear" w:color="auto" w:fill="FFFFFF"/>
        </w:rPr>
        <w:t>а) состояние защищенности жизненно важных интересов личности и общества от аварий на опасных производственных объектах и последствий указанных аварий;</w:t>
      </w:r>
      <w:r>
        <w:rPr>
          <w:sz w:val="28"/>
          <w:szCs w:val="28"/>
        </w:rPr>
        <w:br/>
      </w:r>
      <w:r>
        <w:rPr>
          <w:sz w:val="28"/>
          <w:szCs w:val="28"/>
          <w:shd w:val="clear" w:color="auto" w:fill="FFFFFF"/>
        </w:rPr>
        <w:t>б) система сохранения жизни и здоровья работника в процессе его трудовой деятельности;</w:t>
      </w:r>
      <w:r>
        <w:rPr>
          <w:sz w:val="28"/>
          <w:szCs w:val="28"/>
        </w:rPr>
        <w:br/>
      </w:r>
      <w:r>
        <w:rPr>
          <w:sz w:val="28"/>
          <w:szCs w:val="28"/>
          <w:shd w:val="clear" w:color="auto" w:fill="FFFFFF"/>
        </w:rPr>
        <w:t>в) нет правильного ответа.</w:t>
      </w:r>
    </w:p>
    <w:p w14:paraId="188FFAC1" w14:textId="77777777" w:rsidR="00BD27AC" w:rsidRDefault="00BD27AC" w:rsidP="001C7673">
      <w:pPr>
        <w:pStyle w:val="afa"/>
        <w:spacing w:line="276" w:lineRule="auto"/>
        <w:ind w:left="720"/>
        <w:rPr>
          <w:rFonts w:ascii="Calibri" w:hAnsi="Calibri"/>
          <w:sz w:val="28"/>
          <w:szCs w:val="28"/>
          <w:lang w:eastAsia="en-US"/>
        </w:rPr>
      </w:pPr>
    </w:p>
    <w:p w14:paraId="66937F26" w14:textId="77777777" w:rsidR="00BD27AC" w:rsidRDefault="00BD27AC" w:rsidP="00C435EE">
      <w:pPr>
        <w:numPr>
          <w:ilvl w:val="0"/>
          <w:numId w:val="5"/>
        </w:numPr>
        <w:tabs>
          <w:tab w:val="left" w:pos="284"/>
          <w:tab w:val="left" w:pos="426"/>
        </w:tabs>
        <w:ind w:left="284" w:hanging="284"/>
        <w:rPr>
          <w:b/>
          <w:sz w:val="28"/>
          <w:szCs w:val="28"/>
        </w:rPr>
      </w:pPr>
      <w:r>
        <w:rPr>
          <w:b/>
          <w:sz w:val="28"/>
          <w:szCs w:val="28"/>
        </w:rPr>
        <w:t xml:space="preserve">Цель периодических медицинских осмотров: </w:t>
      </w:r>
    </w:p>
    <w:p w14:paraId="4381C81F" w14:textId="77777777" w:rsidR="00BD27AC" w:rsidRDefault="00BD27AC" w:rsidP="001C7673">
      <w:pPr>
        <w:tabs>
          <w:tab w:val="left" w:pos="284"/>
          <w:tab w:val="left" w:pos="426"/>
        </w:tabs>
        <w:rPr>
          <w:sz w:val="28"/>
          <w:szCs w:val="28"/>
        </w:rPr>
      </w:pPr>
      <w:r>
        <w:rPr>
          <w:sz w:val="28"/>
          <w:szCs w:val="28"/>
        </w:rPr>
        <w:t xml:space="preserve">    а) это наблюдение за состоянием здоровья работников и его возможным изменением </w:t>
      </w:r>
      <w:r>
        <w:rPr>
          <w:sz w:val="28"/>
          <w:szCs w:val="28"/>
        </w:rPr>
        <w:br/>
        <w:t xml:space="preserve">        в условиях воздействия вредных или опасных производственных факторов;</w:t>
      </w:r>
    </w:p>
    <w:p w14:paraId="64E715A4" w14:textId="77777777" w:rsidR="00BD27AC" w:rsidRDefault="00BD27AC" w:rsidP="001C7673">
      <w:pPr>
        <w:tabs>
          <w:tab w:val="left" w:pos="284"/>
          <w:tab w:val="left" w:pos="426"/>
        </w:tabs>
        <w:rPr>
          <w:sz w:val="28"/>
          <w:szCs w:val="28"/>
        </w:rPr>
      </w:pPr>
      <w:r>
        <w:rPr>
          <w:sz w:val="28"/>
          <w:szCs w:val="28"/>
        </w:rPr>
        <w:lastRenderedPageBreak/>
        <w:t xml:space="preserve">    б) предупреждение аварий из-за здоровья рабочего</w:t>
      </w:r>
    </w:p>
    <w:p w14:paraId="10362041" w14:textId="77777777" w:rsidR="00BD27AC" w:rsidRDefault="00BD27AC" w:rsidP="001C7673">
      <w:pPr>
        <w:tabs>
          <w:tab w:val="left" w:pos="284"/>
          <w:tab w:val="left" w:pos="426"/>
        </w:tabs>
        <w:rPr>
          <w:sz w:val="28"/>
          <w:szCs w:val="28"/>
        </w:rPr>
      </w:pPr>
      <w:r>
        <w:rPr>
          <w:sz w:val="28"/>
          <w:szCs w:val="28"/>
        </w:rPr>
        <w:t xml:space="preserve">    в) написано в контракте.</w:t>
      </w:r>
    </w:p>
    <w:p w14:paraId="078011C4" w14:textId="77777777" w:rsidR="00BD27AC" w:rsidRDefault="00BD27AC" w:rsidP="001C7673">
      <w:pPr>
        <w:tabs>
          <w:tab w:val="left" w:pos="284"/>
          <w:tab w:val="left" w:pos="426"/>
        </w:tabs>
        <w:rPr>
          <w:sz w:val="28"/>
          <w:szCs w:val="28"/>
        </w:rPr>
      </w:pPr>
    </w:p>
    <w:p w14:paraId="57364FDD" w14:textId="77777777" w:rsidR="00BD27AC" w:rsidRDefault="00BD27AC" w:rsidP="00C435EE">
      <w:pPr>
        <w:numPr>
          <w:ilvl w:val="0"/>
          <w:numId w:val="5"/>
        </w:numPr>
        <w:tabs>
          <w:tab w:val="left" w:pos="284"/>
          <w:tab w:val="left" w:pos="426"/>
        </w:tabs>
        <w:ind w:left="284" w:hanging="284"/>
        <w:rPr>
          <w:b/>
          <w:sz w:val="28"/>
          <w:szCs w:val="28"/>
        </w:rPr>
      </w:pPr>
      <w:r>
        <w:rPr>
          <w:b/>
          <w:sz w:val="28"/>
          <w:szCs w:val="28"/>
        </w:rPr>
        <w:t>К первичным средствам пожаротушения относятся:</w:t>
      </w:r>
    </w:p>
    <w:p w14:paraId="59A2ABF2" w14:textId="77777777" w:rsidR="00BD27AC" w:rsidRDefault="00BD27AC" w:rsidP="001C7673">
      <w:pPr>
        <w:tabs>
          <w:tab w:val="left" w:pos="284"/>
          <w:tab w:val="left" w:pos="426"/>
        </w:tabs>
        <w:ind w:left="284"/>
        <w:rPr>
          <w:sz w:val="28"/>
          <w:szCs w:val="28"/>
        </w:rPr>
      </w:pPr>
      <w:r>
        <w:rPr>
          <w:sz w:val="28"/>
          <w:szCs w:val="28"/>
        </w:rPr>
        <w:t>а) огнетушители, ящики с порошковыми составами и песком;</w:t>
      </w:r>
    </w:p>
    <w:p w14:paraId="50AB5AE0" w14:textId="77777777" w:rsidR="00BD27AC" w:rsidRDefault="00BD27AC" w:rsidP="001C7673">
      <w:pPr>
        <w:tabs>
          <w:tab w:val="left" w:pos="284"/>
          <w:tab w:val="left" w:pos="426"/>
        </w:tabs>
        <w:ind w:left="284"/>
        <w:rPr>
          <w:sz w:val="28"/>
          <w:szCs w:val="28"/>
        </w:rPr>
      </w:pPr>
      <w:r>
        <w:rPr>
          <w:sz w:val="28"/>
          <w:szCs w:val="28"/>
        </w:rPr>
        <w:t>б) земля, цемент;</w:t>
      </w:r>
    </w:p>
    <w:p w14:paraId="58CA15CC" w14:textId="77777777" w:rsidR="00BD27AC" w:rsidRDefault="00BD27AC" w:rsidP="001C7673">
      <w:pPr>
        <w:tabs>
          <w:tab w:val="left" w:pos="284"/>
          <w:tab w:val="left" w:pos="426"/>
        </w:tabs>
        <w:ind w:left="284"/>
        <w:rPr>
          <w:sz w:val="28"/>
          <w:szCs w:val="28"/>
        </w:rPr>
      </w:pPr>
      <w:r>
        <w:rPr>
          <w:sz w:val="28"/>
          <w:szCs w:val="28"/>
        </w:rPr>
        <w:t>в) правильный ответ отсутствует.</w:t>
      </w:r>
    </w:p>
    <w:p w14:paraId="5BB30574" w14:textId="77777777" w:rsidR="00BD27AC" w:rsidRDefault="00BD27AC" w:rsidP="001C7673">
      <w:pPr>
        <w:tabs>
          <w:tab w:val="left" w:pos="284"/>
          <w:tab w:val="left" w:pos="426"/>
        </w:tabs>
        <w:ind w:left="284"/>
        <w:rPr>
          <w:sz w:val="28"/>
          <w:szCs w:val="28"/>
        </w:rPr>
      </w:pPr>
    </w:p>
    <w:p w14:paraId="7DE524E1" w14:textId="77777777" w:rsidR="00BD27AC" w:rsidRDefault="00BD27AC" w:rsidP="001C7673">
      <w:pPr>
        <w:tabs>
          <w:tab w:val="left" w:pos="284"/>
          <w:tab w:val="left" w:pos="426"/>
        </w:tabs>
        <w:ind w:left="284"/>
        <w:rPr>
          <w:sz w:val="28"/>
          <w:szCs w:val="28"/>
        </w:rPr>
      </w:pPr>
    </w:p>
    <w:p w14:paraId="5AC4C199" w14:textId="77777777" w:rsidR="00BD27AC" w:rsidRDefault="00BD27AC" w:rsidP="001C7673">
      <w:pPr>
        <w:tabs>
          <w:tab w:val="left" w:pos="284"/>
          <w:tab w:val="left" w:pos="426"/>
        </w:tabs>
        <w:ind w:left="284"/>
        <w:rPr>
          <w:sz w:val="28"/>
          <w:szCs w:val="28"/>
        </w:rPr>
      </w:pPr>
    </w:p>
    <w:p w14:paraId="49440025" w14:textId="77777777" w:rsidR="00BD27AC" w:rsidRDefault="00BD27AC" w:rsidP="00870FB5">
      <w:pPr>
        <w:tabs>
          <w:tab w:val="left" w:pos="284"/>
          <w:tab w:val="left" w:pos="426"/>
        </w:tabs>
        <w:rPr>
          <w:color w:val="303030"/>
          <w:sz w:val="28"/>
          <w:szCs w:val="28"/>
          <w:shd w:val="clear" w:color="auto" w:fill="FFFFFF"/>
        </w:rPr>
      </w:pPr>
    </w:p>
    <w:p w14:paraId="50C6650E" w14:textId="77777777" w:rsidR="00BD27AC" w:rsidRDefault="00BD27AC" w:rsidP="001C7673">
      <w:pPr>
        <w:ind w:left="720"/>
        <w:rPr>
          <w:b/>
          <w:i/>
          <w:spacing w:val="-2"/>
        </w:rPr>
      </w:pPr>
      <w:r>
        <w:rPr>
          <w:b/>
          <w:i/>
          <w:spacing w:val="-2"/>
        </w:rPr>
        <w:t xml:space="preserve">                                             Таблица кодов правильных ответов.</w:t>
      </w:r>
    </w:p>
    <w:p w14:paraId="661FAD37" w14:textId="77777777" w:rsidR="00BD27AC" w:rsidRDefault="00BD27AC" w:rsidP="001C7673">
      <w:pPr>
        <w:ind w:left="720"/>
        <w:rPr>
          <w:spacing w:val="-2"/>
        </w:rPr>
      </w:pPr>
    </w:p>
    <w:tbl>
      <w:tblPr>
        <w:tblW w:w="8475" w:type="dxa"/>
        <w:tblInd w:w="1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66"/>
        <w:gridCol w:w="730"/>
        <w:gridCol w:w="709"/>
        <w:gridCol w:w="708"/>
        <w:gridCol w:w="709"/>
        <w:gridCol w:w="709"/>
        <w:gridCol w:w="709"/>
        <w:gridCol w:w="708"/>
        <w:gridCol w:w="709"/>
        <w:gridCol w:w="709"/>
        <w:gridCol w:w="709"/>
      </w:tblGrid>
      <w:tr w:rsidR="00BD27AC" w14:paraId="2BE83905" w14:textId="77777777" w:rsidTr="00981B40">
        <w:trPr>
          <w:trHeight w:val="489"/>
        </w:trPr>
        <w:tc>
          <w:tcPr>
            <w:tcW w:w="1368" w:type="dxa"/>
          </w:tcPr>
          <w:p w14:paraId="6844FCBB" w14:textId="77777777" w:rsidR="00BD27AC" w:rsidRDefault="00BD27AC" w:rsidP="00981B40">
            <w:pPr>
              <w:rPr>
                <w:b/>
                <w:spacing w:val="-2"/>
              </w:rPr>
            </w:pPr>
            <w:r>
              <w:rPr>
                <w:b/>
                <w:spacing w:val="-2"/>
              </w:rPr>
              <w:t xml:space="preserve">   Вопрос</w:t>
            </w:r>
          </w:p>
        </w:tc>
        <w:tc>
          <w:tcPr>
            <w:tcW w:w="731" w:type="dxa"/>
          </w:tcPr>
          <w:p w14:paraId="39A08566" w14:textId="77777777" w:rsidR="00BD27AC" w:rsidRDefault="00BD27AC" w:rsidP="00981B40">
            <w:pPr>
              <w:jc w:val="center"/>
              <w:rPr>
                <w:b/>
                <w:spacing w:val="-2"/>
              </w:rPr>
            </w:pPr>
            <w:r>
              <w:rPr>
                <w:b/>
                <w:spacing w:val="-2"/>
              </w:rPr>
              <w:t>1</w:t>
            </w:r>
          </w:p>
        </w:tc>
        <w:tc>
          <w:tcPr>
            <w:tcW w:w="709" w:type="dxa"/>
          </w:tcPr>
          <w:p w14:paraId="5E2A705F" w14:textId="77777777" w:rsidR="00BD27AC" w:rsidRDefault="00BD27AC" w:rsidP="00981B40">
            <w:pPr>
              <w:jc w:val="center"/>
              <w:rPr>
                <w:b/>
                <w:spacing w:val="-2"/>
              </w:rPr>
            </w:pPr>
            <w:r>
              <w:rPr>
                <w:b/>
                <w:spacing w:val="-2"/>
              </w:rPr>
              <w:t>2</w:t>
            </w:r>
          </w:p>
        </w:tc>
        <w:tc>
          <w:tcPr>
            <w:tcW w:w="708" w:type="dxa"/>
          </w:tcPr>
          <w:p w14:paraId="1D25CFF2" w14:textId="77777777" w:rsidR="00BD27AC" w:rsidRDefault="00BD27AC" w:rsidP="00981B40">
            <w:pPr>
              <w:jc w:val="center"/>
              <w:rPr>
                <w:b/>
                <w:spacing w:val="-2"/>
              </w:rPr>
            </w:pPr>
            <w:r>
              <w:rPr>
                <w:b/>
                <w:spacing w:val="-2"/>
              </w:rPr>
              <w:t>3</w:t>
            </w:r>
          </w:p>
        </w:tc>
        <w:tc>
          <w:tcPr>
            <w:tcW w:w="709" w:type="dxa"/>
          </w:tcPr>
          <w:p w14:paraId="4EA72BD0" w14:textId="77777777" w:rsidR="00BD27AC" w:rsidRDefault="00BD27AC" w:rsidP="00981B40">
            <w:pPr>
              <w:jc w:val="center"/>
              <w:rPr>
                <w:b/>
                <w:spacing w:val="-2"/>
              </w:rPr>
            </w:pPr>
            <w:r>
              <w:rPr>
                <w:b/>
                <w:spacing w:val="-2"/>
              </w:rPr>
              <w:t>4</w:t>
            </w:r>
          </w:p>
        </w:tc>
        <w:tc>
          <w:tcPr>
            <w:tcW w:w="709" w:type="dxa"/>
          </w:tcPr>
          <w:p w14:paraId="7E48AD8A" w14:textId="77777777" w:rsidR="00BD27AC" w:rsidRDefault="00BD27AC" w:rsidP="00981B40">
            <w:pPr>
              <w:jc w:val="center"/>
              <w:rPr>
                <w:b/>
                <w:spacing w:val="-2"/>
              </w:rPr>
            </w:pPr>
            <w:r>
              <w:rPr>
                <w:b/>
                <w:spacing w:val="-2"/>
              </w:rPr>
              <w:t>5</w:t>
            </w:r>
          </w:p>
        </w:tc>
        <w:tc>
          <w:tcPr>
            <w:tcW w:w="709" w:type="dxa"/>
          </w:tcPr>
          <w:p w14:paraId="45368550" w14:textId="77777777" w:rsidR="00BD27AC" w:rsidRDefault="00BD27AC" w:rsidP="00981B40">
            <w:pPr>
              <w:jc w:val="center"/>
              <w:rPr>
                <w:b/>
                <w:spacing w:val="-2"/>
              </w:rPr>
            </w:pPr>
            <w:r>
              <w:rPr>
                <w:b/>
                <w:spacing w:val="-2"/>
              </w:rPr>
              <w:t>6</w:t>
            </w:r>
          </w:p>
        </w:tc>
        <w:tc>
          <w:tcPr>
            <w:tcW w:w="708" w:type="dxa"/>
          </w:tcPr>
          <w:p w14:paraId="57A52368" w14:textId="77777777" w:rsidR="00BD27AC" w:rsidRDefault="00BD27AC" w:rsidP="00981B40">
            <w:pPr>
              <w:jc w:val="center"/>
              <w:rPr>
                <w:b/>
                <w:spacing w:val="-2"/>
              </w:rPr>
            </w:pPr>
            <w:r>
              <w:rPr>
                <w:b/>
                <w:spacing w:val="-2"/>
              </w:rPr>
              <w:t>7</w:t>
            </w:r>
          </w:p>
        </w:tc>
        <w:tc>
          <w:tcPr>
            <w:tcW w:w="709" w:type="dxa"/>
          </w:tcPr>
          <w:p w14:paraId="754C2259" w14:textId="77777777" w:rsidR="00BD27AC" w:rsidRDefault="00BD27AC" w:rsidP="00981B40">
            <w:pPr>
              <w:jc w:val="center"/>
              <w:rPr>
                <w:b/>
                <w:spacing w:val="-2"/>
              </w:rPr>
            </w:pPr>
            <w:r>
              <w:rPr>
                <w:b/>
                <w:spacing w:val="-2"/>
              </w:rPr>
              <w:t>8</w:t>
            </w:r>
          </w:p>
        </w:tc>
        <w:tc>
          <w:tcPr>
            <w:tcW w:w="709" w:type="dxa"/>
          </w:tcPr>
          <w:p w14:paraId="04CE9ACF" w14:textId="77777777" w:rsidR="00BD27AC" w:rsidRDefault="00BD27AC" w:rsidP="00981B40">
            <w:pPr>
              <w:jc w:val="center"/>
              <w:rPr>
                <w:b/>
                <w:spacing w:val="-2"/>
              </w:rPr>
            </w:pPr>
            <w:r>
              <w:rPr>
                <w:b/>
                <w:spacing w:val="-2"/>
              </w:rPr>
              <w:t>9</w:t>
            </w:r>
          </w:p>
        </w:tc>
        <w:tc>
          <w:tcPr>
            <w:tcW w:w="709" w:type="dxa"/>
          </w:tcPr>
          <w:p w14:paraId="0515AF06" w14:textId="77777777" w:rsidR="00BD27AC" w:rsidRDefault="00BD27AC" w:rsidP="00981B40">
            <w:pPr>
              <w:jc w:val="center"/>
              <w:rPr>
                <w:b/>
                <w:spacing w:val="-2"/>
              </w:rPr>
            </w:pPr>
            <w:r>
              <w:rPr>
                <w:b/>
                <w:spacing w:val="-2"/>
              </w:rPr>
              <w:t>10</w:t>
            </w:r>
          </w:p>
        </w:tc>
      </w:tr>
      <w:tr w:rsidR="00BD27AC" w14:paraId="405E2D9C" w14:textId="77777777" w:rsidTr="00981B40">
        <w:trPr>
          <w:trHeight w:val="436"/>
        </w:trPr>
        <w:tc>
          <w:tcPr>
            <w:tcW w:w="1368" w:type="dxa"/>
          </w:tcPr>
          <w:p w14:paraId="06E0455E" w14:textId="77777777" w:rsidR="00BD27AC" w:rsidRDefault="00BD27AC" w:rsidP="00981B40">
            <w:pPr>
              <w:ind w:left="284" w:hanging="284"/>
              <w:jc w:val="center"/>
              <w:rPr>
                <w:b/>
                <w:spacing w:val="-2"/>
              </w:rPr>
            </w:pPr>
            <w:r>
              <w:rPr>
                <w:b/>
                <w:spacing w:val="-2"/>
              </w:rPr>
              <w:t>Ответ</w:t>
            </w:r>
          </w:p>
        </w:tc>
        <w:tc>
          <w:tcPr>
            <w:tcW w:w="731" w:type="dxa"/>
          </w:tcPr>
          <w:p w14:paraId="64D1E4BD" w14:textId="77777777" w:rsidR="00BD27AC" w:rsidRDefault="00BD27AC" w:rsidP="00981B40">
            <w:pPr>
              <w:ind w:left="284" w:hanging="284"/>
              <w:jc w:val="center"/>
              <w:rPr>
                <w:b/>
                <w:color w:val="943634"/>
                <w:spacing w:val="-2"/>
                <w:sz w:val="28"/>
                <w:szCs w:val="28"/>
              </w:rPr>
            </w:pPr>
            <w:r>
              <w:rPr>
                <w:b/>
                <w:color w:val="943634"/>
                <w:spacing w:val="-2"/>
                <w:sz w:val="28"/>
                <w:szCs w:val="28"/>
              </w:rPr>
              <w:t>в</w:t>
            </w:r>
          </w:p>
        </w:tc>
        <w:tc>
          <w:tcPr>
            <w:tcW w:w="709" w:type="dxa"/>
          </w:tcPr>
          <w:p w14:paraId="63410C56" w14:textId="77777777" w:rsidR="00BD27AC" w:rsidRDefault="00BD27AC" w:rsidP="00981B40">
            <w:pPr>
              <w:ind w:left="284" w:hanging="284"/>
              <w:jc w:val="center"/>
              <w:rPr>
                <w:b/>
                <w:color w:val="943634"/>
                <w:spacing w:val="-2"/>
                <w:sz w:val="28"/>
                <w:szCs w:val="28"/>
              </w:rPr>
            </w:pPr>
            <w:r>
              <w:rPr>
                <w:b/>
                <w:color w:val="943634"/>
                <w:spacing w:val="-2"/>
                <w:sz w:val="28"/>
                <w:szCs w:val="28"/>
              </w:rPr>
              <w:t>в</w:t>
            </w:r>
          </w:p>
        </w:tc>
        <w:tc>
          <w:tcPr>
            <w:tcW w:w="708" w:type="dxa"/>
          </w:tcPr>
          <w:p w14:paraId="51832BBD" w14:textId="77777777" w:rsidR="00BD27AC" w:rsidRDefault="00BD27AC" w:rsidP="00981B40">
            <w:pPr>
              <w:ind w:left="284" w:hanging="284"/>
              <w:jc w:val="center"/>
              <w:rPr>
                <w:b/>
                <w:color w:val="943634"/>
                <w:spacing w:val="-2"/>
                <w:sz w:val="28"/>
                <w:szCs w:val="28"/>
              </w:rPr>
            </w:pPr>
            <w:r>
              <w:rPr>
                <w:b/>
                <w:color w:val="943634"/>
                <w:spacing w:val="-2"/>
                <w:sz w:val="28"/>
                <w:szCs w:val="28"/>
              </w:rPr>
              <w:t>б</w:t>
            </w:r>
          </w:p>
        </w:tc>
        <w:tc>
          <w:tcPr>
            <w:tcW w:w="709" w:type="dxa"/>
          </w:tcPr>
          <w:p w14:paraId="3031CC1A" w14:textId="77777777" w:rsidR="00BD27AC" w:rsidRDefault="00BD27AC" w:rsidP="00981B40">
            <w:pPr>
              <w:jc w:val="center"/>
              <w:rPr>
                <w:b/>
                <w:color w:val="943634"/>
                <w:spacing w:val="-2"/>
                <w:sz w:val="28"/>
                <w:szCs w:val="28"/>
              </w:rPr>
            </w:pPr>
            <w:r>
              <w:rPr>
                <w:b/>
                <w:color w:val="943634"/>
                <w:spacing w:val="-2"/>
                <w:sz w:val="28"/>
                <w:szCs w:val="28"/>
              </w:rPr>
              <w:t>а</w:t>
            </w:r>
          </w:p>
        </w:tc>
        <w:tc>
          <w:tcPr>
            <w:tcW w:w="709" w:type="dxa"/>
          </w:tcPr>
          <w:p w14:paraId="016FBE24" w14:textId="77777777" w:rsidR="00BD27AC" w:rsidRDefault="00BD27AC" w:rsidP="00981B40">
            <w:pPr>
              <w:jc w:val="center"/>
              <w:rPr>
                <w:b/>
                <w:color w:val="943634"/>
                <w:spacing w:val="-2"/>
                <w:sz w:val="28"/>
                <w:szCs w:val="28"/>
              </w:rPr>
            </w:pPr>
            <w:r>
              <w:rPr>
                <w:b/>
                <w:color w:val="943634"/>
                <w:spacing w:val="-2"/>
                <w:sz w:val="28"/>
                <w:szCs w:val="28"/>
              </w:rPr>
              <w:t>б</w:t>
            </w:r>
          </w:p>
        </w:tc>
        <w:tc>
          <w:tcPr>
            <w:tcW w:w="709" w:type="dxa"/>
          </w:tcPr>
          <w:p w14:paraId="36DE2380" w14:textId="77777777" w:rsidR="00BD27AC" w:rsidRDefault="00BD27AC" w:rsidP="00981B40">
            <w:pPr>
              <w:jc w:val="center"/>
              <w:rPr>
                <w:b/>
                <w:color w:val="943634"/>
                <w:spacing w:val="-2"/>
                <w:sz w:val="28"/>
                <w:szCs w:val="28"/>
              </w:rPr>
            </w:pPr>
            <w:r>
              <w:rPr>
                <w:b/>
                <w:color w:val="943634"/>
                <w:spacing w:val="-2"/>
                <w:sz w:val="28"/>
                <w:szCs w:val="28"/>
              </w:rPr>
              <w:t>в</w:t>
            </w:r>
          </w:p>
        </w:tc>
        <w:tc>
          <w:tcPr>
            <w:tcW w:w="708" w:type="dxa"/>
          </w:tcPr>
          <w:p w14:paraId="0304B6BA" w14:textId="77777777" w:rsidR="00BD27AC" w:rsidRDefault="00BD27AC" w:rsidP="00981B40">
            <w:pPr>
              <w:jc w:val="center"/>
              <w:rPr>
                <w:b/>
                <w:color w:val="943634"/>
                <w:spacing w:val="-2"/>
                <w:sz w:val="28"/>
                <w:szCs w:val="28"/>
              </w:rPr>
            </w:pPr>
            <w:r>
              <w:rPr>
                <w:b/>
                <w:color w:val="943634"/>
                <w:spacing w:val="-2"/>
                <w:sz w:val="28"/>
                <w:szCs w:val="28"/>
              </w:rPr>
              <w:t>в</w:t>
            </w:r>
          </w:p>
        </w:tc>
        <w:tc>
          <w:tcPr>
            <w:tcW w:w="709" w:type="dxa"/>
          </w:tcPr>
          <w:p w14:paraId="66E2B89D" w14:textId="77777777" w:rsidR="00BD27AC" w:rsidRDefault="00BD27AC" w:rsidP="00981B40">
            <w:pPr>
              <w:jc w:val="center"/>
              <w:rPr>
                <w:b/>
                <w:color w:val="943634"/>
                <w:spacing w:val="-2"/>
                <w:sz w:val="28"/>
                <w:szCs w:val="28"/>
              </w:rPr>
            </w:pPr>
            <w:r>
              <w:rPr>
                <w:b/>
                <w:color w:val="943634"/>
                <w:spacing w:val="-2"/>
                <w:sz w:val="28"/>
                <w:szCs w:val="28"/>
              </w:rPr>
              <w:t>в</w:t>
            </w:r>
          </w:p>
        </w:tc>
        <w:tc>
          <w:tcPr>
            <w:tcW w:w="709" w:type="dxa"/>
          </w:tcPr>
          <w:p w14:paraId="22D13DF9" w14:textId="77777777" w:rsidR="00BD27AC" w:rsidRDefault="00BD27AC" w:rsidP="00981B40">
            <w:pPr>
              <w:jc w:val="center"/>
              <w:rPr>
                <w:b/>
                <w:color w:val="943634"/>
                <w:spacing w:val="-2"/>
                <w:sz w:val="28"/>
                <w:szCs w:val="28"/>
              </w:rPr>
            </w:pPr>
            <w:r>
              <w:rPr>
                <w:b/>
                <w:color w:val="943634"/>
                <w:spacing w:val="-2"/>
                <w:sz w:val="28"/>
                <w:szCs w:val="28"/>
              </w:rPr>
              <w:t>а</w:t>
            </w:r>
          </w:p>
        </w:tc>
        <w:tc>
          <w:tcPr>
            <w:tcW w:w="709" w:type="dxa"/>
          </w:tcPr>
          <w:p w14:paraId="50434941" w14:textId="77777777" w:rsidR="00BD27AC" w:rsidRDefault="00BD27AC" w:rsidP="00981B40">
            <w:pPr>
              <w:jc w:val="center"/>
              <w:rPr>
                <w:b/>
                <w:color w:val="943634"/>
                <w:spacing w:val="-2"/>
                <w:sz w:val="28"/>
                <w:szCs w:val="28"/>
              </w:rPr>
            </w:pPr>
            <w:r>
              <w:rPr>
                <w:b/>
                <w:color w:val="943634"/>
                <w:spacing w:val="-2"/>
                <w:sz w:val="28"/>
                <w:szCs w:val="28"/>
              </w:rPr>
              <w:t>в</w:t>
            </w:r>
          </w:p>
        </w:tc>
      </w:tr>
      <w:tr w:rsidR="00BD27AC" w14:paraId="0B1CA1F5" w14:textId="77777777" w:rsidTr="00981B40">
        <w:trPr>
          <w:trHeight w:val="429"/>
        </w:trPr>
        <w:tc>
          <w:tcPr>
            <w:tcW w:w="1368" w:type="dxa"/>
          </w:tcPr>
          <w:p w14:paraId="7808A232" w14:textId="77777777" w:rsidR="00BD27AC" w:rsidRDefault="00BD27AC" w:rsidP="00981B40">
            <w:pPr>
              <w:ind w:left="284" w:hanging="284"/>
              <w:jc w:val="center"/>
              <w:rPr>
                <w:b/>
                <w:spacing w:val="-2"/>
              </w:rPr>
            </w:pPr>
            <w:r>
              <w:rPr>
                <w:b/>
                <w:spacing w:val="-2"/>
              </w:rPr>
              <w:t>Вопрос</w:t>
            </w:r>
          </w:p>
        </w:tc>
        <w:tc>
          <w:tcPr>
            <w:tcW w:w="731" w:type="dxa"/>
          </w:tcPr>
          <w:p w14:paraId="7E4340E9" w14:textId="77777777" w:rsidR="00BD27AC" w:rsidRDefault="00BD27AC" w:rsidP="00981B40">
            <w:pPr>
              <w:ind w:left="284" w:hanging="284"/>
              <w:jc w:val="center"/>
              <w:rPr>
                <w:b/>
                <w:spacing w:val="-2"/>
              </w:rPr>
            </w:pPr>
            <w:r>
              <w:rPr>
                <w:b/>
                <w:spacing w:val="-2"/>
              </w:rPr>
              <w:t>11</w:t>
            </w:r>
          </w:p>
        </w:tc>
        <w:tc>
          <w:tcPr>
            <w:tcW w:w="709" w:type="dxa"/>
          </w:tcPr>
          <w:p w14:paraId="751E2872" w14:textId="77777777" w:rsidR="00BD27AC" w:rsidRDefault="00BD27AC" w:rsidP="00981B40">
            <w:pPr>
              <w:ind w:left="284" w:hanging="284"/>
              <w:jc w:val="center"/>
              <w:rPr>
                <w:b/>
                <w:spacing w:val="-2"/>
              </w:rPr>
            </w:pPr>
            <w:r>
              <w:rPr>
                <w:b/>
                <w:spacing w:val="-2"/>
              </w:rPr>
              <w:t>12</w:t>
            </w:r>
          </w:p>
        </w:tc>
        <w:tc>
          <w:tcPr>
            <w:tcW w:w="708" w:type="dxa"/>
          </w:tcPr>
          <w:p w14:paraId="21029CB8" w14:textId="77777777" w:rsidR="00BD27AC" w:rsidRDefault="00BD27AC" w:rsidP="00981B40">
            <w:pPr>
              <w:ind w:left="284" w:hanging="284"/>
              <w:jc w:val="center"/>
              <w:rPr>
                <w:b/>
                <w:spacing w:val="-2"/>
              </w:rPr>
            </w:pPr>
            <w:r>
              <w:rPr>
                <w:b/>
                <w:spacing w:val="-2"/>
              </w:rPr>
              <w:t>13</w:t>
            </w:r>
          </w:p>
        </w:tc>
        <w:tc>
          <w:tcPr>
            <w:tcW w:w="709" w:type="dxa"/>
          </w:tcPr>
          <w:p w14:paraId="7C4309B2" w14:textId="77777777" w:rsidR="00BD27AC" w:rsidRDefault="00BD27AC" w:rsidP="00981B40">
            <w:pPr>
              <w:jc w:val="center"/>
              <w:rPr>
                <w:b/>
                <w:spacing w:val="-2"/>
              </w:rPr>
            </w:pPr>
            <w:r>
              <w:rPr>
                <w:b/>
                <w:spacing w:val="-2"/>
              </w:rPr>
              <w:t>14</w:t>
            </w:r>
          </w:p>
        </w:tc>
        <w:tc>
          <w:tcPr>
            <w:tcW w:w="709" w:type="dxa"/>
          </w:tcPr>
          <w:p w14:paraId="32D7DD1D" w14:textId="77777777" w:rsidR="00BD27AC" w:rsidRDefault="00BD27AC" w:rsidP="00981B40">
            <w:pPr>
              <w:jc w:val="center"/>
              <w:rPr>
                <w:b/>
                <w:spacing w:val="-2"/>
              </w:rPr>
            </w:pPr>
            <w:r>
              <w:rPr>
                <w:b/>
                <w:spacing w:val="-2"/>
              </w:rPr>
              <w:t>15</w:t>
            </w:r>
          </w:p>
        </w:tc>
        <w:tc>
          <w:tcPr>
            <w:tcW w:w="709" w:type="dxa"/>
          </w:tcPr>
          <w:p w14:paraId="1E4A674C" w14:textId="77777777" w:rsidR="00BD27AC" w:rsidRDefault="00BD27AC" w:rsidP="00981B40">
            <w:pPr>
              <w:jc w:val="center"/>
              <w:rPr>
                <w:b/>
                <w:spacing w:val="-2"/>
              </w:rPr>
            </w:pPr>
            <w:r>
              <w:rPr>
                <w:b/>
                <w:spacing w:val="-2"/>
              </w:rPr>
              <w:t>16</w:t>
            </w:r>
          </w:p>
        </w:tc>
        <w:tc>
          <w:tcPr>
            <w:tcW w:w="708" w:type="dxa"/>
          </w:tcPr>
          <w:p w14:paraId="27698635" w14:textId="77777777" w:rsidR="00BD27AC" w:rsidRDefault="00BD27AC" w:rsidP="00981B40">
            <w:pPr>
              <w:jc w:val="center"/>
              <w:rPr>
                <w:b/>
                <w:spacing w:val="-2"/>
              </w:rPr>
            </w:pPr>
            <w:r>
              <w:rPr>
                <w:b/>
                <w:spacing w:val="-2"/>
              </w:rPr>
              <w:t>17</w:t>
            </w:r>
          </w:p>
        </w:tc>
        <w:tc>
          <w:tcPr>
            <w:tcW w:w="709" w:type="dxa"/>
          </w:tcPr>
          <w:p w14:paraId="164E708E" w14:textId="77777777" w:rsidR="00BD27AC" w:rsidRDefault="00BD27AC" w:rsidP="00981B40">
            <w:pPr>
              <w:jc w:val="center"/>
              <w:rPr>
                <w:b/>
                <w:spacing w:val="-2"/>
              </w:rPr>
            </w:pPr>
            <w:r>
              <w:rPr>
                <w:b/>
                <w:spacing w:val="-2"/>
              </w:rPr>
              <w:t>18</w:t>
            </w:r>
          </w:p>
        </w:tc>
        <w:tc>
          <w:tcPr>
            <w:tcW w:w="709" w:type="dxa"/>
          </w:tcPr>
          <w:p w14:paraId="5A40AE22" w14:textId="77777777" w:rsidR="00BD27AC" w:rsidRDefault="00BD27AC" w:rsidP="00981B40">
            <w:pPr>
              <w:jc w:val="center"/>
              <w:rPr>
                <w:b/>
                <w:spacing w:val="-2"/>
              </w:rPr>
            </w:pPr>
            <w:r>
              <w:rPr>
                <w:b/>
                <w:spacing w:val="-2"/>
              </w:rPr>
              <w:t>19</w:t>
            </w:r>
          </w:p>
        </w:tc>
        <w:tc>
          <w:tcPr>
            <w:tcW w:w="709" w:type="dxa"/>
          </w:tcPr>
          <w:p w14:paraId="7E65312E" w14:textId="77777777" w:rsidR="00BD27AC" w:rsidRDefault="00BD27AC" w:rsidP="00981B40">
            <w:pPr>
              <w:jc w:val="center"/>
              <w:rPr>
                <w:b/>
                <w:spacing w:val="-2"/>
              </w:rPr>
            </w:pPr>
            <w:r>
              <w:rPr>
                <w:b/>
                <w:spacing w:val="-2"/>
              </w:rPr>
              <w:t>20</w:t>
            </w:r>
          </w:p>
        </w:tc>
      </w:tr>
      <w:tr w:rsidR="00BD27AC" w14:paraId="51EB3DA0" w14:textId="77777777" w:rsidTr="00981B40">
        <w:trPr>
          <w:trHeight w:val="445"/>
        </w:trPr>
        <w:tc>
          <w:tcPr>
            <w:tcW w:w="1368" w:type="dxa"/>
          </w:tcPr>
          <w:p w14:paraId="647DEB60" w14:textId="77777777" w:rsidR="00BD27AC" w:rsidRDefault="00BD27AC" w:rsidP="00981B40">
            <w:pPr>
              <w:ind w:left="284" w:hanging="284"/>
              <w:jc w:val="center"/>
              <w:rPr>
                <w:b/>
                <w:spacing w:val="-2"/>
              </w:rPr>
            </w:pPr>
            <w:r>
              <w:rPr>
                <w:b/>
                <w:spacing w:val="-2"/>
              </w:rPr>
              <w:t>Ответ</w:t>
            </w:r>
          </w:p>
        </w:tc>
        <w:tc>
          <w:tcPr>
            <w:tcW w:w="731" w:type="dxa"/>
          </w:tcPr>
          <w:p w14:paraId="4DBBA4A1" w14:textId="77777777" w:rsidR="00BD27AC" w:rsidRDefault="00BD27AC" w:rsidP="00981B40">
            <w:pPr>
              <w:ind w:left="284" w:hanging="284"/>
              <w:jc w:val="center"/>
              <w:rPr>
                <w:b/>
                <w:color w:val="943634"/>
                <w:spacing w:val="-2"/>
                <w:sz w:val="28"/>
                <w:szCs w:val="28"/>
              </w:rPr>
            </w:pPr>
            <w:r>
              <w:rPr>
                <w:b/>
                <w:color w:val="943634"/>
                <w:spacing w:val="-2"/>
                <w:sz w:val="28"/>
                <w:szCs w:val="28"/>
              </w:rPr>
              <w:t>б</w:t>
            </w:r>
          </w:p>
        </w:tc>
        <w:tc>
          <w:tcPr>
            <w:tcW w:w="709" w:type="dxa"/>
          </w:tcPr>
          <w:p w14:paraId="32A79DC3" w14:textId="77777777" w:rsidR="00BD27AC" w:rsidRDefault="00BD27AC" w:rsidP="00981B40">
            <w:pPr>
              <w:ind w:left="284" w:hanging="284"/>
              <w:jc w:val="center"/>
              <w:rPr>
                <w:b/>
                <w:color w:val="943634"/>
                <w:spacing w:val="-2"/>
                <w:sz w:val="28"/>
                <w:szCs w:val="28"/>
              </w:rPr>
            </w:pPr>
            <w:r>
              <w:rPr>
                <w:b/>
                <w:color w:val="943634"/>
                <w:spacing w:val="-2"/>
                <w:sz w:val="28"/>
                <w:szCs w:val="28"/>
              </w:rPr>
              <w:t>б</w:t>
            </w:r>
          </w:p>
        </w:tc>
        <w:tc>
          <w:tcPr>
            <w:tcW w:w="708" w:type="dxa"/>
          </w:tcPr>
          <w:p w14:paraId="635C238B" w14:textId="77777777" w:rsidR="00BD27AC" w:rsidRDefault="00BD27AC" w:rsidP="00981B40">
            <w:pPr>
              <w:ind w:left="284" w:hanging="284"/>
              <w:jc w:val="center"/>
              <w:rPr>
                <w:b/>
                <w:color w:val="943634"/>
                <w:spacing w:val="-2"/>
                <w:sz w:val="28"/>
                <w:szCs w:val="28"/>
              </w:rPr>
            </w:pPr>
            <w:r>
              <w:rPr>
                <w:b/>
                <w:color w:val="943634"/>
                <w:spacing w:val="-2"/>
                <w:sz w:val="28"/>
                <w:szCs w:val="28"/>
              </w:rPr>
              <w:t>а</w:t>
            </w:r>
          </w:p>
        </w:tc>
        <w:tc>
          <w:tcPr>
            <w:tcW w:w="709" w:type="dxa"/>
          </w:tcPr>
          <w:p w14:paraId="60CC864D" w14:textId="77777777" w:rsidR="00BD27AC" w:rsidRDefault="00BD27AC" w:rsidP="00981B40">
            <w:pPr>
              <w:jc w:val="center"/>
              <w:rPr>
                <w:b/>
                <w:color w:val="943634"/>
                <w:spacing w:val="-2"/>
                <w:sz w:val="28"/>
                <w:szCs w:val="28"/>
              </w:rPr>
            </w:pPr>
            <w:r>
              <w:rPr>
                <w:b/>
                <w:color w:val="943634"/>
                <w:spacing w:val="-2"/>
                <w:sz w:val="28"/>
                <w:szCs w:val="28"/>
              </w:rPr>
              <w:t>б</w:t>
            </w:r>
          </w:p>
        </w:tc>
        <w:tc>
          <w:tcPr>
            <w:tcW w:w="709" w:type="dxa"/>
          </w:tcPr>
          <w:p w14:paraId="21492D03" w14:textId="77777777" w:rsidR="00BD27AC" w:rsidRDefault="00BD27AC" w:rsidP="00981B40">
            <w:pPr>
              <w:jc w:val="center"/>
              <w:rPr>
                <w:b/>
                <w:color w:val="943634"/>
                <w:spacing w:val="-2"/>
                <w:sz w:val="28"/>
                <w:szCs w:val="28"/>
              </w:rPr>
            </w:pPr>
            <w:r>
              <w:rPr>
                <w:b/>
                <w:color w:val="943634"/>
                <w:spacing w:val="-2"/>
                <w:sz w:val="28"/>
                <w:szCs w:val="28"/>
              </w:rPr>
              <w:t>в</w:t>
            </w:r>
          </w:p>
        </w:tc>
        <w:tc>
          <w:tcPr>
            <w:tcW w:w="709" w:type="dxa"/>
          </w:tcPr>
          <w:p w14:paraId="0F509B4B" w14:textId="77777777" w:rsidR="00BD27AC" w:rsidRDefault="00BD27AC" w:rsidP="00981B40">
            <w:pPr>
              <w:jc w:val="center"/>
              <w:rPr>
                <w:b/>
                <w:color w:val="943634"/>
                <w:spacing w:val="-2"/>
                <w:sz w:val="28"/>
                <w:szCs w:val="28"/>
              </w:rPr>
            </w:pPr>
            <w:r>
              <w:rPr>
                <w:b/>
                <w:color w:val="943634"/>
                <w:spacing w:val="-2"/>
                <w:sz w:val="28"/>
                <w:szCs w:val="28"/>
              </w:rPr>
              <w:t>в</w:t>
            </w:r>
          </w:p>
        </w:tc>
        <w:tc>
          <w:tcPr>
            <w:tcW w:w="708" w:type="dxa"/>
          </w:tcPr>
          <w:p w14:paraId="22623F80" w14:textId="77777777" w:rsidR="00BD27AC" w:rsidRDefault="00BD27AC" w:rsidP="00981B40">
            <w:pPr>
              <w:jc w:val="center"/>
              <w:rPr>
                <w:b/>
                <w:color w:val="943634"/>
                <w:spacing w:val="-2"/>
                <w:sz w:val="28"/>
                <w:szCs w:val="28"/>
              </w:rPr>
            </w:pPr>
            <w:r>
              <w:rPr>
                <w:b/>
                <w:color w:val="943634"/>
                <w:spacing w:val="-2"/>
                <w:sz w:val="28"/>
                <w:szCs w:val="28"/>
              </w:rPr>
              <w:t>а</w:t>
            </w:r>
          </w:p>
        </w:tc>
        <w:tc>
          <w:tcPr>
            <w:tcW w:w="709" w:type="dxa"/>
          </w:tcPr>
          <w:p w14:paraId="2E2ACE45" w14:textId="77777777" w:rsidR="00BD27AC" w:rsidRDefault="00BD27AC" w:rsidP="00981B40">
            <w:pPr>
              <w:jc w:val="center"/>
              <w:rPr>
                <w:b/>
                <w:color w:val="943634"/>
                <w:spacing w:val="-2"/>
                <w:sz w:val="28"/>
                <w:szCs w:val="28"/>
              </w:rPr>
            </w:pPr>
            <w:r>
              <w:rPr>
                <w:b/>
                <w:color w:val="943634"/>
                <w:spacing w:val="-2"/>
                <w:sz w:val="28"/>
                <w:szCs w:val="28"/>
              </w:rPr>
              <w:t>в</w:t>
            </w:r>
          </w:p>
        </w:tc>
        <w:tc>
          <w:tcPr>
            <w:tcW w:w="709" w:type="dxa"/>
          </w:tcPr>
          <w:p w14:paraId="3B37EC75" w14:textId="77777777" w:rsidR="00BD27AC" w:rsidRDefault="00BD27AC" w:rsidP="00981B40">
            <w:pPr>
              <w:jc w:val="center"/>
              <w:rPr>
                <w:b/>
                <w:color w:val="943634"/>
                <w:spacing w:val="-2"/>
                <w:sz w:val="28"/>
                <w:szCs w:val="28"/>
              </w:rPr>
            </w:pPr>
            <w:r>
              <w:rPr>
                <w:b/>
                <w:color w:val="943634"/>
                <w:spacing w:val="-2"/>
                <w:sz w:val="28"/>
                <w:szCs w:val="28"/>
              </w:rPr>
              <w:t>б</w:t>
            </w:r>
          </w:p>
        </w:tc>
        <w:tc>
          <w:tcPr>
            <w:tcW w:w="709" w:type="dxa"/>
          </w:tcPr>
          <w:p w14:paraId="6B77119A" w14:textId="77777777" w:rsidR="00BD27AC" w:rsidRDefault="00BD27AC" w:rsidP="00981B40">
            <w:pPr>
              <w:jc w:val="center"/>
              <w:rPr>
                <w:b/>
                <w:color w:val="943634"/>
                <w:spacing w:val="-2"/>
                <w:sz w:val="28"/>
                <w:szCs w:val="28"/>
              </w:rPr>
            </w:pPr>
            <w:r>
              <w:rPr>
                <w:b/>
                <w:color w:val="943634"/>
                <w:spacing w:val="-2"/>
                <w:sz w:val="28"/>
                <w:szCs w:val="28"/>
              </w:rPr>
              <w:t>а</w:t>
            </w:r>
          </w:p>
        </w:tc>
      </w:tr>
      <w:tr w:rsidR="00BD27AC" w14:paraId="4C9CD675" w14:textId="77777777" w:rsidTr="00981B40">
        <w:trPr>
          <w:trHeight w:val="422"/>
        </w:trPr>
        <w:tc>
          <w:tcPr>
            <w:tcW w:w="1368" w:type="dxa"/>
          </w:tcPr>
          <w:p w14:paraId="48A8068E" w14:textId="77777777" w:rsidR="00BD27AC" w:rsidRDefault="00BD27AC" w:rsidP="00981B40">
            <w:pPr>
              <w:ind w:left="284" w:hanging="284"/>
              <w:jc w:val="center"/>
              <w:rPr>
                <w:b/>
                <w:spacing w:val="-2"/>
              </w:rPr>
            </w:pPr>
            <w:r>
              <w:rPr>
                <w:b/>
                <w:spacing w:val="-2"/>
              </w:rPr>
              <w:t>Вопрос</w:t>
            </w:r>
          </w:p>
        </w:tc>
        <w:tc>
          <w:tcPr>
            <w:tcW w:w="731" w:type="dxa"/>
          </w:tcPr>
          <w:p w14:paraId="711050D9" w14:textId="77777777" w:rsidR="00BD27AC" w:rsidRDefault="00BD27AC" w:rsidP="00981B40">
            <w:pPr>
              <w:ind w:left="284" w:hanging="284"/>
              <w:jc w:val="center"/>
              <w:rPr>
                <w:b/>
                <w:spacing w:val="-2"/>
              </w:rPr>
            </w:pPr>
            <w:r>
              <w:rPr>
                <w:b/>
                <w:spacing w:val="-2"/>
              </w:rPr>
              <w:t>21</w:t>
            </w:r>
          </w:p>
        </w:tc>
        <w:tc>
          <w:tcPr>
            <w:tcW w:w="709" w:type="dxa"/>
          </w:tcPr>
          <w:p w14:paraId="19FA77D1" w14:textId="77777777" w:rsidR="00BD27AC" w:rsidRDefault="00BD27AC" w:rsidP="00981B40">
            <w:pPr>
              <w:ind w:left="284" w:hanging="284"/>
              <w:jc w:val="center"/>
              <w:rPr>
                <w:b/>
                <w:spacing w:val="-2"/>
              </w:rPr>
            </w:pPr>
            <w:r>
              <w:rPr>
                <w:b/>
                <w:spacing w:val="-2"/>
              </w:rPr>
              <w:t>22</w:t>
            </w:r>
          </w:p>
        </w:tc>
        <w:tc>
          <w:tcPr>
            <w:tcW w:w="708" w:type="dxa"/>
          </w:tcPr>
          <w:p w14:paraId="38D33E74" w14:textId="77777777" w:rsidR="00BD27AC" w:rsidRDefault="00BD27AC" w:rsidP="00981B40">
            <w:pPr>
              <w:ind w:left="284" w:hanging="284"/>
              <w:jc w:val="center"/>
              <w:rPr>
                <w:b/>
                <w:spacing w:val="-2"/>
              </w:rPr>
            </w:pPr>
            <w:r>
              <w:rPr>
                <w:b/>
                <w:spacing w:val="-2"/>
              </w:rPr>
              <w:t>23</w:t>
            </w:r>
          </w:p>
        </w:tc>
        <w:tc>
          <w:tcPr>
            <w:tcW w:w="709" w:type="dxa"/>
          </w:tcPr>
          <w:p w14:paraId="1B0FC474" w14:textId="77777777" w:rsidR="00BD27AC" w:rsidRDefault="00BD27AC" w:rsidP="00981B40">
            <w:pPr>
              <w:jc w:val="center"/>
              <w:rPr>
                <w:b/>
                <w:spacing w:val="-2"/>
              </w:rPr>
            </w:pPr>
            <w:r>
              <w:rPr>
                <w:b/>
                <w:spacing w:val="-2"/>
              </w:rPr>
              <w:t>24</w:t>
            </w:r>
          </w:p>
        </w:tc>
        <w:tc>
          <w:tcPr>
            <w:tcW w:w="709" w:type="dxa"/>
          </w:tcPr>
          <w:p w14:paraId="46F06796" w14:textId="77777777" w:rsidR="00BD27AC" w:rsidRDefault="00BD27AC" w:rsidP="00981B40">
            <w:pPr>
              <w:jc w:val="center"/>
              <w:rPr>
                <w:b/>
                <w:spacing w:val="-2"/>
              </w:rPr>
            </w:pPr>
            <w:r>
              <w:rPr>
                <w:b/>
                <w:spacing w:val="-2"/>
              </w:rPr>
              <w:t>25</w:t>
            </w:r>
          </w:p>
        </w:tc>
        <w:tc>
          <w:tcPr>
            <w:tcW w:w="709" w:type="dxa"/>
          </w:tcPr>
          <w:p w14:paraId="0FC2D058" w14:textId="77777777" w:rsidR="00BD27AC" w:rsidRDefault="00BD27AC" w:rsidP="00981B40">
            <w:pPr>
              <w:jc w:val="center"/>
              <w:rPr>
                <w:b/>
                <w:spacing w:val="-2"/>
              </w:rPr>
            </w:pPr>
            <w:r>
              <w:rPr>
                <w:b/>
                <w:spacing w:val="-2"/>
              </w:rPr>
              <w:t>26</w:t>
            </w:r>
          </w:p>
        </w:tc>
        <w:tc>
          <w:tcPr>
            <w:tcW w:w="708" w:type="dxa"/>
          </w:tcPr>
          <w:p w14:paraId="3FBF7432" w14:textId="77777777" w:rsidR="00BD27AC" w:rsidRDefault="00BD27AC" w:rsidP="00981B40">
            <w:pPr>
              <w:jc w:val="center"/>
              <w:rPr>
                <w:b/>
                <w:spacing w:val="-2"/>
              </w:rPr>
            </w:pPr>
            <w:r>
              <w:rPr>
                <w:b/>
                <w:spacing w:val="-2"/>
              </w:rPr>
              <w:t>27</w:t>
            </w:r>
          </w:p>
        </w:tc>
        <w:tc>
          <w:tcPr>
            <w:tcW w:w="709" w:type="dxa"/>
          </w:tcPr>
          <w:p w14:paraId="2ED96CCB" w14:textId="77777777" w:rsidR="00BD27AC" w:rsidRDefault="00BD27AC" w:rsidP="00981B40">
            <w:pPr>
              <w:jc w:val="center"/>
              <w:rPr>
                <w:b/>
                <w:spacing w:val="-2"/>
              </w:rPr>
            </w:pPr>
            <w:r>
              <w:rPr>
                <w:b/>
                <w:spacing w:val="-2"/>
              </w:rPr>
              <w:t>28</w:t>
            </w:r>
          </w:p>
        </w:tc>
        <w:tc>
          <w:tcPr>
            <w:tcW w:w="709" w:type="dxa"/>
          </w:tcPr>
          <w:p w14:paraId="662F7E49" w14:textId="77777777" w:rsidR="00BD27AC" w:rsidRDefault="00BD27AC" w:rsidP="00981B40">
            <w:pPr>
              <w:jc w:val="center"/>
              <w:rPr>
                <w:b/>
                <w:spacing w:val="-2"/>
              </w:rPr>
            </w:pPr>
            <w:r>
              <w:rPr>
                <w:b/>
                <w:spacing w:val="-2"/>
              </w:rPr>
              <w:t>29</w:t>
            </w:r>
          </w:p>
        </w:tc>
        <w:tc>
          <w:tcPr>
            <w:tcW w:w="709" w:type="dxa"/>
          </w:tcPr>
          <w:p w14:paraId="470CAEDB" w14:textId="77777777" w:rsidR="00BD27AC" w:rsidRDefault="00BD27AC" w:rsidP="00981B40">
            <w:pPr>
              <w:jc w:val="center"/>
              <w:rPr>
                <w:b/>
                <w:spacing w:val="-2"/>
              </w:rPr>
            </w:pPr>
            <w:r>
              <w:rPr>
                <w:b/>
                <w:spacing w:val="-2"/>
              </w:rPr>
              <w:t>30</w:t>
            </w:r>
          </w:p>
        </w:tc>
      </w:tr>
      <w:tr w:rsidR="00BD27AC" w14:paraId="666F4C88" w14:textId="77777777" w:rsidTr="00981B40">
        <w:trPr>
          <w:trHeight w:val="418"/>
        </w:trPr>
        <w:tc>
          <w:tcPr>
            <w:tcW w:w="1368" w:type="dxa"/>
          </w:tcPr>
          <w:p w14:paraId="37DC2A9C" w14:textId="77777777" w:rsidR="00BD27AC" w:rsidRDefault="00BD27AC" w:rsidP="00981B40">
            <w:pPr>
              <w:ind w:left="284" w:hanging="284"/>
              <w:jc w:val="center"/>
              <w:rPr>
                <w:b/>
                <w:spacing w:val="-2"/>
              </w:rPr>
            </w:pPr>
            <w:r>
              <w:rPr>
                <w:b/>
                <w:spacing w:val="-2"/>
              </w:rPr>
              <w:t>Ответ</w:t>
            </w:r>
          </w:p>
        </w:tc>
        <w:tc>
          <w:tcPr>
            <w:tcW w:w="731" w:type="dxa"/>
          </w:tcPr>
          <w:p w14:paraId="145B6FED" w14:textId="77777777" w:rsidR="00BD27AC" w:rsidRDefault="00BD27AC" w:rsidP="00981B40">
            <w:pPr>
              <w:ind w:left="284" w:hanging="284"/>
              <w:jc w:val="center"/>
              <w:rPr>
                <w:b/>
                <w:color w:val="943634"/>
                <w:spacing w:val="-2"/>
                <w:sz w:val="28"/>
                <w:szCs w:val="28"/>
              </w:rPr>
            </w:pPr>
            <w:r>
              <w:rPr>
                <w:b/>
                <w:color w:val="943634"/>
                <w:spacing w:val="-2"/>
                <w:sz w:val="28"/>
                <w:szCs w:val="28"/>
              </w:rPr>
              <w:t>б</w:t>
            </w:r>
          </w:p>
        </w:tc>
        <w:tc>
          <w:tcPr>
            <w:tcW w:w="709" w:type="dxa"/>
          </w:tcPr>
          <w:p w14:paraId="12E194FE" w14:textId="77777777" w:rsidR="00BD27AC" w:rsidRDefault="00BD27AC" w:rsidP="00981B40">
            <w:pPr>
              <w:ind w:left="284" w:hanging="284"/>
              <w:jc w:val="center"/>
              <w:rPr>
                <w:b/>
                <w:color w:val="943634"/>
                <w:spacing w:val="-2"/>
                <w:sz w:val="28"/>
                <w:szCs w:val="28"/>
              </w:rPr>
            </w:pPr>
            <w:r>
              <w:rPr>
                <w:b/>
                <w:color w:val="943634"/>
                <w:spacing w:val="-2"/>
                <w:sz w:val="28"/>
                <w:szCs w:val="28"/>
              </w:rPr>
              <w:t>в</w:t>
            </w:r>
          </w:p>
        </w:tc>
        <w:tc>
          <w:tcPr>
            <w:tcW w:w="708" w:type="dxa"/>
          </w:tcPr>
          <w:p w14:paraId="731D8918" w14:textId="77777777" w:rsidR="00BD27AC" w:rsidRDefault="00BD27AC" w:rsidP="00981B40">
            <w:pPr>
              <w:ind w:left="284" w:hanging="284"/>
              <w:jc w:val="center"/>
              <w:rPr>
                <w:b/>
                <w:color w:val="943634"/>
                <w:spacing w:val="-2"/>
                <w:sz w:val="28"/>
                <w:szCs w:val="28"/>
              </w:rPr>
            </w:pPr>
            <w:r>
              <w:rPr>
                <w:b/>
                <w:color w:val="943634"/>
                <w:spacing w:val="-2"/>
                <w:sz w:val="28"/>
                <w:szCs w:val="28"/>
              </w:rPr>
              <w:t>а</w:t>
            </w:r>
          </w:p>
        </w:tc>
        <w:tc>
          <w:tcPr>
            <w:tcW w:w="709" w:type="dxa"/>
          </w:tcPr>
          <w:p w14:paraId="4F216018" w14:textId="77777777" w:rsidR="00BD27AC" w:rsidRDefault="00BD27AC" w:rsidP="00981B40">
            <w:pPr>
              <w:jc w:val="center"/>
              <w:rPr>
                <w:b/>
                <w:color w:val="943634"/>
                <w:spacing w:val="-2"/>
                <w:sz w:val="28"/>
                <w:szCs w:val="28"/>
              </w:rPr>
            </w:pPr>
            <w:r>
              <w:rPr>
                <w:b/>
                <w:color w:val="943634"/>
                <w:spacing w:val="-2"/>
                <w:sz w:val="28"/>
                <w:szCs w:val="28"/>
              </w:rPr>
              <w:t>б</w:t>
            </w:r>
          </w:p>
        </w:tc>
        <w:tc>
          <w:tcPr>
            <w:tcW w:w="709" w:type="dxa"/>
          </w:tcPr>
          <w:p w14:paraId="4E7054A8" w14:textId="77777777" w:rsidR="00BD27AC" w:rsidRDefault="00BD27AC" w:rsidP="00981B40">
            <w:pPr>
              <w:jc w:val="center"/>
              <w:rPr>
                <w:b/>
                <w:color w:val="943634"/>
                <w:spacing w:val="-2"/>
                <w:sz w:val="28"/>
                <w:szCs w:val="28"/>
              </w:rPr>
            </w:pPr>
            <w:r>
              <w:rPr>
                <w:b/>
                <w:color w:val="943634"/>
                <w:spacing w:val="-2"/>
                <w:sz w:val="28"/>
                <w:szCs w:val="28"/>
              </w:rPr>
              <w:t>б</w:t>
            </w:r>
          </w:p>
        </w:tc>
        <w:tc>
          <w:tcPr>
            <w:tcW w:w="709" w:type="dxa"/>
          </w:tcPr>
          <w:p w14:paraId="466C8600" w14:textId="77777777" w:rsidR="00BD27AC" w:rsidRDefault="00BD27AC" w:rsidP="00981B40">
            <w:pPr>
              <w:jc w:val="center"/>
              <w:rPr>
                <w:b/>
                <w:color w:val="943634"/>
                <w:spacing w:val="-2"/>
                <w:sz w:val="28"/>
                <w:szCs w:val="28"/>
              </w:rPr>
            </w:pPr>
            <w:r>
              <w:rPr>
                <w:b/>
                <w:color w:val="943634"/>
                <w:spacing w:val="-2"/>
                <w:sz w:val="28"/>
                <w:szCs w:val="28"/>
              </w:rPr>
              <w:t>а</w:t>
            </w:r>
          </w:p>
        </w:tc>
        <w:tc>
          <w:tcPr>
            <w:tcW w:w="708" w:type="dxa"/>
          </w:tcPr>
          <w:p w14:paraId="4C5D8717" w14:textId="77777777" w:rsidR="00BD27AC" w:rsidRDefault="00BD27AC" w:rsidP="00981B40">
            <w:pPr>
              <w:jc w:val="center"/>
              <w:rPr>
                <w:b/>
                <w:color w:val="943634"/>
                <w:spacing w:val="-2"/>
                <w:sz w:val="28"/>
                <w:szCs w:val="28"/>
              </w:rPr>
            </w:pPr>
            <w:r>
              <w:rPr>
                <w:b/>
                <w:color w:val="943634"/>
                <w:spacing w:val="-2"/>
                <w:sz w:val="28"/>
                <w:szCs w:val="28"/>
              </w:rPr>
              <w:t>б</w:t>
            </w:r>
          </w:p>
        </w:tc>
        <w:tc>
          <w:tcPr>
            <w:tcW w:w="709" w:type="dxa"/>
          </w:tcPr>
          <w:p w14:paraId="3B145612" w14:textId="77777777" w:rsidR="00BD27AC" w:rsidRDefault="00BD27AC" w:rsidP="00981B40">
            <w:pPr>
              <w:jc w:val="center"/>
              <w:rPr>
                <w:b/>
                <w:color w:val="943634"/>
                <w:spacing w:val="-2"/>
                <w:sz w:val="28"/>
                <w:szCs w:val="28"/>
              </w:rPr>
            </w:pPr>
            <w:r>
              <w:rPr>
                <w:b/>
                <w:color w:val="943634"/>
                <w:spacing w:val="-2"/>
                <w:sz w:val="28"/>
                <w:szCs w:val="28"/>
              </w:rPr>
              <w:t>в</w:t>
            </w:r>
          </w:p>
        </w:tc>
        <w:tc>
          <w:tcPr>
            <w:tcW w:w="709" w:type="dxa"/>
          </w:tcPr>
          <w:p w14:paraId="1636CCC7" w14:textId="77777777" w:rsidR="00BD27AC" w:rsidRDefault="00BD27AC" w:rsidP="00981B40">
            <w:pPr>
              <w:jc w:val="center"/>
              <w:rPr>
                <w:b/>
                <w:color w:val="943634"/>
                <w:spacing w:val="-2"/>
                <w:sz w:val="28"/>
                <w:szCs w:val="28"/>
              </w:rPr>
            </w:pPr>
            <w:r>
              <w:rPr>
                <w:b/>
                <w:color w:val="943634"/>
                <w:spacing w:val="-2"/>
                <w:sz w:val="28"/>
                <w:szCs w:val="28"/>
              </w:rPr>
              <w:t>б</w:t>
            </w:r>
          </w:p>
        </w:tc>
        <w:tc>
          <w:tcPr>
            <w:tcW w:w="709" w:type="dxa"/>
          </w:tcPr>
          <w:p w14:paraId="4F5AB8C5" w14:textId="77777777" w:rsidR="00BD27AC" w:rsidRDefault="00BD27AC" w:rsidP="00981B40">
            <w:pPr>
              <w:jc w:val="center"/>
              <w:rPr>
                <w:b/>
                <w:color w:val="943634"/>
                <w:spacing w:val="-2"/>
                <w:sz w:val="28"/>
                <w:szCs w:val="28"/>
              </w:rPr>
            </w:pPr>
            <w:r>
              <w:rPr>
                <w:b/>
                <w:color w:val="943634"/>
                <w:spacing w:val="-2"/>
                <w:sz w:val="28"/>
                <w:szCs w:val="28"/>
              </w:rPr>
              <w:t>а</w:t>
            </w:r>
          </w:p>
        </w:tc>
      </w:tr>
      <w:tr w:rsidR="00BD27AC" w14:paraId="6377257B" w14:textId="77777777" w:rsidTr="00981B40">
        <w:trPr>
          <w:trHeight w:val="410"/>
        </w:trPr>
        <w:tc>
          <w:tcPr>
            <w:tcW w:w="1368" w:type="dxa"/>
          </w:tcPr>
          <w:p w14:paraId="56D7FDFB" w14:textId="77777777" w:rsidR="00BD27AC" w:rsidRDefault="00BD27AC" w:rsidP="00981B40">
            <w:pPr>
              <w:ind w:left="284" w:hanging="284"/>
              <w:jc w:val="center"/>
              <w:rPr>
                <w:b/>
                <w:spacing w:val="-2"/>
              </w:rPr>
            </w:pPr>
            <w:r>
              <w:rPr>
                <w:b/>
                <w:spacing w:val="-2"/>
              </w:rPr>
              <w:t>Вопрос</w:t>
            </w:r>
          </w:p>
        </w:tc>
        <w:tc>
          <w:tcPr>
            <w:tcW w:w="731" w:type="dxa"/>
          </w:tcPr>
          <w:p w14:paraId="37377AB3" w14:textId="77777777" w:rsidR="00BD27AC" w:rsidRDefault="00BD27AC" w:rsidP="00981B40">
            <w:pPr>
              <w:ind w:left="284" w:hanging="284"/>
              <w:jc w:val="center"/>
              <w:rPr>
                <w:b/>
                <w:spacing w:val="-2"/>
              </w:rPr>
            </w:pPr>
            <w:r>
              <w:rPr>
                <w:b/>
                <w:spacing w:val="-2"/>
              </w:rPr>
              <w:t>31</w:t>
            </w:r>
          </w:p>
        </w:tc>
        <w:tc>
          <w:tcPr>
            <w:tcW w:w="709" w:type="dxa"/>
          </w:tcPr>
          <w:p w14:paraId="666AE9CF" w14:textId="77777777" w:rsidR="00BD27AC" w:rsidRDefault="00BD27AC" w:rsidP="00981B40">
            <w:pPr>
              <w:ind w:left="284" w:hanging="284"/>
              <w:jc w:val="center"/>
              <w:rPr>
                <w:b/>
                <w:spacing w:val="-2"/>
              </w:rPr>
            </w:pPr>
            <w:r>
              <w:rPr>
                <w:b/>
                <w:spacing w:val="-2"/>
              </w:rPr>
              <w:t>32</w:t>
            </w:r>
          </w:p>
        </w:tc>
        <w:tc>
          <w:tcPr>
            <w:tcW w:w="708" w:type="dxa"/>
          </w:tcPr>
          <w:p w14:paraId="2E98A0AA" w14:textId="77777777" w:rsidR="00BD27AC" w:rsidRDefault="00BD27AC" w:rsidP="00981B40">
            <w:pPr>
              <w:ind w:left="284" w:hanging="284"/>
              <w:jc w:val="center"/>
              <w:rPr>
                <w:b/>
                <w:spacing w:val="-2"/>
              </w:rPr>
            </w:pPr>
            <w:r>
              <w:rPr>
                <w:b/>
                <w:spacing w:val="-2"/>
              </w:rPr>
              <w:t>33</w:t>
            </w:r>
          </w:p>
        </w:tc>
        <w:tc>
          <w:tcPr>
            <w:tcW w:w="709" w:type="dxa"/>
          </w:tcPr>
          <w:p w14:paraId="305853E7" w14:textId="77777777" w:rsidR="00BD27AC" w:rsidRDefault="00BD27AC" w:rsidP="00981B40">
            <w:pPr>
              <w:jc w:val="center"/>
              <w:rPr>
                <w:b/>
                <w:spacing w:val="-2"/>
              </w:rPr>
            </w:pPr>
            <w:r>
              <w:rPr>
                <w:b/>
                <w:spacing w:val="-2"/>
              </w:rPr>
              <w:t>34</w:t>
            </w:r>
          </w:p>
        </w:tc>
        <w:tc>
          <w:tcPr>
            <w:tcW w:w="709" w:type="dxa"/>
          </w:tcPr>
          <w:p w14:paraId="47979CF5" w14:textId="77777777" w:rsidR="00BD27AC" w:rsidRDefault="00BD27AC" w:rsidP="00981B40">
            <w:pPr>
              <w:jc w:val="center"/>
              <w:rPr>
                <w:b/>
                <w:spacing w:val="-2"/>
              </w:rPr>
            </w:pPr>
            <w:r>
              <w:rPr>
                <w:b/>
                <w:spacing w:val="-2"/>
              </w:rPr>
              <w:t>35</w:t>
            </w:r>
          </w:p>
        </w:tc>
        <w:tc>
          <w:tcPr>
            <w:tcW w:w="709" w:type="dxa"/>
          </w:tcPr>
          <w:p w14:paraId="1E6D4D41" w14:textId="77777777" w:rsidR="00BD27AC" w:rsidRDefault="00BD27AC" w:rsidP="00981B40">
            <w:pPr>
              <w:jc w:val="center"/>
              <w:rPr>
                <w:b/>
                <w:spacing w:val="-2"/>
              </w:rPr>
            </w:pPr>
            <w:r>
              <w:rPr>
                <w:b/>
                <w:spacing w:val="-2"/>
              </w:rPr>
              <w:t>36</w:t>
            </w:r>
          </w:p>
        </w:tc>
        <w:tc>
          <w:tcPr>
            <w:tcW w:w="708" w:type="dxa"/>
          </w:tcPr>
          <w:p w14:paraId="62397FD1" w14:textId="77777777" w:rsidR="00BD27AC" w:rsidRDefault="00BD27AC" w:rsidP="00981B40">
            <w:pPr>
              <w:jc w:val="center"/>
              <w:rPr>
                <w:b/>
                <w:spacing w:val="-2"/>
              </w:rPr>
            </w:pPr>
            <w:r>
              <w:rPr>
                <w:b/>
                <w:spacing w:val="-2"/>
              </w:rPr>
              <w:t>37</w:t>
            </w:r>
          </w:p>
        </w:tc>
        <w:tc>
          <w:tcPr>
            <w:tcW w:w="709" w:type="dxa"/>
          </w:tcPr>
          <w:p w14:paraId="52E96086" w14:textId="77777777" w:rsidR="00BD27AC" w:rsidRDefault="00BD27AC" w:rsidP="00981B40">
            <w:pPr>
              <w:jc w:val="center"/>
              <w:rPr>
                <w:b/>
                <w:spacing w:val="-2"/>
              </w:rPr>
            </w:pPr>
            <w:r>
              <w:rPr>
                <w:b/>
                <w:spacing w:val="-2"/>
              </w:rPr>
              <w:t>38</w:t>
            </w:r>
          </w:p>
        </w:tc>
        <w:tc>
          <w:tcPr>
            <w:tcW w:w="709" w:type="dxa"/>
          </w:tcPr>
          <w:p w14:paraId="5E28C839" w14:textId="77777777" w:rsidR="00BD27AC" w:rsidRDefault="00BD27AC" w:rsidP="00981B40">
            <w:pPr>
              <w:jc w:val="center"/>
              <w:rPr>
                <w:b/>
                <w:spacing w:val="-2"/>
              </w:rPr>
            </w:pPr>
            <w:r>
              <w:rPr>
                <w:b/>
                <w:spacing w:val="-2"/>
              </w:rPr>
              <w:t>39</w:t>
            </w:r>
          </w:p>
        </w:tc>
        <w:tc>
          <w:tcPr>
            <w:tcW w:w="709" w:type="dxa"/>
          </w:tcPr>
          <w:p w14:paraId="5D9620DA" w14:textId="77777777" w:rsidR="00BD27AC" w:rsidRDefault="00BD27AC" w:rsidP="00981B40">
            <w:pPr>
              <w:jc w:val="center"/>
              <w:rPr>
                <w:b/>
                <w:spacing w:val="-2"/>
              </w:rPr>
            </w:pPr>
            <w:r>
              <w:rPr>
                <w:b/>
                <w:spacing w:val="-2"/>
              </w:rPr>
              <w:t>40</w:t>
            </w:r>
          </w:p>
        </w:tc>
      </w:tr>
      <w:tr w:rsidR="00BD27AC" w14:paraId="389F6BD9" w14:textId="77777777" w:rsidTr="00981B40">
        <w:trPr>
          <w:trHeight w:val="431"/>
        </w:trPr>
        <w:tc>
          <w:tcPr>
            <w:tcW w:w="1368" w:type="dxa"/>
          </w:tcPr>
          <w:p w14:paraId="6CE5DB2A" w14:textId="77777777" w:rsidR="00BD27AC" w:rsidRDefault="00BD27AC" w:rsidP="00981B40">
            <w:pPr>
              <w:ind w:left="284" w:hanging="284"/>
              <w:jc w:val="center"/>
              <w:rPr>
                <w:b/>
                <w:spacing w:val="-2"/>
              </w:rPr>
            </w:pPr>
            <w:r>
              <w:rPr>
                <w:b/>
                <w:spacing w:val="-2"/>
              </w:rPr>
              <w:t>Ответ</w:t>
            </w:r>
          </w:p>
        </w:tc>
        <w:tc>
          <w:tcPr>
            <w:tcW w:w="731" w:type="dxa"/>
          </w:tcPr>
          <w:p w14:paraId="4915C149" w14:textId="77777777" w:rsidR="00BD27AC" w:rsidRDefault="00BD27AC" w:rsidP="00981B40">
            <w:pPr>
              <w:ind w:left="284" w:hanging="284"/>
              <w:jc w:val="center"/>
              <w:rPr>
                <w:b/>
                <w:color w:val="943634"/>
                <w:spacing w:val="-2"/>
                <w:sz w:val="28"/>
                <w:szCs w:val="28"/>
              </w:rPr>
            </w:pPr>
            <w:r>
              <w:rPr>
                <w:b/>
                <w:color w:val="943634"/>
                <w:spacing w:val="-2"/>
                <w:sz w:val="28"/>
                <w:szCs w:val="28"/>
              </w:rPr>
              <w:t>в</w:t>
            </w:r>
          </w:p>
        </w:tc>
        <w:tc>
          <w:tcPr>
            <w:tcW w:w="709" w:type="dxa"/>
          </w:tcPr>
          <w:p w14:paraId="62A4DE11" w14:textId="77777777" w:rsidR="00BD27AC" w:rsidRDefault="00BD27AC" w:rsidP="00981B40">
            <w:pPr>
              <w:ind w:left="284" w:hanging="284"/>
              <w:jc w:val="center"/>
              <w:rPr>
                <w:b/>
                <w:color w:val="943634"/>
                <w:spacing w:val="-2"/>
                <w:sz w:val="28"/>
                <w:szCs w:val="28"/>
              </w:rPr>
            </w:pPr>
            <w:r>
              <w:rPr>
                <w:b/>
                <w:color w:val="943634"/>
                <w:spacing w:val="-2"/>
                <w:sz w:val="28"/>
                <w:szCs w:val="28"/>
              </w:rPr>
              <w:t>в</w:t>
            </w:r>
          </w:p>
        </w:tc>
        <w:tc>
          <w:tcPr>
            <w:tcW w:w="708" w:type="dxa"/>
          </w:tcPr>
          <w:p w14:paraId="69E81621" w14:textId="77777777" w:rsidR="00BD27AC" w:rsidRDefault="00BD27AC" w:rsidP="00981B40">
            <w:pPr>
              <w:ind w:left="284" w:hanging="284"/>
              <w:jc w:val="center"/>
              <w:rPr>
                <w:b/>
                <w:color w:val="943634"/>
                <w:spacing w:val="-2"/>
                <w:sz w:val="28"/>
                <w:szCs w:val="28"/>
              </w:rPr>
            </w:pPr>
            <w:r>
              <w:rPr>
                <w:b/>
                <w:color w:val="943634"/>
                <w:spacing w:val="-2"/>
                <w:sz w:val="28"/>
                <w:szCs w:val="28"/>
              </w:rPr>
              <w:t>в</w:t>
            </w:r>
          </w:p>
        </w:tc>
        <w:tc>
          <w:tcPr>
            <w:tcW w:w="709" w:type="dxa"/>
          </w:tcPr>
          <w:p w14:paraId="07A5D5AB" w14:textId="77777777" w:rsidR="00BD27AC" w:rsidRDefault="00BD27AC" w:rsidP="00981B40">
            <w:pPr>
              <w:jc w:val="center"/>
              <w:rPr>
                <w:b/>
                <w:color w:val="943634"/>
                <w:spacing w:val="-2"/>
                <w:sz w:val="28"/>
                <w:szCs w:val="28"/>
              </w:rPr>
            </w:pPr>
            <w:r>
              <w:rPr>
                <w:b/>
                <w:color w:val="943634"/>
                <w:spacing w:val="-2"/>
                <w:sz w:val="28"/>
                <w:szCs w:val="28"/>
              </w:rPr>
              <w:t>б</w:t>
            </w:r>
          </w:p>
        </w:tc>
        <w:tc>
          <w:tcPr>
            <w:tcW w:w="709" w:type="dxa"/>
          </w:tcPr>
          <w:p w14:paraId="0002C742" w14:textId="77777777" w:rsidR="00BD27AC" w:rsidRDefault="00BD27AC" w:rsidP="00981B40">
            <w:pPr>
              <w:jc w:val="center"/>
              <w:rPr>
                <w:b/>
                <w:color w:val="943634"/>
                <w:spacing w:val="-2"/>
                <w:sz w:val="28"/>
                <w:szCs w:val="28"/>
              </w:rPr>
            </w:pPr>
            <w:r>
              <w:rPr>
                <w:b/>
                <w:color w:val="943634"/>
                <w:spacing w:val="-2"/>
                <w:sz w:val="28"/>
                <w:szCs w:val="28"/>
              </w:rPr>
              <w:t>а</w:t>
            </w:r>
          </w:p>
        </w:tc>
        <w:tc>
          <w:tcPr>
            <w:tcW w:w="709" w:type="dxa"/>
          </w:tcPr>
          <w:p w14:paraId="05A2E30E" w14:textId="77777777" w:rsidR="00BD27AC" w:rsidRDefault="00BD27AC" w:rsidP="00981B40">
            <w:pPr>
              <w:jc w:val="center"/>
              <w:rPr>
                <w:b/>
                <w:color w:val="943634"/>
                <w:spacing w:val="-2"/>
                <w:sz w:val="28"/>
                <w:szCs w:val="28"/>
              </w:rPr>
            </w:pPr>
            <w:r>
              <w:rPr>
                <w:b/>
                <w:color w:val="943634"/>
                <w:spacing w:val="-2"/>
                <w:sz w:val="28"/>
                <w:szCs w:val="28"/>
              </w:rPr>
              <w:t>в</w:t>
            </w:r>
          </w:p>
        </w:tc>
        <w:tc>
          <w:tcPr>
            <w:tcW w:w="708" w:type="dxa"/>
          </w:tcPr>
          <w:p w14:paraId="54ED4CC7" w14:textId="77777777" w:rsidR="00BD27AC" w:rsidRDefault="00BD27AC" w:rsidP="00981B40">
            <w:pPr>
              <w:jc w:val="center"/>
              <w:rPr>
                <w:b/>
                <w:color w:val="943634"/>
                <w:spacing w:val="-2"/>
                <w:sz w:val="28"/>
                <w:szCs w:val="28"/>
              </w:rPr>
            </w:pPr>
            <w:r>
              <w:rPr>
                <w:b/>
                <w:color w:val="943634"/>
                <w:spacing w:val="-2"/>
                <w:sz w:val="28"/>
                <w:szCs w:val="28"/>
              </w:rPr>
              <w:t>в</w:t>
            </w:r>
          </w:p>
        </w:tc>
        <w:tc>
          <w:tcPr>
            <w:tcW w:w="709" w:type="dxa"/>
          </w:tcPr>
          <w:p w14:paraId="2EA75AEA" w14:textId="77777777" w:rsidR="00BD27AC" w:rsidRDefault="00BD27AC" w:rsidP="00981B40">
            <w:pPr>
              <w:jc w:val="center"/>
              <w:rPr>
                <w:b/>
                <w:color w:val="943634"/>
                <w:spacing w:val="-2"/>
                <w:sz w:val="28"/>
                <w:szCs w:val="28"/>
              </w:rPr>
            </w:pPr>
            <w:r>
              <w:rPr>
                <w:b/>
                <w:color w:val="943634"/>
                <w:spacing w:val="-2"/>
                <w:sz w:val="28"/>
                <w:szCs w:val="28"/>
              </w:rPr>
              <w:t>б</w:t>
            </w:r>
          </w:p>
        </w:tc>
        <w:tc>
          <w:tcPr>
            <w:tcW w:w="709" w:type="dxa"/>
          </w:tcPr>
          <w:p w14:paraId="65577D9A" w14:textId="77777777" w:rsidR="00BD27AC" w:rsidRDefault="00BD27AC" w:rsidP="00981B40">
            <w:pPr>
              <w:jc w:val="center"/>
              <w:rPr>
                <w:b/>
                <w:color w:val="943634"/>
                <w:spacing w:val="-2"/>
                <w:sz w:val="28"/>
                <w:szCs w:val="28"/>
              </w:rPr>
            </w:pPr>
            <w:r>
              <w:rPr>
                <w:b/>
                <w:color w:val="943634"/>
                <w:spacing w:val="-2"/>
                <w:sz w:val="28"/>
                <w:szCs w:val="28"/>
              </w:rPr>
              <w:t>б</w:t>
            </w:r>
          </w:p>
        </w:tc>
        <w:tc>
          <w:tcPr>
            <w:tcW w:w="709" w:type="dxa"/>
          </w:tcPr>
          <w:p w14:paraId="687A586E" w14:textId="77777777" w:rsidR="00BD27AC" w:rsidRDefault="00BD27AC" w:rsidP="00981B40">
            <w:pPr>
              <w:jc w:val="center"/>
              <w:rPr>
                <w:b/>
                <w:color w:val="943634"/>
                <w:spacing w:val="-2"/>
                <w:sz w:val="28"/>
                <w:szCs w:val="28"/>
              </w:rPr>
            </w:pPr>
            <w:r>
              <w:rPr>
                <w:b/>
                <w:color w:val="943634"/>
                <w:spacing w:val="-2"/>
                <w:sz w:val="28"/>
                <w:szCs w:val="28"/>
              </w:rPr>
              <w:t>а</w:t>
            </w:r>
          </w:p>
        </w:tc>
      </w:tr>
      <w:tr w:rsidR="00BD27AC" w14:paraId="2EEE0E22" w14:textId="77777777" w:rsidTr="00981B40">
        <w:trPr>
          <w:trHeight w:val="409"/>
        </w:trPr>
        <w:tc>
          <w:tcPr>
            <w:tcW w:w="1368" w:type="dxa"/>
          </w:tcPr>
          <w:p w14:paraId="56F92F49" w14:textId="77777777" w:rsidR="00BD27AC" w:rsidRDefault="00BD27AC" w:rsidP="00981B40">
            <w:pPr>
              <w:ind w:left="284" w:hanging="284"/>
              <w:jc w:val="center"/>
              <w:rPr>
                <w:b/>
                <w:spacing w:val="-2"/>
              </w:rPr>
            </w:pPr>
            <w:r>
              <w:rPr>
                <w:b/>
                <w:spacing w:val="-2"/>
              </w:rPr>
              <w:t>Вопрос</w:t>
            </w:r>
          </w:p>
        </w:tc>
        <w:tc>
          <w:tcPr>
            <w:tcW w:w="731" w:type="dxa"/>
          </w:tcPr>
          <w:p w14:paraId="3097D9FD" w14:textId="77777777" w:rsidR="00BD27AC" w:rsidRDefault="00BD27AC" w:rsidP="00981B40">
            <w:pPr>
              <w:ind w:left="284" w:hanging="284"/>
              <w:jc w:val="center"/>
              <w:rPr>
                <w:b/>
                <w:spacing w:val="-2"/>
              </w:rPr>
            </w:pPr>
            <w:r>
              <w:rPr>
                <w:b/>
                <w:spacing w:val="-2"/>
              </w:rPr>
              <w:t>41</w:t>
            </w:r>
          </w:p>
        </w:tc>
        <w:tc>
          <w:tcPr>
            <w:tcW w:w="709" w:type="dxa"/>
          </w:tcPr>
          <w:p w14:paraId="4C9289EA" w14:textId="77777777" w:rsidR="00BD27AC" w:rsidRDefault="00BD27AC" w:rsidP="00981B40">
            <w:pPr>
              <w:ind w:left="284" w:hanging="284"/>
              <w:jc w:val="center"/>
              <w:rPr>
                <w:b/>
                <w:spacing w:val="-2"/>
              </w:rPr>
            </w:pPr>
            <w:r>
              <w:rPr>
                <w:b/>
                <w:spacing w:val="-2"/>
              </w:rPr>
              <w:t>42</w:t>
            </w:r>
          </w:p>
        </w:tc>
        <w:tc>
          <w:tcPr>
            <w:tcW w:w="708" w:type="dxa"/>
          </w:tcPr>
          <w:p w14:paraId="2CC1A908" w14:textId="77777777" w:rsidR="00BD27AC" w:rsidRDefault="00BD27AC" w:rsidP="00981B40">
            <w:pPr>
              <w:ind w:left="284" w:hanging="284"/>
              <w:jc w:val="center"/>
              <w:rPr>
                <w:b/>
                <w:spacing w:val="-2"/>
              </w:rPr>
            </w:pPr>
            <w:r>
              <w:rPr>
                <w:b/>
                <w:spacing w:val="-2"/>
              </w:rPr>
              <w:t>43</w:t>
            </w:r>
          </w:p>
        </w:tc>
        <w:tc>
          <w:tcPr>
            <w:tcW w:w="709" w:type="dxa"/>
          </w:tcPr>
          <w:p w14:paraId="1C7E5546" w14:textId="77777777" w:rsidR="00BD27AC" w:rsidRDefault="00BD27AC" w:rsidP="00981B40">
            <w:pPr>
              <w:jc w:val="center"/>
              <w:rPr>
                <w:b/>
                <w:spacing w:val="-2"/>
              </w:rPr>
            </w:pPr>
            <w:r>
              <w:rPr>
                <w:b/>
                <w:spacing w:val="-2"/>
              </w:rPr>
              <w:t>44</w:t>
            </w:r>
          </w:p>
        </w:tc>
        <w:tc>
          <w:tcPr>
            <w:tcW w:w="709" w:type="dxa"/>
          </w:tcPr>
          <w:p w14:paraId="359A2F34" w14:textId="77777777" w:rsidR="00BD27AC" w:rsidRDefault="00BD27AC" w:rsidP="00981B40">
            <w:pPr>
              <w:jc w:val="center"/>
              <w:rPr>
                <w:b/>
                <w:spacing w:val="-2"/>
              </w:rPr>
            </w:pPr>
            <w:r>
              <w:rPr>
                <w:b/>
                <w:spacing w:val="-2"/>
              </w:rPr>
              <w:t>45</w:t>
            </w:r>
          </w:p>
        </w:tc>
        <w:tc>
          <w:tcPr>
            <w:tcW w:w="709" w:type="dxa"/>
          </w:tcPr>
          <w:p w14:paraId="7711B062" w14:textId="77777777" w:rsidR="00BD27AC" w:rsidRDefault="00BD27AC" w:rsidP="00981B40">
            <w:pPr>
              <w:jc w:val="center"/>
              <w:rPr>
                <w:b/>
                <w:spacing w:val="-2"/>
              </w:rPr>
            </w:pPr>
            <w:r>
              <w:rPr>
                <w:b/>
                <w:spacing w:val="-2"/>
              </w:rPr>
              <w:t>46</w:t>
            </w:r>
          </w:p>
        </w:tc>
        <w:tc>
          <w:tcPr>
            <w:tcW w:w="708" w:type="dxa"/>
          </w:tcPr>
          <w:p w14:paraId="7CA89F47" w14:textId="77777777" w:rsidR="00BD27AC" w:rsidRDefault="00BD27AC" w:rsidP="00981B40">
            <w:pPr>
              <w:jc w:val="center"/>
              <w:rPr>
                <w:b/>
                <w:spacing w:val="-2"/>
              </w:rPr>
            </w:pPr>
            <w:r>
              <w:rPr>
                <w:b/>
                <w:spacing w:val="-2"/>
              </w:rPr>
              <w:t>47</w:t>
            </w:r>
          </w:p>
        </w:tc>
        <w:tc>
          <w:tcPr>
            <w:tcW w:w="709" w:type="dxa"/>
          </w:tcPr>
          <w:p w14:paraId="6BF35469" w14:textId="77777777" w:rsidR="00BD27AC" w:rsidRDefault="00BD27AC" w:rsidP="00981B40">
            <w:pPr>
              <w:jc w:val="center"/>
              <w:rPr>
                <w:b/>
                <w:spacing w:val="-2"/>
              </w:rPr>
            </w:pPr>
            <w:r>
              <w:rPr>
                <w:b/>
                <w:spacing w:val="-2"/>
              </w:rPr>
              <w:t>48</w:t>
            </w:r>
          </w:p>
        </w:tc>
        <w:tc>
          <w:tcPr>
            <w:tcW w:w="709" w:type="dxa"/>
          </w:tcPr>
          <w:p w14:paraId="70FA3674" w14:textId="77777777" w:rsidR="00BD27AC" w:rsidRDefault="00BD27AC" w:rsidP="00981B40">
            <w:pPr>
              <w:jc w:val="center"/>
              <w:rPr>
                <w:b/>
                <w:spacing w:val="-2"/>
              </w:rPr>
            </w:pPr>
            <w:r>
              <w:rPr>
                <w:b/>
                <w:spacing w:val="-2"/>
              </w:rPr>
              <w:t>49</w:t>
            </w:r>
          </w:p>
        </w:tc>
        <w:tc>
          <w:tcPr>
            <w:tcW w:w="709" w:type="dxa"/>
          </w:tcPr>
          <w:p w14:paraId="4A07F926" w14:textId="77777777" w:rsidR="00BD27AC" w:rsidRDefault="00BD27AC" w:rsidP="00981B40">
            <w:pPr>
              <w:jc w:val="center"/>
              <w:rPr>
                <w:b/>
                <w:spacing w:val="-2"/>
              </w:rPr>
            </w:pPr>
            <w:r>
              <w:rPr>
                <w:b/>
                <w:spacing w:val="-2"/>
              </w:rPr>
              <w:t>50</w:t>
            </w:r>
          </w:p>
        </w:tc>
      </w:tr>
      <w:tr w:rsidR="00BD27AC" w14:paraId="36D140E7" w14:textId="77777777" w:rsidTr="00981B40">
        <w:trPr>
          <w:trHeight w:val="414"/>
        </w:trPr>
        <w:tc>
          <w:tcPr>
            <w:tcW w:w="1368" w:type="dxa"/>
          </w:tcPr>
          <w:p w14:paraId="7DA0F455" w14:textId="77777777" w:rsidR="00BD27AC" w:rsidRDefault="00BD27AC" w:rsidP="00981B40">
            <w:pPr>
              <w:ind w:left="284" w:hanging="284"/>
              <w:jc w:val="center"/>
              <w:rPr>
                <w:b/>
                <w:spacing w:val="-2"/>
              </w:rPr>
            </w:pPr>
            <w:r>
              <w:rPr>
                <w:b/>
                <w:spacing w:val="-2"/>
              </w:rPr>
              <w:t>Ответ</w:t>
            </w:r>
          </w:p>
        </w:tc>
        <w:tc>
          <w:tcPr>
            <w:tcW w:w="731" w:type="dxa"/>
          </w:tcPr>
          <w:p w14:paraId="22CA53BF" w14:textId="77777777" w:rsidR="00BD27AC" w:rsidRDefault="00BD27AC" w:rsidP="00981B40">
            <w:pPr>
              <w:ind w:left="284" w:hanging="284"/>
              <w:jc w:val="center"/>
              <w:rPr>
                <w:b/>
                <w:color w:val="943634"/>
                <w:spacing w:val="-2"/>
                <w:sz w:val="28"/>
                <w:szCs w:val="28"/>
              </w:rPr>
            </w:pPr>
            <w:r>
              <w:rPr>
                <w:b/>
                <w:color w:val="943634"/>
                <w:spacing w:val="-2"/>
                <w:sz w:val="28"/>
                <w:szCs w:val="28"/>
              </w:rPr>
              <w:t>в</w:t>
            </w:r>
          </w:p>
        </w:tc>
        <w:tc>
          <w:tcPr>
            <w:tcW w:w="709" w:type="dxa"/>
          </w:tcPr>
          <w:p w14:paraId="46FB8B65" w14:textId="77777777" w:rsidR="00BD27AC" w:rsidRDefault="00BD27AC" w:rsidP="00981B40">
            <w:pPr>
              <w:ind w:left="284" w:hanging="284"/>
              <w:jc w:val="center"/>
              <w:rPr>
                <w:b/>
                <w:color w:val="943634"/>
                <w:spacing w:val="-2"/>
                <w:sz w:val="28"/>
                <w:szCs w:val="28"/>
              </w:rPr>
            </w:pPr>
            <w:r>
              <w:rPr>
                <w:b/>
                <w:color w:val="943634"/>
                <w:spacing w:val="-2"/>
                <w:sz w:val="28"/>
                <w:szCs w:val="28"/>
              </w:rPr>
              <w:t>в</w:t>
            </w:r>
          </w:p>
        </w:tc>
        <w:tc>
          <w:tcPr>
            <w:tcW w:w="708" w:type="dxa"/>
          </w:tcPr>
          <w:p w14:paraId="3B1F86B2" w14:textId="77777777" w:rsidR="00BD27AC" w:rsidRDefault="00BD27AC" w:rsidP="00981B40">
            <w:pPr>
              <w:ind w:left="284" w:hanging="284"/>
              <w:jc w:val="center"/>
              <w:rPr>
                <w:b/>
                <w:color w:val="943634"/>
                <w:spacing w:val="-2"/>
                <w:sz w:val="28"/>
                <w:szCs w:val="28"/>
              </w:rPr>
            </w:pPr>
            <w:r>
              <w:rPr>
                <w:b/>
                <w:color w:val="943634"/>
                <w:spacing w:val="-2"/>
                <w:sz w:val="28"/>
                <w:szCs w:val="28"/>
              </w:rPr>
              <w:t>а</w:t>
            </w:r>
          </w:p>
        </w:tc>
        <w:tc>
          <w:tcPr>
            <w:tcW w:w="709" w:type="dxa"/>
          </w:tcPr>
          <w:p w14:paraId="437F2ECF" w14:textId="77777777" w:rsidR="00BD27AC" w:rsidRDefault="00BD27AC" w:rsidP="00981B40">
            <w:pPr>
              <w:jc w:val="center"/>
              <w:rPr>
                <w:b/>
                <w:color w:val="943634"/>
                <w:spacing w:val="-2"/>
                <w:sz w:val="28"/>
                <w:szCs w:val="28"/>
              </w:rPr>
            </w:pPr>
            <w:r>
              <w:rPr>
                <w:b/>
                <w:color w:val="943634"/>
                <w:spacing w:val="-2"/>
                <w:sz w:val="28"/>
                <w:szCs w:val="28"/>
              </w:rPr>
              <w:t>б</w:t>
            </w:r>
          </w:p>
        </w:tc>
        <w:tc>
          <w:tcPr>
            <w:tcW w:w="709" w:type="dxa"/>
          </w:tcPr>
          <w:p w14:paraId="0133945E" w14:textId="77777777" w:rsidR="00BD27AC" w:rsidRDefault="00BD27AC" w:rsidP="00981B40">
            <w:pPr>
              <w:jc w:val="center"/>
              <w:rPr>
                <w:b/>
                <w:color w:val="943634"/>
                <w:spacing w:val="-2"/>
                <w:sz w:val="28"/>
                <w:szCs w:val="28"/>
              </w:rPr>
            </w:pPr>
            <w:r>
              <w:rPr>
                <w:b/>
                <w:color w:val="943634"/>
                <w:spacing w:val="-2"/>
                <w:sz w:val="28"/>
                <w:szCs w:val="28"/>
              </w:rPr>
              <w:t>б</w:t>
            </w:r>
          </w:p>
        </w:tc>
        <w:tc>
          <w:tcPr>
            <w:tcW w:w="709" w:type="dxa"/>
          </w:tcPr>
          <w:p w14:paraId="32CF9378" w14:textId="77777777" w:rsidR="00BD27AC" w:rsidRDefault="00BD27AC" w:rsidP="00981B40">
            <w:pPr>
              <w:jc w:val="center"/>
              <w:rPr>
                <w:b/>
                <w:color w:val="943634"/>
                <w:spacing w:val="-2"/>
                <w:sz w:val="28"/>
                <w:szCs w:val="28"/>
              </w:rPr>
            </w:pPr>
            <w:r>
              <w:rPr>
                <w:b/>
                <w:color w:val="943634"/>
                <w:spacing w:val="-2"/>
                <w:sz w:val="28"/>
                <w:szCs w:val="28"/>
              </w:rPr>
              <w:t>б</w:t>
            </w:r>
          </w:p>
        </w:tc>
        <w:tc>
          <w:tcPr>
            <w:tcW w:w="708" w:type="dxa"/>
          </w:tcPr>
          <w:p w14:paraId="60593AB5" w14:textId="77777777" w:rsidR="00BD27AC" w:rsidRDefault="00BD27AC" w:rsidP="00981B40">
            <w:pPr>
              <w:jc w:val="center"/>
              <w:rPr>
                <w:b/>
                <w:color w:val="943634"/>
                <w:spacing w:val="-2"/>
                <w:sz w:val="28"/>
                <w:szCs w:val="28"/>
              </w:rPr>
            </w:pPr>
            <w:r>
              <w:rPr>
                <w:b/>
                <w:color w:val="943634"/>
                <w:spacing w:val="-2"/>
                <w:sz w:val="28"/>
                <w:szCs w:val="28"/>
              </w:rPr>
              <w:t>а</w:t>
            </w:r>
          </w:p>
        </w:tc>
        <w:tc>
          <w:tcPr>
            <w:tcW w:w="709" w:type="dxa"/>
          </w:tcPr>
          <w:p w14:paraId="5A2E2E79" w14:textId="77777777" w:rsidR="00BD27AC" w:rsidRDefault="00BD27AC" w:rsidP="00981B40">
            <w:pPr>
              <w:jc w:val="center"/>
              <w:rPr>
                <w:b/>
                <w:color w:val="943634"/>
                <w:spacing w:val="-2"/>
                <w:sz w:val="28"/>
                <w:szCs w:val="28"/>
              </w:rPr>
            </w:pPr>
            <w:r>
              <w:rPr>
                <w:b/>
                <w:color w:val="943634"/>
                <w:spacing w:val="-2"/>
                <w:sz w:val="28"/>
                <w:szCs w:val="28"/>
              </w:rPr>
              <w:t>а</w:t>
            </w:r>
          </w:p>
        </w:tc>
        <w:tc>
          <w:tcPr>
            <w:tcW w:w="709" w:type="dxa"/>
          </w:tcPr>
          <w:p w14:paraId="38B9ABBA" w14:textId="77777777" w:rsidR="00BD27AC" w:rsidRDefault="00BD27AC" w:rsidP="00981B40">
            <w:pPr>
              <w:jc w:val="center"/>
              <w:rPr>
                <w:b/>
                <w:color w:val="943634"/>
                <w:spacing w:val="-2"/>
                <w:sz w:val="28"/>
                <w:szCs w:val="28"/>
              </w:rPr>
            </w:pPr>
            <w:r>
              <w:rPr>
                <w:b/>
                <w:color w:val="943634"/>
                <w:spacing w:val="-2"/>
                <w:sz w:val="28"/>
                <w:szCs w:val="28"/>
              </w:rPr>
              <w:t>а</w:t>
            </w:r>
          </w:p>
        </w:tc>
        <w:tc>
          <w:tcPr>
            <w:tcW w:w="709" w:type="dxa"/>
          </w:tcPr>
          <w:p w14:paraId="45FDDB42" w14:textId="77777777" w:rsidR="00BD27AC" w:rsidRDefault="00BD27AC" w:rsidP="00981B40">
            <w:pPr>
              <w:jc w:val="center"/>
              <w:rPr>
                <w:b/>
                <w:color w:val="943634"/>
                <w:spacing w:val="-2"/>
                <w:sz w:val="28"/>
                <w:szCs w:val="28"/>
              </w:rPr>
            </w:pPr>
            <w:r>
              <w:rPr>
                <w:b/>
                <w:color w:val="943634"/>
                <w:spacing w:val="-2"/>
                <w:sz w:val="28"/>
                <w:szCs w:val="28"/>
              </w:rPr>
              <w:t>а</w:t>
            </w:r>
          </w:p>
        </w:tc>
      </w:tr>
    </w:tbl>
    <w:p w14:paraId="14B3B42A" w14:textId="77777777" w:rsidR="00BD27AC" w:rsidRDefault="00BD27AC" w:rsidP="001C7673">
      <w:pPr>
        <w:rPr>
          <w:rFonts w:ascii="Tahoma" w:hAnsi="Tahoma" w:cs="Tahoma"/>
          <w:color w:val="303030"/>
          <w:sz w:val="17"/>
          <w:szCs w:val="17"/>
        </w:rPr>
      </w:pPr>
    </w:p>
    <w:p w14:paraId="4D13655B" w14:textId="77777777" w:rsidR="00BD27AC" w:rsidRDefault="00BD27AC" w:rsidP="001C7673">
      <w:pPr>
        <w:rPr>
          <w:color w:val="303030"/>
          <w:sz w:val="28"/>
          <w:szCs w:val="28"/>
          <w:shd w:val="clear" w:color="auto" w:fill="FFFFFF"/>
        </w:rPr>
      </w:pPr>
    </w:p>
    <w:p w14:paraId="7C243370" w14:textId="77777777" w:rsidR="00BD27AC" w:rsidRDefault="00BD27AC" w:rsidP="001C7673">
      <w:pPr>
        <w:rPr>
          <w:color w:val="303030"/>
          <w:sz w:val="28"/>
          <w:szCs w:val="28"/>
          <w:shd w:val="clear" w:color="auto" w:fill="FFFFFF"/>
        </w:rPr>
      </w:pPr>
    </w:p>
    <w:p w14:paraId="13D658A9" w14:textId="77777777" w:rsidR="00BD27AC" w:rsidRDefault="00BD27AC" w:rsidP="001C7673">
      <w:pPr>
        <w:rPr>
          <w:color w:val="303030"/>
          <w:sz w:val="28"/>
          <w:szCs w:val="28"/>
          <w:shd w:val="clear" w:color="auto" w:fill="FFFFFF"/>
        </w:rPr>
      </w:pPr>
    </w:p>
    <w:p w14:paraId="2114005F" w14:textId="77777777" w:rsidR="00BD27AC" w:rsidRDefault="00BD27AC" w:rsidP="001C7673">
      <w:pPr>
        <w:rPr>
          <w:color w:val="303030"/>
          <w:sz w:val="28"/>
          <w:szCs w:val="28"/>
          <w:shd w:val="clear" w:color="auto" w:fill="FFFFFF"/>
        </w:rPr>
      </w:pPr>
    </w:p>
    <w:p w14:paraId="175F001A" w14:textId="77777777" w:rsidR="00BD27AC" w:rsidRDefault="00BD27AC" w:rsidP="001C7673">
      <w:pPr>
        <w:rPr>
          <w:color w:val="303030"/>
          <w:sz w:val="28"/>
          <w:szCs w:val="28"/>
          <w:shd w:val="clear" w:color="auto" w:fill="FFFFFF"/>
        </w:rPr>
      </w:pPr>
    </w:p>
    <w:p w14:paraId="329392C7" w14:textId="77777777" w:rsidR="00BD27AC" w:rsidRDefault="00BD27AC" w:rsidP="001C7673">
      <w:pPr>
        <w:rPr>
          <w:color w:val="303030"/>
          <w:sz w:val="28"/>
          <w:szCs w:val="28"/>
          <w:shd w:val="clear" w:color="auto" w:fill="FFFFFF"/>
        </w:rPr>
      </w:pPr>
    </w:p>
    <w:p w14:paraId="6272B202" w14:textId="77777777" w:rsidR="00BD27AC" w:rsidRDefault="00BD27AC" w:rsidP="001C7673">
      <w:pPr>
        <w:rPr>
          <w:color w:val="303030"/>
          <w:sz w:val="28"/>
          <w:szCs w:val="28"/>
          <w:shd w:val="clear" w:color="auto" w:fill="FFFFFF"/>
        </w:rPr>
      </w:pPr>
    </w:p>
    <w:p w14:paraId="6523EF22" w14:textId="77777777" w:rsidR="00BD27AC" w:rsidRDefault="00BD27AC" w:rsidP="001C7673">
      <w:pPr>
        <w:rPr>
          <w:color w:val="303030"/>
          <w:sz w:val="28"/>
          <w:szCs w:val="28"/>
          <w:shd w:val="clear" w:color="auto" w:fill="FFFFFF"/>
        </w:rPr>
      </w:pPr>
    </w:p>
    <w:p w14:paraId="2E99E796" w14:textId="77777777" w:rsidR="00BD27AC" w:rsidRDefault="00BD27AC" w:rsidP="001C7673">
      <w:pPr>
        <w:rPr>
          <w:color w:val="303030"/>
          <w:sz w:val="28"/>
          <w:szCs w:val="28"/>
          <w:shd w:val="clear" w:color="auto" w:fill="FFFFFF"/>
        </w:rPr>
      </w:pPr>
    </w:p>
    <w:p w14:paraId="61561F1C" w14:textId="77777777" w:rsidR="00BD27AC" w:rsidRDefault="00BD27AC" w:rsidP="001C7673">
      <w:pPr>
        <w:rPr>
          <w:color w:val="303030"/>
          <w:sz w:val="28"/>
          <w:szCs w:val="28"/>
          <w:shd w:val="clear" w:color="auto" w:fill="FFFFFF"/>
        </w:rPr>
      </w:pPr>
    </w:p>
    <w:p w14:paraId="3FF46929" w14:textId="77777777" w:rsidR="00BD27AC" w:rsidRDefault="00BD27AC" w:rsidP="001C7673">
      <w:pPr>
        <w:rPr>
          <w:color w:val="303030"/>
          <w:sz w:val="28"/>
          <w:szCs w:val="28"/>
          <w:shd w:val="clear" w:color="auto" w:fill="FFFFFF"/>
        </w:rPr>
      </w:pPr>
    </w:p>
    <w:p w14:paraId="1E732AA1" w14:textId="77777777" w:rsidR="00BD27AC" w:rsidRDefault="00BD27AC" w:rsidP="001C7673">
      <w:pPr>
        <w:rPr>
          <w:color w:val="303030"/>
          <w:sz w:val="28"/>
          <w:szCs w:val="28"/>
          <w:shd w:val="clear" w:color="auto" w:fill="FFFFFF"/>
        </w:rPr>
      </w:pPr>
    </w:p>
    <w:p w14:paraId="43372912" w14:textId="77777777" w:rsidR="00BD27AC" w:rsidRDefault="00BD27AC" w:rsidP="001C7673">
      <w:pPr>
        <w:rPr>
          <w:color w:val="303030"/>
          <w:sz w:val="28"/>
          <w:szCs w:val="28"/>
          <w:shd w:val="clear" w:color="auto" w:fill="FFFFFF"/>
        </w:rPr>
      </w:pPr>
    </w:p>
    <w:p w14:paraId="362F756D" w14:textId="77777777" w:rsidR="00BD27AC" w:rsidRDefault="00BD27AC" w:rsidP="001C7673">
      <w:pPr>
        <w:rPr>
          <w:color w:val="303030"/>
          <w:sz w:val="28"/>
          <w:szCs w:val="28"/>
          <w:shd w:val="clear" w:color="auto" w:fill="FFFFFF"/>
        </w:rPr>
      </w:pPr>
    </w:p>
    <w:p w14:paraId="55B8A0ED" w14:textId="77777777" w:rsidR="00BD27AC" w:rsidRDefault="00BD27AC" w:rsidP="001C7673">
      <w:pPr>
        <w:rPr>
          <w:color w:val="303030"/>
          <w:sz w:val="28"/>
          <w:szCs w:val="28"/>
          <w:shd w:val="clear" w:color="auto" w:fill="FFFFFF"/>
        </w:rPr>
      </w:pPr>
    </w:p>
    <w:p w14:paraId="27028522" w14:textId="77777777" w:rsidR="00BD27AC" w:rsidRDefault="00BD27AC" w:rsidP="001C7673">
      <w:pPr>
        <w:rPr>
          <w:color w:val="303030"/>
          <w:sz w:val="28"/>
          <w:szCs w:val="28"/>
          <w:shd w:val="clear" w:color="auto" w:fill="FFFFFF"/>
        </w:rPr>
      </w:pPr>
    </w:p>
    <w:p w14:paraId="26BA2572" w14:textId="77777777" w:rsidR="00BD27AC" w:rsidRDefault="00BD27AC" w:rsidP="001C7673">
      <w:pPr>
        <w:rPr>
          <w:color w:val="303030"/>
          <w:sz w:val="28"/>
          <w:szCs w:val="28"/>
          <w:shd w:val="clear" w:color="auto" w:fill="FFFFFF"/>
        </w:rPr>
      </w:pPr>
    </w:p>
    <w:p w14:paraId="4E3B53D0" w14:textId="77777777" w:rsidR="00BD27AC" w:rsidRDefault="00BD27AC" w:rsidP="001C7673">
      <w:pPr>
        <w:rPr>
          <w:color w:val="303030"/>
          <w:sz w:val="28"/>
          <w:szCs w:val="28"/>
          <w:shd w:val="clear" w:color="auto" w:fill="FFFFFF"/>
        </w:rPr>
      </w:pPr>
    </w:p>
    <w:p w14:paraId="550B44C1" w14:textId="77777777" w:rsidR="00BD27AC" w:rsidRDefault="00BD27AC" w:rsidP="001C7673">
      <w:pPr>
        <w:rPr>
          <w:color w:val="303030"/>
          <w:sz w:val="28"/>
          <w:szCs w:val="28"/>
          <w:shd w:val="clear" w:color="auto" w:fill="FFFFFF"/>
        </w:rPr>
      </w:pPr>
    </w:p>
    <w:p w14:paraId="2C59730F" w14:textId="77777777" w:rsidR="00BD27AC" w:rsidRDefault="00BD27AC" w:rsidP="001C7673">
      <w:pPr>
        <w:rPr>
          <w:color w:val="303030"/>
          <w:sz w:val="28"/>
          <w:szCs w:val="28"/>
          <w:shd w:val="clear" w:color="auto" w:fill="FFFFFF"/>
        </w:rPr>
      </w:pPr>
    </w:p>
    <w:p w14:paraId="7E9FE335" w14:textId="77777777" w:rsidR="00BD27AC" w:rsidRDefault="00BD27AC" w:rsidP="001C7673">
      <w:pPr>
        <w:rPr>
          <w:color w:val="303030"/>
          <w:sz w:val="28"/>
          <w:szCs w:val="28"/>
          <w:shd w:val="clear" w:color="auto" w:fill="FFFFFF"/>
        </w:rPr>
      </w:pPr>
    </w:p>
    <w:p w14:paraId="56DC6383" w14:textId="77777777" w:rsidR="00BD27AC" w:rsidRDefault="00BD27AC" w:rsidP="001C7673">
      <w:pPr>
        <w:rPr>
          <w:color w:val="303030"/>
          <w:sz w:val="28"/>
          <w:szCs w:val="28"/>
          <w:shd w:val="clear" w:color="auto" w:fill="FFFFFF"/>
        </w:rPr>
      </w:pPr>
    </w:p>
    <w:p w14:paraId="5FE26AC9" w14:textId="77777777" w:rsidR="00BD27AC" w:rsidRDefault="00BD27AC" w:rsidP="001C7673">
      <w:pPr>
        <w:rPr>
          <w:color w:val="303030"/>
          <w:sz w:val="28"/>
          <w:szCs w:val="28"/>
          <w:shd w:val="clear" w:color="auto" w:fill="FFFFFF"/>
        </w:rPr>
      </w:pPr>
    </w:p>
    <w:p w14:paraId="0C2784D4" w14:textId="77777777" w:rsidR="00BD27AC" w:rsidRDefault="00BD27AC" w:rsidP="001C7673">
      <w:pPr>
        <w:rPr>
          <w:color w:val="303030"/>
          <w:sz w:val="28"/>
          <w:szCs w:val="28"/>
          <w:shd w:val="clear" w:color="auto" w:fill="FFFFFF"/>
        </w:rPr>
      </w:pPr>
    </w:p>
    <w:p w14:paraId="631F6A64" w14:textId="77777777" w:rsidR="00BD27AC" w:rsidRDefault="00BD27AC" w:rsidP="001C7673">
      <w:pPr>
        <w:rPr>
          <w:color w:val="303030"/>
          <w:sz w:val="28"/>
          <w:szCs w:val="28"/>
          <w:shd w:val="clear" w:color="auto" w:fill="FFFFFF"/>
        </w:rPr>
      </w:pPr>
    </w:p>
    <w:p w14:paraId="47417311" w14:textId="77777777" w:rsidR="00BD27AC" w:rsidRDefault="00BD27AC" w:rsidP="001C7673">
      <w:pPr>
        <w:rPr>
          <w:color w:val="303030"/>
          <w:sz w:val="28"/>
          <w:szCs w:val="28"/>
          <w:shd w:val="clear" w:color="auto" w:fill="FFFFFF"/>
        </w:rPr>
      </w:pPr>
    </w:p>
    <w:p w14:paraId="34E82CDE" w14:textId="77777777" w:rsidR="00BD27AC" w:rsidRDefault="00BD27AC" w:rsidP="001C7673">
      <w:pPr>
        <w:rPr>
          <w:color w:val="303030"/>
          <w:sz w:val="28"/>
          <w:szCs w:val="28"/>
          <w:shd w:val="clear" w:color="auto" w:fill="FFFFFF"/>
        </w:rPr>
      </w:pPr>
    </w:p>
    <w:p w14:paraId="4A0E0462" w14:textId="77777777" w:rsidR="00BD27AC" w:rsidRDefault="00BD27AC" w:rsidP="001C7673">
      <w:pPr>
        <w:rPr>
          <w:color w:val="303030"/>
          <w:sz w:val="28"/>
          <w:szCs w:val="28"/>
          <w:shd w:val="clear" w:color="auto" w:fill="FFFFFF"/>
        </w:rPr>
      </w:pPr>
    </w:p>
    <w:p w14:paraId="16CB053C" w14:textId="77777777" w:rsidR="00BD27AC" w:rsidRDefault="00BD27AC" w:rsidP="001C7673">
      <w:pPr>
        <w:rPr>
          <w:color w:val="303030"/>
          <w:sz w:val="28"/>
          <w:szCs w:val="28"/>
          <w:shd w:val="clear" w:color="auto" w:fill="FFFFFF"/>
        </w:rPr>
      </w:pPr>
    </w:p>
    <w:p w14:paraId="05949C47" w14:textId="77777777" w:rsidR="00BD27AC" w:rsidRDefault="00BD27AC" w:rsidP="001C7673">
      <w:pPr>
        <w:jc w:val="both"/>
        <w:rPr>
          <w:sz w:val="28"/>
          <w:szCs w:val="28"/>
        </w:rPr>
      </w:pPr>
    </w:p>
    <w:p w14:paraId="313BFC3A" w14:textId="77777777" w:rsidR="00BD27AC" w:rsidRDefault="00BD27AC" w:rsidP="001C7673">
      <w:pPr>
        <w:jc w:val="center"/>
        <w:rPr>
          <w:b/>
          <w:sz w:val="28"/>
          <w:szCs w:val="28"/>
          <w:lang w:eastAsia="ru-RU"/>
        </w:rPr>
      </w:pPr>
      <w:r>
        <w:rPr>
          <w:b/>
          <w:sz w:val="28"/>
          <w:szCs w:val="28"/>
          <w:lang w:eastAsia="ru-RU"/>
        </w:rPr>
        <w:t>Контрольная работа №2 по теме:</w:t>
      </w:r>
    </w:p>
    <w:p w14:paraId="65480BE5" w14:textId="77777777" w:rsidR="00BD27AC" w:rsidRDefault="00BD27AC" w:rsidP="001C7673">
      <w:pPr>
        <w:spacing w:after="240"/>
        <w:jc w:val="center"/>
        <w:rPr>
          <w:b/>
          <w:sz w:val="28"/>
          <w:szCs w:val="28"/>
          <w:lang w:eastAsia="ru-RU"/>
        </w:rPr>
      </w:pPr>
      <w:r>
        <w:rPr>
          <w:b/>
          <w:sz w:val="28"/>
          <w:szCs w:val="28"/>
          <w:lang w:eastAsia="ru-RU"/>
        </w:rPr>
        <w:t>«Закрепление нормативных требований электробезопасности»</w:t>
      </w:r>
    </w:p>
    <w:p w14:paraId="17FD2D54" w14:textId="77777777" w:rsidR="00BD27AC" w:rsidRDefault="00E311EB" w:rsidP="001C7673">
      <w:pPr>
        <w:keepNext/>
        <w:keepLines/>
        <w:suppressLineNumbers/>
        <w:jc w:val="both"/>
        <w:rPr>
          <w:lang w:eastAsia="ru-RU"/>
        </w:rPr>
      </w:pPr>
      <w:r>
        <w:rPr>
          <w:b/>
          <w:lang w:eastAsia="ru-RU"/>
        </w:rPr>
        <w:t>Время на выполнение: 45</w:t>
      </w:r>
      <w:r w:rsidR="00BD27AC">
        <w:rPr>
          <w:lang w:eastAsia="ru-RU"/>
        </w:rPr>
        <w:t xml:space="preserve"> мин.</w:t>
      </w:r>
    </w:p>
    <w:p w14:paraId="66C0C0E3" w14:textId="77777777" w:rsidR="00BD27AC" w:rsidRDefault="00BD27AC" w:rsidP="001C7673">
      <w:pPr>
        <w:keepNext/>
        <w:keepLines/>
        <w:suppressLineNumbers/>
        <w:jc w:val="both"/>
        <w:rPr>
          <w:b/>
          <w:lang w:eastAsia="ru-RU"/>
        </w:rPr>
      </w:pPr>
      <w:r>
        <w:rPr>
          <w:b/>
          <w:lang w:eastAsia="ru-RU"/>
        </w:rPr>
        <w:t>Критерии оценивания:</w:t>
      </w:r>
    </w:p>
    <w:p w14:paraId="0BB4A859" w14:textId="77777777" w:rsidR="00BD27AC" w:rsidRDefault="00BD27AC" w:rsidP="001C7673">
      <w:pPr>
        <w:keepLines/>
        <w:widowControl w:val="0"/>
        <w:suppressLineNumbers/>
        <w:ind w:firstLine="709"/>
        <w:jc w:val="both"/>
        <w:rPr>
          <w:lang w:eastAsia="ru-RU"/>
        </w:rPr>
      </w:pPr>
      <w:r>
        <w:rPr>
          <w:b/>
          <w:lang w:eastAsia="ru-RU"/>
        </w:rPr>
        <w:t>«отлично»</w:t>
      </w:r>
      <w:r>
        <w:rPr>
          <w:lang w:eastAsia="ru-RU"/>
        </w:rPr>
        <w:t xml:space="preserve"> - верно выполнено 3 задания;</w:t>
      </w:r>
    </w:p>
    <w:p w14:paraId="2CAB16AE" w14:textId="77777777" w:rsidR="00BD27AC" w:rsidRDefault="00BD27AC" w:rsidP="001C7673">
      <w:pPr>
        <w:keepLines/>
        <w:widowControl w:val="0"/>
        <w:suppressLineNumbers/>
        <w:ind w:firstLine="709"/>
        <w:jc w:val="both"/>
        <w:rPr>
          <w:lang w:eastAsia="ru-RU"/>
        </w:rPr>
      </w:pPr>
      <w:r>
        <w:rPr>
          <w:b/>
          <w:lang w:eastAsia="ru-RU"/>
        </w:rPr>
        <w:t>«хорошо»</w:t>
      </w:r>
      <w:r>
        <w:rPr>
          <w:lang w:eastAsia="ru-RU"/>
        </w:rPr>
        <w:t xml:space="preserve"> - верно выполнено  3 задания, но имеются недочеты или верно выполнено 2 задания;</w:t>
      </w:r>
    </w:p>
    <w:p w14:paraId="3A91DB77" w14:textId="77777777" w:rsidR="00BD27AC" w:rsidRDefault="00BD27AC" w:rsidP="001C7673">
      <w:pPr>
        <w:keepLines/>
        <w:widowControl w:val="0"/>
        <w:suppressLineNumbers/>
        <w:ind w:firstLine="709"/>
        <w:jc w:val="both"/>
        <w:rPr>
          <w:lang w:eastAsia="ru-RU"/>
        </w:rPr>
      </w:pPr>
      <w:r>
        <w:rPr>
          <w:b/>
          <w:lang w:eastAsia="ru-RU"/>
        </w:rPr>
        <w:t>«удовлетворительно»</w:t>
      </w:r>
      <w:r>
        <w:rPr>
          <w:lang w:eastAsia="ru-RU"/>
        </w:rPr>
        <w:t xml:space="preserve"> - верно выполнено  2 задания, но имеются недочеты;</w:t>
      </w:r>
    </w:p>
    <w:p w14:paraId="089D3E4C" w14:textId="77777777" w:rsidR="00BD27AC" w:rsidRDefault="00BD27AC" w:rsidP="001C7673">
      <w:r>
        <w:tab/>
      </w:r>
      <w:r>
        <w:rPr>
          <w:b/>
        </w:rPr>
        <w:t>«неудовлетворительно»</w:t>
      </w:r>
      <w:r>
        <w:t xml:space="preserve"> - верно </w:t>
      </w:r>
      <w:r>
        <w:rPr>
          <w:lang w:eastAsia="ru-RU"/>
        </w:rPr>
        <w:t>выполнено</w:t>
      </w:r>
      <w:r>
        <w:t xml:space="preserve">  менее 2 заданий.</w:t>
      </w:r>
    </w:p>
    <w:p w14:paraId="136BA9D3" w14:textId="77777777" w:rsidR="00BD27AC" w:rsidRDefault="00BD27AC" w:rsidP="001C7673">
      <w:pPr>
        <w:rPr>
          <w:b/>
          <w:lang w:eastAsia="ru-RU"/>
        </w:rPr>
      </w:pPr>
    </w:p>
    <w:p w14:paraId="245ED0AE" w14:textId="77777777" w:rsidR="00BD27AC" w:rsidRDefault="00BD27AC" w:rsidP="001C7673">
      <w:pPr>
        <w:rPr>
          <w:b/>
          <w:sz w:val="28"/>
          <w:szCs w:val="28"/>
          <w:lang w:eastAsia="ru-RU"/>
        </w:rPr>
      </w:pPr>
      <w:r>
        <w:rPr>
          <w:b/>
          <w:sz w:val="28"/>
          <w:szCs w:val="28"/>
          <w:lang w:eastAsia="ru-RU"/>
        </w:rPr>
        <w:t>Вариант 1</w:t>
      </w:r>
    </w:p>
    <w:p w14:paraId="6478728F" w14:textId="77777777" w:rsidR="00BD27AC" w:rsidRDefault="00BD27AC" w:rsidP="00C435EE">
      <w:pPr>
        <w:numPr>
          <w:ilvl w:val="0"/>
          <w:numId w:val="6"/>
        </w:numPr>
        <w:suppressAutoHyphens/>
        <w:ind w:left="284" w:hanging="284"/>
        <w:rPr>
          <w:sz w:val="28"/>
          <w:szCs w:val="28"/>
          <w:lang w:eastAsia="ru-RU"/>
        </w:rPr>
      </w:pPr>
      <w:r>
        <w:rPr>
          <w:sz w:val="28"/>
          <w:szCs w:val="28"/>
          <w:lang w:eastAsia="ru-RU"/>
        </w:rPr>
        <w:t>Какими действиями сопровождается электрический ток, проходящий через организм человека?</w:t>
      </w:r>
    </w:p>
    <w:p w14:paraId="7BCFBF7F" w14:textId="77777777" w:rsidR="00BD27AC" w:rsidRDefault="00BD27AC" w:rsidP="00C435EE">
      <w:pPr>
        <w:numPr>
          <w:ilvl w:val="0"/>
          <w:numId w:val="6"/>
        </w:numPr>
        <w:suppressAutoHyphens/>
        <w:ind w:left="284" w:hanging="284"/>
        <w:rPr>
          <w:sz w:val="28"/>
          <w:szCs w:val="28"/>
          <w:lang w:eastAsia="ru-RU"/>
        </w:rPr>
      </w:pPr>
      <w:r>
        <w:rPr>
          <w:sz w:val="28"/>
          <w:szCs w:val="28"/>
          <w:lang w:eastAsia="ru-RU"/>
        </w:rPr>
        <w:t>Какие требования предъявляются к переносным защитным заземлениям? Когда и как их применяют?</w:t>
      </w:r>
    </w:p>
    <w:p w14:paraId="6BF26C63" w14:textId="77777777" w:rsidR="00BD27AC" w:rsidRDefault="00BD27AC" w:rsidP="00C435EE">
      <w:pPr>
        <w:numPr>
          <w:ilvl w:val="0"/>
          <w:numId w:val="6"/>
        </w:numPr>
        <w:suppressAutoHyphens/>
        <w:spacing w:after="240"/>
        <w:ind w:left="284" w:hanging="284"/>
        <w:rPr>
          <w:sz w:val="28"/>
          <w:szCs w:val="28"/>
          <w:lang w:eastAsia="ru-RU"/>
        </w:rPr>
      </w:pPr>
      <w:r>
        <w:rPr>
          <w:sz w:val="28"/>
          <w:szCs w:val="28"/>
          <w:lang w:eastAsia="ru-RU"/>
        </w:rPr>
        <w:t>Перечислите технические мероприятия, обеспечивающие безопасность работ в электроустановках при полном снятом напряжении.</w:t>
      </w:r>
    </w:p>
    <w:p w14:paraId="4E34F88B" w14:textId="77777777" w:rsidR="00BD27AC" w:rsidRDefault="00BD27AC" w:rsidP="001C7673">
      <w:pPr>
        <w:rPr>
          <w:b/>
          <w:sz w:val="28"/>
          <w:szCs w:val="28"/>
          <w:lang w:eastAsia="ru-RU"/>
        </w:rPr>
      </w:pPr>
      <w:r>
        <w:rPr>
          <w:b/>
          <w:sz w:val="28"/>
          <w:szCs w:val="28"/>
          <w:lang w:eastAsia="ru-RU"/>
        </w:rPr>
        <w:t>Вариант 2</w:t>
      </w:r>
    </w:p>
    <w:p w14:paraId="612FB998" w14:textId="77777777" w:rsidR="00BD27AC" w:rsidRDefault="00BD27AC" w:rsidP="001C7673">
      <w:pPr>
        <w:ind w:left="284" w:hanging="284"/>
        <w:rPr>
          <w:sz w:val="28"/>
          <w:szCs w:val="28"/>
          <w:lang w:eastAsia="ru-RU"/>
        </w:rPr>
      </w:pPr>
      <w:r>
        <w:rPr>
          <w:sz w:val="28"/>
          <w:szCs w:val="28"/>
          <w:lang w:eastAsia="ru-RU"/>
        </w:rPr>
        <w:t>1.</w:t>
      </w:r>
      <w:r>
        <w:rPr>
          <w:sz w:val="28"/>
          <w:szCs w:val="28"/>
          <w:lang w:eastAsia="ru-RU"/>
        </w:rPr>
        <w:tab/>
        <w:t>Виды электротравм.</w:t>
      </w:r>
    </w:p>
    <w:p w14:paraId="7EEFF8E5" w14:textId="77777777" w:rsidR="00BD27AC" w:rsidRDefault="00BD27AC" w:rsidP="001C7673">
      <w:pPr>
        <w:ind w:left="284" w:hanging="284"/>
        <w:rPr>
          <w:sz w:val="28"/>
          <w:szCs w:val="28"/>
          <w:lang w:eastAsia="ru-RU"/>
        </w:rPr>
      </w:pPr>
      <w:r>
        <w:rPr>
          <w:sz w:val="28"/>
          <w:szCs w:val="28"/>
          <w:lang w:eastAsia="ru-RU"/>
        </w:rPr>
        <w:t>2.</w:t>
      </w:r>
      <w:r>
        <w:rPr>
          <w:sz w:val="28"/>
          <w:szCs w:val="28"/>
          <w:lang w:eastAsia="ru-RU"/>
        </w:rPr>
        <w:tab/>
        <w:t>Какие запрещающие плакаты известны? Когда их применяют?</w:t>
      </w:r>
    </w:p>
    <w:p w14:paraId="572C72FC" w14:textId="77777777" w:rsidR="00BD27AC" w:rsidRDefault="00BD27AC" w:rsidP="001C7673">
      <w:pPr>
        <w:spacing w:after="240"/>
        <w:ind w:left="284" w:right="-142" w:hanging="284"/>
        <w:rPr>
          <w:sz w:val="28"/>
          <w:szCs w:val="28"/>
          <w:lang w:eastAsia="ru-RU"/>
        </w:rPr>
      </w:pPr>
      <w:r>
        <w:rPr>
          <w:sz w:val="28"/>
          <w:szCs w:val="28"/>
          <w:lang w:eastAsia="ru-RU"/>
        </w:rPr>
        <w:t>3.</w:t>
      </w:r>
      <w:r>
        <w:rPr>
          <w:sz w:val="28"/>
          <w:szCs w:val="28"/>
          <w:lang w:eastAsia="ru-RU"/>
        </w:rPr>
        <w:tab/>
        <w:t>Назовите организационные мероприятия, обеспечивающие безопасность работ в электроустановках.</w:t>
      </w:r>
    </w:p>
    <w:p w14:paraId="5F4408E2" w14:textId="77777777" w:rsidR="00BD27AC" w:rsidRDefault="00BD27AC" w:rsidP="001C7673">
      <w:pPr>
        <w:rPr>
          <w:b/>
          <w:sz w:val="28"/>
          <w:szCs w:val="28"/>
          <w:lang w:eastAsia="ru-RU"/>
        </w:rPr>
      </w:pPr>
      <w:r>
        <w:rPr>
          <w:b/>
          <w:sz w:val="28"/>
          <w:szCs w:val="28"/>
          <w:lang w:eastAsia="ru-RU"/>
        </w:rPr>
        <w:t>Вариант 3</w:t>
      </w:r>
    </w:p>
    <w:p w14:paraId="5015B00D" w14:textId="77777777" w:rsidR="00BD27AC" w:rsidRDefault="00BD27AC" w:rsidP="001C7673">
      <w:pPr>
        <w:ind w:left="284" w:hanging="284"/>
        <w:rPr>
          <w:sz w:val="28"/>
          <w:szCs w:val="28"/>
          <w:lang w:eastAsia="ru-RU"/>
        </w:rPr>
      </w:pPr>
      <w:r>
        <w:rPr>
          <w:sz w:val="28"/>
          <w:szCs w:val="28"/>
          <w:lang w:eastAsia="ru-RU"/>
        </w:rPr>
        <w:t>1.</w:t>
      </w:r>
      <w:r>
        <w:rPr>
          <w:sz w:val="28"/>
          <w:szCs w:val="28"/>
          <w:lang w:eastAsia="ru-RU"/>
        </w:rPr>
        <w:tab/>
        <w:t>Как влияет сила тока, проходящего через организм человека, на исход поражения током?</w:t>
      </w:r>
    </w:p>
    <w:p w14:paraId="6B0FB66A" w14:textId="77777777" w:rsidR="00BD27AC" w:rsidRDefault="00BD27AC" w:rsidP="001C7673">
      <w:pPr>
        <w:ind w:left="284" w:hanging="284"/>
        <w:rPr>
          <w:sz w:val="28"/>
          <w:szCs w:val="28"/>
          <w:lang w:eastAsia="ru-RU"/>
        </w:rPr>
      </w:pPr>
      <w:r>
        <w:rPr>
          <w:sz w:val="28"/>
          <w:szCs w:val="28"/>
          <w:lang w:eastAsia="ru-RU"/>
        </w:rPr>
        <w:t>2.</w:t>
      </w:r>
      <w:r w:rsidR="00FD6103">
        <w:rPr>
          <w:sz w:val="28"/>
          <w:szCs w:val="28"/>
          <w:lang w:eastAsia="ru-RU"/>
        </w:rPr>
        <w:tab/>
        <w:t>На какие группы делятся плакаты</w:t>
      </w:r>
      <w:r>
        <w:rPr>
          <w:sz w:val="28"/>
          <w:szCs w:val="28"/>
          <w:lang w:eastAsia="ru-RU"/>
        </w:rPr>
        <w:t xml:space="preserve"> и знаки безопасности?</w:t>
      </w:r>
    </w:p>
    <w:p w14:paraId="54D5FC97" w14:textId="77777777" w:rsidR="00BD27AC" w:rsidRDefault="00BD27AC" w:rsidP="001C7673">
      <w:pPr>
        <w:spacing w:after="240"/>
        <w:ind w:left="284" w:hanging="284"/>
        <w:rPr>
          <w:sz w:val="28"/>
          <w:szCs w:val="28"/>
          <w:lang w:eastAsia="ru-RU"/>
        </w:rPr>
      </w:pPr>
      <w:r>
        <w:rPr>
          <w:sz w:val="28"/>
          <w:szCs w:val="28"/>
          <w:lang w:eastAsia="ru-RU"/>
        </w:rPr>
        <w:t>3.</w:t>
      </w:r>
      <w:r>
        <w:rPr>
          <w:sz w:val="28"/>
          <w:szCs w:val="28"/>
          <w:lang w:eastAsia="ru-RU"/>
        </w:rPr>
        <w:tab/>
        <w:t>Какие требования предъявляются к переносным электрическим лампам?</w:t>
      </w:r>
    </w:p>
    <w:p w14:paraId="3047FEE7" w14:textId="77777777" w:rsidR="00BD27AC" w:rsidRDefault="00BD27AC" w:rsidP="001C7673">
      <w:pPr>
        <w:rPr>
          <w:b/>
          <w:sz w:val="28"/>
          <w:szCs w:val="28"/>
          <w:lang w:eastAsia="ru-RU"/>
        </w:rPr>
      </w:pPr>
      <w:r>
        <w:rPr>
          <w:b/>
          <w:sz w:val="28"/>
          <w:szCs w:val="28"/>
          <w:lang w:eastAsia="ru-RU"/>
        </w:rPr>
        <w:t>Вариант 4</w:t>
      </w:r>
    </w:p>
    <w:p w14:paraId="550AB9C9" w14:textId="77777777" w:rsidR="00BD27AC" w:rsidRDefault="00BD27AC" w:rsidP="001C7673">
      <w:pPr>
        <w:ind w:left="284" w:hanging="284"/>
        <w:rPr>
          <w:sz w:val="28"/>
          <w:szCs w:val="28"/>
          <w:lang w:eastAsia="ru-RU"/>
        </w:rPr>
      </w:pPr>
      <w:r>
        <w:rPr>
          <w:sz w:val="28"/>
          <w:szCs w:val="28"/>
          <w:lang w:eastAsia="ru-RU"/>
        </w:rPr>
        <w:t>1.</w:t>
      </w:r>
      <w:r>
        <w:rPr>
          <w:sz w:val="28"/>
          <w:szCs w:val="28"/>
          <w:lang w:eastAsia="ru-RU"/>
        </w:rPr>
        <w:tab/>
        <w:t>Как влияет состояние человека на исход поражения током?</w:t>
      </w:r>
    </w:p>
    <w:p w14:paraId="17863401" w14:textId="77777777" w:rsidR="00BD27AC" w:rsidRDefault="00BD27AC" w:rsidP="001C7673">
      <w:pPr>
        <w:ind w:left="284" w:hanging="284"/>
        <w:rPr>
          <w:sz w:val="28"/>
          <w:szCs w:val="28"/>
          <w:lang w:eastAsia="ru-RU"/>
        </w:rPr>
      </w:pPr>
      <w:r>
        <w:rPr>
          <w:sz w:val="28"/>
          <w:szCs w:val="28"/>
          <w:lang w:eastAsia="ru-RU"/>
        </w:rPr>
        <w:t>2.</w:t>
      </w:r>
      <w:r>
        <w:rPr>
          <w:sz w:val="28"/>
          <w:szCs w:val="28"/>
          <w:lang w:eastAsia="ru-RU"/>
        </w:rPr>
        <w:tab/>
        <w:t>Как хранятся электрозащитные средства?</w:t>
      </w:r>
    </w:p>
    <w:p w14:paraId="1285D7FE" w14:textId="77777777" w:rsidR="00BD27AC" w:rsidRDefault="00BD27AC" w:rsidP="001C7673">
      <w:pPr>
        <w:spacing w:after="240"/>
        <w:ind w:left="284" w:hanging="284"/>
        <w:rPr>
          <w:sz w:val="28"/>
          <w:szCs w:val="28"/>
          <w:lang w:eastAsia="ru-RU"/>
        </w:rPr>
      </w:pPr>
      <w:r>
        <w:rPr>
          <w:sz w:val="28"/>
          <w:szCs w:val="28"/>
          <w:lang w:eastAsia="ru-RU"/>
        </w:rPr>
        <w:t>3.</w:t>
      </w:r>
      <w:r>
        <w:rPr>
          <w:sz w:val="28"/>
          <w:szCs w:val="28"/>
          <w:lang w:eastAsia="ru-RU"/>
        </w:rPr>
        <w:tab/>
        <w:t>Какие напряжения допускаются для переносных ламп?</w:t>
      </w:r>
    </w:p>
    <w:p w14:paraId="33BBE5A5" w14:textId="77777777" w:rsidR="00BD27AC" w:rsidRDefault="00BD27AC" w:rsidP="001C7673">
      <w:pPr>
        <w:rPr>
          <w:b/>
          <w:sz w:val="28"/>
          <w:szCs w:val="28"/>
          <w:lang w:eastAsia="ru-RU"/>
        </w:rPr>
      </w:pPr>
      <w:r>
        <w:rPr>
          <w:b/>
          <w:sz w:val="28"/>
          <w:szCs w:val="28"/>
          <w:lang w:eastAsia="ru-RU"/>
        </w:rPr>
        <w:t>Вариант 5</w:t>
      </w:r>
    </w:p>
    <w:p w14:paraId="4A65B186" w14:textId="77777777" w:rsidR="00BD27AC" w:rsidRDefault="00BD27AC" w:rsidP="001C7673">
      <w:pPr>
        <w:rPr>
          <w:sz w:val="28"/>
          <w:szCs w:val="28"/>
          <w:lang w:eastAsia="ru-RU"/>
        </w:rPr>
      </w:pPr>
      <w:r>
        <w:rPr>
          <w:sz w:val="28"/>
          <w:szCs w:val="28"/>
          <w:lang w:eastAsia="ru-RU"/>
        </w:rPr>
        <w:lastRenderedPageBreak/>
        <w:t xml:space="preserve">1.  Как влияет частота тока на исход поражения человека электрическим током? </w:t>
      </w:r>
    </w:p>
    <w:p w14:paraId="3A583F91" w14:textId="77777777" w:rsidR="00BD27AC" w:rsidRDefault="00BD27AC" w:rsidP="001C7673">
      <w:pPr>
        <w:rPr>
          <w:sz w:val="28"/>
          <w:szCs w:val="28"/>
          <w:lang w:eastAsia="ru-RU"/>
        </w:rPr>
      </w:pPr>
      <w:r>
        <w:rPr>
          <w:sz w:val="28"/>
          <w:szCs w:val="28"/>
          <w:lang w:eastAsia="ru-RU"/>
        </w:rPr>
        <w:t xml:space="preserve">2.  Назовите правила пользования электрозащитными средствами. </w:t>
      </w:r>
    </w:p>
    <w:p w14:paraId="668B6801" w14:textId="77777777" w:rsidR="00BD27AC" w:rsidRDefault="00BD27AC" w:rsidP="001C7673">
      <w:pPr>
        <w:spacing w:after="240"/>
        <w:rPr>
          <w:sz w:val="28"/>
          <w:szCs w:val="28"/>
          <w:lang w:eastAsia="ru-RU"/>
        </w:rPr>
      </w:pPr>
      <w:r>
        <w:rPr>
          <w:sz w:val="28"/>
          <w:szCs w:val="28"/>
          <w:lang w:eastAsia="ru-RU"/>
        </w:rPr>
        <w:t>3.  Требования, предъявляемые к переносному электроинструменту.</w:t>
      </w:r>
    </w:p>
    <w:p w14:paraId="0D21CF66" w14:textId="77777777" w:rsidR="00BD27AC" w:rsidRDefault="00BD27AC" w:rsidP="001C7673">
      <w:pPr>
        <w:rPr>
          <w:b/>
          <w:sz w:val="28"/>
          <w:szCs w:val="28"/>
          <w:lang w:eastAsia="ru-RU"/>
        </w:rPr>
      </w:pPr>
      <w:r>
        <w:rPr>
          <w:b/>
          <w:sz w:val="28"/>
          <w:szCs w:val="28"/>
          <w:lang w:eastAsia="ru-RU"/>
        </w:rPr>
        <w:t>Вариант 6</w:t>
      </w:r>
    </w:p>
    <w:p w14:paraId="651E3825" w14:textId="77777777" w:rsidR="00BD27AC" w:rsidRDefault="00BD27AC" w:rsidP="001C7673">
      <w:pPr>
        <w:ind w:left="284" w:hanging="284"/>
        <w:rPr>
          <w:sz w:val="28"/>
          <w:szCs w:val="28"/>
          <w:lang w:eastAsia="ru-RU"/>
        </w:rPr>
      </w:pPr>
      <w:r>
        <w:rPr>
          <w:sz w:val="28"/>
          <w:szCs w:val="28"/>
          <w:lang w:eastAsia="ru-RU"/>
        </w:rPr>
        <w:t>1.</w:t>
      </w:r>
      <w:r>
        <w:rPr>
          <w:sz w:val="28"/>
          <w:szCs w:val="28"/>
          <w:lang w:eastAsia="ru-RU"/>
        </w:rPr>
        <w:tab/>
        <w:t>Как влияет окружающая среда на исход поражения током?</w:t>
      </w:r>
    </w:p>
    <w:p w14:paraId="535CD734" w14:textId="77777777" w:rsidR="00BD27AC" w:rsidRDefault="00BD27AC" w:rsidP="001C7673">
      <w:pPr>
        <w:ind w:left="284" w:hanging="284"/>
        <w:rPr>
          <w:sz w:val="28"/>
          <w:szCs w:val="28"/>
          <w:lang w:eastAsia="ru-RU"/>
        </w:rPr>
      </w:pPr>
      <w:r>
        <w:rPr>
          <w:sz w:val="28"/>
          <w:szCs w:val="28"/>
          <w:lang w:eastAsia="ru-RU"/>
        </w:rPr>
        <w:t>2.</w:t>
      </w:r>
      <w:r>
        <w:rPr>
          <w:sz w:val="28"/>
          <w:szCs w:val="28"/>
          <w:lang w:eastAsia="ru-RU"/>
        </w:rPr>
        <w:tab/>
        <w:t>Перечислите запрещающие плакаты. Когда и в каких случаях их используют?</w:t>
      </w:r>
    </w:p>
    <w:p w14:paraId="2BB8D815" w14:textId="77777777" w:rsidR="00BD27AC" w:rsidRDefault="00BD27AC" w:rsidP="001C7673">
      <w:pPr>
        <w:spacing w:after="240"/>
        <w:ind w:left="284" w:hanging="284"/>
        <w:rPr>
          <w:sz w:val="28"/>
          <w:szCs w:val="28"/>
          <w:lang w:eastAsia="ru-RU"/>
        </w:rPr>
      </w:pPr>
      <w:r>
        <w:rPr>
          <w:sz w:val="28"/>
          <w:szCs w:val="28"/>
          <w:lang w:eastAsia="ru-RU"/>
        </w:rPr>
        <w:t>3.</w:t>
      </w:r>
      <w:r>
        <w:rPr>
          <w:sz w:val="28"/>
          <w:szCs w:val="28"/>
          <w:lang w:eastAsia="ru-RU"/>
        </w:rPr>
        <w:tab/>
        <w:t>При каком значении напряжения в помещениях с повышенной опасностью защитное заземление не требуется?</w:t>
      </w:r>
    </w:p>
    <w:p w14:paraId="6D467092" w14:textId="77777777" w:rsidR="00BD27AC" w:rsidRDefault="00BD27AC" w:rsidP="001C7673">
      <w:pPr>
        <w:rPr>
          <w:b/>
          <w:sz w:val="28"/>
          <w:szCs w:val="28"/>
          <w:lang w:eastAsia="ru-RU"/>
        </w:rPr>
      </w:pPr>
      <w:r>
        <w:rPr>
          <w:b/>
          <w:sz w:val="28"/>
          <w:szCs w:val="28"/>
          <w:lang w:eastAsia="ru-RU"/>
        </w:rPr>
        <w:t>Вариант 7</w:t>
      </w:r>
    </w:p>
    <w:p w14:paraId="4259942A" w14:textId="77777777" w:rsidR="00BD27AC" w:rsidRDefault="00BD27AC" w:rsidP="001C7673">
      <w:pPr>
        <w:ind w:left="284" w:hanging="284"/>
        <w:rPr>
          <w:sz w:val="28"/>
          <w:szCs w:val="28"/>
          <w:lang w:eastAsia="ru-RU"/>
        </w:rPr>
      </w:pPr>
      <w:r>
        <w:rPr>
          <w:sz w:val="28"/>
          <w:szCs w:val="28"/>
          <w:lang w:eastAsia="ru-RU"/>
        </w:rPr>
        <w:t>1.</w:t>
      </w:r>
      <w:r>
        <w:rPr>
          <w:sz w:val="28"/>
          <w:szCs w:val="28"/>
          <w:lang w:eastAsia="ru-RU"/>
        </w:rPr>
        <w:tab/>
        <w:t xml:space="preserve">Как влияет род тока на исход поражения? Какой ток более опасный - переменный или </w:t>
      </w:r>
    </w:p>
    <w:p w14:paraId="0195E44E" w14:textId="77777777" w:rsidR="00BD27AC" w:rsidRDefault="00BD27AC" w:rsidP="001C7673">
      <w:pPr>
        <w:ind w:left="284" w:hanging="284"/>
        <w:rPr>
          <w:sz w:val="28"/>
          <w:szCs w:val="28"/>
          <w:lang w:eastAsia="ru-RU"/>
        </w:rPr>
      </w:pPr>
      <w:r>
        <w:rPr>
          <w:sz w:val="28"/>
          <w:szCs w:val="28"/>
          <w:lang w:eastAsia="ru-RU"/>
        </w:rPr>
        <w:t xml:space="preserve">     постоянный?</w:t>
      </w:r>
    </w:p>
    <w:p w14:paraId="6E643E07" w14:textId="77777777" w:rsidR="00BD27AC" w:rsidRDefault="00BD27AC" w:rsidP="001C7673">
      <w:pPr>
        <w:ind w:left="284" w:hanging="284"/>
        <w:rPr>
          <w:sz w:val="28"/>
          <w:szCs w:val="28"/>
          <w:lang w:eastAsia="ru-RU"/>
        </w:rPr>
      </w:pPr>
      <w:r>
        <w:rPr>
          <w:sz w:val="28"/>
          <w:szCs w:val="28"/>
          <w:lang w:eastAsia="ru-RU"/>
        </w:rPr>
        <w:t>2.</w:t>
      </w:r>
      <w:r>
        <w:rPr>
          <w:sz w:val="28"/>
          <w:szCs w:val="28"/>
          <w:lang w:eastAsia="ru-RU"/>
        </w:rPr>
        <w:tab/>
        <w:t>Как классифицируются работы в электроустановках по опасности поражения током?</w:t>
      </w:r>
    </w:p>
    <w:p w14:paraId="16AC8D81" w14:textId="77777777" w:rsidR="00BD27AC" w:rsidRDefault="00BD27AC" w:rsidP="001C7673">
      <w:pPr>
        <w:spacing w:after="240"/>
        <w:ind w:left="284" w:hanging="284"/>
        <w:rPr>
          <w:sz w:val="28"/>
          <w:szCs w:val="28"/>
          <w:lang w:eastAsia="ru-RU"/>
        </w:rPr>
      </w:pPr>
      <w:r>
        <w:rPr>
          <w:sz w:val="28"/>
          <w:szCs w:val="28"/>
          <w:lang w:eastAsia="ru-RU"/>
        </w:rPr>
        <w:t>3.</w:t>
      </w:r>
      <w:r>
        <w:rPr>
          <w:sz w:val="28"/>
          <w:szCs w:val="28"/>
          <w:lang w:eastAsia="ru-RU"/>
        </w:rPr>
        <w:tab/>
        <w:t>Правила замены предохранителей.</w:t>
      </w:r>
    </w:p>
    <w:p w14:paraId="74BD4FB9" w14:textId="77777777" w:rsidR="00BD27AC" w:rsidRDefault="00BD27AC" w:rsidP="001C7673">
      <w:pPr>
        <w:rPr>
          <w:b/>
          <w:sz w:val="28"/>
          <w:szCs w:val="28"/>
          <w:lang w:eastAsia="ru-RU"/>
        </w:rPr>
      </w:pPr>
      <w:r>
        <w:rPr>
          <w:b/>
          <w:sz w:val="28"/>
          <w:szCs w:val="28"/>
          <w:lang w:eastAsia="ru-RU"/>
        </w:rPr>
        <w:t>Вариант 8</w:t>
      </w:r>
    </w:p>
    <w:p w14:paraId="1DA85F73" w14:textId="77777777" w:rsidR="00BD27AC" w:rsidRDefault="00BD27AC" w:rsidP="001C7673">
      <w:pPr>
        <w:rPr>
          <w:sz w:val="28"/>
          <w:szCs w:val="28"/>
          <w:lang w:eastAsia="ru-RU"/>
        </w:rPr>
      </w:pPr>
      <w:r>
        <w:rPr>
          <w:sz w:val="28"/>
          <w:szCs w:val="28"/>
          <w:lang w:eastAsia="ru-RU"/>
        </w:rPr>
        <w:t xml:space="preserve">1.  Как освободить пострадавшего от действия электрического тока? </w:t>
      </w:r>
    </w:p>
    <w:p w14:paraId="5F628057" w14:textId="77777777" w:rsidR="00BD27AC" w:rsidRDefault="00BD27AC" w:rsidP="001C7673">
      <w:pPr>
        <w:rPr>
          <w:sz w:val="28"/>
          <w:szCs w:val="28"/>
          <w:lang w:eastAsia="ru-RU"/>
        </w:rPr>
      </w:pPr>
      <w:r>
        <w:rPr>
          <w:sz w:val="28"/>
          <w:szCs w:val="28"/>
          <w:lang w:eastAsia="ru-RU"/>
        </w:rPr>
        <w:t xml:space="preserve">2.  Правила проверки отсутствия напряжения перед началом работы на </w:t>
      </w:r>
      <w:r>
        <w:rPr>
          <w:sz w:val="28"/>
          <w:szCs w:val="28"/>
          <w:lang w:eastAsia="ru-RU"/>
        </w:rPr>
        <w:br/>
        <w:t xml:space="preserve">     электроустановках. </w:t>
      </w:r>
    </w:p>
    <w:p w14:paraId="60E260F8" w14:textId="77777777" w:rsidR="00BD27AC" w:rsidRDefault="00BD27AC" w:rsidP="001C7673">
      <w:pPr>
        <w:spacing w:after="240"/>
        <w:rPr>
          <w:sz w:val="28"/>
          <w:szCs w:val="28"/>
          <w:lang w:eastAsia="ru-RU"/>
        </w:rPr>
      </w:pPr>
      <w:r>
        <w:rPr>
          <w:sz w:val="28"/>
          <w:szCs w:val="28"/>
          <w:lang w:eastAsia="ru-RU"/>
        </w:rPr>
        <w:t>3.  Правила пользования электродрелью напряжением 220В вне помещения.</w:t>
      </w:r>
    </w:p>
    <w:p w14:paraId="67AF025A" w14:textId="77777777" w:rsidR="00BD27AC" w:rsidRDefault="00BD27AC" w:rsidP="001C7673">
      <w:pPr>
        <w:rPr>
          <w:b/>
          <w:sz w:val="28"/>
          <w:szCs w:val="28"/>
          <w:lang w:eastAsia="ru-RU"/>
        </w:rPr>
      </w:pPr>
      <w:r>
        <w:rPr>
          <w:b/>
          <w:sz w:val="28"/>
          <w:szCs w:val="28"/>
          <w:lang w:eastAsia="ru-RU"/>
        </w:rPr>
        <w:t>Вариант 9</w:t>
      </w:r>
    </w:p>
    <w:p w14:paraId="3FFA24FD" w14:textId="77777777" w:rsidR="00BD27AC" w:rsidRDefault="00BD27AC" w:rsidP="001C7673">
      <w:pPr>
        <w:ind w:left="284" w:hanging="284"/>
        <w:rPr>
          <w:sz w:val="28"/>
          <w:szCs w:val="28"/>
          <w:lang w:eastAsia="ru-RU"/>
        </w:rPr>
      </w:pPr>
      <w:r>
        <w:rPr>
          <w:sz w:val="28"/>
          <w:szCs w:val="28"/>
          <w:lang w:eastAsia="ru-RU"/>
        </w:rPr>
        <w:t>1.</w:t>
      </w:r>
      <w:r>
        <w:rPr>
          <w:sz w:val="28"/>
          <w:szCs w:val="28"/>
          <w:lang w:eastAsia="ru-RU"/>
        </w:rPr>
        <w:tab/>
        <w:t>Как оказать пострадавшему искусственное дыхание?</w:t>
      </w:r>
    </w:p>
    <w:p w14:paraId="7A69E622" w14:textId="77777777" w:rsidR="00BD27AC" w:rsidRDefault="00BD27AC" w:rsidP="001C7673">
      <w:pPr>
        <w:ind w:left="284" w:hanging="284"/>
        <w:rPr>
          <w:sz w:val="28"/>
          <w:szCs w:val="28"/>
          <w:lang w:eastAsia="ru-RU"/>
        </w:rPr>
      </w:pPr>
      <w:r>
        <w:rPr>
          <w:sz w:val="28"/>
          <w:szCs w:val="28"/>
          <w:lang w:eastAsia="ru-RU"/>
        </w:rPr>
        <w:t>2.</w:t>
      </w:r>
      <w:r>
        <w:rPr>
          <w:sz w:val="28"/>
          <w:szCs w:val="28"/>
          <w:lang w:eastAsia="ru-RU"/>
        </w:rPr>
        <w:tab/>
        <w:t>Перечислите технические мероприятия, обеспечивающие безопасность работ со снятием напряжения?</w:t>
      </w:r>
    </w:p>
    <w:p w14:paraId="4BAE9997" w14:textId="77777777" w:rsidR="00BD27AC" w:rsidRDefault="00BD27AC" w:rsidP="001C7673">
      <w:pPr>
        <w:ind w:left="284" w:hanging="284"/>
        <w:rPr>
          <w:sz w:val="28"/>
          <w:szCs w:val="28"/>
          <w:lang w:eastAsia="ru-RU"/>
        </w:rPr>
      </w:pPr>
      <w:r>
        <w:rPr>
          <w:sz w:val="28"/>
          <w:szCs w:val="28"/>
          <w:lang w:eastAsia="ru-RU"/>
        </w:rPr>
        <w:t>3.</w:t>
      </w:r>
      <w:r>
        <w:rPr>
          <w:sz w:val="28"/>
          <w:szCs w:val="28"/>
          <w:lang w:eastAsia="ru-RU"/>
        </w:rPr>
        <w:tab/>
        <w:t>Нарисуйте схему зануления. Какие требования предъявляются к заземляющему нулевому проводу?</w:t>
      </w:r>
    </w:p>
    <w:p w14:paraId="04471DC9" w14:textId="77777777" w:rsidR="00BD27AC" w:rsidRDefault="00BD27AC" w:rsidP="001C7673">
      <w:pPr>
        <w:ind w:left="284" w:hanging="284"/>
        <w:rPr>
          <w:sz w:val="28"/>
          <w:szCs w:val="28"/>
          <w:lang w:eastAsia="ru-RU"/>
        </w:rPr>
      </w:pPr>
    </w:p>
    <w:p w14:paraId="374E5906" w14:textId="77777777" w:rsidR="00BD27AC" w:rsidRDefault="00BD27AC" w:rsidP="001C7673">
      <w:pPr>
        <w:rPr>
          <w:b/>
          <w:sz w:val="28"/>
          <w:szCs w:val="28"/>
          <w:lang w:eastAsia="ru-RU"/>
        </w:rPr>
      </w:pPr>
      <w:r>
        <w:rPr>
          <w:b/>
          <w:sz w:val="28"/>
          <w:szCs w:val="28"/>
          <w:lang w:eastAsia="ru-RU"/>
        </w:rPr>
        <w:t>Вариант 10</w:t>
      </w:r>
    </w:p>
    <w:p w14:paraId="53BA0D13" w14:textId="77777777" w:rsidR="00BD27AC" w:rsidRDefault="00BD27AC" w:rsidP="001C7673">
      <w:pPr>
        <w:tabs>
          <w:tab w:val="left" w:pos="284"/>
        </w:tabs>
        <w:rPr>
          <w:sz w:val="28"/>
          <w:szCs w:val="28"/>
          <w:lang w:eastAsia="ru-RU"/>
        </w:rPr>
      </w:pPr>
      <w:r>
        <w:rPr>
          <w:sz w:val="28"/>
          <w:szCs w:val="28"/>
          <w:lang w:eastAsia="ru-RU"/>
        </w:rPr>
        <w:t>1.</w:t>
      </w:r>
      <w:r>
        <w:rPr>
          <w:sz w:val="28"/>
          <w:szCs w:val="28"/>
          <w:lang w:eastAsia="ru-RU"/>
        </w:rPr>
        <w:tab/>
        <w:t>Как выполнить пострадавшему наружный массаж сердца?</w:t>
      </w:r>
    </w:p>
    <w:p w14:paraId="23948033" w14:textId="77777777" w:rsidR="00BD27AC" w:rsidRDefault="00BD27AC" w:rsidP="001C7673">
      <w:pPr>
        <w:tabs>
          <w:tab w:val="left" w:pos="284"/>
        </w:tabs>
        <w:rPr>
          <w:sz w:val="28"/>
          <w:szCs w:val="28"/>
          <w:lang w:eastAsia="ru-RU"/>
        </w:rPr>
      </w:pPr>
      <w:r>
        <w:rPr>
          <w:sz w:val="28"/>
          <w:szCs w:val="28"/>
          <w:lang w:eastAsia="ru-RU"/>
        </w:rPr>
        <w:t>2.</w:t>
      </w:r>
      <w:r>
        <w:rPr>
          <w:sz w:val="28"/>
          <w:szCs w:val="28"/>
          <w:lang w:eastAsia="ru-RU"/>
        </w:rPr>
        <w:tab/>
        <w:t xml:space="preserve">Правила отключения токоведущих частей при выполнении работ со снятым </w:t>
      </w:r>
      <w:r>
        <w:rPr>
          <w:sz w:val="28"/>
          <w:szCs w:val="28"/>
          <w:lang w:eastAsia="ru-RU"/>
        </w:rPr>
        <w:br/>
        <w:t xml:space="preserve">    напряжением.</w:t>
      </w:r>
    </w:p>
    <w:p w14:paraId="1306E664" w14:textId="77777777" w:rsidR="00BD27AC" w:rsidRDefault="00BD27AC" w:rsidP="001C7673">
      <w:pPr>
        <w:tabs>
          <w:tab w:val="left" w:pos="284"/>
        </w:tabs>
        <w:spacing w:after="240"/>
        <w:rPr>
          <w:sz w:val="28"/>
          <w:szCs w:val="28"/>
          <w:lang w:eastAsia="ru-RU"/>
        </w:rPr>
      </w:pPr>
      <w:r>
        <w:rPr>
          <w:sz w:val="28"/>
          <w:szCs w:val="28"/>
          <w:lang w:eastAsia="ru-RU"/>
        </w:rPr>
        <w:t>3.</w:t>
      </w:r>
      <w:r>
        <w:rPr>
          <w:sz w:val="28"/>
          <w:szCs w:val="28"/>
          <w:lang w:eastAsia="ru-RU"/>
        </w:rPr>
        <w:tab/>
        <w:t>Какие напряжения называют малыми? Когда их используют?</w:t>
      </w:r>
    </w:p>
    <w:p w14:paraId="0AC15735" w14:textId="77777777" w:rsidR="00BD27AC" w:rsidRDefault="00BD27AC" w:rsidP="001C7673">
      <w:pPr>
        <w:rPr>
          <w:b/>
          <w:sz w:val="28"/>
          <w:szCs w:val="28"/>
          <w:lang w:eastAsia="ru-RU"/>
        </w:rPr>
      </w:pPr>
      <w:r>
        <w:rPr>
          <w:b/>
          <w:sz w:val="28"/>
          <w:szCs w:val="28"/>
          <w:lang w:eastAsia="ru-RU"/>
        </w:rPr>
        <w:t>Вариант 11</w:t>
      </w:r>
    </w:p>
    <w:p w14:paraId="363B4DAB" w14:textId="77777777" w:rsidR="00BD27AC" w:rsidRDefault="00BD27AC" w:rsidP="001C7673">
      <w:pPr>
        <w:ind w:left="284" w:hanging="284"/>
        <w:rPr>
          <w:sz w:val="28"/>
          <w:szCs w:val="28"/>
          <w:lang w:eastAsia="ru-RU"/>
        </w:rPr>
      </w:pPr>
      <w:r>
        <w:rPr>
          <w:sz w:val="28"/>
          <w:szCs w:val="28"/>
          <w:lang w:eastAsia="ru-RU"/>
        </w:rPr>
        <w:t>1.</w:t>
      </w:r>
      <w:r>
        <w:rPr>
          <w:sz w:val="28"/>
          <w:szCs w:val="28"/>
          <w:lang w:eastAsia="ru-RU"/>
        </w:rPr>
        <w:tab/>
        <w:t>Как выполняется искусственное дыхание и наружный массаж сердца пострадавшему одним человеком?</w:t>
      </w:r>
    </w:p>
    <w:p w14:paraId="1C1F628E" w14:textId="77777777" w:rsidR="00BD27AC" w:rsidRDefault="00BD27AC" w:rsidP="001C7673">
      <w:pPr>
        <w:ind w:left="284" w:hanging="284"/>
        <w:rPr>
          <w:sz w:val="28"/>
          <w:szCs w:val="28"/>
          <w:lang w:eastAsia="ru-RU"/>
        </w:rPr>
      </w:pPr>
      <w:r>
        <w:rPr>
          <w:sz w:val="28"/>
          <w:szCs w:val="28"/>
          <w:lang w:eastAsia="ru-RU"/>
        </w:rPr>
        <w:t>2.</w:t>
      </w:r>
      <w:r>
        <w:rPr>
          <w:sz w:val="28"/>
          <w:szCs w:val="28"/>
          <w:lang w:eastAsia="ru-RU"/>
        </w:rPr>
        <w:tab/>
        <w:t>Как оформляется начало работ в электроустановках?</w:t>
      </w:r>
    </w:p>
    <w:p w14:paraId="7B14955C" w14:textId="77777777" w:rsidR="00BD27AC" w:rsidRDefault="00BD27AC" w:rsidP="001C7673">
      <w:pPr>
        <w:spacing w:after="240"/>
        <w:ind w:left="284" w:hanging="284"/>
        <w:rPr>
          <w:sz w:val="28"/>
          <w:szCs w:val="28"/>
          <w:lang w:eastAsia="ru-RU"/>
        </w:rPr>
      </w:pPr>
      <w:r>
        <w:rPr>
          <w:sz w:val="28"/>
          <w:szCs w:val="28"/>
          <w:lang w:eastAsia="ru-RU"/>
        </w:rPr>
        <w:t>3.</w:t>
      </w:r>
      <w:r>
        <w:rPr>
          <w:sz w:val="28"/>
          <w:szCs w:val="28"/>
          <w:lang w:eastAsia="ru-RU"/>
        </w:rPr>
        <w:tab/>
        <w:t>Как  классифицируются помещения по электробезопасности?</w:t>
      </w:r>
    </w:p>
    <w:p w14:paraId="5FB2D7F7" w14:textId="77777777" w:rsidR="00BD27AC" w:rsidRDefault="00BD27AC" w:rsidP="001C7673">
      <w:pPr>
        <w:rPr>
          <w:b/>
          <w:sz w:val="28"/>
          <w:szCs w:val="28"/>
          <w:lang w:eastAsia="ru-RU"/>
        </w:rPr>
      </w:pPr>
    </w:p>
    <w:p w14:paraId="6B140E26" w14:textId="77777777" w:rsidR="00BD27AC" w:rsidRDefault="00BD27AC" w:rsidP="001C7673">
      <w:pPr>
        <w:rPr>
          <w:b/>
          <w:sz w:val="28"/>
          <w:szCs w:val="28"/>
          <w:lang w:eastAsia="ru-RU"/>
        </w:rPr>
      </w:pPr>
      <w:r>
        <w:rPr>
          <w:b/>
          <w:sz w:val="28"/>
          <w:szCs w:val="28"/>
          <w:lang w:eastAsia="ru-RU"/>
        </w:rPr>
        <w:t>Вариант 12</w:t>
      </w:r>
    </w:p>
    <w:p w14:paraId="7B6FA576" w14:textId="77777777" w:rsidR="00BD27AC" w:rsidRDefault="00BD27AC" w:rsidP="001C7673">
      <w:pPr>
        <w:rPr>
          <w:sz w:val="28"/>
          <w:szCs w:val="28"/>
          <w:lang w:eastAsia="ru-RU"/>
        </w:rPr>
      </w:pPr>
      <w:r>
        <w:rPr>
          <w:sz w:val="28"/>
          <w:szCs w:val="28"/>
          <w:lang w:eastAsia="ru-RU"/>
        </w:rPr>
        <w:t>1.  Что называется электроустановкой?</w:t>
      </w:r>
    </w:p>
    <w:p w14:paraId="052BA22C" w14:textId="77777777" w:rsidR="00BD27AC" w:rsidRDefault="00BD27AC" w:rsidP="001C7673">
      <w:pPr>
        <w:rPr>
          <w:sz w:val="28"/>
          <w:szCs w:val="28"/>
          <w:lang w:eastAsia="ru-RU"/>
        </w:rPr>
      </w:pPr>
      <w:r>
        <w:rPr>
          <w:sz w:val="28"/>
          <w:szCs w:val="28"/>
          <w:lang w:eastAsia="ru-RU"/>
        </w:rPr>
        <w:lastRenderedPageBreak/>
        <w:t xml:space="preserve">2.  Перечислите организационные мероприятия, обеспечивающие безопасность работ в электроустановках. </w:t>
      </w:r>
    </w:p>
    <w:p w14:paraId="75F920A9" w14:textId="77777777" w:rsidR="00BD27AC" w:rsidRDefault="00BD27AC" w:rsidP="001C7673">
      <w:pPr>
        <w:spacing w:after="240"/>
        <w:rPr>
          <w:sz w:val="28"/>
          <w:szCs w:val="28"/>
          <w:lang w:eastAsia="ru-RU"/>
        </w:rPr>
      </w:pPr>
      <w:r>
        <w:rPr>
          <w:sz w:val="28"/>
          <w:szCs w:val="28"/>
          <w:lang w:eastAsia="ru-RU"/>
        </w:rPr>
        <w:t>3.  В каких случаях человек может оказаться под напряжением?</w:t>
      </w:r>
    </w:p>
    <w:p w14:paraId="7166F9D0" w14:textId="77777777" w:rsidR="00BD27AC" w:rsidRDefault="00BD27AC" w:rsidP="001C7673">
      <w:pPr>
        <w:rPr>
          <w:b/>
          <w:sz w:val="28"/>
          <w:szCs w:val="28"/>
          <w:lang w:eastAsia="ru-RU"/>
        </w:rPr>
      </w:pPr>
      <w:r>
        <w:rPr>
          <w:b/>
          <w:sz w:val="28"/>
          <w:szCs w:val="28"/>
          <w:lang w:eastAsia="ru-RU"/>
        </w:rPr>
        <w:t>Вариант 13</w:t>
      </w:r>
    </w:p>
    <w:p w14:paraId="168A9BAC" w14:textId="77777777" w:rsidR="00BD27AC" w:rsidRDefault="00BD27AC" w:rsidP="001C7673">
      <w:pPr>
        <w:ind w:left="284" w:hanging="284"/>
        <w:rPr>
          <w:sz w:val="28"/>
          <w:szCs w:val="28"/>
          <w:lang w:eastAsia="ru-RU"/>
        </w:rPr>
      </w:pPr>
      <w:r>
        <w:rPr>
          <w:sz w:val="28"/>
          <w:szCs w:val="28"/>
          <w:lang w:eastAsia="ru-RU"/>
        </w:rPr>
        <w:t>1.</w:t>
      </w:r>
      <w:r>
        <w:rPr>
          <w:sz w:val="28"/>
          <w:szCs w:val="28"/>
          <w:lang w:eastAsia="ru-RU"/>
        </w:rPr>
        <w:tab/>
        <w:t xml:space="preserve">Что относится к </w:t>
      </w:r>
      <w:proofErr w:type="spellStart"/>
      <w:r>
        <w:rPr>
          <w:sz w:val="28"/>
          <w:szCs w:val="28"/>
          <w:lang w:eastAsia="ru-RU"/>
        </w:rPr>
        <w:t>электропомещениям</w:t>
      </w:r>
      <w:proofErr w:type="spellEnd"/>
      <w:r>
        <w:rPr>
          <w:sz w:val="28"/>
          <w:szCs w:val="28"/>
          <w:lang w:eastAsia="ru-RU"/>
        </w:rPr>
        <w:t>? Какие бывают помещения в зависимости от окружающей среды?</w:t>
      </w:r>
    </w:p>
    <w:p w14:paraId="5E82D9BE" w14:textId="77777777" w:rsidR="00BD27AC" w:rsidRDefault="00BD27AC" w:rsidP="001C7673">
      <w:pPr>
        <w:ind w:left="284" w:hanging="284"/>
        <w:rPr>
          <w:sz w:val="28"/>
          <w:szCs w:val="28"/>
          <w:lang w:eastAsia="ru-RU"/>
        </w:rPr>
      </w:pPr>
      <w:r>
        <w:rPr>
          <w:sz w:val="28"/>
          <w:szCs w:val="28"/>
          <w:lang w:eastAsia="ru-RU"/>
        </w:rPr>
        <w:t>2.</w:t>
      </w:r>
      <w:r>
        <w:rPr>
          <w:sz w:val="28"/>
          <w:szCs w:val="28"/>
          <w:lang w:eastAsia="ru-RU"/>
        </w:rPr>
        <w:tab/>
        <w:t>Требования, предъявляемые к защитному заземлению.</w:t>
      </w:r>
    </w:p>
    <w:p w14:paraId="5CE83A12" w14:textId="77777777" w:rsidR="00BD27AC" w:rsidRDefault="00BD27AC" w:rsidP="001C7673">
      <w:pPr>
        <w:spacing w:after="240"/>
        <w:ind w:left="284" w:hanging="284"/>
        <w:rPr>
          <w:sz w:val="28"/>
          <w:szCs w:val="28"/>
          <w:lang w:eastAsia="ru-RU"/>
        </w:rPr>
      </w:pPr>
      <w:r>
        <w:rPr>
          <w:sz w:val="28"/>
          <w:szCs w:val="28"/>
          <w:lang w:eastAsia="ru-RU"/>
        </w:rPr>
        <w:t>3.</w:t>
      </w:r>
      <w:r>
        <w:rPr>
          <w:sz w:val="28"/>
          <w:szCs w:val="28"/>
          <w:lang w:eastAsia="ru-RU"/>
        </w:rPr>
        <w:tab/>
        <w:t>Назначения блокировок в электроустановках, их виды.</w:t>
      </w:r>
    </w:p>
    <w:p w14:paraId="54089B88" w14:textId="77777777" w:rsidR="00BD27AC" w:rsidRDefault="00BD27AC" w:rsidP="001C7673">
      <w:pPr>
        <w:rPr>
          <w:b/>
          <w:sz w:val="28"/>
          <w:szCs w:val="28"/>
          <w:lang w:eastAsia="ru-RU"/>
        </w:rPr>
      </w:pPr>
      <w:r>
        <w:rPr>
          <w:b/>
          <w:sz w:val="28"/>
          <w:szCs w:val="28"/>
          <w:lang w:eastAsia="ru-RU"/>
        </w:rPr>
        <w:t>Вариант 14</w:t>
      </w:r>
    </w:p>
    <w:p w14:paraId="694385D3" w14:textId="77777777" w:rsidR="00BD27AC" w:rsidRDefault="00BD27AC" w:rsidP="001C7673">
      <w:pPr>
        <w:ind w:left="284" w:hanging="284"/>
        <w:rPr>
          <w:sz w:val="28"/>
          <w:szCs w:val="28"/>
          <w:lang w:eastAsia="ru-RU"/>
        </w:rPr>
      </w:pPr>
      <w:r>
        <w:rPr>
          <w:sz w:val="28"/>
          <w:szCs w:val="28"/>
          <w:lang w:eastAsia="ru-RU"/>
        </w:rPr>
        <w:t>1.</w:t>
      </w:r>
      <w:r>
        <w:rPr>
          <w:sz w:val="28"/>
          <w:szCs w:val="28"/>
          <w:lang w:eastAsia="ru-RU"/>
        </w:rPr>
        <w:tab/>
        <w:t>Что означает электрическое разделение сетей? Когда его применяют?</w:t>
      </w:r>
    </w:p>
    <w:p w14:paraId="5E71CC30" w14:textId="77777777" w:rsidR="00BD27AC" w:rsidRDefault="00BD27AC" w:rsidP="001C7673">
      <w:pPr>
        <w:ind w:left="284" w:hanging="284"/>
        <w:rPr>
          <w:sz w:val="28"/>
          <w:szCs w:val="28"/>
          <w:lang w:eastAsia="ru-RU"/>
        </w:rPr>
      </w:pPr>
      <w:r>
        <w:rPr>
          <w:sz w:val="28"/>
          <w:szCs w:val="28"/>
          <w:lang w:eastAsia="ru-RU"/>
        </w:rPr>
        <w:t>2.</w:t>
      </w:r>
      <w:r>
        <w:rPr>
          <w:sz w:val="28"/>
          <w:szCs w:val="28"/>
          <w:lang w:eastAsia="ru-RU"/>
        </w:rPr>
        <w:tab/>
        <w:t>Как выполняется защитное заземление? Для чего оно служит?</w:t>
      </w:r>
    </w:p>
    <w:p w14:paraId="4EB333CA" w14:textId="77777777" w:rsidR="00BD27AC" w:rsidRDefault="00BD27AC" w:rsidP="001C7673">
      <w:pPr>
        <w:spacing w:after="240"/>
        <w:ind w:left="284" w:hanging="284"/>
        <w:rPr>
          <w:sz w:val="28"/>
          <w:szCs w:val="28"/>
          <w:lang w:eastAsia="ru-RU"/>
        </w:rPr>
      </w:pPr>
      <w:r>
        <w:rPr>
          <w:sz w:val="28"/>
          <w:szCs w:val="28"/>
          <w:lang w:eastAsia="ru-RU"/>
        </w:rPr>
        <w:t>3.</w:t>
      </w:r>
      <w:r>
        <w:rPr>
          <w:sz w:val="28"/>
          <w:szCs w:val="28"/>
          <w:lang w:eastAsia="ru-RU"/>
        </w:rPr>
        <w:tab/>
        <w:t xml:space="preserve">Какие защитные средства используются для проведения работ в электроустановках? </w:t>
      </w:r>
    </w:p>
    <w:p w14:paraId="4BD6AADE" w14:textId="77777777" w:rsidR="00BD27AC" w:rsidRDefault="00BD27AC" w:rsidP="001C7673">
      <w:pPr>
        <w:ind w:left="284" w:hanging="284"/>
        <w:rPr>
          <w:b/>
          <w:sz w:val="28"/>
          <w:szCs w:val="28"/>
          <w:lang w:eastAsia="ru-RU"/>
        </w:rPr>
      </w:pPr>
      <w:r>
        <w:rPr>
          <w:b/>
          <w:sz w:val="28"/>
          <w:szCs w:val="28"/>
          <w:lang w:eastAsia="ru-RU"/>
        </w:rPr>
        <w:t>Вариант 15</w:t>
      </w:r>
    </w:p>
    <w:p w14:paraId="0565E25D" w14:textId="77777777" w:rsidR="00BD27AC" w:rsidRDefault="00BD27AC" w:rsidP="001C7673">
      <w:pPr>
        <w:ind w:left="284" w:hanging="284"/>
        <w:rPr>
          <w:sz w:val="28"/>
          <w:szCs w:val="28"/>
          <w:lang w:eastAsia="ru-RU"/>
        </w:rPr>
      </w:pPr>
      <w:r>
        <w:rPr>
          <w:sz w:val="28"/>
          <w:szCs w:val="28"/>
          <w:lang w:eastAsia="ru-RU"/>
        </w:rPr>
        <w:t>1.</w:t>
      </w:r>
      <w:r>
        <w:rPr>
          <w:sz w:val="28"/>
          <w:szCs w:val="28"/>
          <w:lang w:eastAsia="ru-RU"/>
        </w:rPr>
        <w:tab/>
        <w:t>Какие электроустановки называют открытыми, а какие закрытыми?</w:t>
      </w:r>
    </w:p>
    <w:p w14:paraId="30A9C9DA" w14:textId="77777777" w:rsidR="00BD27AC" w:rsidRDefault="00BD27AC" w:rsidP="001C7673">
      <w:pPr>
        <w:ind w:left="284" w:hanging="284"/>
        <w:rPr>
          <w:sz w:val="28"/>
          <w:szCs w:val="28"/>
          <w:lang w:eastAsia="ru-RU"/>
        </w:rPr>
      </w:pPr>
      <w:r>
        <w:rPr>
          <w:sz w:val="28"/>
          <w:szCs w:val="28"/>
          <w:lang w:eastAsia="ru-RU"/>
        </w:rPr>
        <w:t>2.</w:t>
      </w:r>
      <w:r>
        <w:rPr>
          <w:sz w:val="28"/>
          <w:szCs w:val="28"/>
          <w:lang w:eastAsia="ru-RU"/>
        </w:rPr>
        <w:tab/>
        <w:t>Какие требования предъявляются к защитному заземлению?</w:t>
      </w:r>
    </w:p>
    <w:p w14:paraId="7CB16F48" w14:textId="77777777" w:rsidR="00BD27AC" w:rsidRDefault="00BD27AC" w:rsidP="001C7673">
      <w:pPr>
        <w:spacing w:after="240"/>
        <w:ind w:left="284" w:hanging="284"/>
        <w:rPr>
          <w:sz w:val="28"/>
          <w:szCs w:val="28"/>
          <w:lang w:eastAsia="ru-RU"/>
        </w:rPr>
      </w:pPr>
      <w:r>
        <w:rPr>
          <w:sz w:val="28"/>
          <w:szCs w:val="28"/>
          <w:lang w:eastAsia="ru-RU"/>
        </w:rPr>
        <w:t>3.</w:t>
      </w:r>
      <w:r>
        <w:rPr>
          <w:sz w:val="28"/>
          <w:szCs w:val="28"/>
          <w:lang w:eastAsia="ru-RU"/>
        </w:rPr>
        <w:tab/>
        <w:t>Ответственность за несчастные случаи, происшедшие на производстве?</w:t>
      </w:r>
      <w:r>
        <w:rPr>
          <w:sz w:val="28"/>
          <w:szCs w:val="28"/>
          <w:lang w:eastAsia="ru-RU"/>
        </w:rPr>
        <w:tab/>
      </w:r>
    </w:p>
    <w:p w14:paraId="3E071B1C" w14:textId="77777777" w:rsidR="00BD27AC" w:rsidRDefault="00BD27AC" w:rsidP="001C7673">
      <w:pPr>
        <w:ind w:left="284" w:hanging="284"/>
        <w:rPr>
          <w:b/>
          <w:sz w:val="28"/>
          <w:szCs w:val="28"/>
          <w:lang w:eastAsia="ru-RU"/>
        </w:rPr>
      </w:pPr>
      <w:r>
        <w:rPr>
          <w:b/>
          <w:sz w:val="28"/>
          <w:szCs w:val="28"/>
          <w:lang w:eastAsia="ru-RU"/>
        </w:rPr>
        <w:t>Вариант 16</w:t>
      </w:r>
    </w:p>
    <w:p w14:paraId="31A7E80D" w14:textId="77777777" w:rsidR="00BD27AC" w:rsidRDefault="00BD27AC" w:rsidP="001C7673">
      <w:pPr>
        <w:ind w:left="284" w:hanging="284"/>
        <w:rPr>
          <w:sz w:val="28"/>
          <w:szCs w:val="28"/>
          <w:lang w:eastAsia="ru-RU"/>
        </w:rPr>
      </w:pPr>
      <w:r>
        <w:rPr>
          <w:sz w:val="28"/>
          <w:szCs w:val="28"/>
          <w:lang w:eastAsia="ru-RU"/>
        </w:rPr>
        <w:t>1.</w:t>
      </w:r>
      <w:r>
        <w:rPr>
          <w:sz w:val="28"/>
          <w:szCs w:val="28"/>
          <w:lang w:eastAsia="ru-RU"/>
        </w:rPr>
        <w:tab/>
        <w:t xml:space="preserve"> Какие бывают помещения, в которых располагается электроустановки, в зависимости от окружающей среды?</w:t>
      </w:r>
    </w:p>
    <w:p w14:paraId="117DFD43" w14:textId="77777777" w:rsidR="00BD27AC" w:rsidRDefault="00BD27AC" w:rsidP="001C7673">
      <w:pPr>
        <w:ind w:left="284" w:hanging="284"/>
        <w:rPr>
          <w:sz w:val="28"/>
          <w:szCs w:val="28"/>
          <w:lang w:eastAsia="ru-RU"/>
        </w:rPr>
      </w:pPr>
      <w:r>
        <w:rPr>
          <w:sz w:val="28"/>
          <w:szCs w:val="28"/>
          <w:lang w:eastAsia="ru-RU"/>
        </w:rPr>
        <w:t>2.</w:t>
      </w:r>
      <w:r>
        <w:rPr>
          <w:sz w:val="28"/>
          <w:szCs w:val="28"/>
          <w:lang w:eastAsia="ru-RU"/>
        </w:rPr>
        <w:tab/>
        <w:t xml:space="preserve"> Какие части электроустановок подлежат заземлению?</w:t>
      </w:r>
    </w:p>
    <w:p w14:paraId="2969B235" w14:textId="77777777" w:rsidR="00BD27AC" w:rsidRDefault="00BD27AC" w:rsidP="001C7673">
      <w:pPr>
        <w:spacing w:after="240"/>
        <w:ind w:left="284" w:hanging="284"/>
        <w:rPr>
          <w:sz w:val="28"/>
          <w:szCs w:val="28"/>
          <w:lang w:eastAsia="ru-RU"/>
        </w:rPr>
      </w:pPr>
      <w:r>
        <w:rPr>
          <w:sz w:val="28"/>
          <w:szCs w:val="28"/>
          <w:lang w:eastAsia="ru-RU"/>
        </w:rPr>
        <w:t>3.</w:t>
      </w:r>
      <w:r>
        <w:rPr>
          <w:sz w:val="28"/>
          <w:szCs w:val="28"/>
          <w:lang w:eastAsia="ru-RU"/>
        </w:rPr>
        <w:tab/>
        <w:t xml:space="preserve"> Какими действиями сопровождается прохождение тока через организм человека?                            </w:t>
      </w:r>
    </w:p>
    <w:p w14:paraId="56E65DF0" w14:textId="77777777" w:rsidR="00BD27AC" w:rsidRDefault="00BD27AC" w:rsidP="001C7673">
      <w:pPr>
        <w:ind w:left="284" w:hanging="284"/>
        <w:rPr>
          <w:b/>
          <w:sz w:val="28"/>
          <w:szCs w:val="28"/>
          <w:lang w:eastAsia="ru-RU"/>
        </w:rPr>
      </w:pPr>
      <w:r>
        <w:rPr>
          <w:b/>
          <w:sz w:val="28"/>
          <w:szCs w:val="28"/>
          <w:lang w:eastAsia="ru-RU"/>
        </w:rPr>
        <w:t>Вариант 17</w:t>
      </w:r>
    </w:p>
    <w:p w14:paraId="5EAEB35A" w14:textId="77777777" w:rsidR="00BD27AC" w:rsidRDefault="00BD27AC" w:rsidP="001C7673">
      <w:pPr>
        <w:ind w:left="284" w:hanging="284"/>
        <w:rPr>
          <w:sz w:val="28"/>
          <w:szCs w:val="28"/>
          <w:lang w:eastAsia="ru-RU"/>
        </w:rPr>
      </w:pPr>
      <w:r>
        <w:rPr>
          <w:sz w:val="28"/>
          <w:szCs w:val="28"/>
          <w:lang w:eastAsia="ru-RU"/>
        </w:rPr>
        <w:t>1.</w:t>
      </w:r>
      <w:r>
        <w:rPr>
          <w:sz w:val="28"/>
          <w:szCs w:val="28"/>
          <w:lang w:eastAsia="ru-RU"/>
        </w:rPr>
        <w:tab/>
        <w:t>Как подразделяются электроустановки по исполнению?</w:t>
      </w:r>
    </w:p>
    <w:p w14:paraId="6F236480" w14:textId="77777777" w:rsidR="00BD27AC" w:rsidRDefault="00BD27AC" w:rsidP="001C7673">
      <w:pPr>
        <w:ind w:left="284" w:hanging="284"/>
        <w:rPr>
          <w:sz w:val="28"/>
          <w:szCs w:val="28"/>
          <w:lang w:eastAsia="ru-RU"/>
        </w:rPr>
      </w:pPr>
      <w:r>
        <w:rPr>
          <w:sz w:val="28"/>
          <w:szCs w:val="28"/>
          <w:lang w:eastAsia="ru-RU"/>
        </w:rPr>
        <w:t>2.</w:t>
      </w:r>
      <w:r>
        <w:rPr>
          <w:sz w:val="28"/>
          <w:szCs w:val="28"/>
          <w:lang w:eastAsia="ru-RU"/>
        </w:rPr>
        <w:tab/>
        <w:t>При каких напряжениях электроустановки заземляются в любых помещениях?</w:t>
      </w:r>
    </w:p>
    <w:p w14:paraId="3BD3766A" w14:textId="77777777" w:rsidR="00BD27AC" w:rsidRDefault="00BD27AC" w:rsidP="001C7673">
      <w:pPr>
        <w:spacing w:after="240"/>
        <w:ind w:left="284" w:hanging="284"/>
        <w:rPr>
          <w:sz w:val="28"/>
          <w:szCs w:val="28"/>
          <w:lang w:eastAsia="ru-RU"/>
        </w:rPr>
      </w:pPr>
      <w:r>
        <w:rPr>
          <w:sz w:val="28"/>
          <w:szCs w:val="28"/>
          <w:lang w:eastAsia="ru-RU"/>
        </w:rPr>
        <w:t>3.</w:t>
      </w:r>
      <w:r>
        <w:rPr>
          <w:sz w:val="28"/>
          <w:szCs w:val="28"/>
          <w:lang w:eastAsia="ru-RU"/>
        </w:rPr>
        <w:tab/>
        <w:t>Какие виды травм может вызвать электрический ток, проходящий через организм человека?</w:t>
      </w:r>
    </w:p>
    <w:p w14:paraId="3A729A59" w14:textId="77777777" w:rsidR="00BD27AC" w:rsidRDefault="00BD27AC" w:rsidP="001C7673">
      <w:pPr>
        <w:ind w:left="284" w:hanging="284"/>
        <w:rPr>
          <w:b/>
          <w:sz w:val="28"/>
          <w:szCs w:val="28"/>
          <w:lang w:eastAsia="ru-RU"/>
        </w:rPr>
      </w:pPr>
      <w:r>
        <w:rPr>
          <w:b/>
          <w:sz w:val="28"/>
          <w:szCs w:val="28"/>
          <w:lang w:eastAsia="ru-RU"/>
        </w:rPr>
        <w:t>Вариант 18</w:t>
      </w:r>
    </w:p>
    <w:p w14:paraId="59981A01" w14:textId="77777777" w:rsidR="00BD27AC" w:rsidRDefault="00BD27AC" w:rsidP="001C7673">
      <w:pPr>
        <w:ind w:left="284" w:hanging="284"/>
        <w:rPr>
          <w:sz w:val="28"/>
          <w:szCs w:val="28"/>
          <w:lang w:eastAsia="ru-RU"/>
        </w:rPr>
      </w:pPr>
      <w:r>
        <w:rPr>
          <w:sz w:val="28"/>
          <w:szCs w:val="28"/>
          <w:lang w:eastAsia="ru-RU"/>
        </w:rPr>
        <w:t>1.</w:t>
      </w:r>
      <w:r>
        <w:rPr>
          <w:sz w:val="28"/>
          <w:szCs w:val="28"/>
          <w:lang w:eastAsia="ru-RU"/>
        </w:rPr>
        <w:tab/>
        <w:t>Как  классифицируются помещения по электробезопасности?</w:t>
      </w:r>
    </w:p>
    <w:p w14:paraId="3B2A71C1" w14:textId="77777777" w:rsidR="00BD27AC" w:rsidRDefault="00BD27AC" w:rsidP="001C7673">
      <w:pPr>
        <w:ind w:left="284" w:hanging="284"/>
        <w:rPr>
          <w:sz w:val="28"/>
          <w:szCs w:val="28"/>
          <w:lang w:eastAsia="ru-RU"/>
        </w:rPr>
      </w:pPr>
      <w:r>
        <w:rPr>
          <w:sz w:val="28"/>
          <w:szCs w:val="28"/>
          <w:lang w:eastAsia="ru-RU"/>
        </w:rPr>
        <w:t>2.</w:t>
      </w:r>
      <w:r>
        <w:rPr>
          <w:sz w:val="28"/>
          <w:szCs w:val="28"/>
          <w:lang w:eastAsia="ru-RU"/>
        </w:rPr>
        <w:tab/>
        <w:t>Начиная, с какого напряжения, заземляются электроустановки во взрывоопасных помещениях?</w:t>
      </w:r>
    </w:p>
    <w:p w14:paraId="665AC756" w14:textId="77777777" w:rsidR="00BD27AC" w:rsidRDefault="00BD27AC" w:rsidP="001C7673">
      <w:pPr>
        <w:spacing w:after="240"/>
        <w:ind w:left="284" w:hanging="284"/>
        <w:rPr>
          <w:sz w:val="28"/>
          <w:szCs w:val="28"/>
          <w:lang w:eastAsia="ru-RU"/>
        </w:rPr>
      </w:pPr>
      <w:r>
        <w:rPr>
          <w:sz w:val="28"/>
          <w:szCs w:val="28"/>
          <w:lang w:eastAsia="ru-RU"/>
        </w:rPr>
        <w:t>3.</w:t>
      </w:r>
      <w:r>
        <w:rPr>
          <w:sz w:val="28"/>
          <w:szCs w:val="28"/>
          <w:lang w:eastAsia="ru-RU"/>
        </w:rPr>
        <w:tab/>
        <w:t>Какие факторы влияют на исход поражения током?</w:t>
      </w:r>
    </w:p>
    <w:p w14:paraId="439E205C" w14:textId="77777777" w:rsidR="00BD27AC" w:rsidRDefault="00BD27AC" w:rsidP="001C7673">
      <w:pPr>
        <w:rPr>
          <w:b/>
          <w:sz w:val="28"/>
          <w:szCs w:val="28"/>
          <w:lang w:eastAsia="ru-RU"/>
        </w:rPr>
      </w:pPr>
      <w:r>
        <w:rPr>
          <w:b/>
          <w:sz w:val="28"/>
          <w:szCs w:val="28"/>
          <w:lang w:eastAsia="ru-RU"/>
        </w:rPr>
        <w:t>Вариант 19</w:t>
      </w:r>
    </w:p>
    <w:p w14:paraId="244C3567" w14:textId="77777777" w:rsidR="00BD27AC" w:rsidRDefault="00BD27AC" w:rsidP="001C7673">
      <w:pPr>
        <w:ind w:left="284" w:hanging="284"/>
        <w:rPr>
          <w:sz w:val="28"/>
          <w:szCs w:val="28"/>
          <w:lang w:eastAsia="ru-RU"/>
        </w:rPr>
      </w:pPr>
      <w:r>
        <w:rPr>
          <w:sz w:val="28"/>
          <w:szCs w:val="28"/>
          <w:lang w:eastAsia="ru-RU"/>
        </w:rPr>
        <w:t>1.</w:t>
      </w:r>
      <w:r>
        <w:rPr>
          <w:sz w:val="28"/>
          <w:szCs w:val="28"/>
          <w:lang w:eastAsia="ru-RU"/>
        </w:rPr>
        <w:tab/>
        <w:t>Какие требования предъявляются к изоляции? Что такое двойная изоляция?</w:t>
      </w:r>
    </w:p>
    <w:p w14:paraId="1AA96AF1" w14:textId="77777777" w:rsidR="00BD27AC" w:rsidRDefault="00BD27AC" w:rsidP="001C7673">
      <w:pPr>
        <w:ind w:left="284" w:hanging="284"/>
        <w:rPr>
          <w:sz w:val="28"/>
          <w:szCs w:val="28"/>
          <w:lang w:eastAsia="ru-RU"/>
        </w:rPr>
      </w:pPr>
      <w:r>
        <w:rPr>
          <w:sz w:val="28"/>
          <w:szCs w:val="28"/>
          <w:lang w:eastAsia="ru-RU"/>
        </w:rPr>
        <w:t>2.</w:t>
      </w:r>
      <w:r>
        <w:rPr>
          <w:sz w:val="28"/>
          <w:szCs w:val="28"/>
          <w:lang w:eastAsia="ru-RU"/>
        </w:rPr>
        <w:tab/>
        <w:t>При каком напряжении заземляются электроустановки в особо опасных помещениях?</w:t>
      </w:r>
    </w:p>
    <w:p w14:paraId="70784DB4" w14:textId="77777777" w:rsidR="00BD27AC" w:rsidRDefault="00BD27AC" w:rsidP="001C7673">
      <w:pPr>
        <w:ind w:left="284" w:hanging="284"/>
        <w:rPr>
          <w:sz w:val="28"/>
          <w:szCs w:val="28"/>
          <w:lang w:eastAsia="ru-RU"/>
        </w:rPr>
      </w:pPr>
      <w:r>
        <w:rPr>
          <w:sz w:val="28"/>
          <w:szCs w:val="28"/>
          <w:lang w:eastAsia="ru-RU"/>
        </w:rPr>
        <w:t>3.</w:t>
      </w:r>
      <w:r>
        <w:rPr>
          <w:sz w:val="28"/>
          <w:szCs w:val="28"/>
          <w:lang w:eastAsia="ru-RU"/>
        </w:rPr>
        <w:tab/>
        <w:t>Каким напряжением испытываются диэлектрические резиновые перчатки в электроустановках до 1000В?  Сроки испытания? Как проверить их исправность?</w:t>
      </w:r>
    </w:p>
    <w:p w14:paraId="5249EE65" w14:textId="77777777" w:rsidR="00BD27AC" w:rsidRDefault="00BD27AC" w:rsidP="001C7673">
      <w:pPr>
        <w:rPr>
          <w:sz w:val="28"/>
          <w:szCs w:val="28"/>
          <w:lang w:eastAsia="ru-RU"/>
        </w:rPr>
      </w:pPr>
    </w:p>
    <w:p w14:paraId="794B8A34" w14:textId="77777777" w:rsidR="00BD27AC" w:rsidRDefault="00BD27AC" w:rsidP="001C7673">
      <w:pPr>
        <w:rPr>
          <w:b/>
          <w:sz w:val="28"/>
          <w:szCs w:val="28"/>
          <w:lang w:eastAsia="ru-RU"/>
        </w:rPr>
      </w:pPr>
      <w:r>
        <w:rPr>
          <w:b/>
          <w:sz w:val="28"/>
          <w:szCs w:val="28"/>
          <w:lang w:eastAsia="ru-RU"/>
        </w:rPr>
        <w:t>Вариант 20</w:t>
      </w:r>
    </w:p>
    <w:p w14:paraId="6201F436" w14:textId="77777777" w:rsidR="00BD27AC" w:rsidRDefault="00BD27AC" w:rsidP="001C7673">
      <w:pPr>
        <w:ind w:left="284" w:hanging="284"/>
        <w:rPr>
          <w:sz w:val="28"/>
          <w:szCs w:val="28"/>
          <w:lang w:eastAsia="ru-RU"/>
        </w:rPr>
      </w:pPr>
      <w:r>
        <w:rPr>
          <w:sz w:val="28"/>
          <w:szCs w:val="28"/>
          <w:lang w:eastAsia="ru-RU"/>
        </w:rPr>
        <w:t>1.</w:t>
      </w:r>
      <w:r>
        <w:rPr>
          <w:sz w:val="28"/>
          <w:szCs w:val="28"/>
          <w:lang w:eastAsia="ru-RU"/>
        </w:rPr>
        <w:tab/>
        <w:t xml:space="preserve"> Когда и для чего применяется блокировка? Какие виды блокировок применяются?</w:t>
      </w:r>
    </w:p>
    <w:p w14:paraId="00029742" w14:textId="77777777" w:rsidR="00BD27AC" w:rsidRDefault="00BD27AC" w:rsidP="001C7673">
      <w:pPr>
        <w:ind w:left="284" w:hanging="284"/>
        <w:rPr>
          <w:sz w:val="28"/>
          <w:szCs w:val="28"/>
          <w:lang w:eastAsia="ru-RU"/>
        </w:rPr>
      </w:pPr>
      <w:r>
        <w:rPr>
          <w:sz w:val="28"/>
          <w:szCs w:val="28"/>
          <w:lang w:eastAsia="ru-RU"/>
        </w:rPr>
        <w:t>2.</w:t>
      </w:r>
      <w:r>
        <w:rPr>
          <w:sz w:val="28"/>
          <w:szCs w:val="28"/>
          <w:lang w:eastAsia="ru-RU"/>
        </w:rPr>
        <w:tab/>
        <w:t xml:space="preserve"> При каком напряжении заземляются электроустановки расположенные вне</w:t>
      </w:r>
    </w:p>
    <w:p w14:paraId="7E717812" w14:textId="77777777" w:rsidR="00BD27AC" w:rsidRDefault="00BD27AC" w:rsidP="001C7673">
      <w:pPr>
        <w:ind w:left="284" w:hanging="284"/>
        <w:rPr>
          <w:sz w:val="28"/>
          <w:szCs w:val="28"/>
          <w:lang w:eastAsia="ru-RU"/>
        </w:rPr>
      </w:pPr>
      <w:r>
        <w:rPr>
          <w:sz w:val="28"/>
          <w:szCs w:val="28"/>
          <w:lang w:eastAsia="ru-RU"/>
        </w:rPr>
        <w:t xml:space="preserve">     помещения?</w:t>
      </w:r>
    </w:p>
    <w:p w14:paraId="6218341D" w14:textId="77777777" w:rsidR="00BD27AC" w:rsidRDefault="00BD27AC" w:rsidP="001C7673">
      <w:pPr>
        <w:spacing w:after="240"/>
        <w:ind w:left="284" w:hanging="284"/>
        <w:rPr>
          <w:sz w:val="28"/>
          <w:szCs w:val="28"/>
          <w:lang w:eastAsia="ru-RU"/>
        </w:rPr>
      </w:pPr>
      <w:r>
        <w:rPr>
          <w:sz w:val="28"/>
          <w:szCs w:val="28"/>
          <w:lang w:eastAsia="ru-RU"/>
        </w:rPr>
        <w:t>3.</w:t>
      </w:r>
      <w:r>
        <w:rPr>
          <w:sz w:val="28"/>
          <w:szCs w:val="28"/>
          <w:lang w:eastAsia="ru-RU"/>
        </w:rPr>
        <w:tab/>
        <w:t xml:space="preserve"> Как выполняется искусственное дыхание?                                 </w:t>
      </w:r>
    </w:p>
    <w:p w14:paraId="5594219D" w14:textId="77777777" w:rsidR="00BD27AC" w:rsidRDefault="00BD27AC" w:rsidP="001C7673">
      <w:pPr>
        <w:ind w:left="284" w:hanging="284"/>
        <w:rPr>
          <w:b/>
          <w:sz w:val="28"/>
          <w:szCs w:val="28"/>
          <w:lang w:eastAsia="ru-RU"/>
        </w:rPr>
      </w:pPr>
      <w:r>
        <w:rPr>
          <w:b/>
          <w:sz w:val="28"/>
          <w:szCs w:val="28"/>
          <w:lang w:eastAsia="ru-RU"/>
        </w:rPr>
        <w:t>Вариант 21</w:t>
      </w:r>
    </w:p>
    <w:p w14:paraId="2EDA5F26" w14:textId="77777777" w:rsidR="00BD27AC" w:rsidRDefault="00BD27AC" w:rsidP="001C7673">
      <w:pPr>
        <w:ind w:left="284" w:hanging="284"/>
        <w:rPr>
          <w:sz w:val="28"/>
          <w:szCs w:val="28"/>
          <w:lang w:eastAsia="ru-RU"/>
        </w:rPr>
      </w:pPr>
      <w:r>
        <w:rPr>
          <w:sz w:val="28"/>
          <w:szCs w:val="28"/>
          <w:lang w:eastAsia="ru-RU"/>
        </w:rPr>
        <w:t>1.</w:t>
      </w:r>
      <w:r>
        <w:rPr>
          <w:sz w:val="28"/>
          <w:szCs w:val="28"/>
          <w:lang w:eastAsia="ru-RU"/>
        </w:rPr>
        <w:tab/>
        <w:t xml:space="preserve"> Как проводится искусственное дыхание? Сколько времени его выполняют?</w:t>
      </w:r>
    </w:p>
    <w:p w14:paraId="0A8109DA" w14:textId="77777777" w:rsidR="00BD27AC" w:rsidRDefault="00BD27AC" w:rsidP="00FD6103">
      <w:pPr>
        <w:ind w:left="284" w:hanging="284"/>
        <w:rPr>
          <w:sz w:val="28"/>
          <w:szCs w:val="28"/>
          <w:lang w:eastAsia="ru-RU"/>
        </w:rPr>
      </w:pPr>
      <w:r>
        <w:rPr>
          <w:sz w:val="28"/>
          <w:szCs w:val="28"/>
          <w:lang w:eastAsia="ru-RU"/>
        </w:rPr>
        <w:t>2.</w:t>
      </w:r>
      <w:r>
        <w:rPr>
          <w:sz w:val="28"/>
          <w:szCs w:val="28"/>
          <w:lang w:eastAsia="ru-RU"/>
        </w:rPr>
        <w:tab/>
        <w:t xml:space="preserve"> При каком напряжении заземляются электроустановки в помещениях с повышенной  опасностью?</w:t>
      </w:r>
    </w:p>
    <w:p w14:paraId="1363A9E5" w14:textId="77777777" w:rsidR="00BD27AC" w:rsidRDefault="00BD27AC" w:rsidP="001C7673">
      <w:pPr>
        <w:spacing w:after="240"/>
        <w:ind w:left="284" w:hanging="284"/>
        <w:rPr>
          <w:sz w:val="28"/>
          <w:szCs w:val="28"/>
          <w:lang w:eastAsia="ru-RU"/>
        </w:rPr>
      </w:pPr>
      <w:r>
        <w:rPr>
          <w:sz w:val="28"/>
          <w:szCs w:val="28"/>
          <w:lang w:eastAsia="ru-RU"/>
        </w:rPr>
        <w:t>3.</w:t>
      </w:r>
      <w:r>
        <w:rPr>
          <w:sz w:val="28"/>
          <w:szCs w:val="28"/>
          <w:lang w:eastAsia="ru-RU"/>
        </w:rPr>
        <w:tab/>
        <w:t xml:space="preserve"> Как влияет путь тока на исход поражения током? Какой путь наиболее опасен?</w:t>
      </w:r>
    </w:p>
    <w:p w14:paraId="7179646B" w14:textId="77777777" w:rsidR="00BD27AC" w:rsidRDefault="00BD27AC" w:rsidP="001C7673">
      <w:pPr>
        <w:ind w:left="284" w:hanging="284"/>
        <w:rPr>
          <w:b/>
          <w:sz w:val="28"/>
          <w:szCs w:val="28"/>
          <w:lang w:eastAsia="ru-RU"/>
        </w:rPr>
      </w:pPr>
      <w:r>
        <w:rPr>
          <w:b/>
          <w:sz w:val="28"/>
          <w:szCs w:val="28"/>
          <w:lang w:eastAsia="ru-RU"/>
        </w:rPr>
        <w:t>Вариант 22</w:t>
      </w:r>
    </w:p>
    <w:p w14:paraId="590E5FD8" w14:textId="77777777" w:rsidR="00BD27AC" w:rsidRDefault="00BD27AC" w:rsidP="001C7673">
      <w:pPr>
        <w:ind w:left="284" w:hanging="284"/>
        <w:rPr>
          <w:sz w:val="28"/>
          <w:szCs w:val="28"/>
          <w:lang w:eastAsia="ru-RU"/>
        </w:rPr>
      </w:pPr>
      <w:r>
        <w:rPr>
          <w:sz w:val="28"/>
          <w:szCs w:val="28"/>
          <w:lang w:eastAsia="ru-RU"/>
        </w:rPr>
        <w:t>1.</w:t>
      </w:r>
      <w:r>
        <w:rPr>
          <w:sz w:val="28"/>
          <w:szCs w:val="28"/>
          <w:lang w:eastAsia="ru-RU"/>
        </w:rPr>
        <w:tab/>
        <w:t>Какие требования предъявляются к электротехническому персоналу?</w:t>
      </w:r>
    </w:p>
    <w:p w14:paraId="177FCECB" w14:textId="77777777" w:rsidR="00BD27AC" w:rsidRDefault="00BD27AC" w:rsidP="001C7673">
      <w:pPr>
        <w:ind w:left="284" w:hanging="284"/>
        <w:rPr>
          <w:sz w:val="28"/>
          <w:szCs w:val="28"/>
          <w:lang w:eastAsia="ru-RU"/>
        </w:rPr>
      </w:pPr>
      <w:r>
        <w:rPr>
          <w:sz w:val="28"/>
          <w:szCs w:val="28"/>
          <w:lang w:eastAsia="ru-RU"/>
        </w:rPr>
        <w:t>2.</w:t>
      </w:r>
      <w:r>
        <w:rPr>
          <w:sz w:val="28"/>
          <w:szCs w:val="28"/>
          <w:lang w:eastAsia="ru-RU"/>
        </w:rPr>
        <w:tab/>
        <w:t xml:space="preserve">Какое  напряжение называют напряжением </w:t>
      </w:r>
      <w:r w:rsidR="00FD6103">
        <w:rPr>
          <w:sz w:val="28"/>
          <w:szCs w:val="28"/>
          <w:lang w:eastAsia="ru-RU"/>
        </w:rPr>
        <w:t xml:space="preserve">прикосновения? </w:t>
      </w:r>
    </w:p>
    <w:p w14:paraId="1D2CF5C0" w14:textId="77777777" w:rsidR="00BD27AC" w:rsidRDefault="00BD27AC" w:rsidP="001C7673">
      <w:pPr>
        <w:spacing w:after="240"/>
        <w:ind w:left="284" w:hanging="284"/>
        <w:rPr>
          <w:sz w:val="28"/>
          <w:szCs w:val="28"/>
          <w:lang w:eastAsia="ru-RU"/>
        </w:rPr>
      </w:pPr>
      <w:r>
        <w:rPr>
          <w:sz w:val="28"/>
          <w:szCs w:val="28"/>
          <w:lang w:eastAsia="ru-RU"/>
        </w:rPr>
        <w:t>3.</w:t>
      </w:r>
      <w:r>
        <w:rPr>
          <w:sz w:val="28"/>
          <w:szCs w:val="28"/>
          <w:lang w:eastAsia="ru-RU"/>
        </w:rPr>
        <w:tab/>
        <w:t>Какой ток более опасен для организма - переменный или постоянный?</w:t>
      </w:r>
    </w:p>
    <w:p w14:paraId="60DC7C79" w14:textId="77777777" w:rsidR="00BD27AC" w:rsidRDefault="00BD27AC" w:rsidP="001C7673">
      <w:pPr>
        <w:ind w:left="284" w:hanging="284"/>
        <w:rPr>
          <w:b/>
          <w:sz w:val="28"/>
          <w:szCs w:val="28"/>
          <w:lang w:eastAsia="ru-RU"/>
        </w:rPr>
      </w:pPr>
      <w:r>
        <w:rPr>
          <w:b/>
          <w:sz w:val="28"/>
          <w:szCs w:val="28"/>
          <w:lang w:eastAsia="ru-RU"/>
        </w:rPr>
        <w:t>Вариант 23</w:t>
      </w:r>
    </w:p>
    <w:p w14:paraId="05A010DE" w14:textId="77777777" w:rsidR="00BD27AC" w:rsidRDefault="00BD27AC" w:rsidP="001C7673">
      <w:pPr>
        <w:ind w:left="284" w:hanging="284"/>
        <w:rPr>
          <w:sz w:val="28"/>
          <w:szCs w:val="28"/>
          <w:lang w:eastAsia="ru-RU"/>
        </w:rPr>
      </w:pPr>
      <w:r>
        <w:rPr>
          <w:sz w:val="28"/>
          <w:szCs w:val="28"/>
          <w:lang w:eastAsia="ru-RU"/>
        </w:rPr>
        <w:t>1.</w:t>
      </w:r>
      <w:r>
        <w:rPr>
          <w:sz w:val="28"/>
          <w:szCs w:val="28"/>
          <w:lang w:eastAsia="ru-RU"/>
        </w:rPr>
        <w:tab/>
        <w:t>Какие квалификационные группы по электробезопасности существуют? Как их присваивают?</w:t>
      </w:r>
    </w:p>
    <w:p w14:paraId="68B3BF21" w14:textId="77777777" w:rsidR="00BD27AC" w:rsidRDefault="00BD27AC" w:rsidP="001C7673">
      <w:pPr>
        <w:ind w:left="284" w:hanging="284"/>
        <w:rPr>
          <w:sz w:val="28"/>
          <w:szCs w:val="28"/>
          <w:lang w:eastAsia="ru-RU"/>
        </w:rPr>
      </w:pPr>
      <w:r>
        <w:rPr>
          <w:sz w:val="28"/>
          <w:szCs w:val="28"/>
          <w:lang w:eastAsia="ru-RU"/>
        </w:rPr>
        <w:t>2.</w:t>
      </w:r>
      <w:r>
        <w:rPr>
          <w:sz w:val="28"/>
          <w:szCs w:val="28"/>
          <w:lang w:eastAsia="ru-RU"/>
        </w:rPr>
        <w:tab/>
        <w:t xml:space="preserve">Какое напряжение называется  шаговым? Как </w:t>
      </w:r>
      <w:r w:rsidR="00FD6103">
        <w:rPr>
          <w:sz w:val="28"/>
          <w:szCs w:val="28"/>
          <w:lang w:eastAsia="ru-RU"/>
        </w:rPr>
        <w:t>выходить из зоны шагового напряжения</w:t>
      </w:r>
      <w:r>
        <w:rPr>
          <w:sz w:val="28"/>
          <w:szCs w:val="28"/>
          <w:lang w:eastAsia="ru-RU"/>
        </w:rPr>
        <w:t>?</w:t>
      </w:r>
    </w:p>
    <w:p w14:paraId="52B854D1" w14:textId="77777777" w:rsidR="00BD27AC" w:rsidRDefault="00BD27AC" w:rsidP="001C7673">
      <w:pPr>
        <w:spacing w:after="240"/>
        <w:ind w:left="284" w:hanging="284"/>
        <w:rPr>
          <w:sz w:val="28"/>
          <w:szCs w:val="28"/>
          <w:lang w:eastAsia="ru-RU"/>
        </w:rPr>
      </w:pPr>
      <w:r>
        <w:rPr>
          <w:sz w:val="28"/>
          <w:szCs w:val="28"/>
          <w:lang w:eastAsia="ru-RU"/>
        </w:rPr>
        <w:t>3.</w:t>
      </w:r>
      <w:r>
        <w:rPr>
          <w:sz w:val="28"/>
          <w:szCs w:val="28"/>
          <w:lang w:eastAsia="ru-RU"/>
        </w:rPr>
        <w:tab/>
        <w:t>Как освободить пострадавшего от действия электрического тока?</w:t>
      </w:r>
    </w:p>
    <w:p w14:paraId="049AAB20" w14:textId="77777777" w:rsidR="00BD27AC" w:rsidRDefault="00BD27AC" w:rsidP="001C7673">
      <w:pPr>
        <w:ind w:left="284" w:hanging="284"/>
        <w:rPr>
          <w:b/>
          <w:sz w:val="28"/>
          <w:szCs w:val="28"/>
          <w:lang w:eastAsia="ru-RU"/>
        </w:rPr>
      </w:pPr>
      <w:r>
        <w:rPr>
          <w:b/>
          <w:sz w:val="28"/>
          <w:szCs w:val="28"/>
          <w:lang w:eastAsia="ru-RU"/>
        </w:rPr>
        <w:t>Вариант 24</w:t>
      </w:r>
    </w:p>
    <w:p w14:paraId="3CA38BE5" w14:textId="77777777" w:rsidR="00BD27AC" w:rsidRDefault="00BD27AC" w:rsidP="001C7673">
      <w:pPr>
        <w:ind w:left="284" w:hanging="284"/>
        <w:rPr>
          <w:sz w:val="28"/>
          <w:szCs w:val="28"/>
          <w:lang w:eastAsia="ru-RU"/>
        </w:rPr>
      </w:pPr>
      <w:r>
        <w:rPr>
          <w:sz w:val="28"/>
          <w:szCs w:val="28"/>
          <w:lang w:eastAsia="ru-RU"/>
        </w:rPr>
        <w:t>1.</w:t>
      </w:r>
      <w:r>
        <w:rPr>
          <w:sz w:val="28"/>
          <w:szCs w:val="28"/>
          <w:lang w:eastAsia="ru-RU"/>
        </w:rPr>
        <w:tab/>
        <w:t>Назовите   основные   электрозащитные  средства в электроустановках до 1000В.?</w:t>
      </w:r>
    </w:p>
    <w:p w14:paraId="693A9C8B" w14:textId="77777777" w:rsidR="00BD27AC" w:rsidRDefault="00BD27AC" w:rsidP="001C7673">
      <w:pPr>
        <w:ind w:left="284" w:hanging="284"/>
        <w:rPr>
          <w:sz w:val="28"/>
          <w:szCs w:val="28"/>
          <w:lang w:eastAsia="ru-RU"/>
        </w:rPr>
      </w:pPr>
      <w:r>
        <w:rPr>
          <w:sz w:val="28"/>
          <w:szCs w:val="28"/>
          <w:lang w:eastAsia="ru-RU"/>
        </w:rPr>
        <w:t>2.</w:t>
      </w:r>
      <w:r>
        <w:rPr>
          <w:sz w:val="28"/>
          <w:szCs w:val="28"/>
          <w:lang w:eastAsia="ru-RU"/>
        </w:rPr>
        <w:tab/>
        <w:t>В каких случаях и как выполняют зануление?</w:t>
      </w:r>
    </w:p>
    <w:p w14:paraId="08945DDC" w14:textId="77777777" w:rsidR="00BD27AC" w:rsidRDefault="00BD27AC" w:rsidP="001C7673">
      <w:pPr>
        <w:spacing w:after="240"/>
        <w:ind w:left="284" w:hanging="284"/>
        <w:rPr>
          <w:sz w:val="28"/>
          <w:szCs w:val="28"/>
          <w:lang w:eastAsia="ru-RU"/>
        </w:rPr>
      </w:pPr>
      <w:r>
        <w:rPr>
          <w:sz w:val="28"/>
          <w:szCs w:val="28"/>
          <w:lang w:eastAsia="ru-RU"/>
        </w:rPr>
        <w:t>3.</w:t>
      </w:r>
      <w:r>
        <w:rPr>
          <w:sz w:val="28"/>
          <w:szCs w:val="28"/>
          <w:lang w:eastAsia="ru-RU"/>
        </w:rPr>
        <w:tab/>
        <w:t xml:space="preserve">Виды ограждений, применяемых в электроустановках? Назначение ограждений?                                   </w:t>
      </w:r>
    </w:p>
    <w:p w14:paraId="3EE180D6" w14:textId="77777777" w:rsidR="00BD27AC" w:rsidRDefault="00BD27AC" w:rsidP="001C7673">
      <w:pPr>
        <w:ind w:left="284" w:hanging="284"/>
        <w:rPr>
          <w:b/>
          <w:sz w:val="28"/>
          <w:szCs w:val="28"/>
          <w:lang w:eastAsia="ru-RU"/>
        </w:rPr>
      </w:pPr>
      <w:r>
        <w:rPr>
          <w:b/>
          <w:sz w:val="28"/>
          <w:szCs w:val="28"/>
          <w:lang w:eastAsia="ru-RU"/>
        </w:rPr>
        <w:t>Вариант 25</w:t>
      </w:r>
    </w:p>
    <w:p w14:paraId="6C186942" w14:textId="77777777" w:rsidR="00BD27AC" w:rsidRDefault="00BD27AC" w:rsidP="001C7673">
      <w:pPr>
        <w:ind w:left="284" w:hanging="284"/>
        <w:rPr>
          <w:sz w:val="28"/>
          <w:szCs w:val="28"/>
          <w:lang w:eastAsia="ru-RU"/>
        </w:rPr>
      </w:pPr>
      <w:r>
        <w:rPr>
          <w:sz w:val="28"/>
          <w:szCs w:val="28"/>
          <w:lang w:eastAsia="ru-RU"/>
        </w:rPr>
        <w:t>1.</w:t>
      </w:r>
      <w:r>
        <w:rPr>
          <w:sz w:val="28"/>
          <w:szCs w:val="28"/>
          <w:lang w:eastAsia="ru-RU"/>
        </w:rPr>
        <w:tab/>
        <w:t>Назвать дополнительные электрозащитные средства в установках до 1000 В?</w:t>
      </w:r>
    </w:p>
    <w:p w14:paraId="7F8AE8CE" w14:textId="77777777" w:rsidR="00BD27AC" w:rsidRDefault="00BD27AC" w:rsidP="001C7673">
      <w:pPr>
        <w:ind w:left="284" w:hanging="284"/>
        <w:rPr>
          <w:sz w:val="28"/>
          <w:szCs w:val="28"/>
          <w:lang w:eastAsia="ru-RU"/>
        </w:rPr>
      </w:pPr>
      <w:r>
        <w:rPr>
          <w:sz w:val="28"/>
          <w:szCs w:val="28"/>
          <w:lang w:eastAsia="ru-RU"/>
        </w:rPr>
        <w:t>2.</w:t>
      </w:r>
      <w:r>
        <w:rPr>
          <w:sz w:val="28"/>
          <w:szCs w:val="28"/>
          <w:lang w:eastAsia="ru-RU"/>
        </w:rPr>
        <w:tab/>
        <w:t>В каких случаях человек может оказаться под напряжением?</w:t>
      </w:r>
    </w:p>
    <w:p w14:paraId="0F123354" w14:textId="77777777" w:rsidR="00BD27AC" w:rsidRDefault="00BD27AC" w:rsidP="001C7673">
      <w:pPr>
        <w:spacing w:after="240"/>
        <w:ind w:left="284" w:hanging="284"/>
        <w:rPr>
          <w:sz w:val="28"/>
          <w:szCs w:val="28"/>
          <w:lang w:eastAsia="ru-RU"/>
        </w:rPr>
      </w:pPr>
      <w:r>
        <w:rPr>
          <w:sz w:val="28"/>
          <w:szCs w:val="28"/>
          <w:lang w:eastAsia="ru-RU"/>
        </w:rPr>
        <w:t>3.</w:t>
      </w:r>
      <w:r>
        <w:rPr>
          <w:sz w:val="28"/>
          <w:szCs w:val="28"/>
          <w:lang w:eastAsia="ru-RU"/>
        </w:rPr>
        <w:tab/>
        <w:t>Периодичность проверки знаний по ПТЭ и ПТБ у электротехнического персонала?</w:t>
      </w:r>
    </w:p>
    <w:p w14:paraId="4847E72C" w14:textId="77777777" w:rsidR="00BD27AC" w:rsidRDefault="00BD27AC" w:rsidP="001C7673">
      <w:pPr>
        <w:rPr>
          <w:sz w:val="28"/>
          <w:szCs w:val="28"/>
          <w:lang w:eastAsia="ru-RU"/>
        </w:rPr>
      </w:pPr>
    </w:p>
    <w:p w14:paraId="097C4BAB" w14:textId="77777777" w:rsidR="00BD27AC" w:rsidRDefault="00BD27AC" w:rsidP="001C7673">
      <w:pPr>
        <w:widowControl w:val="0"/>
        <w:autoSpaceDE w:val="0"/>
        <w:autoSpaceDN w:val="0"/>
        <w:adjustRightInd w:val="0"/>
        <w:jc w:val="both"/>
        <w:rPr>
          <w:b/>
          <w:bCs/>
          <w:i/>
          <w:sz w:val="28"/>
          <w:szCs w:val="28"/>
        </w:rPr>
      </w:pPr>
    </w:p>
    <w:p w14:paraId="006F99F2" w14:textId="77777777" w:rsidR="00BD27AC" w:rsidRDefault="00BD27AC" w:rsidP="001C7673">
      <w:pPr>
        <w:widowControl w:val="0"/>
        <w:autoSpaceDE w:val="0"/>
        <w:autoSpaceDN w:val="0"/>
        <w:adjustRightInd w:val="0"/>
        <w:jc w:val="both"/>
        <w:rPr>
          <w:b/>
          <w:bCs/>
          <w:i/>
          <w:sz w:val="28"/>
          <w:szCs w:val="28"/>
        </w:rPr>
      </w:pPr>
    </w:p>
    <w:p w14:paraId="54717C94" w14:textId="77777777" w:rsidR="00BD27AC" w:rsidRDefault="00BD27AC" w:rsidP="001C7673">
      <w:pPr>
        <w:widowControl w:val="0"/>
        <w:autoSpaceDE w:val="0"/>
        <w:autoSpaceDN w:val="0"/>
        <w:adjustRightInd w:val="0"/>
        <w:jc w:val="both"/>
        <w:rPr>
          <w:b/>
          <w:bCs/>
          <w:i/>
          <w:sz w:val="28"/>
          <w:szCs w:val="28"/>
        </w:rPr>
      </w:pPr>
    </w:p>
    <w:p w14:paraId="20C5254B" w14:textId="77777777" w:rsidR="00BD27AC" w:rsidRDefault="00BD27AC" w:rsidP="001C7673">
      <w:pPr>
        <w:widowControl w:val="0"/>
        <w:autoSpaceDE w:val="0"/>
        <w:autoSpaceDN w:val="0"/>
        <w:adjustRightInd w:val="0"/>
        <w:jc w:val="both"/>
        <w:rPr>
          <w:b/>
          <w:bCs/>
          <w:i/>
          <w:sz w:val="28"/>
          <w:szCs w:val="28"/>
        </w:rPr>
      </w:pPr>
    </w:p>
    <w:p w14:paraId="46345FEC" w14:textId="77777777" w:rsidR="00BD27AC" w:rsidRDefault="00BD27AC" w:rsidP="001C7673">
      <w:pPr>
        <w:widowControl w:val="0"/>
        <w:autoSpaceDE w:val="0"/>
        <w:autoSpaceDN w:val="0"/>
        <w:adjustRightInd w:val="0"/>
        <w:jc w:val="both"/>
        <w:rPr>
          <w:b/>
          <w:bCs/>
          <w:i/>
          <w:sz w:val="28"/>
          <w:szCs w:val="28"/>
        </w:rPr>
      </w:pPr>
    </w:p>
    <w:p w14:paraId="6250CAFB" w14:textId="77777777" w:rsidR="00BD27AC" w:rsidRDefault="00BD27AC" w:rsidP="001C7673">
      <w:pPr>
        <w:widowControl w:val="0"/>
        <w:autoSpaceDE w:val="0"/>
        <w:autoSpaceDN w:val="0"/>
        <w:adjustRightInd w:val="0"/>
        <w:jc w:val="both"/>
        <w:rPr>
          <w:b/>
          <w:bCs/>
          <w:i/>
          <w:sz w:val="28"/>
          <w:szCs w:val="28"/>
        </w:rPr>
      </w:pPr>
    </w:p>
    <w:p w14:paraId="5087EEC0" w14:textId="77777777" w:rsidR="00BD27AC" w:rsidRDefault="00BD27AC" w:rsidP="001C7673">
      <w:pPr>
        <w:widowControl w:val="0"/>
        <w:autoSpaceDE w:val="0"/>
        <w:autoSpaceDN w:val="0"/>
        <w:adjustRightInd w:val="0"/>
        <w:jc w:val="both"/>
        <w:rPr>
          <w:b/>
          <w:bCs/>
          <w:i/>
          <w:sz w:val="28"/>
          <w:szCs w:val="28"/>
        </w:rPr>
      </w:pPr>
    </w:p>
    <w:p w14:paraId="09DF275A" w14:textId="77777777" w:rsidR="00BD27AC" w:rsidRDefault="00BD27AC" w:rsidP="001C7673">
      <w:pPr>
        <w:widowControl w:val="0"/>
        <w:autoSpaceDE w:val="0"/>
        <w:autoSpaceDN w:val="0"/>
        <w:adjustRightInd w:val="0"/>
        <w:jc w:val="both"/>
        <w:rPr>
          <w:b/>
          <w:bCs/>
          <w:i/>
          <w:sz w:val="28"/>
          <w:szCs w:val="28"/>
        </w:rPr>
      </w:pPr>
    </w:p>
    <w:p w14:paraId="50F554E0" w14:textId="77777777" w:rsidR="00BD27AC" w:rsidRDefault="00BD27AC" w:rsidP="001C7673">
      <w:pPr>
        <w:widowControl w:val="0"/>
        <w:autoSpaceDE w:val="0"/>
        <w:autoSpaceDN w:val="0"/>
        <w:adjustRightInd w:val="0"/>
        <w:jc w:val="both"/>
        <w:rPr>
          <w:b/>
          <w:bCs/>
          <w:i/>
          <w:sz w:val="28"/>
          <w:szCs w:val="28"/>
        </w:rPr>
      </w:pPr>
    </w:p>
    <w:p w14:paraId="6EC60384" w14:textId="77777777" w:rsidR="00BD27AC" w:rsidRDefault="00BD27AC" w:rsidP="001C7673">
      <w:pPr>
        <w:widowControl w:val="0"/>
        <w:autoSpaceDE w:val="0"/>
        <w:autoSpaceDN w:val="0"/>
        <w:adjustRightInd w:val="0"/>
        <w:jc w:val="both"/>
        <w:rPr>
          <w:b/>
          <w:bCs/>
          <w:i/>
          <w:sz w:val="28"/>
          <w:szCs w:val="28"/>
        </w:rPr>
      </w:pPr>
    </w:p>
    <w:p w14:paraId="3D81DF9B" w14:textId="77777777" w:rsidR="00BD27AC" w:rsidRDefault="00BD27AC" w:rsidP="001C7673">
      <w:pPr>
        <w:widowControl w:val="0"/>
        <w:autoSpaceDE w:val="0"/>
        <w:autoSpaceDN w:val="0"/>
        <w:adjustRightInd w:val="0"/>
        <w:jc w:val="both"/>
        <w:rPr>
          <w:b/>
          <w:bCs/>
          <w:i/>
          <w:sz w:val="28"/>
          <w:szCs w:val="28"/>
        </w:rPr>
      </w:pPr>
    </w:p>
    <w:p w14:paraId="3A6C1281" w14:textId="77777777" w:rsidR="00BD27AC" w:rsidRDefault="00BD27AC" w:rsidP="001C7673">
      <w:pPr>
        <w:widowControl w:val="0"/>
        <w:autoSpaceDE w:val="0"/>
        <w:autoSpaceDN w:val="0"/>
        <w:adjustRightInd w:val="0"/>
        <w:jc w:val="both"/>
        <w:rPr>
          <w:b/>
          <w:bCs/>
          <w:i/>
          <w:sz w:val="28"/>
          <w:szCs w:val="28"/>
        </w:rPr>
      </w:pPr>
    </w:p>
    <w:p w14:paraId="5F0EA67E" w14:textId="77777777" w:rsidR="00BD27AC" w:rsidRDefault="00BD27AC" w:rsidP="001C7673">
      <w:pPr>
        <w:widowControl w:val="0"/>
        <w:autoSpaceDE w:val="0"/>
        <w:autoSpaceDN w:val="0"/>
        <w:adjustRightInd w:val="0"/>
        <w:jc w:val="both"/>
        <w:rPr>
          <w:b/>
          <w:bCs/>
          <w:i/>
          <w:sz w:val="28"/>
          <w:szCs w:val="28"/>
        </w:rPr>
      </w:pPr>
    </w:p>
    <w:p w14:paraId="5016227D" w14:textId="77777777" w:rsidR="00BD27AC" w:rsidRDefault="00BD27AC" w:rsidP="001C7673">
      <w:pPr>
        <w:widowControl w:val="0"/>
        <w:autoSpaceDE w:val="0"/>
        <w:autoSpaceDN w:val="0"/>
        <w:adjustRightInd w:val="0"/>
        <w:jc w:val="both"/>
        <w:rPr>
          <w:b/>
          <w:bCs/>
          <w:i/>
          <w:sz w:val="28"/>
          <w:szCs w:val="28"/>
        </w:rPr>
      </w:pPr>
    </w:p>
    <w:p w14:paraId="7C35F2C4" w14:textId="77777777" w:rsidR="00BD27AC" w:rsidRDefault="00BD27AC" w:rsidP="001C7673">
      <w:pPr>
        <w:widowControl w:val="0"/>
        <w:autoSpaceDE w:val="0"/>
        <w:autoSpaceDN w:val="0"/>
        <w:adjustRightInd w:val="0"/>
        <w:jc w:val="both"/>
        <w:rPr>
          <w:b/>
          <w:bCs/>
          <w:i/>
          <w:sz w:val="28"/>
          <w:szCs w:val="28"/>
        </w:rPr>
      </w:pPr>
    </w:p>
    <w:p w14:paraId="3CAF55D8" w14:textId="77777777" w:rsidR="00BD27AC" w:rsidRDefault="00BD27AC" w:rsidP="001C7673">
      <w:pPr>
        <w:widowControl w:val="0"/>
        <w:autoSpaceDE w:val="0"/>
        <w:autoSpaceDN w:val="0"/>
        <w:adjustRightInd w:val="0"/>
        <w:jc w:val="both"/>
        <w:rPr>
          <w:b/>
          <w:bCs/>
          <w:i/>
          <w:sz w:val="28"/>
          <w:szCs w:val="28"/>
        </w:rPr>
      </w:pPr>
    </w:p>
    <w:p w14:paraId="2D7D1710" w14:textId="77777777" w:rsidR="00BD27AC" w:rsidRDefault="00BD27AC" w:rsidP="001C7673">
      <w:pPr>
        <w:widowControl w:val="0"/>
        <w:autoSpaceDE w:val="0"/>
        <w:autoSpaceDN w:val="0"/>
        <w:adjustRightInd w:val="0"/>
        <w:jc w:val="both"/>
        <w:rPr>
          <w:b/>
          <w:bCs/>
          <w:i/>
          <w:sz w:val="28"/>
          <w:szCs w:val="28"/>
        </w:rPr>
      </w:pPr>
    </w:p>
    <w:p w14:paraId="32EA8141" w14:textId="77777777" w:rsidR="00BD27AC" w:rsidRDefault="00BD27AC" w:rsidP="001C7673">
      <w:pPr>
        <w:widowControl w:val="0"/>
        <w:autoSpaceDE w:val="0"/>
        <w:autoSpaceDN w:val="0"/>
        <w:adjustRightInd w:val="0"/>
        <w:jc w:val="both"/>
        <w:rPr>
          <w:b/>
          <w:bCs/>
          <w:i/>
          <w:sz w:val="28"/>
          <w:szCs w:val="28"/>
        </w:rPr>
      </w:pPr>
    </w:p>
    <w:p w14:paraId="696D562E" w14:textId="77777777" w:rsidR="00BD27AC" w:rsidRDefault="00BD27AC" w:rsidP="001C7673">
      <w:pPr>
        <w:widowControl w:val="0"/>
        <w:autoSpaceDE w:val="0"/>
        <w:autoSpaceDN w:val="0"/>
        <w:adjustRightInd w:val="0"/>
        <w:jc w:val="both"/>
        <w:rPr>
          <w:b/>
          <w:bCs/>
          <w:i/>
          <w:sz w:val="28"/>
          <w:szCs w:val="28"/>
        </w:rPr>
      </w:pPr>
    </w:p>
    <w:p w14:paraId="22900C10" w14:textId="77777777" w:rsidR="00BD27AC" w:rsidRDefault="00BD27AC" w:rsidP="001C7673">
      <w:pPr>
        <w:widowControl w:val="0"/>
        <w:autoSpaceDE w:val="0"/>
        <w:autoSpaceDN w:val="0"/>
        <w:adjustRightInd w:val="0"/>
        <w:jc w:val="both"/>
        <w:rPr>
          <w:b/>
          <w:bCs/>
          <w:i/>
          <w:sz w:val="28"/>
          <w:szCs w:val="28"/>
        </w:rPr>
      </w:pPr>
    </w:p>
    <w:p w14:paraId="0B2B8421" w14:textId="77777777" w:rsidR="00BD27AC" w:rsidRDefault="00BD27AC" w:rsidP="001C7673">
      <w:pPr>
        <w:widowControl w:val="0"/>
        <w:autoSpaceDE w:val="0"/>
        <w:autoSpaceDN w:val="0"/>
        <w:adjustRightInd w:val="0"/>
        <w:jc w:val="both"/>
        <w:rPr>
          <w:b/>
          <w:bCs/>
          <w:i/>
          <w:sz w:val="28"/>
          <w:szCs w:val="28"/>
        </w:rPr>
      </w:pPr>
    </w:p>
    <w:p w14:paraId="1F788FF3" w14:textId="77777777" w:rsidR="00BD27AC" w:rsidRDefault="00BD27AC" w:rsidP="001C7673">
      <w:pPr>
        <w:widowControl w:val="0"/>
        <w:autoSpaceDE w:val="0"/>
        <w:autoSpaceDN w:val="0"/>
        <w:adjustRightInd w:val="0"/>
        <w:jc w:val="both"/>
        <w:rPr>
          <w:b/>
          <w:bCs/>
          <w:i/>
          <w:sz w:val="28"/>
          <w:szCs w:val="28"/>
        </w:rPr>
      </w:pPr>
    </w:p>
    <w:p w14:paraId="6F372C53" w14:textId="77777777" w:rsidR="00BD27AC" w:rsidRDefault="00BD27AC" w:rsidP="001C7673">
      <w:pPr>
        <w:widowControl w:val="0"/>
        <w:autoSpaceDE w:val="0"/>
        <w:autoSpaceDN w:val="0"/>
        <w:adjustRightInd w:val="0"/>
        <w:jc w:val="both"/>
        <w:rPr>
          <w:b/>
          <w:bCs/>
          <w:i/>
          <w:sz w:val="28"/>
          <w:szCs w:val="28"/>
        </w:rPr>
      </w:pPr>
    </w:p>
    <w:p w14:paraId="32AC5E32" w14:textId="77777777" w:rsidR="00BD27AC" w:rsidRDefault="00BD27AC" w:rsidP="001C7673">
      <w:pPr>
        <w:widowControl w:val="0"/>
        <w:autoSpaceDE w:val="0"/>
        <w:autoSpaceDN w:val="0"/>
        <w:adjustRightInd w:val="0"/>
        <w:jc w:val="both"/>
        <w:rPr>
          <w:b/>
          <w:bCs/>
          <w:i/>
          <w:sz w:val="28"/>
          <w:szCs w:val="28"/>
        </w:rPr>
      </w:pPr>
    </w:p>
    <w:p w14:paraId="19A66953" w14:textId="77777777" w:rsidR="00BD27AC" w:rsidRDefault="00BD27AC" w:rsidP="001C7673">
      <w:pPr>
        <w:jc w:val="center"/>
        <w:rPr>
          <w:b/>
          <w:sz w:val="28"/>
          <w:szCs w:val="28"/>
          <w:lang w:eastAsia="ru-RU"/>
        </w:rPr>
      </w:pPr>
      <w:r>
        <w:rPr>
          <w:b/>
          <w:sz w:val="28"/>
          <w:szCs w:val="28"/>
          <w:lang w:eastAsia="ru-RU"/>
        </w:rPr>
        <w:t>Контрольная работа №3 по теме:</w:t>
      </w:r>
    </w:p>
    <w:p w14:paraId="202361BB" w14:textId="77777777" w:rsidR="00BD27AC" w:rsidRDefault="00BD27AC" w:rsidP="001C7673">
      <w:pPr>
        <w:spacing w:after="240"/>
        <w:jc w:val="center"/>
        <w:rPr>
          <w:b/>
          <w:sz w:val="28"/>
          <w:szCs w:val="28"/>
          <w:lang w:eastAsia="ru-RU"/>
        </w:rPr>
      </w:pPr>
      <w:r>
        <w:rPr>
          <w:b/>
          <w:sz w:val="28"/>
          <w:szCs w:val="28"/>
          <w:lang w:eastAsia="ru-RU"/>
        </w:rPr>
        <w:t>«Закрепление нормативных требований по охране труда»</w:t>
      </w:r>
    </w:p>
    <w:p w14:paraId="08690ED7" w14:textId="77777777" w:rsidR="00BD27AC" w:rsidRDefault="00BD27AC" w:rsidP="001C7673">
      <w:pPr>
        <w:keepNext/>
        <w:keepLines/>
        <w:suppressLineNumbers/>
        <w:jc w:val="both"/>
        <w:rPr>
          <w:lang w:eastAsia="ru-RU"/>
        </w:rPr>
      </w:pPr>
      <w:r>
        <w:rPr>
          <w:b/>
          <w:lang w:eastAsia="ru-RU"/>
        </w:rPr>
        <w:t>Время на выполнение: 4</w:t>
      </w:r>
      <w:r w:rsidR="00E311EB">
        <w:rPr>
          <w:b/>
          <w:lang w:eastAsia="ru-RU"/>
        </w:rPr>
        <w:t>5</w:t>
      </w:r>
      <w:r>
        <w:rPr>
          <w:lang w:eastAsia="ru-RU"/>
        </w:rPr>
        <w:t xml:space="preserve"> мин.</w:t>
      </w:r>
    </w:p>
    <w:p w14:paraId="416B01A8" w14:textId="77777777" w:rsidR="00BD27AC" w:rsidRDefault="00BD27AC" w:rsidP="001C7673">
      <w:pPr>
        <w:keepNext/>
        <w:keepLines/>
        <w:suppressLineNumbers/>
        <w:jc w:val="both"/>
        <w:rPr>
          <w:b/>
          <w:lang w:eastAsia="ru-RU"/>
        </w:rPr>
      </w:pPr>
      <w:r>
        <w:rPr>
          <w:b/>
          <w:lang w:eastAsia="ru-RU"/>
        </w:rPr>
        <w:t>Критерии оценивания:</w:t>
      </w:r>
    </w:p>
    <w:p w14:paraId="412B62AC" w14:textId="77777777" w:rsidR="00BD27AC" w:rsidRDefault="00BD27AC" w:rsidP="001C7673">
      <w:pPr>
        <w:keepLines/>
        <w:widowControl w:val="0"/>
        <w:suppressLineNumbers/>
        <w:ind w:firstLine="709"/>
        <w:jc w:val="both"/>
        <w:rPr>
          <w:lang w:eastAsia="ru-RU"/>
        </w:rPr>
      </w:pPr>
      <w:r>
        <w:rPr>
          <w:b/>
          <w:lang w:eastAsia="ru-RU"/>
        </w:rPr>
        <w:t>«отлично»</w:t>
      </w:r>
      <w:r>
        <w:rPr>
          <w:lang w:eastAsia="ru-RU"/>
        </w:rPr>
        <w:t xml:space="preserve"> - верно выполнено 3 задания;</w:t>
      </w:r>
    </w:p>
    <w:p w14:paraId="387535C1" w14:textId="77777777" w:rsidR="00BD27AC" w:rsidRDefault="00BD27AC" w:rsidP="001C7673">
      <w:pPr>
        <w:keepLines/>
        <w:widowControl w:val="0"/>
        <w:suppressLineNumbers/>
        <w:ind w:firstLine="709"/>
        <w:jc w:val="both"/>
        <w:rPr>
          <w:lang w:eastAsia="ru-RU"/>
        </w:rPr>
      </w:pPr>
      <w:r>
        <w:rPr>
          <w:b/>
          <w:lang w:eastAsia="ru-RU"/>
        </w:rPr>
        <w:t>«хорошо»</w:t>
      </w:r>
      <w:r>
        <w:rPr>
          <w:lang w:eastAsia="ru-RU"/>
        </w:rPr>
        <w:t xml:space="preserve"> - верно выполнено  3 задания, но имеются недочеты или верно выполнено 2 задания;</w:t>
      </w:r>
    </w:p>
    <w:p w14:paraId="039BFBB8" w14:textId="77777777" w:rsidR="00BD27AC" w:rsidRDefault="00BD27AC" w:rsidP="001C7673">
      <w:pPr>
        <w:keepLines/>
        <w:widowControl w:val="0"/>
        <w:suppressLineNumbers/>
        <w:ind w:firstLine="709"/>
        <w:jc w:val="both"/>
        <w:rPr>
          <w:lang w:eastAsia="ru-RU"/>
        </w:rPr>
      </w:pPr>
      <w:r>
        <w:rPr>
          <w:b/>
          <w:lang w:eastAsia="ru-RU"/>
        </w:rPr>
        <w:t>«удовлетворительно»</w:t>
      </w:r>
      <w:r>
        <w:rPr>
          <w:lang w:eastAsia="ru-RU"/>
        </w:rPr>
        <w:t xml:space="preserve"> - верно выполнено  2 задания, но имеются недочеты;</w:t>
      </w:r>
    </w:p>
    <w:p w14:paraId="121463B7" w14:textId="77777777" w:rsidR="00BD27AC" w:rsidRDefault="00BD27AC" w:rsidP="001C7673">
      <w:r>
        <w:tab/>
      </w:r>
      <w:r>
        <w:rPr>
          <w:b/>
        </w:rPr>
        <w:t>«неудовлетворительно»</w:t>
      </w:r>
      <w:r>
        <w:t xml:space="preserve"> - верно </w:t>
      </w:r>
      <w:r>
        <w:rPr>
          <w:lang w:eastAsia="ru-RU"/>
        </w:rPr>
        <w:t>выполнено</w:t>
      </w:r>
      <w:r>
        <w:t xml:space="preserve">  менее 2 заданий.</w:t>
      </w:r>
    </w:p>
    <w:p w14:paraId="33421ADB" w14:textId="77777777" w:rsidR="00BD27AC" w:rsidRDefault="00BD27AC" w:rsidP="001C7673">
      <w:pPr>
        <w:widowControl w:val="0"/>
        <w:autoSpaceDE w:val="0"/>
        <w:autoSpaceDN w:val="0"/>
        <w:adjustRightInd w:val="0"/>
        <w:jc w:val="both"/>
        <w:rPr>
          <w:b/>
          <w:bCs/>
          <w:i/>
          <w:sz w:val="28"/>
          <w:szCs w:val="28"/>
        </w:rPr>
      </w:pPr>
    </w:p>
    <w:p w14:paraId="0A0CFFF4" w14:textId="77777777" w:rsidR="00BD27AC" w:rsidRDefault="00BD27AC" w:rsidP="001C7673">
      <w:pPr>
        <w:widowControl w:val="0"/>
        <w:autoSpaceDE w:val="0"/>
        <w:autoSpaceDN w:val="0"/>
        <w:adjustRightInd w:val="0"/>
        <w:jc w:val="both"/>
        <w:rPr>
          <w:b/>
          <w:bCs/>
          <w:i/>
          <w:sz w:val="28"/>
          <w:szCs w:val="28"/>
        </w:rPr>
      </w:pPr>
    </w:p>
    <w:p w14:paraId="2FC3F68E" w14:textId="77777777" w:rsidR="00BD27AC" w:rsidRPr="00DC2B1E" w:rsidRDefault="00BD27AC" w:rsidP="001C7673">
      <w:pPr>
        <w:rPr>
          <w:b/>
          <w:sz w:val="28"/>
          <w:szCs w:val="28"/>
          <w:lang w:eastAsia="ru-RU"/>
        </w:rPr>
      </w:pPr>
      <w:r w:rsidRPr="00DC2B1E">
        <w:rPr>
          <w:b/>
          <w:sz w:val="28"/>
          <w:szCs w:val="28"/>
          <w:lang w:eastAsia="ru-RU"/>
        </w:rPr>
        <w:t>Вариант 1.</w:t>
      </w:r>
    </w:p>
    <w:p w14:paraId="0BD660EF" w14:textId="77777777" w:rsidR="00BD27AC" w:rsidRPr="00DC2B1E" w:rsidRDefault="00BD27AC" w:rsidP="00C435EE">
      <w:pPr>
        <w:widowControl w:val="0"/>
        <w:numPr>
          <w:ilvl w:val="0"/>
          <w:numId w:val="7"/>
        </w:numPr>
        <w:suppressAutoHyphens/>
        <w:autoSpaceDE w:val="0"/>
        <w:autoSpaceDN w:val="0"/>
        <w:adjustRightInd w:val="0"/>
        <w:jc w:val="both"/>
        <w:rPr>
          <w:bCs/>
          <w:sz w:val="28"/>
          <w:szCs w:val="28"/>
        </w:rPr>
      </w:pPr>
      <w:r w:rsidRPr="00DC2B1E">
        <w:rPr>
          <w:bCs/>
          <w:sz w:val="28"/>
          <w:szCs w:val="28"/>
        </w:rPr>
        <w:t>Права и обязанности работодателя по обеспечению безопасных условий труда.</w:t>
      </w:r>
    </w:p>
    <w:p w14:paraId="3A515EE8" w14:textId="77777777" w:rsidR="00BD27AC" w:rsidRPr="00DC2B1E" w:rsidRDefault="00BD27AC" w:rsidP="00C435EE">
      <w:pPr>
        <w:widowControl w:val="0"/>
        <w:numPr>
          <w:ilvl w:val="0"/>
          <w:numId w:val="7"/>
        </w:numPr>
        <w:suppressAutoHyphens/>
        <w:autoSpaceDE w:val="0"/>
        <w:autoSpaceDN w:val="0"/>
        <w:adjustRightInd w:val="0"/>
        <w:jc w:val="both"/>
        <w:rPr>
          <w:bCs/>
          <w:sz w:val="28"/>
          <w:szCs w:val="28"/>
        </w:rPr>
      </w:pPr>
      <w:r w:rsidRPr="00DC2B1E">
        <w:rPr>
          <w:bCs/>
          <w:sz w:val="28"/>
          <w:szCs w:val="28"/>
        </w:rPr>
        <w:t>Трудовая деятельность человека. Основные принципы обеспечения безопасности и охраны труда.</w:t>
      </w:r>
    </w:p>
    <w:p w14:paraId="5EB2B8F4" w14:textId="77777777" w:rsidR="00BD27AC" w:rsidRPr="00DC2B1E" w:rsidRDefault="00BD27AC" w:rsidP="00C435EE">
      <w:pPr>
        <w:widowControl w:val="0"/>
        <w:numPr>
          <w:ilvl w:val="0"/>
          <w:numId w:val="7"/>
        </w:numPr>
        <w:suppressAutoHyphens/>
        <w:autoSpaceDE w:val="0"/>
        <w:autoSpaceDN w:val="0"/>
        <w:adjustRightInd w:val="0"/>
        <w:jc w:val="both"/>
        <w:rPr>
          <w:bCs/>
          <w:sz w:val="28"/>
          <w:szCs w:val="28"/>
        </w:rPr>
      </w:pPr>
      <w:r w:rsidRPr="00DC2B1E">
        <w:rPr>
          <w:bCs/>
          <w:sz w:val="28"/>
          <w:szCs w:val="28"/>
        </w:rPr>
        <w:t>Оказание первой доврачебной помощи при переломах костей конечностей.</w:t>
      </w:r>
    </w:p>
    <w:p w14:paraId="096E5E35" w14:textId="77777777" w:rsidR="00BD27AC" w:rsidRPr="00DC2B1E" w:rsidRDefault="00BD27AC" w:rsidP="001C7673">
      <w:pPr>
        <w:widowControl w:val="0"/>
        <w:autoSpaceDE w:val="0"/>
        <w:autoSpaceDN w:val="0"/>
        <w:adjustRightInd w:val="0"/>
        <w:jc w:val="both"/>
        <w:rPr>
          <w:b/>
          <w:bCs/>
          <w:i/>
          <w:sz w:val="28"/>
          <w:szCs w:val="28"/>
        </w:rPr>
      </w:pPr>
    </w:p>
    <w:p w14:paraId="6A20CA81" w14:textId="77777777" w:rsidR="00BD27AC" w:rsidRPr="00DC2B1E" w:rsidRDefault="00BD27AC" w:rsidP="001C7673">
      <w:pPr>
        <w:rPr>
          <w:sz w:val="28"/>
          <w:szCs w:val="28"/>
          <w:lang w:eastAsia="ru-RU"/>
        </w:rPr>
      </w:pPr>
      <w:r w:rsidRPr="00DC2B1E">
        <w:rPr>
          <w:b/>
          <w:sz w:val="28"/>
          <w:szCs w:val="28"/>
          <w:lang w:eastAsia="ru-RU"/>
        </w:rPr>
        <w:t>Вариант 2.</w:t>
      </w:r>
    </w:p>
    <w:p w14:paraId="070599FF" w14:textId="77777777" w:rsidR="00BD27AC" w:rsidRPr="00DC2B1E" w:rsidRDefault="00BD27AC" w:rsidP="00C435EE">
      <w:pPr>
        <w:numPr>
          <w:ilvl w:val="0"/>
          <w:numId w:val="8"/>
        </w:numPr>
        <w:suppressAutoHyphens/>
        <w:rPr>
          <w:sz w:val="28"/>
          <w:szCs w:val="28"/>
          <w:lang w:eastAsia="ru-RU"/>
        </w:rPr>
      </w:pPr>
      <w:r w:rsidRPr="00DC2B1E">
        <w:rPr>
          <w:sz w:val="28"/>
          <w:szCs w:val="28"/>
          <w:lang w:eastAsia="ru-RU"/>
        </w:rPr>
        <w:t>Основные обязанности работника в области охраны труда.</w:t>
      </w:r>
    </w:p>
    <w:p w14:paraId="7CF18B06" w14:textId="77777777" w:rsidR="00BD27AC" w:rsidRPr="00DC2B1E" w:rsidRDefault="00BD27AC" w:rsidP="00C435EE">
      <w:pPr>
        <w:numPr>
          <w:ilvl w:val="0"/>
          <w:numId w:val="8"/>
        </w:numPr>
        <w:suppressAutoHyphens/>
        <w:rPr>
          <w:sz w:val="28"/>
          <w:szCs w:val="28"/>
          <w:lang w:eastAsia="ru-RU"/>
        </w:rPr>
      </w:pPr>
      <w:r w:rsidRPr="00DC2B1E">
        <w:rPr>
          <w:sz w:val="28"/>
          <w:szCs w:val="28"/>
          <w:lang w:eastAsia="ru-RU"/>
        </w:rPr>
        <w:t>Порядок допуска работника к выполнению работ по специальности.</w:t>
      </w:r>
    </w:p>
    <w:p w14:paraId="596F58A5" w14:textId="77777777" w:rsidR="00BD27AC" w:rsidRPr="00DC2B1E" w:rsidRDefault="00BD27AC" w:rsidP="00C435EE">
      <w:pPr>
        <w:numPr>
          <w:ilvl w:val="0"/>
          <w:numId w:val="8"/>
        </w:numPr>
        <w:suppressAutoHyphens/>
        <w:rPr>
          <w:sz w:val="28"/>
          <w:szCs w:val="28"/>
          <w:lang w:eastAsia="ru-RU"/>
        </w:rPr>
      </w:pPr>
      <w:r w:rsidRPr="00DC2B1E">
        <w:rPr>
          <w:sz w:val="28"/>
          <w:szCs w:val="28"/>
          <w:lang w:eastAsia="ru-RU"/>
        </w:rPr>
        <w:t>Оказание первой доврачебной помощи при ожогах.</w:t>
      </w:r>
    </w:p>
    <w:p w14:paraId="1FA88856" w14:textId="77777777" w:rsidR="00BD27AC" w:rsidRPr="00DC2B1E" w:rsidRDefault="00BD27AC" w:rsidP="001C7673">
      <w:pPr>
        <w:ind w:left="720"/>
        <w:rPr>
          <w:b/>
          <w:sz w:val="28"/>
          <w:szCs w:val="28"/>
          <w:lang w:eastAsia="ru-RU"/>
        </w:rPr>
      </w:pPr>
    </w:p>
    <w:p w14:paraId="1F830F48" w14:textId="77777777" w:rsidR="00BD27AC" w:rsidRPr="00DC2B1E" w:rsidRDefault="00BD27AC" w:rsidP="001C7673">
      <w:pPr>
        <w:rPr>
          <w:b/>
          <w:sz w:val="28"/>
          <w:szCs w:val="28"/>
          <w:lang w:eastAsia="ru-RU"/>
        </w:rPr>
      </w:pPr>
      <w:r w:rsidRPr="00DC2B1E">
        <w:rPr>
          <w:b/>
          <w:sz w:val="28"/>
          <w:szCs w:val="28"/>
          <w:lang w:eastAsia="ru-RU"/>
        </w:rPr>
        <w:t>Вариант 3.</w:t>
      </w:r>
    </w:p>
    <w:p w14:paraId="01EDEDF0" w14:textId="77777777" w:rsidR="00BD27AC" w:rsidRPr="00DC2B1E" w:rsidRDefault="00BD27AC" w:rsidP="00870FB5">
      <w:pPr>
        <w:widowControl w:val="0"/>
        <w:numPr>
          <w:ilvl w:val="0"/>
          <w:numId w:val="9"/>
        </w:numPr>
        <w:shd w:val="clear" w:color="auto" w:fill="FFFFFF"/>
        <w:tabs>
          <w:tab w:val="left" w:pos="0"/>
          <w:tab w:val="left" w:pos="360"/>
        </w:tabs>
        <w:suppressAutoHyphens/>
        <w:autoSpaceDE w:val="0"/>
        <w:spacing w:before="7"/>
        <w:rPr>
          <w:sz w:val="28"/>
          <w:szCs w:val="28"/>
        </w:rPr>
      </w:pPr>
      <w:r w:rsidRPr="00DC2B1E">
        <w:rPr>
          <w:sz w:val="28"/>
          <w:szCs w:val="28"/>
        </w:rPr>
        <w:t>Рабочее время и время отдыха.</w:t>
      </w:r>
    </w:p>
    <w:p w14:paraId="1FCDCD2E" w14:textId="77777777" w:rsidR="00BD27AC" w:rsidRPr="00DC2B1E" w:rsidRDefault="00BD27AC" w:rsidP="00870FB5">
      <w:pPr>
        <w:widowControl w:val="0"/>
        <w:numPr>
          <w:ilvl w:val="0"/>
          <w:numId w:val="9"/>
        </w:numPr>
        <w:shd w:val="clear" w:color="auto" w:fill="FFFFFF"/>
        <w:tabs>
          <w:tab w:val="left" w:pos="0"/>
          <w:tab w:val="left" w:pos="360"/>
        </w:tabs>
        <w:suppressAutoHyphens/>
        <w:autoSpaceDE w:val="0"/>
        <w:rPr>
          <w:sz w:val="28"/>
          <w:szCs w:val="28"/>
        </w:rPr>
      </w:pPr>
      <w:r w:rsidRPr="00DC2B1E">
        <w:rPr>
          <w:sz w:val="28"/>
          <w:szCs w:val="28"/>
        </w:rPr>
        <w:t>Общие требования охраны труда при работе с электроинструментом.</w:t>
      </w:r>
    </w:p>
    <w:p w14:paraId="35453202" w14:textId="77777777" w:rsidR="00BD27AC" w:rsidRPr="00DC2B1E" w:rsidRDefault="00BD27AC" w:rsidP="00870FB5">
      <w:pPr>
        <w:widowControl w:val="0"/>
        <w:numPr>
          <w:ilvl w:val="0"/>
          <w:numId w:val="9"/>
        </w:numPr>
        <w:shd w:val="clear" w:color="auto" w:fill="FFFFFF"/>
        <w:tabs>
          <w:tab w:val="left" w:pos="0"/>
          <w:tab w:val="left" w:pos="360"/>
        </w:tabs>
        <w:suppressAutoHyphens/>
        <w:autoSpaceDE w:val="0"/>
        <w:rPr>
          <w:sz w:val="28"/>
          <w:szCs w:val="28"/>
        </w:rPr>
      </w:pPr>
      <w:r w:rsidRPr="00DC2B1E">
        <w:rPr>
          <w:spacing w:val="-1"/>
          <w:sz w:val="28"/>
          <w:szCs w:val="28"/>
        </w:rPr>
        <w:t xml:space="preserve">Порядок выполнения комплекса реанимационных мероприятий при наступлении </w:t>
      </w:r>
      <w:r w:rsidRPr="00DC2B1E">
        <w:rPr>
          <w:sz w:val="28"/>
          <w:szCs w:val="28"/>
        </w:rPr>
        <w:t>обморока.</w:t>
      </w:r>
    </w:p>
    <w:p w14:paraId="3A9C4E78" w14:textId="77777777" w:rsidR="00BD27AC" w:rsidRPr="00DC2B1E" w:rsidRDefault="00BD27AC" w:rsidP="001C7673">
      <w:pPr>
        <w:rPr>
          <w:sz w:val="28"/>
          <w:szCs w:val="28"/>
          <w:lang w:eastAsia="ru-RU"/>
        </w:rPr>
      </w:pPr>
    </w:p>
    <w:p w14:paraId="197B1FF9" w14:textId="77777777" w:rsidR="00BD27AC" w:rsidRPr="00DC2B1E" w:rsidRDefault="00BD27AC" w:rsidP="001C7673">
      <w:pPr>
        <w:rPr>
          <w:sz w:val="28"/>
          <w:szCs w:val="28"/>
          <w:lang w:eastAsia="ru-RU"/>
        </w:rPr>
      </w:pPr>
      <w:r w:rsidRPr="00DC2B1E">
        <w:rPr>
          <w:b/>
          <w:sz w:val="28"/>
          <w:szCs w:val="28"/>
          <w:lang w:eastAsia="ru-RU"/>
        </w:rPr>
        <w:t>Вариант 4.</w:t>
      </w:r>
    </w:p>
    <w:p w14:paraId="238646C9" w14:textId="77777777" w:rsidR="00BD27AC" w:rsidRPr="00DC2B1E" w:rsidRDefault="00FD6103" w:rsidP="00870FB5">
      <w:pPr>
        <w:widowControl w:val="0"/>
        <w:numPr>
          <w:ilvl w:val="0"/>
          <w:numId w:val="10"/>
        </w:numPr>
        <w:shd w:val="clear" w:color="auto" w:fill="FFFFFF"/>
        <w:tabs>
          <w:tab w:val="left" w:pos="36"/>
          <w:tab w:val="left" w:pos="389"/>
        </w:tabs>
        <w:suppressAutoHyphens/>
        <w:autoSpaceDE w:val="0"/>
        <w:ind w:left="36"/>
        <w:rPr>
          <w:sz w:val="28"/>
          <w:szCs w:val="28"/>
        </w:rPr>
      </w:pPr>
      <w:r>
        <w:rPr>
          <w:sz w:val="28"/>
          <w:szCs w:val="28"/>
        </w:rPr>
        <w:lastRenderedPageBreak/>
        <w:t xml:space="preserve"> Трудовой договор, порядок оформления</w:t>
      </w:r>
      <w:r w:rsidR="00BD27AC" w:rsidRPr="00DC2B1E">
        <w:rPr>
          <w:sz w:val="28"/>
          <w:szCs w:val="28"/>
        </w:rPr>
        <w:t>.</w:t>
      </w:r>
    </w:p>
    <w:p w14:paraId="715650C1" w14:textId="77777777" w:rsidR="00BD27AC" w:rsidRPr="00DC2B1E" w:rsidRDefault="00BD27AC" w:rsidP="00870FB5">
      <w:pPr>
        <w:widowControl w:val="0"/>
        <w:numPr>
          <w:ilvl w:val="0"/>
          <w:numId w:val="10"/>
        </w:numPr>
        <w:shd w:val="clear" w:color="auto" w:fill="FFFFFF"/>
        <w:tabs>
          <w:tab w:val="left" w:pos="36"/>
          <w:tab w:val="left" w:pos="389"/>
        </w:tabs>
        <w:suppressAutoHyphens/>
        <w:autoSpaceDE w:val="0"/>
        <w:ind w:left="36" w:right="57"/>
        <w:rPr>
          <w:sz w:val="28"/>
          <w:szCs w:val="28"/>
        </w:rPr>
      </w:pPr>
      <w:r w:rsidRPr="00DC2B1E">
        <w:rPr>
          <w:spacing w:val="-1"/>
          <w:sz w:val="28"/>
          <w:szCs w:val="28"/>
        </w:rPr>
        <w:t xml:space="preserve">Порядок расследования и учёта несчастных случаев на производстве и </w:t>
      </w:r>
      <w:r w:rsidRPr="00DC2B1E">
        <w:rPr>
          <w:sz w:val="28"/>
          <w:szCs w:val="28"/>
        </w:rPr>
        <w:t>профессиональных заболеваний.</w:t>
      </w:r>
    </w:p>
    <w:p w14:paraId="1764DDBF" w14:textId="77777777" w:rsidR="00BD27AC" w:rsidRPr="00DC2B1E" w:rsidRDefault="00BD27AC" w:rsidP="00870FB5">
      <w:pPr>
        <w:widowControl w:val="0"/>
        <w:numPr>
          <w:ilvl w:val="0"/>
          <w:numId w:val="10"/>
        </w:numPr>
        <w:shd w:val="clear" w:color="auto" w:fill="FFFFFF"/>
        <w:tabs>
          <w:tab w:val="left" w:pos="36"/>
          <w:tab w:val="left" w:pos="389"/>
        </w:tabs>
        <w:suppressAutoHyphens/>
        <w:autoSpaceDE w:val="0"/>
        <w:ind w:left="36"/>
        <w:rPr>
          <w:sz w:val="28"/>
          <w:szCs w:val="28"/>
        </w:rPr>
      </w:pPr>
      <w:r w:rsidRPr="00DC2B1E">
        <w:rPr>
          <w:sz w:val="28"/>
          <w:szCs w:val="28"/>
        </w:rPr>
        <w:t>Оказание первой доврачебной помощи при кровотечении.</w:t>
      </w:r>
    </w:p>
    <w:p w14:paraId="139BB5F1" w14:textId="77777777" w:rsidR="00BD27AC" w:rsidRPr="00DC2B1E" w:rsidRDefault="00BD27AC" w:rsidP="00870FB5">
      <w:pPr>
        <w:rPr>
          <w:sz w:val="28"/>
          <w:szCs w:val="28"/>
          <w:lang w:eastAsia="ru-RU"/>
        </w:rPr>
      </w:pPr>
    </w:p>
    <w:p w14:paraId="579F91F3" w14:textId="77777777" w:rsidR="00BD27AC" w:rsidRPr="00DC2B1E" w:rsidRDefault="00BD27AC" w:rsidP="00870FB5">
      <w:pPr>
        <w:rPr>
          <w:b/>
          <w:sz w:val="28"/>
          <w:szCs w:val="28"/>
          <w:lang w:eastAsia="ru-RU"/>
        </w:rPr>
      </w:pPr>
      <w:r w:rsidRPr="00DC2B1E">
        <w:rPr>
          <w:b/>
          <w:sz w:val="28"/>
          <w:szCs w:val="28"/>
          <w:lang w:eastAsia="ru-RU"/>
        </w:rPr>
        <w:t>Вариант 5.</w:t>
      </w:r>
    </w:p>
    <w:p w14:paraId="1FAF0859" w14:textId="77777777" w:rsidR="00BD27AC" w:rsidRPr="00DC2B1E" w:rsidRDefault="00BD27AC" w:rsidP="00870FB5">
      <w:pPr>
        <w:widowControl w:val="0"/>
        <w:numPr>
          <w:ilvl w:val="0"/>
          <w:numId w:val="11"/>
        </w:numPr>
        <w:shd w:val="clear" w:color="auto" w:fill="FFFFFF"/>
        <w:tabs>
          <w:tab w:val="left" w:pos="43"/>
          <w:tab w:val="left" w:pos="396"/>
        </w:tabs>
        <w:suppressAutoHyphens/>
        <w:autoSpaceDE w:val="0"/>
        <w:ind w:left="43"/>
        <w:rPr>
          <w:sz w:val="28"/>
          <w:szCs w:val="28"/>
        </w:rPr>
      </w:pPr>
      <w:r w:rsidRPr="00DC2B1E">
        <w:rPr>
          <w:sz w:val="28"/>
          <w:szCs w:val="28"/>
        </w:rPr>
        <w:t>Коллективный договор и ответственность сторон за его выполнение.</w:t>
      </w:r>
    </w:p>
    <w:p w14:paraId="18DFF57B" w14:textId="77777777" w:rsidR="00BD27AC" w:rsidRPr="00DC2B1E" w:rsidRDefault="00BD27AC" w:rsidP="00870FB5">
      <w:pPr>
        <w:widowControl w:val="0"/>
        <w:numPr>
          <w:ilvl w:val="0"/>
          <w:numId w:val="11"/>
        </w:numPr>
        <w:shd w:val="clear" w:color="auto" w:fill="FFFFFF"/>
        <w:tabs>
          <w:tab w:val="left" w:pos="43"/>
          <w:tab w:val="left" w:pos="396"/>
        </w:tabs>
        <w:suppressAutoHyphens/>
        <w:autoSpaceDE w:val="0"/>
        <w:ind w:left="43"/>
        <w:rPr>
          <w:sz w:val="28"/>
          <w:szCs w:val="28"/>
        </w:rPr>
      </w:pPr>
      <w:r w:rsidRPr="00DC2B1E">
        <w:rPr>
          <w:sz w:val="28"/>
          <w:szCs w:val="28"/>
        </w:rPr>
        <w:t>Организация обучения и проверки знаний требований охраны труда.</w:t>
      </w:r>
    </w:p>
    <w:p w14:paraId="62D93D88" w14:textId="77777777" w:rsidR="00BD27AC" w:rsidRPr="00DC2B1E" w:rsidRDefault="00BD27AC" w:rsidP="00870FB5">
      <w:pPr>
        <w:widowControl w:val="0"/>
        <w:numPr>
          <w:ilvl w:val="0"/>
          <w:numId w:val="11"/>
        </w:numPr>
        <w:shd w:val="clear" w:color="auto" w:fill="FFFFFF"/>
        <w:tabs>
          <w:tab w:val="left" w:pos="43"/>
          <w:tab w:val="left" w:pos="396"/>
        </w:tabs>
        <w:suppressAutoHyphens/>
        <w:autoSpaceDE w:val="0"/>
        <w:ind w:left="43"/>
        <w:rPr>
          <w:sz w:val="28"/>
          <w:szCs w:val="28"/>
        </w:rPr>
      </w:pPr>
      <w:r w:rsidRPr="00DC2B1E">
        <w:rPr>
          <w:sz w:val="28"/>
          <w:szCs w:val="28"/>
        </w:rPr>
        <w:t>Оказание первой доврачебной помощи при поражении работника электротоком.</w:t>
      </w:r>
    </w:p>
    <w:p w14:paraId="431A800B" w14:textId="77777777" w:rsidR="00BD27AC" w:rsidRPr="00DC2B1E" w:rsidRDefault="00BD27AC" w:rsidP="00870FB5">
      <w:pPr>
        <w:widowControl w:val="0"/>
        <w:autoSpaceDE w:val="0"/>
        <w:autoSpaceDN w:val="0"/>
        <w:adjustRightInd w:val="0"/>
        <w:jc w:val="both"/>
        <w:rPr>
          <w:b/>
          <w:bCs/>
          <w:i/>
          <w:sz w:val="28"/>
          <w:szCs w:val="28"/>
        </w:rPr>
      </w:pPr>
    </w:p>
    <w:p w14:paraId="6AAF0694" w14:textId="77777777" w:rsidR="00BD27AC" w:rsidRPr="00DC2B1E" w:rsidRDefault="00BD27AC" w:rsidP="00870FB5">
      <w:pPr>
        <w:rPr>
          <w:b/>
          <w:sz w:val="28"/>
          <w:szCs w:val="28"/>
          <w:lang w:eastAsia="ru-RU"/>
        </w:rPr>
      </w:pPr>
      <w:r w:rsidRPr="00DC2B1E">
        <w:rPr>
          <w:b/>
          <w:sz w:val="28"/>
          <w:szCs w:val="28"/>
          <w:lang w:eastAsia="ru-RU"/>
        </w:rPr>
        <w:t>Вариант 6.</w:t>
      </w:r>
    </w:p>
    <w:p w14:paraId="579C3AC6" w14:textId="77777777" w:rsidR="00BD27AC" w:rsidRPr="00DC2B1E" w:rsidRDefault="00FD6103" w:rsidP="00FD6103">
      <w:pPr>
        <w:widowControl w:val="0"/>
        <w:numPr>
          <w:ilvl w:val="0"/>
          <w:numId w:val="12"/>
        </w:numPr>
        <w:shd w:val="clear" w:color="auto" w:fill="FFFFFF"/>
        <w:autoSpaceDE w:val="0"/>
        <w:ind w:left="65"/>
        <w:rPr>
          <w:spacing w:val="-2"/>
          <w:sz w:val="28"/>
          <w:szCs w:val="28"/>
        </w:rPr>
      </w:pPr>
      <w:r>
        <w:rPr>
          <w:spacing w:val="-2"/>
          <w:sz w:val="28"/>
          <w:szCs w:val="28"/>
        </w:rPr>
        <w:t xml:space="preserve"> Компенсации за тяжелую работу и работу с вредными и опасными условиями труда.</w:t>
      </w:r>
    </w:p>
    <w:p w14:paraId="1F87A40F" w14:textId="77777777" w:rsidR="00BD27AC" w:rsidRPr="00DC2B1E" w:rsidRDefault="00BD27AC" w:rsidP="00870FB5">
      <w:pPr>
        <w:widowControl w:val="0"/>
        <w:numPr>
          <w:ilvl w:val="0"/>
          <w:numId w:val="12"/>
        </w:numPr>
        <w:shd w:val="clear" w:color="auto" w:fill="FFFFFF"/>
        <w:tabs>
          <w:tab w:val="left" w:pos="29"/>
          <w:tab w:val="left" w:pos="389"/>
          <w:tab w:val="left" w:pos="10206"/>
        </w:tabs>
        <w:suppressAutoHyphens/>
        <w:autoSpaceDE w:val="0"/>
        <w:ind w:left="29" w:right="152"/>
        <w:rPr>
          <w:sz w:val="28"/>
          <w:szCs w:val="28"/>
        </w:rPr>
      </w:pPr>
      <w:r w:rsidRPr="00DC2B1E">
        <w:rPr>
          <w:sz w:val="28"/>
          <w:szCs w:val="28"/>
        </w:rPr>
        <w:t>Общие требования пожарной безопасности по предотвращению пожаров на производстве.</w:t>
      </w:r>
    </w:p>
    <w:p w14:paraId="31AD9D08" w14:textId="77777777" w:rsidR="00BD27AC" w:rsidRPr="00DC2B1E" w:rsidRDefault="00BD27AC" w:rsidP="00870FB5">
      <w:pPr>
        <w:widowControl w:val="0"/>
        <w:numPr>
          <w:ilvl w:val="0"/>
          <w:numId w:val="12"/>
        </w:numPr>
        <w:shd w:val="clear" w:color="auto" w:fill="FFFFFF"/>
        <w:tabs>
          <w:tab w:val="left" w:pos="36"/>
          <w:tab w:val="left" w:pos="274"/>
        </w:tabs>
        <w:suppressAutoHyphens/>
        <w:autoSpaceDE w:val="0"/>
        <w:ind w:left="36"/>
        <w:rPr>
          <w:sz w:val="28"/>
          <w:szCs w:val="28"/>
        </w:rPr>
      </w:pPr>
      <w:r w:rsidRPr="00DC2B1E">
        <w:rPr>
          <w:sz w:val="28"/>
          <w:szCs w:val="28"/>
        </w:rPr>
        <w:t>Переноска и перевозка пострадавшего.</w:t>
      </w:r>
    </w:p>
    <w:p w14:paraId="6C6DFD9E" w14:textId="77777777" w:rsidR="00BD27AC" w:rsidRPr="00DC2B1E" w:rsidRDefault="00BD27AC" w:rsidP="00870FB5">
      <w:pPr>
        <w:widowControl w:val="0"/>
        <w:autoSpaceDE w:val="0"/>
        <w:autoSpaceDN w:val="0"/>
        <w:adjustRightInd w:val="0"/>
        <w:jc w:val="both"/>
        <w:rPr>
          <w:b/>
          <w:bCs/>
          <w:i/>
          <w:sz w:val="28"/>
          <w:szCs w:val="28"/>
        </w:rPr>
      </w:pPr>
    </w:p>
    <w:p w14:paraId="52A77BB3" w14:textId="77777777" w:rsidR="00BD27AC" w:rsidRPr="00DC2B1E" w:rsidRDefault="00BD27AC" w:rsidP="00870FB5">
      <w:pPr>
        <w:rPr>
          <w:b/>
          <w:sz w:val="28"/>
          <w:szCs w:val="28"/>
          <w:lang w:eastAsia="ru-RU"/>
        </w:rPr>
      </w:pPr>
      <w:r w:rsidRPr="00DC2B1E">
        <w:rPr>
          <w:b/>
          <w:sz w:val="28"/>
          <w:szCs w:val="28"/>
          <w:lang w:eastAsia="ru-RU"/>
        </w:rPr>
        <w:t>Вариант 7.</w:t>
      </w:r>
    </w:p>
    <w:p w14:paraId="7E41720B" w14:textId="77777777" w:rsidR="00BD27AC" w:rsidRPr="00DC2B1E" w:rsidRDefault="00BD27AC" w:rsidP="00870FB5">
      <w:pPr>
        <w:widowControl w:val="0"/>
        <w:numPr>
          <w:ilvl w:val="0"/>
          <w:numId w:val="13"/>
        </w:numPr>
        <w:shd w:val="clear" w:color="auto" w:fill="FFFFFF"/>
        <w:tabs>
          <w:tab w:val="left" w:pos="29"/>
          <w:tab w:val="left" w:pos="389"/>
        </w:tabs>
        <w:suppressAutoHyphens/>
        <w:autoSpaceDE w:val="0"/>
        <w:ind w:left="29" w:right="922"/>
        <w:rPr>
          <w:sz w:val="28"/>
          <w:szCs w:val="28"/>
        </w:rPr>
      </w:pPr>
      <w:r w:rsidRPr="00DC2B1E">
        <w:rPr>
          <w:sz w:val="28"/>
          <w:szCs w:val="28"/>
        </w:rPr>
        <w:t>Организация общественного контроля.</w:t>
      </w:r>
    </w:p>
    <w:p w14:paraId="2FC0FF0B" w14:textId="77777777" w:rsidR="00BD27AC" w:rsidRPr="00DC2B1E" w:rsidRDefault="00BD27AC" w:rsidP="00870FB5">
      <w:pPr>
        <w:widowControl w:val="0"/>
        <w:numPr>
          <w:ilvl w:val="0"/>
          <w:numId w:val="13"/>
        </w:numPr>
        <w:shd w:val="clear" w:color="auto" w:fill="FFFFFF"/>
        <w:tabs>
          <w:tab w:val="left" w:pos="29"/>
          <w:tab w:val="left" w:pos="389"/>
        </w:tabs>
        <w:suppressAutoHyphens/>
        <w:autoSpaceDE w:val="0"/>
        <w:ind w:left="29"/>
        <w:rPr>
          <w:sz w:val="28"/>
          <w:szCs w:val="28"/>
        </w:rPr>
      </w:pPr>
      <w:r w:rsidRPr="00DC2B1E">
        <w:rPr>
          <w:sz w:val="28"/>
          <w:szCs w:val="28"/>
        </w:rPr>
        <w:t>Требования охраны труда при погрузочно-разгрузочных работах.</w:t>
      </w:r>
    </w:p>
    <w:p w14:paraId="1A0503F8" w14:textId="77777777" w:rsidR="00BD27AC" w:rsidRPr="00DC2B1E" w:rsidRDefault="00BD27AC" w:rsidP="00870FB5">
      <w:pPr>
        <w:widowControl w:val="0"/>
        <w:numPr>
          <w:ilvl w:val="0"/>
          <w:numId w:val="13"/>
        </w:numPr>
        <w:shd w:val="clear" w:color="auto" w:fill="FFFFFF"/>
        <w:tabs>
          <w:tab w:val="left" w:pos="29"/>
          <w:tab w:val="left" w:pos="389"/>
        </w:tabs>
        <w:suppressAutoHyphens/>
        <w:autoSpaceDE w:val="0"/>
        <w:ind w:left="29"/>
        <w:rPr>
          <w:sz w:val="28"/>
          <w:szCs w:val="28"/>
        </w:rPr>
      </w:pPr>
      <w:r w:rsidRPr="00DC2B1E">
        <w:rPr>
          <w:spacing w:val="-1"/>
          <w:sz w:val="28"/>
          <w:szCs w:val="28"/>
        </w:rPr>
        <w:t xml:space="preserve">Организация первой доврачебной помощи пострадавшему при несчастных случаях на </w:t>
      </w:r>
      <w:r w:rsidRPr="00DC2B1E">
        <w:rPr>
          <w:sz w:val="28"/>
          <w:szCs w:val="28"/>
        </w:rPr>
        <w:t>производстве</w:t>
      </w:r>
    </w:p>
    <w:p w14:paraId="4D75F2B2" w14:textId="77777777" w:rsidR="00BD27AC" w:rsidRPr="00DC2B1E" w:rsidRDefault="00BD27AC" w:rsidP="00870FB5">
      <w:pPr>
        <w:rPr>
          <w:b/>
          <w:sz w:val="28"/>
          <w:szCs w:val="28"/>
          <w:lang w:eastAsia="ru-RU"/>
        </w:rPr>
      </w:pPr>
    </w:p>
    <w:p w14:paraId="40EC79F2" w14:textId="77777777" w:rsidR="00BD27AC" w:rsidRPr="00DC2B1E" w:rsidRDefault="00BD27AC" w:rsidP="00870FB5">
      <w:pPr>
        <w:rPr>
          <w:b/>
          <w:sz w:val="28"/>
          <w:szCs w:val="28"/>
          <w:lang w:eastAsia="ru-RU"/>
        </w:rPr>
      </w:pPr>
      <w:r w:rsidRPr="00DC2B1E">
        <w:rPr>
          <w:b/>
          <w:sz w:val="28"/>
          <w:szCs w:val="28"/>
          <w:lang w:eastAsia="ru-RU"/>
        </w:rPr>
        <w:t>Вариант 8.</w:t>
      </w:r>
    </w:p>
    <w:p w14:paraId="4B0F063D" w14:textId="77777777" w:rsidR="00BD27AC" w:rsidRPr="00DC2B1E" w:rsidRDefault="00BD27AC" w:rsidP="00870FB5">
      <w:pPr>
        <w:widowControl w:val="0"/>
        <w:numPr>
          <w:ilvl w:val="0"/>
          <w:numId w:val="14"/>
        </w:numPr>
        <w:shd w:val="clear" w:color="auto" w:fill="FFFFFF"/>
        <w:tabs>
          <w:tab w:val="clear" w:pos="0"/>
          <w:tab w:val="left" w:pos="7"/>
          <w:tab w:val="left" w:pos="374"/>
        </w:tabs>
        <w:suppressAutoHyphens/>
        <w:autoSpaceDE w:val="0"/>
        <w:ind w:left="7" w:right="-85"/>
        <w:rPr>
          <w:sz w:val="28"/>
          <w:szCs w:val="28"/>
        </w:rPr>
      </w:pPr>
      <w:r w:rsidRPr="00DC2B1E">
        <w:rPr>
          <w:spacing w:val="-1"/>
          <w:sz w:val="28"/>
          <w:szCs w:val="28"/>
        </w:rPr>
        <w:t xml:space="preserve">Порядок применения дисциплинарных взысканий. </w:t>
      </w:r>
    </w:p>
    <w:p w14:paraId="1A6F3D63" w14:textId="77777777" w:rsidR="00BD27AC" w:rsidRPr="00DC2B1E" w:rsidRDefault="00BD27AC" w:rsidP="00870FB5">
      <w:pPr>
        <w:widowControl w:val="0"/>
        <w:numPr>
          <w:ilvl w:val="0"/>
          <w:numId w:val="14"/>
        </w:numPr>
        <w:shd w:val="clear" w:color="auto" w:fill="FFFFFF"/>
        <w:tabs>
          <w:tab w:val="clear" w:pos="0"/>
          <w:tab w:val="left" w:pos="7"/>
          <w:tab w:val="left" w:pos="374"/>
        </w:tabs>
        <w:suppressAutoHyphens/>
        <w:autoSpaceDE w:val="0"/>
        <w:ind w:left="7"/>
        <w:rPr>
          <w:sz w:val="28"/>
          <w:szCs w:val="28"/>
        </w:rPr>
      </w:pPr>
      <w:r w:rsidRPr="00DC2B1E">
        <w:rPr>
          <w:sz w:val="28"/>
          <w:szCs w:val="28"/>
        </w:rPr>
        <w:t>Основные меры защиты работников от действия электрического тока.</w:t>
      </w:r>
    </w:p>
    <w:p w14:paraId="3892AFAB" w14:textId="77777777" w:rsidR="00BD27AC" w:rsidRPr="00DC2B1E" w:rsidRDefault="00BD27AC" w:rsidP="00870FB5">
      <w:pPr>
        <w:widowControl w:val="0"/>
        <w:numPr>
          <w:ilvl w:val="0"/>
          <w:numId w:val="14"/>
        </w:numPr>
        <w:shd w:val="clear" w:color="auto" w:fill="FFFFFF"/>
        <w:tabs>
          <w:tab w:val="clear" w:pos="0"/>
          <w:tab w:val="left" w:pos="7"/>
          <w:tab w:val="left" w:pos="374"/>
        </w:tabs>
        <w:suppressAutoHyphens/>
        <w:autoSpaceDE w:val="0"/>
        <w:ind w:left="7"/>
        <w:rPr>
          <w:sz w:val="28"/>
          <w:szCs w:val="28"/>
        </w:rPr>
      </w:pPr>
      <w:r w:rsidRPr="00DC2B1E">
        <w:rPr>
          <w:sz w:val="28"/>
          <w:szCs w:val="28"/>
        </w:rPr>
        <w:t>Оказание первой доврачебной помощи при тепловом ударе.</w:t>
      </w:r>
    </w:p>
    <w:p w14:paraId="6E6A0F81" w14:textId="77777777" w:rsidR="00BD27AC" w:rsidRPr="00DC2B1E" w:rsidRDefault="00BD27AC" w:rsidP="00870FB5">
      <w:pPr>
        <w:widowControl w:val="0"/>
        <w:autoSpaceDE w:val="0"/>
        <w:autoSpaceDN w:val="0"/>
        <w:adjustRightInd w:val="0"/>
        <w:jc w:val="both"/>
        <w:rPr>
          <w:b/>
          <w:bCs/>
          <w:i/>
          <w:sz w:val="28"/>
          <w:szCs w:val="28"/>
        </w:rPr>
      </w:pPr>
    </w:p>
    <w:p w14:paraId="75E1C6A4" w14:textId="77777777" w:rsidR="00BD27AC" w:rsidRPr="00DC2B1E" w:rsidRDefault="00BD27AC" w:rsidP="00870FB5">
      <w:pPr>
        <w:rPr>
          <w:b/>
          <w:sz w:val="28"/>
          <w:szCs w:val="28"/>
          <w:lang w:eastAsia="ru-RU"/>
        </w:rPr>
      </w:pPr>
      <w:r w:rsidRPr="00DC2B1E">
        <w:rPr>
          <w:b/>
          <w:sz w:val="28"/>
          <w:szCs w:val="28"/>
          <w:lang w:eastAsia="ru-RU"/>
        </w:rPr>
        <w:t>Вариант 9.</w:t>
      </w:r>
    </w:p>
    <w:p w14:paraId="718E684D" w14:textId="77777777" w:rsidR="00BD27AC" w:rsidRPr="00DC2B1E" w:rsidRDefault="00EF69C1" w:rsidP="00870FB5">
      <w:pPr>
        <w:widowControl w:val="0"/>
        <w:numPr>
          <w:ilvl w:val="0"/>
          <w:numId w:val="15"/>
        </w:numPr>
        <w:shd w:val="clear" w:color="auto" w:fill="FFFFFF"/>
        <w:tabs>
          <w:tab w:val="left" w:pos="0"/>
          <w:tab w:val="left" w:pos="353"/>
        </w:tabs>
        <w:suppressAutoHyphens/>
        <w:autoSpaceDE w:val="0"/>
        <w:rPr>
          <w:sz w:val="28"/>
          <w:szCs w:val="28"/>
        </w:rPr>
      </w:pPr>
      <w:r>
        <w:rPr>
          <w:sz w:val="28"/>
          <w:szCs w:val="28"/>
        </w:rPr>
        <w:t>Обязанности работника в области охраны труда</w:t>
      </w:r>
      <w:r w:rsidR="00BD27AC" w:rsidRPr="00DC2B1E">
        <w:rPr>
          <w:sz w:val="28"/>
          <w:szCs w:val="28"/>
        </w:rPr>
        <w:t>.</w:t>
      </w:r>
    </w:p>
    <w:p w14:paraId="7F44535F" w14:textId="77777777" w:rsidR="00BD27AC" w:rsidRPr="00DC2B1E" w:rsidRDefault="00BD27AC" w:rsidP="00870FB5">
      <w:pPr>
        <w:widowControl w:val="0"/>
        <w:numPr>
          <w:ilvl w:val="0"/>
          <w:numId w:val="15"/>
        </w:numPr>
        <w:shd w:val="clear" w:color="auto" w:fill="FFFFFF"/>
        <w:tabs>
          <w:tab w:val="left" w:pos="0"/>
          <w:tab w:val="left" w:pos="353"/>
        </w:tabs>
        <w:suppressAutoHyphens/>
        <w:autoSpaceDE w:val="0"/>
        <w:rPr>
          <w:sz w:val="28"/>
          <w:szCs w:val="28"/>
        </w:rPr>
      </w:pPr>
      <w:r w:rsidRPr="00DC2B1E">
        <w:rPr>
          <w:sz w:val="28"/>
          <w:szCs w:val="28"/>
        </w:rPr>
        <w:t>Допуск работников к производству работ по наряду-допуску</w:t>
      </w:r>
    </w:p>
    <w:p w14:paraId="7B3F5806" w14:textId="77777777" w:rsidR="00BD27AC" w:rsidRPr="00DC2B1E" w:rsidRDefault="00BD27AC" w:rsidP="00870FB5">
      <w:pPr>
        <w:widowControl w:val="0"/>
        <w:numPr>
          <w:ilvl w:val="0"/>
          <w:numId w:val="15"/>
        </w:numPr>
        <w:shd w:val="clear" w:color="auto" w:fill="FFFFFF"/>
        <w:tabs>
          <w:tab w:val="left" w:pos="0"/>
          <w:tab w:val="left" w:pos="353"/>
        </w:tabs>
        <w:suppressAutoHyphens/>
        <w:autoSpaceDE w:val="0"/>
        <w:rPr>
          <w:sz w:val="28"/>
          <w:szCs w:val="28"/>
        </w:rPr>
      </w:pPr>
      <w:r w:rsidRPr="00DC2B1E">
        <w:rPr>
          <w:sz w:val="28"/>
          <w:szCs w:val="28"/>
        </w:rPr>
        <w:t>Оказание первой доврачебной помощи при  травме глаз.</w:t>
      </w:r>
    </w:p>
    <w:p w14:paraId="4820C967" w14:textId="77777777" w:rsidR="00BD27AC" w:rsidRPr="00DC2B1E" w:rsidRDefault="00BD27AC" w:rsidP="00870FB5">
      <w:pPr>
        <w:widowControl w:val="0"/>
        <w:autoSpaceDE w:val="0"/>
        <w:autoSpaceDN w:val="0"/>
        <w:adjustRightInd w:val="0"/>
        <w:jc w:val="both"/>
        <w:rPr>
          <w:b/>
          <w:bCs/>
          <w:i/>
          <w:sz w:val="28"/>
          <w:szCs w:val="28"/>
        </w:rPr>
      </w:pPr>
    </w:p>
    <w:p w14:paraId="2CDB4B90" w14:textId="77777777" w:rsidR="00BD27AC" w:rsidRPr="00DC2B1E" w:rsidRDefault="00BD27AC" w:rsidP="00870FB5">
      <w:pPr>
        <w:rPr>
          <w:b/>
          <w:sz w:val="28"/>
          <w:szCs w:val="28"/>
          <w:lang w:eastAsia="ru-RU"/>
        </w:rPr>
      </w:pPr>
      <w:r w:rsidRPr="00DC2B1E">
        <w:rPr>
          <w:b/>
          <w:sz w:val="28"/>
          <w:szCs w:val="28"/>
          <w:lang w:eastAsia="ru-RU"/>
        </w:rPr>
        <w:t>Вариант 10.</w:t>
      </w:r>
    </w:p>
    <w:p w14:paraId="73EE904D" w14:textId="77777777" w:rsidR="00BD27AC" w:rsidRPr="00DC2B1E" w:rsidRDefault="00BD27AC" w:rsidP="00870FB5">
      <w:pPr>
        <w:widowControl w:val="0"/>
        <w:numPr>
          <w:ilvl w:val="0"/>
          <w:numId w:val="16"/>
        </w:numPr>
        <w:shd w:val="clear" w:color="auto" w:fill="FFFFFF"/>
        <w:tabs>
          <w:tab w:val="left" w:pos="50"/>
          <w:tab w:val="left" w:pos="403"/>
        </w:tabs>
        <w:suppressAutoHyphens/>
        <w:autoSpaceDE w:val="0"/>
        <w:ind w:left="50" w:right="922"/>
        <w:rPr>
          <w:sz w:val="28"/>
          <w:szCs w:val="28"/>
        </w:rPr>
      </w:pPr>
      <w:r w:rsidRPr="00DC2B1E">
        <w:rPr>
          <w:spacing w:val="-1"/>
          <w:sz w:val="28"/>
          <w:szCs w:val="28"/>
        </w:rPr>
        <w:t xml:space="preserve">Ответственность за нарушение трудового законодательства и иных актов, </w:t>
      </w:r>
      <w:r w:rsidRPr="00DC2B1E">
        <w:rPr>
          <w:sz w:val="28"/>
          <w:szCs w:val="28"/>
        </w:rPr>
        <w:t>содержащих нормы трудового права.</w:t>
      </w:r>
    </w:p>
    <w:p w14:paraId="2222D4A2" w14:textId="77777777" w:rsidR="00BD27AC" w:rsidRPr="00DC2B1E" w:rsidRDefault="00BD27AC" w:rsidP="00870FB5">
      <w:pPr>
        <w:widowControl w:val="0"/>
        <w:numPr>
          <w:ilvl w:val="0"/>
          <w:numId w:val="16"/>
        </w:numPr>
        <w:shd w:val="clear" w:color="auto" w:fill="FFFFFF"/>
        <w:tabs>
          <w:tab w:val="left" w:pos="50"/>
          <w:tab w:val="left" w:pos="403"/>
        </w:tabs>
        <w:suppressAutoHyphens/>
        <w:autoSpaceDE w:val="0"/>
        <w:ind w:left="50"/>
        <w:rPr>
          <w:sz w:val="28"/>
          <w:szCs w:val="28"/>
        </w:rPr>
      </w:pPr>
      <w:r w:rsidRPr="00DC2B1E">
        <w:rPr>
          <w:sz w:val="28"/>
          <w:szCs w:val="28"/>
        </w:rPr>
        <w:t>Действия работника при пожаре.</w:t>
      </w:r>
    </w:p>
    <w:p w14:paraId="2D440BAA" w14:textId="77777777" w:rsidR="00BD27AC" w:rsidRPr="00DC2B1E" w:rsidRDefault="00BD27AC" w:rsidP="00870FB5">
      <w:pPr>
        <w:widowControl w:val="0"/>
        <w:numPr>
          <w:ilvl w:val="0"/>
          <w:numId w:val="16"/>
        </w:numPr>
        <w:shd w:val="clear" w:color="auto" w:fill="FFFFFF"/>
        <w:tabs>
          <w:tab w:val="left" w:pos="50"/>
          <w:tab w:val="left" w:pos="403"/>
        </w:tabs>
        <w:suppressAutoHyphens/>
        <w:autoSpaceDE w:val="0"/>
        <w:ind w:left="50"/>
        <w:rPr>
          <w:sz w:val="28"/>
          <w:szCs w:val="28"/>
        </w:rPr>
      </w:pPr>
      <w:r w:rsidRPr="00DC2B1E">
        <w:rPr>
          <w:sz w:val="28"/>
          <w:szCs w:val="28"/>
        </w:rPr>
        <w:t>Оказание первой доврачебной помощи при ожогах.</w:t>
      </w:r>
    </w:p>
    <w:p w14:paraId="2680572B" w14:textId="77777777" w:rsidR="00BD27AC" w:rsidRPr="00DC2B1E" w:rsidRDefault="00BD27AC" w:rsidP="00870FB5">
      <w:pPr>
        <w:rPr>
          <w:b/>
          <w:sz w:val="28"/>
          <w:szCs w:val="28"/>
          <w:lang w:eastAsia="ru-RU"/>
        </w:rPr>
      </w:pPr>
    </w:p>
    <w:p w14:paraId="249CE15E" w14:textId="77777777" w:rsidR="00BD27AC" w:rsidRPr="00DC2B1E" w:rsidRDefault="00BD27AC" w:rsidP="00870FB5">
      <w:pPr>
        <w:rPr>
          <w:b/>
          <w:sz w:val="28"/>
          <w:szCs w:val="28"/>
          <w:lang w:eastAsia="ru-RU"/>
        </w:rPr>
      </w:pPr>
      <w:r w:rsidRPr="00DC2B1E">
        <w:rPr>
          <w:b/>
          <w:sz w:val="28"/>
          <w:szCs w:val="28"/>
          <w:lang w:eastAsia="ru-RU"/>
        </w:rPr>
        <w:t>Вариант 11.</w:t>
      </w:r>
    </w:p>
    <w:p w14:paraId="317E9756" w14:textId="77777777" w:rsidR="00BD27AC" w:rsidRPr="00DC2B1E" w:rsidRDefault="003F5B8E" w:rsidP="00870FB5">
      <w:pPr>
        <w:widowControl w:val="0"/>
        <w:numPr>
          <w:ilvl w:val="0"/>
          <w:numId w:val="17"/>
        </w:numPr>
        <w:shd w:val="clear" w:color="auto" w:fill="FFFFFF"/>
        <w:tabs>
          <w:tab w:val="left" w:pos="50"/>
          <w:tab w:val="left" w:pos="410"/>
        </w:tabs>
        <w:suppressAutoHyphens/>
        <w:autoSpaceDE w:val="0"/>
        <w:spacing w:before="14"/>
        <w:ind w:left="50"/>
        <w:rPr>
          <w:spacing w:val="-1"/>
          <w:sz w:val="28"/>
          <w:szCs w:val="28"/>
        </w:rPr>
      </w:pPr>
      <w:r>
        <w:rPr>
          <w:spacing w:val="-1"/>
          <w:sz w:val="28"/>
          <w:szCs w:val="28"/>
        </w:rPr>
        <w:t>Общественный контроль  выполнения требований</w:t>
      </w:r>
      <w:r w:rsidR="00BD27AC" w:rsidRPr="00DC2B1E">
        <w:rPr>
          <w:spacing w:val="-1"/>
          <w:sz w:val="28"/>
          <w:szCs w:val="28"/>
        </w:rPr>
        <w:t xml:space="preserve"> охран</w:t>
      </w:r>
      <w:r>
        <w:rPr>
          <w:spacing w:val="-1"/>
          <w:sz w:val="28"/>
          <w:szCs w:val="28"/>
        </w:rPr>
        <w:t>ы</w:t>
      </w:r>
      <w:r w:rsidR="00BD27AC" w:rsidRPr="00DC2B1E">
        <w:rPr>
          <w:spacing w:val="-1"/>
          <w:sz w:val="28"/>
          <w:szCs w:val="28"/>
        </w:rPr>
        <w:t xml:space="preserve"> труда.</w:t>
      </w:r>
    </w:p>
    <w:p w14:paraId="60807CF5" w14:textId="77777777" w:rsidR="00BD27AC" w:rsidRPr="00DC2B1E" w:rsidRDefault="00BD27AC" w:rsidP="00870FB5">
      <w:pPr>
        <w:widowControl w:val="0"/>
        <w:numPr>
          <w:ilvl w:val="0"/>
          <w:numId w:val="17"/>
        </w:numPr>
        <w:shd w:val="clear" w:color="auto" w:fill="FFFFFF"/>
        <w:tabs>
          <w:tab w:val="left" w:pos="50"/>
          <w:tab w:val="left" w:pos="410"/>
        </w:tabs>
        <w:suppressAutoHyphens/>
        <w:autoSpaceDE w:val="0"/>
        <w:ind w:left="50" w:right="461"/>
        <w:rPr>
          <w:sz w:val="28"/>
          <w:szCs w:val="28"/>
        </w:rPr>
      </w:pPr>
      <w:r w:rsidRPr="00DC2B1E">
        <w:rPr>
          <w:spacing w:val="-1"/>
          <w:sz w:val="28"/>
          <w:szCs w:val="28"/>
        </w:rPr>
        <w:t xml:space="preserve">Средства индивидуальной защиты работников, порядок обеспечения и нормы </w:t>
      </w:r>
      <w:r w:rsidRPr="00DC2B1E">
        <w:rPr>
          <w:sz w:val="28"/>
          <w:szCs w:val="28"/>
        </w:rPr>
        <w:t>выдачи.</w:t>
      </w:r>
    </w:p>
    <w:p w14:paraId="3C469E1E" w14:textId="77777777" w:rsidR="00BD27AC" w:rsidRPr="00DC2B1E" w:rsidRDefault="00BD27AC" w:rsidP="00870FB5">
      <w:pPr>
        <w:widowControl w:val="0"/>
        <w:numPr>
          <w:ilvl w:val="0"/>
          <w:numId w:val="17"/>
        </w:numPr>
        <w:shd w:val="clear" w:color="auto" w:fill="FFFFFF"/>
        <w:tabs>
          <w:tab w:val="left" w:pos="50"/>
          <w:tab w:val="left" w:pos="410"/>
        </w:tabs>
        <w:suppressAutoHyphens/>
        <w:autoSpaceDE w:val="0"/>
        <w:ind w:left="50"/>
        <w:rPr>
          <w:sz w:val="28"/>
          <w:szCs w:val="28"/>
        </w:rPr>
      </w:pPr>
      <w:r w:rsidRPr="00DC2B1E">
        <w:rPr>
          <w:sz w:val="28"/>
          <w:szCs w:val="28"/>
        </w:rPr>
        <w:t>Оказание первой доврачебной помощи при поражении электротоком.</w:t>
      </w:r>
    </w:p>
    <w:p w14:paraId="7C2CB9F0" w14:textId="77777777" w:rsidR="00BD27AC" w:rsidRPr="00DC2B1E" w:rsidRDefault="00BD27AC" w:rsidP="00870FB5">
      <w:pPr>
        <w:widowControl w:val="0"/>
        <w:autoSpaceDE w:val="0"/>
        <w:autoSpaceDN w:val="0"/>
        <w:adjustRightInd w:val="0"/>
        <w:jc w:val="both"/>
        <w:rPr>
          <w:b/>
          <w:bCs/>
          <w:i/>
          <w:sz w:val="28"/>
          <w:szCs w:val="28"/>
        </w:rPr>
      </w:pPr>
    </w:p>
    <w:p w14:paraId="5AE6329C" w14:textId="77777777" w:rsidR="00BD27AC" w:rsidRPr="00DC2B1E" w:rsidRDefault="00BD27AC" w:rsidP="00870FB5">
      <w:pPr>
        <w:rPr>
          <w:b/>
          <w:sz w:val="28"/>
          <w:szCs w:val="28"/>
          <w:lang w:eastAsia="ru-RU"/>
        </w:rPr>
      </w:pPr>
      <w:r w:rsidRPr="00DC2B1E">
        <w:rPr>
          <w:b/>
          <w:sz w:val="28"/>
          <w:szCs w:val="28"/>
          <w:lang w:eastAsia="ru-RU"/>
        </w:rPr>
        <w:lastRenderedPageBreak/>
        <w:t>Вариант 12.</w:t>
      </w:r>
    </w:p>
    <w:p w14:paraId="4C305F6A" w14:textId="77777777" w:rsidR="00BD27AC" w:rsidRPr="00DC2B1E" w:rsidRDefault="00EF69C1" w:rsidP="00870FB5">
      <w:pPr>
        <w:widowControl w:val="0"/>
        <w:numPr>
          <w:ilvl w:val="0"/>
          <w:numId w:val="18"/>
        </w:numPr>
        <w:shd w:val="clear" w:color="auto" w:fill="FFFFFF"/>
        <w:tabs>
          <w:tab w:val="left" w:pos="50"/>
          <w:tab w:val="left" w:pos="410"/>
        </w:tabs>
        <w:suppressAutoHyphens/>
        <w:autoSpaceDE w:val="0"/>
        <w:ind w:left="50" w:right="-85"/>
        <w:rPr>
          <w:sz w:val="28"/>
          <w:szCs w:val="28"/>
        </w:rPr>
      </w:pPr>
      <w:r>
        <w:rPr>
          <w:spacing w:val="-1"/>
          <w:sz w:val="28"/>
          <w:szCs w:val="28"/>
        </w:rPr>
        <w:t>Виды инструктажей.  Допуск к самостоятельной работе работников</w:t>
      </w:r>
      <w:r w:rsidR="00BD27AC" w:rsidRPr="00DC2B1E">
        <w:rPr>
          <w:sz w:val="28"/>
          <w:szCs w:val="28"/>
        </w:rPr>
        <w:t>.</w:t>
      </w:r>
    </w:p>
    <w:p w14:paraId="76C9500E" w14:textId="77777777" w:rsidR="00BD27AC" w:rsidRPr="00DC2B1E" w:rsidRDefault="00BD27AC" w:rsidP="00870FB5">
      <w:pPr>
        <w:widowControl w:val="0"/>
        <w:numPr>
          <w:ilvl w:val="0"/>
          <w:numId w:val="18"/>
        </w:numPr>
        <w:shd w:val="clear" w:color="auto" w:fill="FFFFFF"/>
        <w:tabs>
          <w:tab w:val="left" w:pos="50"/>
          <w:tab w:val="left" w:pos="410"/>
        </w:tabs>
        <w:suppressAutoHyphens/>
        <w:autoSpaceDE w:val="0"/>
        <w:ind w:left="50"/>
        <w:rPr>
          <w:spacing w:val="-1"/>
          <w:sz w:val="28"/>
          <w:szCs w:val="28"/>
        </w:rPr>
      </w:pPr>
      <w:r w:rsidRPr="00DC2B1E">
        <w:rPr>
          <w:spacing w:val="-1"/>
          <w:sz w:val="28"/>
          <w:szCs w:val="28"/>
        </w:rPr>
        <w:t>Требования к состоянию рабочего места.</w:t>
      </w:r>
    </w:p>
    <w:p w14:paraId="24110E2B" w14:textId="77777777" w:rsidR="00BD27AC" w:rsidRPr="00DC2B1E" w:rsidRDefault="00BD27AC" w:rsidP="00870FB5">
      <w:pPr>
        <w:widowControl w:val="0"/>
        <w:numPr>
          <w:ilvl w:val="0"/>
          <w:numId w:val="18"/>
        </w:numPr>
        <w:shd w:val="clear" w:color="auto" w:fill="FFFFFF"/>
        <w:tabs>
          <w:tab w:val="left" w:pos="50"/>
          <w:tab w:val="left" w:pos="410"/>
        </w:tabs>
        <w:suppressAutoHyphens/>
        <w:autoSpaceDE w:val="0"/>
        <w:ind w:left="50"/>
        <w:rPr>
          <w:spacing w:val="-1"/>
          <w:sz w:val="28"/>
          <w:szCs w:val="28"/>
        </w:rPr>
      </w:pPr>
      <w:r w:rsidRPr="00DC2B1E">
        <w:rPr>
          <w:spacing w:val="-1"/>
          <w:sz w:val="28"/>
          <w:szCs w:val="28"/>
        </w:rPr>
        <w:t>Порядок транспортировки пострадавшего.</w:t>
      </w:r>
    </w:p>
    <w:p w14:paraId="3D593C72" w14:textId="77777777" w:rsidR="00BD27AC" w:rsidRPr="00DC2B1E" w:rsidRDefault="00BD27AC" w:rsidP="00870FB5">
      <w:pPr>
        <w:rPr>
          <w:b/>
          <w:sz w:val="28"/>
          <w:szCs w:val="28"/>
          <w:lang w:eastAsia="ru-RU"/>
        </w:rPr>
      </w:pPr>
    </w:p>
    <w:p w14:paraId="2370BD6E" w14:textId="77777777" w:rsidR="00BD27AC" w:rsidRPr="00DC2B1E" w:rsidRDefault="00BD27AC" w:rsidP="00870FB5">
      <w:pPr>
        <w:rPr>
          <w:b/>
          <w:sz w:val="28"/>
          <w:szCs w:val="28"/>
          <w:lang w:eastAsia="ru-RU"/>
        </w:rPr>
      </w:pPr>
      <w:r w:rsidRPr="00DC2B1E">
        <w:rPr>
          <w:b/>
          <w:sz w:val="28"/>
          <w:szCs w:val="28"/>
          <w:lang w:eastAsia="ru-RU"/>
        </w:rPr>
        <w:t>Вариант 13.</w:t>
      </w:r>
    </w:p>
    <w:p w14:paraId="371FDA89" w14:textId="77777777" w:rsidR="00BD27AC" w:rsidRPr="00DC2B1E" w:rsidRDefault="00BD27AC" w:rsidP="00870FB5">
      <w:pPr>
        <w:widowControl w:val="0"/>
        <w:numPr>
          <w:ilvl w:val="0"/>
          <w:numId w:val="19"/>
        </w:numPr>
        <w:shd w:val="clear" w:color="auto" w:fill="FFFFFF"/>
        <w:tabs>
          <w:tab w:val="left" w:pos="36"/>
          <w:tab w:val="left" w:pos="396"/>
        </w:tabs>
        <w:suppressAutoHyphens/>
        <w:autoSpaceDE w:val="0"/>
        <w:spacing w:before="7"/>
        <w:ind w:left="36"/>
        <w:rPr>
          <w:sz w:val="28"/>
          <w:szCs w:val="28"/>
        </w:rPr>
      </w:pPr>
      <w:r w:rsidRPr="00DC2B1E">
        <w:rPr>
          <w:sz w:val="28"/>
          <w:szCs w:val="28"/>
        </w:rPr>
        <w:t>Обязанности работодателя по обеспечению безопасных условий труда.</w:t>
      </w:r>
    </w:p>
    <w:p w14:paraId="5C0F8EBD" w14:textId="77777777" w:rsidR="00BD27AC" w:rsidRPr="00DC2B1E" w:rsidRDefault="00BD27AC" w:rsidP="00870FB5">
      <w:pPr>
        <w:widowControl w:val="0"/>
        <w:numPr>
          <w:ilvl w:val="0"/>
          <w:numId w:val="19"/>
        </w:numPr>
        <w:shd w:val="clear" w:color="auto" w:fill="FFFFFF"/>
        <w:tabs>
          <w:tab w:val="left" w:pos="36"/>
          <w:tab w:val="left" w:pos="396"/>
        </w:tabs>
        <w:suppressAutoHyphens/>
        <w:autoSpaceDE w:val="0"/>
        <w:ind w:left="36"/>
        <w:rPr>
          <w:sz w:val="28"/>
          <w:szCs w:val="28"/>
        </w:rPr>
      </w:pPr>
      <w:r w:rsidRPr="00DC2B1E">
        <w:rPr>
          <w:sz w:val="28"/>
          <w:szCs w:val="28"/>
        </w:rPr>
        <w:t>Требования безопасности при выполнении работ на высоте.</w:t>
      </w:r>
    </w:p>
    <w:p w14:paraId="5BE3C1C0" w14:textId="77777777" w:rsidR="00BD27AC" w:rsidRPr="00DC2B1E" w:rsidRDefault="00BD27AC" w:rsidP="00870FB5">
      <w:pPr>
        <w:widowControl w:val="0"/>
        <w:numPr>
          <w:ilvl w:val="0"/>
          <w:numId w:val="19"/>
        </w:numPr>
        <w:shd w:val="clear" w:color="auto" w:fill="FFFFFF"/>
        <w:tabs>
          <w:tab w:val="left" w:pos="36"/>
          <w:tab w:val="left" w:pos="396"/>
          <w:tab w:val="left" w:pos="9923"/>
        </w:tabs>
        <w:suppressAutoHyphens/>
        <w:autoSpaceDE w:val="0"/>
        <w:ind w:left="36" w:right="-85"/>
        <w:rPr>
          <w:sz w:val="28"/>
          <w:szCs w:val="28"/>
        </w:rPr>
      </w:pPr>
      <w:r w:rsidRPr="00DC2B1E">
        <w:rPr>
          <w:spacing w:val="-1"/>
          <w:sz w:val="28"/>
          <w:szCs w:val="28"/>
        </w:rPr>
        <w:t xml:space="preserve">Порядок оценки состояния пострадавшего и оказание первой доврачебной </w:t>
      </w:r>
      <w:r w:rsidRPr="00DC2B1E">
        <w:rPr>
          <w:sz w:val="28"/>
          <w:szCs w:val="28"/>
        </w:rPr>
        <w:t>медицинской помощи.</w:t>
      </w:r>
    </w:p>
    <w:p w14:paraId="4B8CBB77" w14:textId="77777777" w:rsidR="00BD27AC" w:rsidRPr="00DC2B1E" w:rsidRDefault="00BD27AC" w:rsidP="00870FB5">
      <w:pPr>
        <w:widowControl w:val="0"/>
        <w:autoSpaceDE w:val="0"/>
        <w:autoSpaceDN w:val="0"/>
        <w:adjustRightInd w:val="0"/>
        <w:jc w:val="both"/>
        <w:rPr>
          <w:b/>
          <w:bCs/>
          <w:i/>
          <w:sz w:val="28"/>
          <w:szCs w:val="28"/>
        </w:rPr>
      </w:pPr>
    </w:p>
    <w:p w14:paraId="7100A077" w14:textId="77777777" w:rsidR="00BD27AC" w:rsidRPr="00DC2B1E" w:rsidRDefault="00BD27AC" w:rsidP="00870FB5">
      <w:pPr>
        <w:rPr>
          <w:b/>
          <w:sz w:val="28"/>
          <w:szCs w:val="28"/>
          <w:lang w:eastAsia="ru-RU"/>
        </w:rPr>
      </w:pPr>
      <w:r w:rsidRPr="00DC2B1E">
        <w:rPr>
          <w:b/>
          <w:sz w:val="28"/>
          <w:szCs w:val="28"/>
          <w:lang w:eastAsia="ru-RU"/>
        </w:rPr>
        <w:t>Вариант 14.</w:t>
      </w:r>
    </w:p>
    <w:p w14:paraId="4018E613" w14:textId="77777777" w:rsidR="00BD27AC" w:rsidRPr="00DC2B1E" w:rsidRDefault="00BD27AC" w:rsidP="00870FB5">
      <w:pPr>
        <w:widowControl w:val="0"/>
        <w:numPr>
          <w:ilvl w:val="0"/>
          <w:numId w:val="20"/>
        </w:numPr>
        <w:shd w:val="clear" w:color="auto" w:fill="FFFFFF"/>
        <w:tabs>
          <w:tab w:val="clear" w:pos="0"/>
          <w:tab w:val="left" w:pos="14"/>
          <w:tab w:val="left" w:pos="382"/>
        </w:tabs>
        <w:suppressAutoHyphens/>
        <w:autoSpaceDE w:val="0"/>
        <w:ind w:left="14"/>
        <w:rPr>
          <w:sz w:val="28"/>
          <w:szCs w:val="28"/>
        </w:rPr>
      </w:pPr>
      <w:r w:rsidRPr="00DC2B1E">
        <w:rPr>
          <w:sz w:val="28"/>
          <w:szCs w:val="28"/>
        </w:rPr>
        <w:t>Предварительные и периодические медицинские осмотры.</w:t>
      </w:r>
    </w:p>
    <w:p w14:paraId="163F2FA9" w14:textId="77777777" w:rsidR="00BD27AC" w:rsidRPr="00DC2B1E" w:rsidRDefault="00BD27AC" w:rsidP="00870FB5">
      <w:pPr>
        <w:widowControl w:val="0"/>
        <w:numPr>
          <w:ilvl w:val="0"/>
          <w:numId w:val="20"/>
        </w:numPr>
        <w:shd w:val="clear" w:color="auto" w:fill="FFFFFF"/>
        <w:tabs>
          <w:tab w:val="clear" w:pos="0"/>
          <w:tab w:val="left" w:pos="14"/>
          <w:tab w:val="left" w:pos="382"/>
        </w:tabs>
        <w:suppressAutoHyphens/>
        <w:autoSpaceDE w:val="0"/>
        <w:spacing w:before="7"/>
        <w:ind w:left="14"/>
        <w:rPr>
          <w:sz w:val="28"/>
          <w:szCs w:val="28"/>
        </w:rPr>
      </w:pPr>
      <w:r w:rsidRPr="00DC2B1E">
        <w:rPr>
          <w:sz w:val="28"/>
          <w:szCs w:val="28"/>
        </w:rPr>
        <w:t>Шаговое напряжение. Безопасный выход из зоны шагового напряжения.</w:t>
      </w:r>
    </w:p>
    <w:p w14:paraId="1114282F" w14:textId="77777777" w:rsidR="00BD27AC" w:rsidRPr="00356666" w:rsidRDefault="00BD27AC" w:rsidP="00356666">
      <w:pPr>
        <w:widowControl w:val="0"/>
        <w:numPr>
          <w:ilvl w:val="0"/>
          <w:numId w:val="20"/>
        </w:numPr>
        <w:shd w:val="clear" w:color="auto" w:fill="FFFFFF"/>
        <w:tabs>
          <w:tab w:val="clear" w:pos="0"/>
          <w:tab w:val="left" w:pos="14"/>
          <w:tab w:val="left" w:pos="382"/>
        </w:tabs>
        <w:suppressAutoHyphens/>
        <w:autoSpaceDE w:val="0"/>
        <w:ind w:left="14"/>
        <w:rPr>
          <w:sz w:val="28"/>
          <w:szCs w:val="28"/>
        </w:rPr>
      </w:pPr>
      <w:r w:rsidRPr="00DC2B1E">
        <w:rPr>
          <w:sz w:val="28"/>
          <w:szCs w:val="28"/>
        </w:rPr>
        <w:t>Оказание первой доврачебной медицинской помощи при кровотечениях.</w:t>
      </w:r>
    </w:p>
    <w:p w14:paraId="4D5658FB" w14:textId="77777777" w:rsidR="00BD27AC" w:rsidRPr="00DC2B1E" w:rsidRDefault="00BD27AC" w:rsidP="00870FB5">
      <w:pPr>
        <w:rPr>
          <w:b/>
          <w:sz w:val="28"/>
          <w:szCs w:val="28"/>
          <w:lang w:eastAsia="ru-RU"/>
        </w:rPr>
      </w:pPr>
      <w:r w:rsidRPr="00DC2B1E">
        <w:rPr>
          <w:b/>
          <w:sz w:val="28"/>
          <w:szCs w:val="28"/>
          <w:lang w:eastAsia="ru-RU"/>
        </w:rPr>
        <w:t>Вариант 15.</w:t>
      </w:r>
    </w:p>
    <w:p w14:paraId="04A08116" w14:textId="77777777" w:rsidR="00BD27AC" w:rsidRPr="00DC2B1E" w:rsidRDefault="00BD27AC" w:rsidP="00870FB5">
      <w:pPr>
        <w:shd w:val="clear" w:color="auto" w:fill="FFFFFF"/>
        <w:tabs>
          <w:tab w:val="left" w:pos="360"/>
        </w:tabs>
        <w:ind w:right="461"/>
        <w:rPr>
          <w:spacing w:val="-1"/>
          <w:sz w:val="28"/>
          <w:szCs w:val="28"/>
        </w:rPr>
      </w:pPr>
      <w:r w:rsidRPr="00DC2B1E">
        <w:rPr>
          <w:spacing w:val="-1"/>
          <w:sz w:val="28"/>
          <w:szCs w:val="28"/>
        </w:rPr>
        <w:t xml:space="preserve">1.Санитарно-бытовое обеспечение работников и лечебно-профилактическое обслуживание   работников. </w:t>
      </w:r>
    </w:p>
    <w:p w14:paraId="1C84CBB0" w14:textId="77777777" w:rsidR="00BD27AC" w:rsidRPr="00DC2B1E" w:rsidRDefault="00BD27AC" w:rsidP="00870FB5">
      <w:pPr>
        <w:shd w:val="clear" w:color="auto" w:fill="FFFFFF"/>
        <w:tabs>
          <w:tab w:val="left" w:pos="360"/>
        </w:tabs>
        <w:rPr>
          <w:sz w:val="28"/>
          <w:szCs w:val="28"/>
        </w:rPr>
      </w:pPr>
      <w:r w:rsidRPr="00DC2B1E">
        <w:rPr>
          <w:sz w:val="28"/>
          <w:szCs w:val="28"/>
        </w:rPr>
        <w:t>2.Требования, предъявляемые к приставным лестницам.</w:t>
      </w:r>
    </w:p>
    <w:p w14:paraId="2D86D63C" w14:textId="77777777" w:rsidR="00BD27AC" w:rsidRPr="00DC2B1E" w:rsidRDefault="00BD27AC" w:rsidP="00870FB5">
      <w:pPr>
        <w:shd w:val="clear" w:color="auto" w:fill="FFFFFF"/>
        <w:tabs>
          <w:tab w:val="left" w:pos="360"/>
        </w:tabs>
        <w:rPr>
          <w:sz w:val="28"/>
          <w:szCs w:val="28"/>
        </w:rPr>
      </w:pPr>
      <w:r w:rsidRPr="00DC2B1E">
        <w:rPr>
          <w:sz w:val="28"/>
          <w:szCs w:val="28"/>
        </w:rPr>
        <w:t>3.Оказание первой доврачебной помощи при переломе костей.</w:t>
      </w:r>
    </w:p>
    <w:p w14:paraId="28D59796" w14:textId="77777777" w:rsidR="00BD27AC" w:rsidRPr="00DC2B1E" w:rsidRDefault="00BD27AC" w:rsidP="00870FB5">
      <w:pPr>
        <w:rPr>
          <w:b/>
          <w:sz w:val="28"/>
          <w:szCs w:val="28"/>
          <w:lang w:eastAsia="ru-RU"/>
        </w:rPr>
      </w:pPr>
    </w:p>
    <w:p w14:paraId="25251C87" w14:textId="77777777" w:rsidR="00BD27AC" w:rsidRPr="00DC2B1E" w:rsidRDefault="00BD27AC" w:rsidP="00870FB5">
      <w:pPr>
        <w:rPr>
          <w:b/>
          <w:sz w:val="28"/>
          <w:szCs w:val="28"/>
          <w:lang w:eastAsia="ru-RU"/>
        </w:rPr>
      </w:pPr>
      <w:r w:rsidRPr="00DC2B1E">
        <w:rPr>
          <w:b/>
          <w:sz w:val="28"/>
          <w:szCs w:val="28"/>
          <w:lang w:eastAsia="ru-RU"/>
        </w:rPr>
        <w:t>Вариант 16.</w:t>
      </w:r>
    </w:p>
    <w:p w14:paraId="1BC42204" w14:textId="77777777" w:rsidR="00BD27AC" w:rsidRPr="00DC2B1E" w:rsidRDefault="00BD27AC" w:rsidP="00870FB5">
      <w:pPr>
        <w:widowControl w:val="0"/>
        <w:numPr>
          <w:ilvl w:val="0"/>
          <w:numId w:val="21"/>
        </w:numPr>
        <w:shd w:val="clear" w:color="auto" w:fill="FFFFFF"/>
        <w:tabs>
          <w:tab w:val="left" w:pos="58"/>
          <w:tab w:val="left" w:pos="418"/>
        </w:tabs>
        <w:suppressAutoHyphens/>
        <w:autoSpaceDE w:val="0"/>
        <w:ind w:left="58"/>
        <w:rPr>
          <w:sz w:val="28"/>
          <w:szCs w:val="28"/>
        </w:rPr>
      </w:pPr>
      <w:r w:rsidRPr="00DC2B1E">
        <w:rPr>
          <w:sz w:val="28"/>
          <w:szCs w:val="28"/>
        </w:rPr>
        <w:t>Нормы трудового законодательства, регулирующие труд женщин.</w:t>
      </w:r>
    </w:p>
    <w:p w14:paraId="4E59A50E" w14:textId="77777777" w:rsidR="00BD27AC" w:rsidRPr="00DC2B1E" w:rsidRDefault="00BD27AC" w:rsidP="00870FB5">
      <w:pPr>
        <w:widowControl w:val="0"/>
        <w:numPr>
          <w:ilvl w:val="0"/>
          <w:numId w:val="21"/>
        </w:numPr>
        <w:shd w:val="clear" w:color="auto" w:fill="FFFFFF"/>
        <w:tabs>
          <w:tab w:val="left" w:pos="58"/>
          <w:tab w:val="left" w:pos="418"/>
        </w:tabs>
        <w:suppressAutoHyphens/>
        <w:autoSpaceDE w:val="0"/>
        <w:ind w:left="58"/>
        <w:rPr>
          <w:sz w:val="28"/>
          <w:szCs w:val="28"/>
        </w:rPr>
      </w:pPr>
      <w:r w:rsidRPr="00DC2B1E">
        <w:rPr>
          <w:sz w:val="28"/>
          <w:szCs w:val="28"/>
        </w:rPr>
        <w:t>Порядок пользования средствами индивидуальной защиты.</w:t>
      </w:r>
    </w:p>
    <w:p w14:paraId="601DED5D" w14:textId="77777777" w:rsidR="00BD27AC" w:rsidRPr="00DC2B1E" w:rsidRDefault="00BD27AC" w:rsidP="00870FB5">
      <w:pPr>
        <w:widowControl w:val="0"/>
        <w:numPr>
          <w:ilvl w:val="0"/>
          <w:numId w:val="21"/>
        </w:numPr>
        <w:shd w:val="clear" w:color="auto" w:fill="FFFFFF"/>
        <w:tabs>
          <w:tab w:val="left" w:pos="58"/>
          <w:tab w:val="left" w:pos="418"/>
        </w:tabs>
        <w:suppressAutoHyphens/>
        <w:autoSpaceDE w:val="0"/>
        <w:rPr>
          <w:sz w:val="28"/>
          <w:szCs w:val="28"/>
        </w:rPr>
      </w:pPr>
      <w:r w:rsidRPr="00DC2B1E">
        <w:rPr>
          <w:sz w:val="28"/>
          <w:szCs w:val="28"/>
        </w:rPr>
        <w:t>Оказание первой доврачебной помощи при отравлении.</w:t>
      </w:r>
    </w:p>
    <w:p w14:paraId="7727FC79" w14:textId="77777777" w:rsidR="00BD27AC" w:rsidRPr="00DC2B1E" w:rsidRDefault="00BD27AC" w:rsidP="00870FB5">
      <w:pPr>
        <w:rPr>
          <w:b/>
          <w:sz w:val="28"/>
          <w:szCs w:val="28"/>
          <w:lang w:eastAsia="ru-RU"/>
        </w:rPr>
      </w:pPr>
    </w:p>
    <w:p w14:paraId="540D992E" w14:textId="77777777" w:rsidR="00BD27AC" w:rsidRPr="00DC2B1E" w:rsidRDefault="00BD27AC" w:rsidP="00870FB5">
      <w:pPr>
        <w:rPr>
          <w:b/>
          <w:sz w:val="28"/>
          <w:szCs w:val="28"/>
          <w:lang w:eastAsia="ru-RU"/>
        </w:rPr>
      </w:pPr>
      <w:r w:rsidRPr="00DC2B1E">
        <w:rPr>
          <w:b/>
          <w:sz w:val="28"/>
          <w:szCs w:val="28"/>
          <w:lang w:eastAsia="ru-RU"/>
        </w:rPr>
        <w:t>Вариант 17.</w:t>
      </w:r>
    </w:p>
    <w:p w14:paraId="28BA50DB" w14:textId="77777777" w:rsidR="00BD27AC" w:rsidRPr="00DC2B1E" w:rsidRDefault="00BD27AC" w:rsidP="00870FB5">
      <w:pPr>
        <w:widowControl w:val="0"/>
        <w:numPr>
          <w:ilvl w:val="0"/>
          <w:numId w:val="22"/>
        </w:numPr>
        <w:shd w:val="clear" w:color="auto" w:fill="FFFFFF"/>
        <w:tabs>
          <w:tab w:val="left" w:pos="65"/>
          <w:tab w:val="left" w:pos="418"/>
        </w:tabs>
        <w:suppressAutoHyphens/>
        <w:autoSpaceDE w:val="0"/>
        <w:ind w:left="65"/>
        <w:rPr>
          <w:sz w:val="28"/>
          <w:szCs w:val="28"/>
        </w:rPr>
      </w:pPr>
      <w:r w:rsidRPr="00DC2B1E">
        <w:rPr>
          <w:sz w:val="28"/>
          <w:szCs w:val="28"/>
        </w:rPr>
        <w:t>Нормы трудового законодательства, регулирующие труд молодёжи.</w:t>
      </w:r>
    </w:p>
    <w:p w14:paraId="0EBC9E8E" w14:textId="77777777" w:rsidR="00BD27AC" w:rsidRPr="00DC2B1E" w:rsidRDefault="00BD27AC" w:rsidP="00870FB5">
      <w:pPr>
        <w:widowControl w:val="0"/>
        <w:numPr>
          <w:ilvl w:val="0"/>
          <w:numId w:val="22"/>
        </w:numPr>
        <w:shd w:val="clear" w:color="auto" w:fill="FFFFFF"/>
        <w:tabs>
          <w:tab w:val="left" w:pos="65"/>
          <w:tab w:val="left" w:pos="418"/>
        </w:tabs>
        <w:suppressAutoHyphens/>
        <w:autoSpaceDE w:val="0"/>
        <w:ind w:left="65"/>
        <w:rPr>
          <w:sz w:val="28"/>
          <w:szCs w:val="28"/>
        </w:rPr>
      </w:pPr>
      <w:r w:rsidRPr="00DC2B1E">
        <w:rPr>
          <w:sz w:val="28"/>
          <w:szCs w:val="28"/>
        </w:rPr>
        <w:t>Организация обучения, инструктирования и проверки знаний требований охраны труда.</w:t>
      </w:r>
    </w:p>
    <w:p w14:paraId="751B5B84" w14:textId="77777777" w:rsidR="00BD27AC" w:rsidRPr="00DC2B1E" w:rsidRDefault="00BD27AC" w:rsidP="00870FB5">
      <w:pPr>
        <w:widowControl w:val="0"/>
        <w:numPr>
          <w:ilvl w:val="0"/>
          <w:numId w:val="22"/>
        </w:numPr>
        <w:shd w:val="clear" w:color="auto" w:fill="FFFFFF"/>
        <w:tabs>
          <w:tab w:val="left" w:pos="65"/>
          <w:tab w:val="left" w:pos="418"/>
        </w:tabs>
        <w:suppressAutoHyphens/>
        <w:autoSpaceDE w:val="0"/>
        <w:ind w:left="65"/>
        <w:rPr>
          <w:sz w:val="28"/>
          <w:szCs w:val="28"/>
        </w:rPr>
      </w:pPr>
      <w:r w:rsidRPr="00DC2B1E">
        <w:rPr>
          <w:sz w:val="28"/>
          <w:szCs w:val="28"/>
        </w:rPr>
        <w:t>Оказание первой доврачебной помощи при проникающих ранениях груди и живота.</w:t>
      </w:r>
    </w:p>
    <w:p w14:paraId="3592BE0E" w14:textId="77777777" w:rsidR="00BD27AC" w:rsidRPr="00DC2B1E" w:rsidRDefault="00BD27AC" w:rsidP="00870FB5">
      <w:pPr>
        <w:rPr>
          <w:b/>
          <w:sz w:val="28"/>
          <w:szCs w:val="28"/>
          <w:lang w:eastAsia="ru-RU"/>
        </w:rPr>
      </w:pPr>
    </w:p>
    <w:p w14:paraId="5991F687" w14:textId="77777777" w:rsidR="00BD27AC" w:rsidRPr="00DC2B1E" w:rsidRDefault="00BD27AC" w:rsidP="00870FB5">
      <w:pPr>
        <w:rPr>
          <w:b/>
          <w:sz w:val="28"/>
          <w:szCs w:val="28"/>
          <w:lang w:eastAsia="ru-RU"/>
        </w:rPr>
      </w:pPr>
      <w:r w:rsidRPr="00DC2B1E">
        <w:rPr>
          <w:b/>
          <w:sz w:val="28"/>
          <w:szCs w:val="28"/>
          <w:lang w:eastAsia="ru-RU"/>
        </w:rPr>
        <w:t>Вариант 18.</w:t>
      </w:r>
    </w:p>
    <w:p w14:paraId="4FAB71E8" w14:textId="77777777" w:rsidR="00BD27AC" w:rsidRPr="00DC2B1E" w:rsidRDefault="00BD27AC" w:rsidP="00870FB5">
      <w:pPr>
        <w:widowControl w:val="0"/>
        <w:numPr>
          <w:ilvl w:val="0"/>
          <w:numId w:val="23"/>
        </w:numPr>
        <w:shd w:val="clear" w:color="auto" w:fill="FFFFFF"/>
        <w:tabs>
          <w:tab w:val="left" w:pos="50"/>
          <w:tab w:val="left" w:pos="403"/>
        </w:tabs>
        <w:suppressAutoHyphens/>
        <w:autoSpaceDE w:val="0"/>
        <w:ind w:left="50"/>
        <w:rPr>
          <w:sz w:val="28"/>
          <w:szCs w:val="28"/>
        </w:rPr>
      </w:pPr>
      <w:r w:rsidRPr="00DC2B1E">
        <w:rPr>
          <w:sz w:val="28"/>
          <w:szCs w:val="28"/>
        </w:rPr>
        <w:t>Льготы и  компенсации за тяжёлые работы и работы с вредными  и опасными условиями труда</w:t>
      </w:r>
    </w:p>
    <w:p w14:paraId="7F3DBB73" w14:textId="77777777" w:rsidR="00BD27AC" w:rsidRPr="00DC2B1E" w:rsidRDefault="00BD27AC" w:rsidP="00870FB5">
      <w:pPr>
        <w:widowControl w:val="0"/>
        <w:numPr>
          <w:ilvl w:val="0"/>
          <w:numId w:val="23"/>
        </w:numPr>
        <w:shd w:val="clear" w:color="auto" w:fill="FFFFFF"/>
        <w:tabs>
          <w:tab w:val="left" w:pos="50"/>
          <w:tab w:val="left" w:pos="403"/>
        </w:tabs>
        <w:suppressAutoHyphens/>
        <w:autoSpaceDE w:val="0"/>
        <w:ind w:left="50"/>
        <w:rPr>
          <w:spacing w:val="-1"/>
          <w:sz w:val="28"/>
          <w:szCs w:val="28"/>
        </w:rPr>
      </w:pPr>
      <w:r w:rsidRPr="00DC2B1E">
        <w:rPr>
          <w:spacing w:val="-1"/>
          <w:sz w:val="28"/>
          <w:szCs w:val="28"/>
        </w:rPr>
        <w:t xml:space="preserve">Цель </w:t>
      </w:r>
      <w:r w:rsidR="00EF69C1">
        <w:rPr>
          <w:spacing w:val="-1"/>
          <w:sz w:val="28"/>
          <w:szCs w:val="28"/>
        </w:rPr>
        <w:t xml:space="preserve">и порядок </w:t>
      </w:r>
      <w:r w:rsidRPr="00DC2B1E">
        <w:rPr>
          <w:spacing w:val="-1"/>
          <w:sz w:val="28"/>
          <w:szCs w:val="28"/>
        </w:rPr>
        <w:t>проведения аттестации рабочих мест.</w:t>
      </w:r>
    </w:p>
    <w:p w14:paraId="7E4D39BD" w14:textId="77777777" w:rsidR="00BD27AC" w:rsidRPr="00DC2B1E" w:rsidRDefault="00BD27AC" w:rsidP="00870FB5">
      <w:pPr>
        <w:widowControl w:val="0"/>
        <w:numPr>
          <w:ilvl w:val="0"/>
          <w:numId w:val="23"/>
        </w:numPr>
        <w:shd w:val="clear" w:color="auto" w:fill="FFFFFF"/>
        <w:tabs>
          <w:tab w:val="left" w:pos="50"/>
          <w:tab w:val="left" w:pos="403"/>
        </w:tabs>
        <w:suppressAutoHyphens/>
        <w:autoSpaceDE w:val="0"/>
        <w:ind w:left="50"/>
        <w:rPr>
          <w:sz w:val="28"/>
          <w:szCs w:val="28"/>
        </w:rPr>
      </w:pPr>
      <w:r w:rsidRPr="00DC2B1E">
        <w:rPr>
          <w:sz w:val="28"/>
          <w:szCs w:val="28"/>
        </w:rPr>
        <w:t>Оказание первой доврачебной помощи при сдавливании конечностей.</w:t>
      </w:r>
    </w:p>
    <w:p w14:paraId="73ACF760" w14:textId="77777777" w:rsidR="00BD27AC" w:rsidRPr="00DC2B1E" w:rsidRDefault="00BD27AC" w:rsidP="00870FB5">
      <w:pPr>
        <w:widowControl w:val="0"/>
        <w:autoSpaceDE w:val="0"/>
        <w:autoSpaceDN w:val="0"/>
        <w:adjustRightInd w:val="0"/>
        <w:jc w:val="both"/>
        <w:rPr>
          <w:b/>
          <w:bCs/>
          <w:i/>
          <w:sz w:val="28"/>
          <w:szCs w:val="28"/>
        </w:rPr>
      </w:pPr>
    </w:p>
    <w:p w14:paraId="4D9B177C" w14:textId="77777777" w:rsidR="00BD27AC" w:rsidRPr="00DC2B1E" w:rsidRDefault="00BD27AC" w:rsidP="00870FB5">
      <w:pPr>
        <w:rPr>
          <w:b/>
          <w:sz w:val="28"/>
          <w:szCs w:val="28"/>
          <w:lang w:eastAsia="ru-RU"/>
        </w:rPr>
      </w:pPr>
      <w:r w:rsidRPr="00DC2B1E">
        <w:rPr>
          <w:b/>
          <w:sz w:val="28"/>
          <w:szCs w:val="28"/>
          <w:lang w:eastAsia="ru-RU"/>
        </w:rPr>
        <w:t>Вариант 19.</w:t>
      </w:r>
    </w:p>
    <w:p w14:paraId="51E0C264" w14:textId="77777777" w:rsidR="00BD27AC" w:rsidRPr="00DC2B1E" w:rsidRDefault="00EF69C1" w:rsidP="00870FB5">
      <w:pPr>
        <w:widowControl w:val="0"/>
        <w:numPr>
          <w:ilvl w:val="0"/>
          <w:numId w:val="24"/>
        </w:numPr>
        <w:shd w:val="clear" w:color="auto" w:fill="FFFFFF"/>
        <w:tabs>
          <w:tab w:val="left" w:pos="36"/>
          <w:tab w:val="left" w:pos="396"/>
        </w:tabs>
        <w:suppressAutoHyphens/>
        <w:autoSpaceDE w:val="0"/>
        <w:spacing w:before="29"/>
        <w:ind w:left="36"/>
        <w:rPr>
          <w:sz w:val="28"/>
          <w:szCs w:val="28"/>
        </w:rPr>
      </w:pPr>
      <w:r>
        <w:rPr>
          <w:sz w:val="28"/>
          <w:szCs w:val="28"/>
        </w:rPr>
        <w:t>Обязанности работодателя при несчастном случае на производстве</w:t>
      </w:r>
      <w:r w:rsidR="00BD27AC" w:rsidRPr="00DC2B1E">
        <w:rPr>
          <w:sz w:val="28"/>
          <w:szCs w:val="28"/>
        </w:rPr>
        <w:t>.</w:t>
      </w:r>
    </w:p>
    <w:p w14:paraId="368E6812" w14:textId="77777777" w:rsidR="00BD27AC" w:rsidRPr="00DC2B1E" w:rsidRDefault="00BD27AC" w:rsidP="00870FB5">
      <w:pPr>
        <w:widowControl w:val="0"/>
        <w:numPr>
          <w:ilvl w:val="0"/>
          <w:numId w:val="24"/>
        </w:numPr>
        <w:shd w:val="clear" w:color="auto" w:fill="FFFFFF"/>
        <w:tabs>
          <w:tab w:val="left" w:pos="50"/>
          <w:tab w:val="left" w:pos="403"/>
        </w:tabs>
        <w:suppressAutoHyphens/>
        <w:autoSpaceDE w:val="0"/>
        <w:ind w:left="50"/>
        <w:rPr>
          <w:sz w:val="28"/>
          <w:szCs w:val="28"/>
        </w:rPr>
      </w:pPr>
      <w:r w:rsidRPr="00DC2B1E">
        <w:rPr>
          <w:sz w:val="28"/>
          <w:szCs w:val="28"/>
        </w:rPr>
        <w:t>Правила внутреннего трудового распорядка.</w:t>
      </w:r>
    </w:p>
    <w:p w14:paraId="103B4A0B" w14:textId="77777777" w:rsidR="00BD27AC" w:rsidRPr="00DC2B1E" w:rsidRDefault="00BD27AC" w:rsidP="00870FB5">
      <w:pPr>
        <w:widowControl w:val="0"/>
        <w:numPr>
          <w:ilvl w:val="0"/>
          <w:numId w:val="24"/>
        </w:numPr>
        <w:shd w:val="clear" w:color="auto" w:fill="FFFFFF"/>
        <w:tabs>
          <w:tab w:val="left" w:pos="36"/>
          <w:tab w:val="left" w:pos="396"/>
        </w:tabs>
        <w:suppressAutoHyphens/>
        <w:autoSpaceDE w:val="0"/>
        <w:ind w:left="36"/>
        <w:rPr>
          <w:sz w:val="28"/>
          <w:szCs w:val="28"/>
        </w:rPr>
      </w:pPr>
      <w:r w:rsidRPr="00DC2B1E">
        <w:rPr>
          <w:sz w:val="28"/>
          <w:szCs w:val="28"/>
        </w:rPr>
        <w:t>Оказание первой доврачебной помощи при автодорожных происшествиях.</w:t>
      </w:r>
    </w:p>
    <w:p w14:paraId="4D9430C2" w14:textId="77777777" w:rsidR="00BD27AC" w:rsidRPr="00DC2B1E" w:rsidRDefault="00BD27AC" w:rsidP="00870FB5">
      <w:pPr>
        <w:widowControl w:val="0"/>
        <w:autoSpaceDE w:val="0"/>
        <w:autoSpaceDN w:val="0"/>
        <w:adjustRightInd w:val="0"/>
        <w:jc w:val="both"/>
        <w:rPr>
          <w:b/>
          <w:bCs/>
          <w:i/>
          <w:sz w:val="28"/>
          <w:szCs w:val="28"/>
        </w:rPr>
      </w:pPr>
    </w:p>
    <w:p w14:paraId="491F551F" w14:textId="77777777" w:rsidR="00BD27AC" w:rsidRPr="00DC2B1E" w:rsidRDefault="00BD27AC" w:rsidP="00870FB5">
      <w:pPr>
        <w:rPr>
          <w:b/>
          <w:sz w:val="28"/>
          <w:szCs w:val="28"/>
          <w:lang w:eastAsia="ru-RU"/>
        </w:rPr>
      </w:pPr>
      <w:r w:rsidRPr="00DC2B1E">
        <w:rPr>
          <w:b/>
          <w:sz w:val="28"/>
          <w:szCs w:val="28"/>
          <w:lang w:eastAsia="ru-RU"/>
        </w:rPr>
        <w:t>Вариант 20.</w:t>
      </w:r>
    </w:p>
    <w:p w14:paraId="52116D83" w14:textId="77777777" w:rsidR="00BD27AC" w:rsidRPr="00DC2B1E" w:rsidRDefault="00BD27AC" w:rsidP="00870FB5">
      <w:pPr>
        <w:widowControl w:val="0"/>
        <w:numPr>
          <w:ilvl w:val="0"/>
          <w:numId w:val="25"/>
        </w:numPr>
        <w:shd w:val="clear" w:color="auto" w:fill="FFFFFF"/>
        <w:tabs>
          <w:tab w:val="left" w:pos="29"/>
          <w:tab w:val="left" w:pos="389"/>
        </w:tabs>
        <w:suppressAutoHyphens/>
        <w:autoSpaceDE w:val="0"/>
        <w:spacing w:before="29"/>
        <w:ind w:left="29"/>
        <w:rPr>
          <w:sz w:val="28"/>
          <w:szCs w:val="28"/>
        </w:rPr>
      </w:pPr>
      <w:r w:rsidRPr="00DC2B1E">
        <w:rPr>
          <w:sz w:val="28"/>
          <w:szCs w:val="28"/>
        </w:rPr>
        <w:lastRenderedPageBreak/>
        <w:t>Основные принципы страхования от несчастных случаев.</w:t>
      </w:r>
    </w:p>
    <w:p w14:paraId="01A31FF9" w14:textId="77777777" w:rsidR="00BD27AC" w:rsidRPr="00DC2B1E" w:rsidRDefault="00BD27AC" w:rsidP="00870FB5">
      <w:pPr>
        <w:widowControl w:val="0"/>
        <w:numPr>
          <w:ilvl w:val="0"/>
          <w:numId w:val="25"/>
        </w:numPr>
        <w:shd w:val="clear" w:color="auto" w:fill="FFFFFF"/>
        <w:tabs>
          <w:tab w:val="left" w:pos="29"/>
          <w:tab w:val="left" w:pos="389"/>
        </w:tabs>
        <w:suppressAutoHyphens/>
        <w:autoSpaceDE w:val="0"/>
        <w:ind w:left="29"/>
        <w:rPr>
          <w:sz w:val="28"/>
          <w:szCs w:val="28"/>
        </w:rPr>
      </w:pPr>
      <w:r w:rsidRPr="00DC2B1E">
        <w:rPr>
          <w:sz w:val="28"/>
          <w:szCs w:val="28"/>
        </w:rPr>
        <w:t>Порядок расследования несчастного случая на</w:t>
      </w:r>
      <w:r>
        <w:rPr>
          <w:sz w:val="28"/>
          <w:szCs w:val="28"/>
        </w:rPr>
        <w:t xml:space="preserve"> производстве</w:t>
      </w:r>
      <w:r w:rsidRPr="00DC2B1E">
        <w:rPr>
          <w:sz w:val="28"/>
          <w:szCs w:val="28"/>
        </w:rPr>
        <w:t>.</w:t>
      </w:r>
    </w:p>
    <w:p w14:paraId="6A0E3DB7" w14:textId="77777777" w:rsidR="00BD27AC" w:rsidRPr="00DC2B1E" w:rsidRDefault="00BD27AC" w:rsidP="00870FB5">
      <w:pPr>
        <w:widowControl w:val="0"/>
        <w:numPr>
          <w:ilvl w:val="0"/>
          <w:numId w:val="25"/>
        </w:numPr>
        <w:shd w:val="clear" w:color="auto" w:fill="FFFFFF"/>
        <w:tabs>
          <w:tab w:val="left" w:pos="29"/>
          <w:tab w:val="left" w:pos="389"/>
        </w:tabs>
        <w:suppressAutoHyphens/>
        <w:autoSpaceDE w:val="0"/>
        <w:ind w:left="29"/>
        <w:rPr>
          <w:sz w:val="28"/>
          <w:szCs w:val="28"/>
        </w:rPr>
      </w:pPr>
      <w:r w:rsidRPr="00DC2B1E">
        <w:rPr>
          <w:sz w:val="28"/>
          <w:szCs w:val="28"/>
        </w:rPr>
        <w:t>Порядок содержания и комплектования медицинской аптечки.</w:t>
      </w:r>
    </w:p>
    <w:p w14:paraId="3F628068" w14:textId="77777777" w:rsidR="00BD27AC" w:rsidRPr="00DC2B1E" w:rsidRDefault="00BD27AC" w:rsidP="00870FB5">
      <w:pPr>
        <w:widowControl w:val="0"/>
        <w:autoSpaceDE w:val="0"/>
        <w:autoSpaceDN w:val="0"/>
        <w:adjustRightInd w:val="0"/>
        <w:jc w:val="both"/>
        <w:rPr>
          <w:b/>
          <w:bCs/>
          <w:i/>
          <w:sz w:val="28"/>
          <w:szCs w:val="28"/>
        </w:rPr>
      </w:pPr>
    </w:p>
    <w:p w14:paraId="40E4DC70" w14:textId="77777777" w:rsidR="00BD27AC" w:rsidRPr="00DC2B1E" w:rsidRDefault="00BD27AC" w:rsidP="00870FB5">
      <w:pPr>
        <w:rPr>
          <w:b/>
          <w:sz w:val="28"/>
          <w:szCs w:val="28"/>
          <w:lang w:eastAsia="ru-RU"/>
        </w:rPr>
      </w:pPr>
      <w:r w:rsidRPr="00DC2B1E">
        <w:rPr>
          <w:b/>
          <w:sz w:val="28"/>
          <w:szCs w:val="28"/>
          <w:lang w:eastAsia="ru-RU"/>
        </w:rPr>
        <w:t>Вариант 21.</w:t>
      </w:r>
    </w:p>
    <w:p w14:paraId="26E9998B" w14:textId="77777777" w:rsidR="00BD27AC" w:rsidRPr="00DC2B1E" w:rsidRDefault="00BD27AC" w:rsidP="00870FB5">
      <w:pPr>
        <w:numPr>
          <w:ilvl w:val="3"/>
          <w:numId w:val="25"/>
        </w:numPr>
        <w:suppressAutoHyphens/>
        <w:rPr>
          <w:bCs/>
          <w:sz w:val="28"/>
          <w:szCs w:val="28"/>
          <w:lang w:eastAsia="ru-RU"/>
        </w:rPr>
      </w:pPr>
      <w:r w:rsidRPr="00DC2B1E">
        <w:rPr>
          <w:bCs/>
          <w:sz w:val="28"/>
          <w:szCs w:val="28"/>
          <w:lang w:eastAsia="ru-RU"/>
        </w:rPr>
        <w:t>Порядок организации и выполнения работ повышенной опасности.</w:t>
      </w:r>
    </w:p>
    <w:p w14:paraId="6AB42FB4" w14:textId="77777777" w:rsidR="00BD27AC" w:rsidRPr="00DC2B1E" w:rsidRDefault="00BD27AC" w:rsidP="00870FB5">
      <w:pPr>
        <w:numPr>
          <w:ilvl w:val="3"/>
          <w:numId w:val="25"/>
        </w:numPr>
        <w:suppressAutoHyphens/>
        <w:rPr>
          <w:sz w:val="28"/>
          <w:szCs w:val="28"/>
          <w:lang w:eastAsia="ru-RU"/>
        </w:rPr>
      </w:pPr>
      <w:r w:rsidRPr="00DC2B1E">
        <w:rPr>
          <w:bCs/>
          <w:sz w:val="28"/>
          <w:szCs w:val="28"/>
          <w:lang w:eastAsia="ru-RU"/>
        </w:rPr>
        <w:t>Порядок проведения и оформления первичного инструктажа на рабочем месте и допуск к самостоятельной работе рабочих.</w:t>
      </w:r>
    </w:p>
    <w:p w14:paraId="1D96EDCD" w14:textId="77777777" w:rsidR="00BD27AC" w:rsidRPr="00DC2B1E" w:rsidRDefault="00BD27AC" w:rsidP="00870FB5">
      <w:pPr>
        <w:numPr>
          <w:ilvl w:val="3"/>
          <w:numId w:val="25"/>
        </w:numPr>
        <w:suppressAutoHyphens/>
        <w:rPr>
          <w:sz w:val="28"/>
          <w:szCs w:val="28"/>
          <w:lang w:eastAsia="ru-RU"/>
        </w:rPr>
      </w:pPr>
      <w:r w:rsidRPr="00DC2B1E">
        <w:rPr>
          <w:bCs/>
          <w:sz w:val="28"/>
          <w:szCs w:val="28"/>
          <w:lang w:eastAsia="ru-RU"/>
        </w:rPr>
        <w:t>Порядок учета профессиональных заболеваний на производстве.</w:t>
      </w:r>
    </w:p>
    <w:p w14:paraId="422D8A0B" w14:textId="77777777" w:rsidR="00BD27AC" w:rsidRPr="00DC2B1E" w:rsidRDefault="00BD27AC" w:rsidP="00870FB5">
      <w:pPr>
        <w:widowControl w:val="0"/>
        <w:autoSpaceDE w:val="0"/>
        <w:autoSpaceDN w:val="0"/>
        <w:adjustRightInd w:val="0"/>
        <w:jc w:val="both"/>
        <w:rPr>
          <w:bCs/>
          <w:i/>
          <w:sz w:val="28"/>
          <w:szCs w:val="28"/>
        </w:rPr>
      </w:pPr>
    </w:p>
    <w:p w14:paraId="6815A727" w14:textId="77777777" w:rsidR="00BD27AC" w:rsidRPr="00DC2B1E" w:rsidRDefault="00BD27AC" w:rsidP="00870FB5">
      <w:pPr>
        <w:rPr>
          <w:b/>
          <w:sz w:val="28"/>
          <w:szCs w:val="28"/>
          <w:lang w:eastAsia="ru-RU"/>
        </w:rPr>
      </w:pPr>
      <w:r w:rsidRPr="00DC2B1E">
        <w:rPr>
          <w:b/>
          <w:sz w:val="28"/>
          <w:szCs w:val="28"/>
          <w:lang w:eastAsia="ru-RU"/>
        </w:rPr>
        <w:t>Вариант 22.</w:t>
      </w:r>
    </w:p>
    <w:p w14:paraId="21BA773C" w14:textId="77777777" w:rsidR="00BD27AC" w:rsidRPr="00DC2B1E" w:rsidRDefault="00BD27AC" w:rsidP="00870FB5">
      <w:pPr>
        <w:rPr>
          <w:sz w:val="28"/>
          <w:szCs w:val="28"/>
          <w:lang w:eastAsia="ru-RU"/>
        </w:rPr>
      </w:pPr>
      <w:r w:rsidRPr="00DC2B1E">
        <w:rPr>
          <w:sz w:val="28"/>
          <w:szCs w:val="28"/>
          <w:lang w:eastAsia="ru-RU"/>
        </w:rPr>
        <w:t xml:space="preserve">1. </w:t>
      </w:r>
      <w:r w:rsidRPr="00DC2B1E">
        <w:rPr>
          <w:bCs/>
          <w:sz w:val="28"/>
          <w:szCs w:val="28"/>
          <w:lang w:eastAsia="ru-RU"/>
        </w:rPr>
        <w:t xml:space="preserve">Обеспечение работающих и служащих моющими и обезвреживающими веществами и средствами личной гигиены. </w:t>
      </w:r>
    </w:p>
    <w:p w14:paraId="097CFA23" w14:textId="77777777" w:rsidR="00BD27AC" w:rsidRPr="00DC2B1E" w:rsidRDefault="00EF69C1" w:rsidP="00870FB5">
      <w:pPr>
        <w:rPr>
          <w:bCs/>
          <w:sz w:val="28"/>
          <w:szCs w:val="28"/>
          <w:lang w:eastAsia="ru-RU"/>
        </w:rPr>
      </w:pPr>
      <w:r>
        <w:rPr>
          <w:bCs/>
          <w:sz w:val="28"/>
          <w:szCs w:val="28"/>
          <w:lang w:eastAsia="ru-RU"/>
        </w:rPr>
        <w:t>2. Права и гарантии права работников на труд в соответствии с требованиями охраны труда</w:t>
      </w:r>
      <w:r w:rsidR="00BD27AC" w:rsidRPr="00DC2B1E">
        <w:rPr>
          <w:bCs/>
          <w:sz w:val="28"/>
          <w:szCs w:val="28"/>
          <w:lang w:eastAsia="ru-RU"/>
        </w:rPr>
        <w:t>.</w:t>
      </w:r>
    </w:p>
    <w:p w14:paraId="1A94D32E" w14:textId="77777777" w:rsidR="00BD27AC" w:rsidRPr="00356666" w:rsidRDefault="00BD27AC" w:rsidP="00356666">
      <w:pPr>
        <w:rPr>
          <w:sz w:val="28"/>
          <w:szCs w:val="28"/>
          <w:lang w:eastAsia="ru-RU"/>
        </w:rPr>
      </w:pPr>
      <w:r w:rsidRPr="00DC2B1E">
        <w:rPr>
          <w:bCs/>
          <w:sz w:val="28"/>
          <w:szCs w:val="28"/>
          <w:lang w:eastAsia="ru-RU"/>
        </w:rPr>
        <w:t xml:space="preserve">3. Оказание </w:t>
      </w:r>
      <w:r>
        <w:rPr>
          <w:bCs/>
          <w:sz w:val="28"/>
          <w:szCs w:val="28"/>
          <w:lang w:eastAsia="ru-RU"/>
        </w:rPr>
        <w:t>доврачебной помощи при ранениях.</w:t>
      </w:r>
    </w:p>
    <w:p w14:paraId="5A76439B" w14:textId="77777777" w:rsidR="00BD27AC" w:rsidRDefault="00BD27AC" w:rsidP="001C7673">
      <w:pPr>
        <w:widowControl w:val="0"/>
        <w:autoSpaceDE w:val="0"/>
        <w:autoSpaceDN w:val="0"/>
        <w:adjustRightInd w:val="0"/>
        <w:jc w:val="center"/>
        <w:rPr>
          <w:b/>
          <w:bCs/>
          <w:i/>
          <w:sz w:val="28"/>
          <w:szCs w:val="28"/>
        </w:rPr>
      </w:pPr>
      <w:r>
        <w:rPr>
          <w:b/>
          <w:bCs/>
          <w:i/>
          <w:sz w:val="28"/>
          <w:szCs w:val="28"/>
        </w:rPr>
        <w:t>Итоговая контрольная работа</w:t>
      </w:r>
    </w:p>
    <w:p w14:paraId="060C7E7C" w14:textId="77777777" w:rsidR="00BD27AC" w:rsidRDefault="00BD27AC" w:rsidP="001C7673">
      <w:pPr>
        <w:ind w:left="-851" w:right="-284"/>
        <w:jc w:val="center"/>
        <w:rPr>
          <w:b/>
          <w:sz w:val="28"/>
          <w:szCs w:val="28"/>
          <w:lang w:eastAsia="ru-RU"/>
        </w:rPr>
      </w:pPr>
    </w:p>
    <w:p w14:paraId="285D011D" w14:textId="77777777" w:rsidR="00BD27AC" w:rsidRDefault="00BD27AC" w:rsidP="001C7673">
      <w:pPr>
        <w:ind w:left="-851" w:right="-284"/>
        <w:jc w:val="center"/>
        <w:rPr>
          <w:b/>
          <w:sz w:val="28"/>
          <w:szCs w:val="28"/>
          <w:lang w:eastAsia="ru-RU"/>
        </w:rPr>
      </w:pPr>
      <w:r>
        <w:rPr>
          <w:b/>
          <w:sz w:val="28"/>
          <w:szCs w:val="28"/>
          <w:lang w:eastAsia="ru-RU"/>
        </w:rPr>
        <w:t xml:space="preserve">Задание для итоговой контрольной работы по дисциплине </w:t>
      </w:r>
    </w:p>
    <w:p w14:paraId="13007381" w14:textId="77777777" w:rsidR="00BD27AC" w:rsidRDefault="00BD27AC" w:rsidP="001C7673">
      <w:pPr>
        <w:ind w:left="-851" w:right="-284"/>
        <w:jc w:val="center"/>
        <w:rPr>
          <w:b/>
          <w:sz w:val="28"/>
          <w:szCs w:val="28"/>
          <w:lang w:eastAsia="ru-RU"/>
        </w:rPr>
      </w:pPr>
      <w:r>
        <w:rPr>
          <w:b/>
          <w:sz w:val="28"/>
          <w:szCs w:val="28"/>
          <w:lang w:eastAsia="ru-RU"/>
        </w:rPr>
        <w:t>«ОХРАНА ТРУДА»</w:t>
      </w:r>
    </w:p>
    <w:p w14:paraId="135BD7A9" w14:textId="77777777" w:rsidR="00BD27AC" w:rsidRDefault="00BD27AC" w:rsidP="001C7673">
      <w:pPr>
        <w:tabs>
          <w:tab w:val="left" w:leader="dot" w:pos="7371"/>
        </w:tabs>
        <w:jc w:val="center"/>
        <w:rPr>
          <w:i/>
          <w:u w:val="single"/>
        </w:rPr>
      </w:pPr>
    </w:p>
    <w:p w14:paraId="456D1FEC" w14:textId="77777777" w:rsidR="00BD27AC" w:rsidRDefault="00BD27AC" w:rsidP="001C7673">
      <w:pPr>
        <w:tabs>
          <w:tab w:val="left" w:leader="dot" w:pos="7371"/>
        </w:tabs>
        <w:jc w:val="center"/>
        <w:rPr>
          <w:b/>
          <w:i/>
          <w:u w:val="single"/>
        </w:rPr>
      </w:pPr>
      <w:r>
        <w:rPr>
          <w:i/>
          <w:u w:val="single"/>
        </w:rPr>
        <w:t>Инструкция по выполнению теста:</w:t>
      </w:r>
    </w:p>
    <w:p w14:paraId="066E7D0D" w14:textId="77777777" w:rsidR="00BD27AC" w:rsidRDefault="00BD27AC" w:rsidP="001C7673">
      <w:pPr>
        <w:ind w:left="284"/>
        <w:contextualSpacing/>
        <w:jc w:val="both"/>
        <w:rPr>
          <w:i/>
          <w:spacing w:val="-2"/>
        </w:rPr>
      </w:pPr>
      <w:r>
        <w:rPr>
          <w:i/>
        </w:rPr>
        <w:t>В каждом  варианте теста 2</w:t>
      </w:r>
      <w:r w:rsidR="00094DD1">
        <w:rPr>
          <w:i/>
        </w:rPr>
        <w:t>0</w:t>
      </w:r>
      <w:r>
        <w:rPr>
          <w:i/>
        </w:rPr>
        <w:t xml:space="preserve"> вопросов. Каждый вопрос тестового задания  имеет один верный ответ.</w:t>
      </w:r>
    </w:p>
    <w:p w14:paraId="57C006CE" w14:textId="77777777" w:rsidR="00BD27AC" w:rsidRDefault="00BD27AC" w:rsidP="001C7673">
      <w:pPr>
        <w:ind w:left="284"/>
        <w:contextualSpacing/>
        <w:jc w:val="both"/>
        <w:rPr>
          <w:i/>
          <w:spacing w:val="-2"/>
        </w:rPr>
      </w:pPr>
      <w:r>
        <w:rPr>
          <w:i/>
          <w:spacing w:val="-2"/>
        </w:rPr>
        <w:t xml:space="preserve">Время, которое отводится на выполнение теста – </w:t>
      </w:r>
      <w:r w:rsidR="00094DD1">
        <w:rPr>
          <w:i/>
          <w:spacing w:val="-2"/>
        </w:rPr>
        <w:t>25</w:t>
      </w:r>
      <w:r>
        <w:rPr>
          <w:i/>
          <w:spacing w:val="-2"/>
        </w:rPr>
        <w:t xml:space="preserve"> минут.</w:t>
      </w:r>
    </w:p>
    <w:p w14:paraId="7CD1F7AE" w14:textId="77777777" w:rsidR="00BD27AC" w:rsidRDefault="00BD27AC" w:rsidP="001C7673">
      <w:pPr>
        <w:shd w:val="clear" w:color="auto" w:fill="FFFFFF"/>
        <w:ind w:left="284"/>
        <w:jc w:val="both"/>
        <w:rPr>
          <w:i/>
          <w:spacing w:val="-2"/>
        </w:rPr>
      </w:pPr>
      <w:r>
        <w:rPr>
          <w:i/>
        </w:rPr>
        <w:t xml:space="preserve">Критерии оценивания: </w:t>
      </w:r>
    </w:p>
    <w:p w14:paraId="1E17CF2A" w14:textId="77777777" w:rsidR="00BD27AC" w:rsidRDefault="00BD27AC" w:rsidP="001C7673">
      <w:pPr>
        <w:ind w:left="2124" w:firstLine="708"/>
        <w:contextualSpacing/>
        <w:jc w:val="both"/>
        <w:rPr>
          <w:i/>
          <w:spacing w:val="-2"/>
        </w:rPr>
      </w:pPr>
      <w:r>
        <w:rPr>
          <w:b/>
          <w:i/>
          <w:spacing w:val="-2"/>
        </w:rPr>
        <w:t>«отлично»</w:t>
      </w:r>
      <w:r>
        <w:rPr>
          <w:i/>
          <w:spacing w:val="-2"/>
        </w:rPr>
        <w:t xml:space="preserve"> - </w:t>
      </w:r>
      <w:r>
        <w:rPr>
          <w:i/>
          <w:lang w:eastAsia="ru-RU"/>
        </w:rPr>
        <w:t>90 -100% (</w:t>
      </w:r>
      <w:r w:rsidR="00094DD1">
        <w:rPr>
          <w:i/>
          <w:lang w:eastAsia="ru-RU"/>
        </w:rPr>
        <w:t>17</w:t>
      </w:r>
      <w:r>
        <w:rPr>
          <w:i/>
          <w:lang w:eastAsia="ru-RU"/>
        </w:rPr>
        <w:t>-2</w:t>
      </w:r>
      <w:r w:rsidR="00094DD1">
        <w:rPr>
          <w:i/>
          <w:lang w:eastAsia="ru-RU"/>
        </w:rPr>
        <w:t>0</w:t>
      </w:r>
      <w:r>
        <w:rPr>
          <w:i/>
          <w:lang w:eastAsia="ru-RU"/>
        </w:rPr>
        <w:t>)</w:t>
      </w:r>
      <w:r>
        <w:rPr>
          <w:i/>
          <w:spacing w:val="-2"/>
        </w:rPr>
        <w:t>правильных ответов,</w:t>
      </w:r>
    </w:p>
    <w:p w14:paraId="127348F7" w14:textId="77777777" w:rsidR="00BD27AC" w:rsidRDefault="00BD27AC" w:rsidP="001C7673">
      <w:pPr>
        <w:ind w:firstLine="709"/>
        <w:jc w:val="both"/>
        <w:rPr>
          <w:i/>
          <w:spacing w:val="-2"/>
        </w:rPr>
      </w:pPr>
      <w:r>
        <w:rPr>
          <w:i/>
          <w:spacing w:val="-2"/>
        </w:rPr>
        <w:tab/>
      </w:r>
      <w:r>
        <w:rPr>
          <w:i/>
          <w:spacing w:val="-2"/>
        </w:rPr>
        <w:tab/>
      </w:r>
      <w:r>
        <w:rPr>
          <w:i/>
          <w:spacing w:val="-2"/>
        </w:rPr>
        <w:tab/>
      </w:r>
      <w:r>
        <w:rPr>
          <w:b/>
          <w:i/>
          <w:spacing w:val="-2"/>
        </w:rPr>
        <w:t>«хорошо</w:t>
      </w:r>
      <w:r>
        <w:rPr>
          <w:i/>
          <w:spacing w:val="-2"/>
        </w:rPr>
        <w:t xml:space="preserve">» - </w:t>
      </w:r>
      <w:r>
        <w:rPr>
          <w:i/>
          <w:lang w:eastAsia="ru-RU"/>
        </w:rPr>
        <w:t>75-89 % (</w:t>
      </w:r>
      <w:r w:rsidR="00094DD1">
        <w:rPr>
          <w:i/>
          <w:lang w:eastAsia="ru-RU"/>
        </w:rPr>
        <w:t>14</w:t>
      </w:r>
      <w:r>
        <w:rPr>
          <w:i/>
          <w:lang w:eastAsia="ru-RU"/>
        </w:rPr>
        <w:t>-</w:t>
      </w:r>
      <w:r w:rsidR="00094DD1">
        <w:rPr>
          <w:i/>
          <w:lang w:eastAsia="ru-RU"/>
        </w:rPr>
        <w:t>16</w:t>
      </w:r>
      <w:r>
        <w:rPr>
          <w:i/>
          <w:lang w:eastAsia="ru-RU"/>
        </w:rPr>
        <w:t xml:space="preserve">) </w:t>
      </w:r>
      <w:r>
        <w:rPr>
          <w:i/>
          <w:spacing w:val="-2"/>
        </w:rPr>
        <w:t>правильных ответов,</w:t>
      </w:r>
    </w:p>
    <w:p w14:paraId="6BC2E2E0" w14:textId="77777777" w:rsidR="00BD27AC" w:rsidRDefault="00BD27AC" w:rsidP="001C7673">
      <w:pPr>
        <w:ind w:firstLine="709"/>
        <w:jc w:val="both"/>
        <w:rPr>
          <w:i/>
          <w:spacing w:val="-2"/>
        </w:rPr>
      </w:pPr>
      <w:r>
        <w:rPr>
          <w:i/>
          <w:spacing w:val="-2"/>
        </w:rPr>
        <w:tab/>
      </w:r>
      <w:r>
        <w:rPr>
          <w:i/>
          <w:spacing w:val="-2"/>
        </w:rPr>
        <w:tab/>
      </w:r>
      <w:r>
        <w:rPr>
          <w:i/>
          <w:spacing w:val="-2"/>
        </w:rPr>
        <w:tab/>
      </w:r>
      <w:r>
        <w:rPr>
          <w:b/>
          <w:i/>
          <w:spacing w:val="-2"/>
        </w:rPr>
        <w:t>«удовлетворительно»</w:t>
      </w:r>
      <w:r>
        <w:rPr>
          <w:i/>
          <w:spacing w:val="-2"/>
        </w:rPr>
        <w:t xml:space="preserve"> - </w:t>
      </w:r>
      <w:r>
        <w:rPr>
          <w:i/>
          <w:lang w:eastAsia="ru-RU"/>
        </w:rPr>
        <w:t>60-74% (</w:t>
      </w:r>
      <w:r w:rsidR="00094DD1">
        <w:rPr>
          <w:i/>
          <w:lang w:eastAsia="ru-RU"/>
        </w:rPr>
        <w:t>11</w:t>
      </w:r>
      <w:r>
        <w:rPr>
          <w:i/>
          <w:lang w:eastAsia="ru-RU"/>
        </w:rPr>
        <w:t>-</w:t>
      </w:r>
      <w:r w:rsidR="00094DD1">
        <w:rPr>
          <w:i/>
          <w:lang w:eastAsia="ru-RU"/>
        </w:rPr>
        <w:t>13</w:t>
      </w:r>
      <w:r>
        <w:rPr>
          <w:i/>
          <w:lang w:eastAsia="ru-RU"/>
        </w:rPr>
        <w:t xml:space="preserve">) </w:t>
      </w:r>
      <w:r>
        <w:rPr>
          <w:i/>
          <w:spacing w:val="-2"/>
        </w:rPr>
        <w:t>правильных ответов,</w:t>
      </w:r>
    </w:p>
    <w:p w14:paraId="2E869F97" w14:textId="77777777" w:rsidR="00BD27AC" w:rsidRDefault="00BD27AC" w:rsidP="001C7673">
      <w:pPr>
        <w:ind w:firstLine="709"/>
        <w:jc w:val="both"/>
        <w:rPr>
          <w:i/>
          <w:spacing w:val="-2"/>
        </w:rPr>
      </w:pPr>
      <w:r>
        <w:rPr>
          <w:i/>
          <w:spacing w:val="-2"/>
        </w:rPr>
        <w:tab/>
      </w:r>
      <w:r>
        <w:rPr>
          <w:i/>
          <w:spacing w:val="-2"/>
        </w:rPr>
        <w:tab/>
      </w:r>
      <w:r>
        <w:rPr>
          <w:i/>
          <w:spacing w:val="-2"/>
        </w:rPr>
        <w:tab/>
      </w:r>
      <w:r>
        <w:rPr>
          <w:b/>
          <w:i/>
          <w:spacing w:val="-2"/>
        </w:rPr>
        <w:t>«неудовлетворительно»</w:t>
      </w:r>
      <w:r>
        <w:rPr>
          <w:i/>
          <w:spacing w:val="-2"/>
        </w:rPr>
        <w:t xml:space="preserve"> - </w:t>
      </w:r>
      <w:r>
        <w:rPr>
          <w:i/>
        </w:rPr>
        <w:t>1</w:t>
      </w:r>
      <w:r w:rsidR="00094DD1">
        <w:rPr>
          <w:i/>
        </w:rPr>
        <w:t>0</w:t>
      </w:r>
      <w:r>
        <w:rPr>
          <w:i/>
        </w:rPr>
        <w:t xml:space="preserve"> и меньше </w:t>
      </w:r>
      <w:r>
        <w:rPr>
          <w:i/>
          <w:spacing w:val="-2"/>
        </w:rPr>
        <w:t>правильных ответов.</w:t>
      </w:r>
    </w:p>
    <w:p w14:paraId="7DA53333" w14:textId="77777777" w:rsidR="00BD27AC" w:rsidRDefault="00BD27AC" w:rsidP="001C7673">
      <w:pPr>
        <w:rPr>
          <w:b/>
          <w:i/>
          <w:caps/>
          <w:sz w:val="28"/>
          <w:lang w:eastAsia="ru-RU"/>
        </w:rPr>
      </w:pPr>
    </w:p>
    <w:p w14:paraId="45AA3971" w14:textId="77777777" w:rsidR="00094DD1" w:rsidRPr="00970033" w:rsidRDefault="00094DD1" w:rsidP="00094DD1">
      <w:pPr>
        <w:spacing w:after="200" w:line="276" w:lineRule="auto"/>
        <w:ind w:left="720"/>
        <w:contextualSpacing/>
        <w:rPr>
          <w:sz w:val="28"/>
          <w:szCs w:val="28"/>
          <w:lang w:eastAsia="ru-RU"/>
        </w:rPr>
      </w:pPr>
    </w:p>
    <w:p w14:paraId="2E6A7F17" w14:textId="77777777" w:rsidR="00094DD1" w:rsidRPr="00094DD1" w:rsidRDefault="00094DD1" w:rsidP="00094DD1">
      <w:pPr>
        <w:spacing w:after="200" w:line="276" w:lineRule="auto"/>
        <w:ind w:left="720"/>
        <w:contextualSpacing/>
        <w:rPr>
          <w:sz w:val="28"/>
          <w:szCs w:val="28"/>
          <w:lang w:eastAsia="ru-RU"/>
        </w:rPr>
      </w:pPr>
      <w:r w:rsidRPr="00094DD1">
        <w:rPr>
          <w:sz w:val="28"/>
          <w:szCs w:val="28"/>
          <w:lang w:eastAsia="ru-RU"/>
        </w:rPr>
        <w:t>ВАРИАНТ №1</w:t>
      </w:r>
    </w:p>
    <w:p w14:paraId="469A636E" w14:textId="77777777" w:rsidR="00094DD1" w:rsidRPr="00094DD1" w:rsidRDefault="00094DD1" w:rsidP="00094DD1">
      <w:pPr>
        <w:spacing w:after="200" w:line="276" w:lineRule="auto"/>
        <w:ind w:left="720"/>
        <w:contextualSpacing/>
        <w:rPr>
          <w:sz w:val="28"/>
          <w:szCs w:val="28"/>
          <w:lang w:eastAsia="ru-RU"/>
        </w:rPr>
      </w:pPr>
    </w:p>
    <w:p w14:paraId="2BE55724" w14:textId="77777777" w:rsidR="00094DD1" w:rsidRPr="00094DD1" w:rsidRDefault="00094DD1" w:rsidP="00094DD1">
      <w:pPr>
        <w:numPr>
          <w:ilvl w:val="0"/>
          <w:numId w:val="27"/>
        </w:numPr>
        <w:spacing w:after="200" w:line="276" w:lineRule="auto"/>
        <w:contextualSpacing/>
        <w:rPr>
          <w:sz w:val="28"/>
          <w:szCs w:val="28"/>
          <w:lang w:eastAsia="ru-RU"/>
        </w:rPr>
      </w:pPr>
      <w:r w:rsidRPr="00094DD1">
        <w:rPr>
          <w:sz w:val="28"/>
          <w:szCs w:val="28"/>
          <w:lang w:eastAsia="ru-RU"/>
        </w:rPr>
        <w:t>Воздействие опасного производственного фактора на организм человека, в процессе трудовой деятельности, приводит к заболеванию.</w:t>
      </w:r>
    </w:p>
    <w:p w14:paraId="184CD44D" w14:textId="77777777" w:rsidR="00094DD1" w:rsidRPr="00094DD1" w:rsidRDefault="00094DD1" w:rsidP="00094DD1">
      <w:pPr>
        <w:numPr>
          <w:ilvl w:val="0"/>
          <w:numId w:val="27"/>
        </w:numPr>
        <w:spacing w:after="200" w:line="276" w:lineRule="auto"/>
        <w:contextualSpacing/>
        <w:rPr>
          <w:sz w:val="28"/>
          <w:szCs w:val="28"/>
          <w:lang w:eastAsia="ru-RU"/>
        </w:rPr>
      </w:pPr>
      <w:r w:rsidRPr="00094DD1">
        <w:rPr>
          <w:sz w:val="28"/>
          <w:szCs w:val="28"/>
          <w:lang w:eastAsia="ru-RU"/>
        </w:rPr>
        <w:t>В обязанности работника входит прохождение обязательных предварительных (во время работы) и периодических (при приеме на работу) медицинских осмотров.</w:t>
      </w:r>
    </w:p>
    <w:p w14:paraId="567947BE" w14:textId="77777777" w:rsidR="00094DD1" w:rsidRPr="00094DD1" w:rsidRDefault="00094DD1" w:rsidP="00094DD1">
      <w:pPr>
        <w:numPr>
          <w:ilvl w:val="0"/>
          <w:numId w:val="27"/>
        </w:numPr>
        <w:spacing w:after="200" w:line="276" w:lineRule="auto"/>
        <w:contextualSpacing/>
        <w:rPr>
          <w:sz w:val="28"/>
          <w:szCs w:val="28"/>
          <w:lang w:eastAsia="ru-RU"/>
        </w:rPr>
      </w:pPr>
      <w:r w:rsidRPr="00094DD1">
        <w:rPr>
          <w:sz w:val="28"/>
          <w:szCs w:val="28"/>
          <w:lang w:eastAsia="ru-RU"/>
        </w:rPr>
        <w:t>В обязанности работодателя входит предоставление компенсаций за тяжелую работу и работу с вредными и опасными условиями  труда, кроме досрочной пенсии (Список №1 и №2).</w:t>
      </w:r>
    </w:p>
    <w:p w14:paraId="05C21F97" w14:textId="77777777" w:rsidR="00094DD1" w:rsidRPr="00094DD1" w:rsidRDefault="00094DD1" w:rsidP="00094DD1">
      <w:pPr>
        <w:numPr>
          <w:ilvl w:val="0"/>
          <w:numId w:val="27"/>
        </w:numPr>
        <w:spacing w:after="200" w:line="276" w:lineRule="auto"/>
        <w:contextualSpacing/>
        <w:rPr>
          <w:sz w:val="28"/>
          <w:szCs w:val="28"/>
          <w:lang w:eastAsia="ru-RU"/>
        </w:rPr>
      </w:pPr>
      <w:r w:rsidRPr="00094DD1">
        <w:rPr>
          <w:sz w:val="28"/>
          <w:szCs w:val="28"/>
          <w:lang w:eastAsia="ru-RU"/>
        </w:rPr>
        <w:t>За нарушение требований охраны труда существуют 3 вида ответственности: административная, дисциплинарная, уголовная.</w:t>
      </w:r>
    </w:p>
    <w:p w14:paraId="034295FD" w14:textId="77777777" w:rsidR="00094DD1" w:rsidRPr="00094DD1" w:rsidRDefault="00094DD1" w:rsidP="00094DD1">
      <w:pPr>
        <w:numPr>
          <w:ilvl w:val="0"/>
          <w:numId w:val="27"/>
        </w:numPr>
        <w:spacing w:after="200" w:line="276" w:lineRule="auto"/>
        <w:contextualSpacing/>
        <w:rPr>
          <w:sz w:val="28"/>
          <w:szCs w:val="28"/>
          <w:lang w:eastAsia="ru-RU"/>
        </w:rPr>
      </w:pPr>
      <w:r w:rsidRPr="00094DD1">
        <w:rPr>
          <w:sz w:val="28"/>
          <w:szCs w:val="28"/>
          <w:lang w:eastAsia="ru-RU"/>
        </w:rPr>
        <w:t>Допускается труд беременных женщин и молодежи до 18 лет в ночное время.</w:t>
      </w:r>
    </w:p>
    <w:p w14:paraId="2C80ABE1" w14:textId="77777777" w:rsidR="00094DD1" w:rsidRPr="00094DD1" w:rsidRDefault="00094DD1" w:rsidP="00094DD1">
      <w:pPr>
        <w:numPr>
          <w:ilvl w:val="0"/>
          <w:numId w:val="27"/>
        </w:numPr>
        <w:spacing w:after="200" w:line="276" w:lineRule="auto"/>
        <w:contextualSpacing/>
        <w:rPr>
          <w:sz w:val="28"/>
          <w:szCs w:val="28"/>
          <w:lang w:eastAsia="ru-RU"/>
        </w:rPr>
      </w:pPr>
      <w:r w:rsidRPr="00094DD1">
        <w:rPr>
          <w:sz w:val="28"/>
          <w:szCs w:val="28"/>
          <w:lang w:eastAsia="ru-RU"/>
        </w:rPr>
        <w:lastRenderedPageBreak/>
        <w:t>Виды инструктажей по охране труда: вводный, первичный на рабочем месте, повторный, внеплановый, текущий.</w:t>
      </w:r>
    </w:p>
    <w:p w14:paraId="5F4EAD95" w14:textId="77777777" w:rsidR="00094DD1" w:rsidRPr="00094DD1" w:rsidRDefault="00094DD1" w:rsidP="00094DD1">
      <w:pPr>
        <w:numPr>
          <w:ilvl w:val="0"/>
          <w:numId w:val="27"/>
        </w:numPr>
        <w:spacing w:after="200" w:line="276" w:lineRule="auto"/>
        <w:contextualSpacing/>
        <w:rPr>
          <w:sz w:val="28"/>
          <w:szCs w:val="28"/>
          <w:lang w:eastAsia="ru-RU"/>
        </w:rPr>
      </w:pPr>
      <w:r w:rsidRPr="00094DD1">
        <w:rPr>
          <w:sz w:val="28"/>
          <w:szCs w:val="28"/>
          <w:lang w:eastAsia="ru-RU"/>
        </w:rPr>
        <w:t>Внеплановый инструктаж проводится непосредственным руководителем при изменении технологического процесса, модернизации оборудования.</w:t>
      </w:r>
    </w:p>
    <w:p w14:paraId="68660B9D" w14:textId="77777777" w:rsidR="00094DD1" w:rsidRPr="00094DD1" w:rsidRDefault="00094DD1" w:rsidP="00094DD1">
      <w:pPr>
        <w:numPr>
          <w:ilvl w:val="0"/>
          <w:numId w:val="27"/>
        </w:numPr>
        <w:spacing w:after="200" w:line="276" w:lineRule="auto"/>
        <w:contextualSpacing/>
        <w:rPr>
          <w:sz w:val="28"/>
          <w:szCs w:val="28"/>
          <w:lang w:eastAsia="ru-RU"/>
        </w:rPr>
      </w:pPr>
      <w:r w:rsidRPr="00094DD1">
        <w:rPr>
          <w:sz w:val="28"/>
          <w:szCs w:val="28"/>
          <w:lang w:eastAsia="ru-RU"/>
        </w:rPr>
        <w:t>Несчастные случаи на производстве делятся по степени тяжести: легкие, средние, тяжелые, со смертельным исходом.</w:t>
      </w:r>
    </w:p>
    <w:p w14:paraId="2DD861C0" w14:textId="77777777" w:rsidR="00094DD1" w:rsidRPr="00094DD1" w:rsidRDefault="00094DD1" w:rsidP="00094DD1">
      <w:pPr>
        <w:numPr>
          <w:ilvl w:val="0"/>
          <w:numId w:val="27"/>
        </w:numPr>
        <w:spacing w:after="200" w:line="276" w:lineRule="auto"/>
        <w:contextualSpacing/>
        <w:rPr>
          <w:sz w:val="28"/>
          <w:szCs w:val="28"/>
          <w:lang w:eastAsia="ru-RU"/>
        </w:rPr>
      </w:pPr>
      <w:r w:rsidRPr="00094DD1">
        <w:rPr>
          <w:sz w:val="28"/>
          <w:szCs w:val="28"/>
          <w:lang w:eastAsia="ru-RU"/>
        </w:rPr>
        <w:t>К категории помещений без повышенной опасности относятся помещения с химически активной средой.</w:t>
      </w:r>
    </w:p>
    <w:p w14:paraId="612AC2D0" w14:textId="77777777" w:rsidR="00094DD1" w:rsidRPr="00094DD1" w:rsidRDefault="00094DD1" w:rsidP="00094DD1">
      <w:pPr>
        <w:numPr>
          <w:ilvl w:val="0"/>
          <w:numId w:val="27"/>
        </w:numPr>
        <w:spacing w:after="200" w:line="276" w:lineRule="auto"/>
        <w:contextualSpacing/>
        <w:rPr>
          <w:sz w:val="28"/>
          <w:szCs w:val="28"/>
          <w:lang w:eastAsia="ru-RU"/>
        </w:rPr>
      </w:pPr>
      <w:r w:rsidRPr="00094DD1">
        <w:rPr>
          <w:sz w:val="28"/>
          <w:szCs w:val="28"/>
          <w:lang w:eastAsia="ru-RU"/>
        </w:rPr>
        <w:t>К средствам коллективной защиты относятся: защитные заземления, защитные ограждения, предохранительные клапаны, УЗО, амортизаторы.</w:t>
      </w:r>
    </w:p>
    <w:p w14:paraId="40808B04" w14:textId="77777777" w:rsidR="00094DD1" w:rsidRPr="00094DD1" w:rsidRDefault="00094DD1" w:rsidP="00094DD1">
      <w:pPr>
        <w:numPr>
          <w:ilvl w:val="0"/>
          <w:numId w:val="27"/>
        </w:numPr>
        <w:spacing w:after="200" w:line="276" w:lineRule="auto"/>
        <w:contextualSpacing/>
        <w:rPr>
          <w:sz w:val="28"/>
          <w:szCs w:val="28"/>
          <w:lang w:eastAsia="ru-RU"/>
        </w:rPr>
      </w:pPr>
      <w:r w:rsidRPr="00094DD1">
        <w:rPr>
          <w:sz w:val="28"/>
          <w:szCs w:val="28"/>
          <w:lang w:eastAsia="ru-RU"/>
        </w:rPr>
        <w:t>Все электроустановки принято разделять на: установки напряжением 1000В, установки напряжением до 1000В, установки напряжением выше 1000В.</w:t>
      </w:r>
    </w:p>
    <w:p w14:paraId="1E61F00C" w14:textId="77777777" w:rsidR="00094DD1" w:rsidRPr="00094DD1" w:rsidRDefault="00094DD1" w:rsidP="00094DD1">
      <w:pPr>
        <w:numPr>
          <w:ilvl w:val="0"/>
          <w:numId w:val="27"/>
        </w:numPr>
        <w:spacing w:after="200" w:line="276" w:lineRule="auto"/>
        <w:contextualSpacing/>
        <w:rPr>
          <w:sz w:val="28"/>
          <w:szCs w:val="28"/>
          <w:lang w:eastAsia="ru-RU"/>
        </w:rPr>
      </w:pPr>
      <w:r w:rsidRPr="00094DD1">
        <w:rPr>
          <w:sz w:val="28"/>
          <w:szCs w:val="28"/>
          <w:lang w:eastAsia="ru-RU"/>
        </w:rPr>
        <w:t>Трудовой договор – правовой акт, регулирующий социально-трудовые отношения в организации и заключаемый между работниками и работодателем.</w:t>
      </w:r>
    </w:p>
    <w:p w14:paraId="2E42BCCD" w14:textId="77777777" w:rsidR="00094DD1" w:rsidRPr="00094DD1" w:rsidRDefault="00094DD1" w:rsidP="00094DD1">
      <w:pPr>
        <w:numPr>
          <w:ilvl w:val="0"/>
          <w:numId w:val="27"/>
        </w:numPr>
        <w:spacing w:after="200" w:line="276" w:lineRule="auto"/>
        <w:contextualSpacing/>
        <w:rPr>
          <w:sz w:val="28"/>
          <w:szCs w:val="28"/>
          <w:lang w:eastAsia="ru-RU"/>
        </w:rPr>
      </w:pPr>
      <w:r w:rsidRPr="00094DD1">
        <w:rPr>
          <w:sz w:val="28"/>
          <w:szCs w:val="28"/>
          <w:lang w:eastAsia="ru-RU"/>
        </w:rPr>
        <w:t>Работа в ночное время считается с 20</w:t>
      </w:r>
      <w:r w:rsidRPr="00094DD1">
        <w:rPr>
          <w:sz w:val="28"/>
          <w:szCs w:val="28"/>
          <w:vertAlign w:val="superscript"/>
          <w:lang w:eastAsia="ru-RU"/>
        </w:rPr>
        <w:t xml:space="preserve">00 </w:t>
      </w:r>
      <w:r w:rsidRPr="00094DD1">
        <w:rPr>
          <w:sz w:val="28"/>
          <w:szCs w:val="28"/>
          <w:lang w:eastAsia="ru-RU"/>
        </w:rPr>
        <w:t>до 6</w:t>
      </w:r>
      <w:r w:rsidRPr="00094DD1">
        <w:rPr>
          <w:sz w:val="28"/>
          <w:szCs w:val="28"/>
          <w:vertAlign w:val="superscript"/>
          <w:lang w:eastAsia="ru-RU"/>
        </w:rPr>
        <w:t xml:space="preserve">00 </w:t>
      </w:r>
      <w:r w:rsidRPr="00094DD1">
        <w:rPr>
          <w:sz w:val="28"/>
          <w:szCs w:val="28"/>
          <w:lang w:eastAsia="ru-RU"/>
        </w:rPr>
        <w:t>.</w:t>
      </w:r>
    </w:p>
    <w:p w14:paraId="5151C00A" w14:textId="77777777" w:rsidR="00094DD1" w:rsidRPr="00094DD1" w:rsidRDefault="00094DD1" w:rsidP="00094DD1">
      <w:pPr>
        <w:numPr>
          <w:ilvl w:val="0"/>
          <w:numId w:val="27"/>
        </w:numPr>
        <w:spacing w:after="200" w:line="276" w:lineRule="auto"/>
        <w:contextualSpacing/>
        <w:rPr>
          <w:sz w:val="28"/>
          <w:szCs w:val="28"/>
          <w:lang w:eastAsia="ru-RU"/>
        </w:rPr>
      </w:pPr>
      <w:r w:rsidRPr="00094DD1">
        <w:rPr>
          <w:sz w:val="28"/>
          <w:szCs w:val="28"/>
          <w:lang w:eastAsia="ru-RU"/>
        </w:rPr>
        <w:t>Внеочередная проверка знаний требований охраны труда работников, проводится при перерыве в работе в данной должности  более одного года.</w:t>
      </w:r>
    </w:p>
    <w:p w14:paraId="484128FB" w14:textId="77777777" w:rsidR="00094DD1" w:rsidRPr="00094DD1" w:rsidRDefault="00094DD1" w:rsidP="00094DD1">
      <w:pPr>
        <w:numPr>
          <w:ilvl w:val="0"/>
          <w:numId w:val="27"/>
        </w:numPr>
        <w:spacing w:after="200" w:line="276" w:lineRule="auto"/>
        <w:contextualSpacing/>
        <w:rPr>
          <w:sz w:val="28"/>
          <w:szCs w:val="28"/>
          <w:lang w:eastAsia="ru-RU"/>
        </w:rPr>
      </w:pPr>
      <w:r w:rsidRPr="00094DD1">
        <w:rPr>
          <w:sz w:val="28"/>
          <w:szCs w:val="28"/>
          <w:lang w:eastAsia="ru-RU"/>
        </w:rPr>
        <w:t>К работам повышенной опасности относятся работы, при выполнении которых отсутствует производственная опасность вне зависимости от характера выполняемой работы.</w:t>
      </w:r>
    </w:p>
    <w:p w14:paraId="06CE0DDD" w14:textId="77777777" w:rsidR="00094DD1" w:rsidRPr="00094DD1" w:rsidRDefault="00094DD1" w:rsidP="00094DD1">
      <w:pPr>
        <w:numPr>
          <w:ilvl w:val="0"/>
          <w:numId w:val="27"/>
        </w:numPr>
        <w:spacing w:after="200" w:line="276" w:lineRule="auto"/>
        <w:contextualSpacing/>
        <w:rPr>
          <w:sz w:val="28"/>
          <w:szCs w:val="28"/>
          <w:lang w:eastAsia="ru-RU"/>
        </w:rPr>
      </w:pPr>
      <w:r w:rsidRPr="00094DD1">
        <w:rPr>
          <w:sz w:val="28"/>
          <w:szCs w:val="28"/>
          <w:lang w:eastAsia="ru-RU"/>
        </w:rPr>
        <w:t>Работы  в  электроустановках могут проводиться по наряду-допуску, распоряжению, в порядке текущей эксплуатации.</w:t>
      </w:r>
    </w:p>
    <w:p w14:paraId="29F6813F" w14:textId="77777777" w:rsidR="00094DD1" w:rsidRPr="00094DD1" w:rsidRDefault="00094DD1" w:rsidP="00094DD1">
      <w:pPr>
        <w:numPr>
          <w:ilvl w:val="0"/>
          <w:numId w:val="27"/>
        </w:numPr>
        <w:spacing w:after="200" w:line="276" w:lineRule="auto"/>
        <w:contextualSpacing/>
        <w:rPr>
          <w:sz w:val="28"/>
          <w:szCs w:val="28"/>
          <w:lang w:eastAsia="ru-RU"/>
        </w:rPr>
      </w:pPr>
      <w:r w:rsidRPr="00094DD1">
        <w:rPr>
          <w:sz w:val="28"/>
          <w:szCs w:val="28"/>
          <w:lang w:eastAsia="ru-RU"/>
        </w:rPr>
        <w:t>Средства защиты работающих подразделяются на средства индивидуальной защиты и средства коллективной защиты.</w:t>
      </w:r>
    </w:p>
    <w:p w14:paraId="70C91CEF" w14:textId="77777777" w:rsidR="00094DD1" w:rsidRPr="00094DD1" w:rsidRDefault="00094DD1" w:rsidP="00094DD1">
      <w:pPr>
        <w:numPr>
          <w:ilvl w:val="0"/>
          <w:numId w:val="27"/>
        </w:numPr>
        <w:spacing w:after="200" w:line="276" w:lineRule="auto"/>
        <w:contextualSpacing/>
        <w:rPr>
          <w:sz w:val="28"/>
          <w:szCs w:val="28"/>
          <w:lang w:eastAsia="ru-RU"/>
        </w:rPr>
      </w:pPr>
      <w:r w:rsidRPr="00094DD1">
        <w:rPr>
          <w:sz w:val="28"/>
          <w:szCs w:val="28"/>
          <w:lang w:eastAsia="ru-RU"/>
        </w:rPr>
        <w:t>Профессиональное заболевание – заболевание работника, которое появилось в результате воздействия опасного производственного фактора.</w:t>
      </w:r>
    </w:p>
    <w:p w14:paraId="6E67EEDD" w14:textId="77777777" w:rsidR="00094DD1" w:rsidRPr="00094DD1" w:rsidRDefault="00094DD1" w:rsidP="00094DD1">
      <w:pPr>
        <w:numPr>
          <w:ilvl w:val="0"/>
          <w:numId w:val="27"/>
        </w:numPr>
        <w:spacing w:after="200" w:line="276" w:lineRule="auto"/>
        <w:contextualSpacing/>
        <w:rPr>
          <w:sz w:val="28"/>
          <w:szCs w:val="28"/>
          <w:lang w:eastAsia="ru-RU"/>
        </w:rPr>
      </w:pPr>
      <w:r w:rsidRPr="00094DD1">
        <w:rPr>
          <w:sz w:val="28"/>
          <w:szCs w:val="28"/>
          <w:lang w:eastAsia="ru-RU"/>
        </w:rPr>
        <w:t>Расследование тяжелого несчастного случая проводится в течение 3 дней.</w:t>
      </w:r>
    </w:p>
    <w:p w14:paraId="24437FCF" w14:textId="77777777" w:rsidR="00094DD1" w:rsidRPr="00094DD1" w:rsidRDefault="00094DD1" w:rsidP="00094DD1">
      <w:pPr>
        <w:numPr>
          <w:ilvl w:val="0"/>
          <w:numId w:val="27"/>
        </w:numPr>
        <w:spacing w:after="200" w:line="276" w:lineRule="auto"/>
        <w:contextualSpacing/>
        <w:rPr>
          <w:sz w:val="28"/>
          <w:szCs w:val="28"/>
          <w:lang w:eastAsia="ru-RU"/>
        </w:rPr>
      </w:pPr>
      <w:r w:rsidRPr="00094DD1">
        <w:rPr>
          <w:sz w:val="28"/>
          <w:szCs w:val="28"/>
          <w:lang w:eastAsia="ru-RU"/>
        </w:rPr>
        <w:t>При обнаружении пожара или признаков горения каждый гражданин обязан его потушить.</w:t>
      </w:r>
    </w:p>
    <w:p w14:paraId="4C8AF4DA" w14:textId="77777777" w:rsidR="00094DD1" w:rsidRPr="00094DD1" w:rsidRDefault="00094DD1" w:rsidP="00094DD1">
      <w:pPr>
        <w:spacing w:after="200" w:line="276" w:lineRule="auto"/>
        <w:ind w:left="720"/>
        <w:contextualSpacing/>
        <w:rPr>
          <w:sz w:val="28"/>
          <w:szCs w:val="28"/>
          <w:lang w:eastAsia="ru-RU"/>
        </w:rPr>
      </w:pPr>
      <w:r w:rsidRPr="00094DD1">
        <w:rPr>
          <w:sz w:val="28"/>
          <w:szCs w:val="28"/>
          <w:lang w:eastAsia="ru-RU"/>
        </w:rPr>
        <w:t>ВАРИАНТ №2</w:t>
      </w:r>
    </w:p>
    <w:p w14:paraId="09E02212" w14:textId="77777777" w:rsidR="00094DD1" w:rsidRPr="00094DD1" w:rsidRDefault="00094DD1" w:rsidP="00094DD1">
      <w:pPr>
        <w:spacing w:after="200" w:line="276" w:lineRule="auto"/>
        <w:ind w:left="720"/>
        <w:contextualSpacing/>
        <w:rPr>
          <w:sz w:val="28"/>
          <w:szCs w:val="28"/>
          <w:lang w:eastAsia="ru-RU"/>
        </w:rPr>
      </w:pPr>
    </w:p>
    <w:p w14:paraId="7687BBF7" w14:textId="77777777" w:rsidR="00094DD1" w:rsidRPr="00094DD1" w:rsidRDefault="00094DD1" w:rsidP="00094DD1">
      <w:pPr>
        <w:numPr>
          <w:ilvl w:val="0"/>
          <w:numId w:val="28"/>
        </w:numPr>
        <w:spacing w:after="200" w:line="276" w:lineRule="auto"/>
        <w:contextualSpacing/>
        <w:rPr>
          <w:sz w:val="28"/>
          <w:szCs w:val="28"/>
          <w:lang w:eastAsia="ru-RU"/>
        </w:rPr>
      </w:pPr>
      <w:r w:rsidRPr="00094DD1">
        <w:rPr>
          <w:sz w:val="28"/>
          <w:szCs w:val="28"/>
          <w:lang w:eastAsia="ru-RU"/>
        </w:rPr>
        <w:t>Охрана труда – система сохранения жизни и здоровья работника в процессе трудовой деятельности, включающая в себя правовые, организационно-технические, социально-экономические, лечебно-профилактические, реабилитационные и другие мероприятия.</w:t>
      </w:r>
    </w:p>
    <w:p w14:paraId="5042F21C" w14:textId="77777777" w:rsidR="00094DD1" w:rsidRPr="00094DD1" w:rsidRDefault="00094DD1" w:rsidP="00094DD1">
      <w:pPr>
        <w:numPr>
          <w:ilvl w:val="0"/>
          <w:numId w:val="28"/>
        </w:numPr>
        <w:spacing w:after="200" w:line="276" w:lineRule="auto"/>
        <w:contextualSpacing/>
        <w:rPr>
          <w:sz w:val="28"/>
          <w:szCs w:val="28"/>
          <w:lang w:eastAsia="ru-RU"/>
        </w:rPr>
      </w:pPr>
      <w:r w:rsidRPr="00094DD1">
        <w:rPr>
          <w:sz w:val="28"/>
          <w:szCs w:val="28"/>
          <w:lang w:eastAsia="ru-RU"/>
        </w:rPr>
        <w:t>В обязанности работодателя входит обеспечение проведения специальной оценки условий труда.</w:t>
      </w:r>
    </w:p>
    <w:p w14:paraId="334EEDEB" w14:textId="77777777" w:rsidR="00094DD1" w:rsidRPr="00094DD1" w:rsidRDefault="00094DD1" w:rsidP="00094DD1">
      <w:pPr>
        <w:numPr>
          <w:ilvl w:val="0"/>
          <w:numId w:val="28"/>
        </w:numPr>
        <w:spacing w:after="200" w:line="276" w:lineRule="auto"/>
        <w:contextualSpacing/>
        <w:rPr>
          <w:sz w:val="28"/>
          <w:szCs w:val="28"/>
          <w:lang w:eastAsia="ru-RU"/>
        </w:rPr>
      </w:pPr>
      <w:r w:rsidRPr="00094DD1">
        <w:rPr>
          <w:sz w:val="28"/>
          <w:szCs w:val="28"/>
          <w:lang w:eastAsia="ru-RU"/>
        </w:rPr>
        <w:lastRenderedPageBreak/>
        <w:t xml:space="preserve">К компенсациям за тяжелые работы и работы с вредными и опасными условиями труда относятся: денежная компенсация, дополнительные дни к отпуску, сокращенное рабочее время, бесплатная выдача молока или спецпитания, выход на пенсию по возрасту. </w:t>
      </w:r>
    </w:p>
    <w:p w14:paraId="760A30BA" w14:textId="77777777" w:rsidR="00094DD1" w:rsidRPr="00094DD1" w:rsidRDefault="00094DD1" w:rsidP="00094DD1">
      <w:pPr>
        <w:numPr>
          <w:ilvl w:val="0"/>
          <w:numId w:val="28"/>
        </w:numPr>
        <w:spacing w:after="200" w:line="276" w:lineRule="auto"/>
        <w:contextualSpacing/>
        <w:rPr>
          <w:sz w:val="28"/>
          <w:szCs w:val="28"/>
          <w:lang w:eastAsia="ru-RU"/>
        </w:rPr>
      </w:pPr>
      <w:r w:rsidRPr="00094DD1">
        <w:rPr>
          <w:sz w:val="28"/>
          <w:szCs w:val="28"/>
          <w:lang w:eastAsia="ru-RU"/>
        </w:rPr>
        <w:t>К техническим мероприятиям при работах в электроустановках относится перевод бригады к на другое место работ.</w:t>
      </w:r>
    </w:p>
    <w:p w14:paraId="7FFC4009" w14:textId="77777777" w:rsidR="00094DD1" w:rsidRPr="00094DD1" w:rsidRDefault="00094DD1" w:rsidP="00094DD1">
      <w:pPr>
        <w:numPr>
          <w:ilvl w:val="0"/>
          <w:numId w:val="28"/>
        </w:numPr>
        <w:spacing w:after="200" w:line="276" w:lineRule="auto"/>
        <w:contextualSpacing/>
        <w:rPr>
          <w:sz w:val="28"/>
          <w:szCs w:val="28"/>
          <w:lang w:eastAsia="ru-RU"/>
        </w:rPr>
      </w:pPr>
      <w:r w:rsidRPr="00094DD1">
        <w:rPr>
          <w:sz w:val="28"/>
          <w:szCs w:val="28"/>
          <w:lang w:eastAsia="ru-RU"/>
        </w:rPr>
        <w:t>Несчастные случаи со смертельным исходом расследуются 15 дней.</w:t>
      </w:r>
    </w:p>
    <w:p w14:paraId="0B318BD7" w14:textId="77777777" w:rsidR="00094DD1" w:rsidRPr="00094DD1" w:rsidRDefault="00094DD1" w:rsidP="00094DD1">
      <w:pPr>
        <w:numPr>
          <w:ilvl w:val="0"/>
          <w:numId w:val="28"/>
        </w:numPr>
        <w:spacing w:after="200" w:line="276" w:lineRule="auto"/>
        <w:contextualSpacing/>
        <w:rPr>
          <w:sz w:val="28"/>
          <w:szCs w:val="28"/>
          <w:lang w:eastAsia="ru-RU"/>
        </w:rPr>
      </w:pPr>
      <w:r w:rsidRPr="00094DD1">
        <w:rPr>
          <w:sz w:val="28"/>
          <w:szCs w:val="28"/>
          <w:lang w:eastAsia="ru-RU"/>
        </w:rPr>
        <w:t>К способам защиты от поражения электрическим током не относятся заземление и зануление.</w:t>
      </w:r>
    </w:p>
    <w:p w14:paraId="06CE603F" w14:textId="77777777" w:rsidR="00094DD1" w:rsidRPr="00094DD1" w:rsidRDefault="00094DD1" w:rsidP="00094DD1">
      <w:pPr>
        <w:numPr>
          <w:ilvl w:val="0"/>
          <w:numId w:val="28"/>
        </w:numPr>
        <w:spacing w:after="200" w:line="276" w:lineRule="auto"/>
        <w:contextualSpacing/>
        <w:rPr>
          <w:sz w:val="28"/>
          <w:szCs w:val="28"/>
          <w:lang w:eastAsia="ru-RU"/>
        </w:rPr>
      </w:pPr>
      <w:r w:rsidRPr="00094DD1">
        <w:rPr>
          <w:sz w:val="28"/>
          <w:szCs w:val="28"/>
          <w:lang w:eastAsia="ru-RU"/>
        </w:rPr>
        <w:t>К профилактическим мерам возникновения пожаров относится проведение проверки изоляции электропроводки.</w:t>
      </w:r>
    </w:p>
    <w:p w14:paraId="364EF9A6" w14:textId="77777777" w:rsidR="00094DD1" w:rsidRPr="00094DD1" w:rsidRDefault="00094DD1" w:rsidP="00094DD1">
      <w:pPr>
        <w:numPr>
          <w:ilvl w:val="0"/>
          <w:numId w:val="28"/>
        </w:numPr>
        <w:spacing w:after="200" w:line="276" w:lineRule="auto"/>
        <w:contextualSpacing/>
        <w:rPr>
          <w:sz w:val="28"/>
          <w:szCs w:val="28"/>
          <w:lang w:eastAsia="ru-RU"/>
        </w:rPr>
      </w:pPr>
      <w:r w:rsidRPr="00094DD1">
        <w:rPr>
          <w:sz w:val="28"/>
          <w:szCs w:val="28"/>
          <w:lang w:eastAsia="ru-RU"/>
        </w:rPr>
        <w:t>Молодежи до 18 лет запрещаются работы с вредными и опасными условиями труда.</w:t>
      </w:r>
    </w:p>
    <w:p w14:paraId="0ECC27F4" w14:textId="77777777" w:rsidR="00094DD1" w:rsidRPr="00094DD1" w:rsidRDefault="00094DD1" w:rsidP="00094DD1">
      <w:pPr>
        <w:numPr>
          <w:ilvl w:val="0"/>
          <w:numId w:val="28"/>
        </w:numPr>
        <w:spacing w:after="200" w:line="276" w:lineRule="auto"/>
        <w:contextualSpacing/>
        <w:rPr>
          <w:sz w:val="28"/>
          <w:szCs w:val="28"/>
          <w:lang w:eastAsia="ru-RU"/>
        </w:rPr>
      </w:pPr>
      <w:r w:rsidRPr="00094DD1">
        <w:rPr>
          <w:sz w:val="28"/>
          <w:szCs w:val="28"/>
          <w:lang w:eastAsia="ru-RU"/>
        </w:rPr>
        <w:t>К физическим вредным и опасным производственным факторам относятся микроорганизмы (растения и животные).</w:t>
      </w:r>
    </w:p>
    <w:p w14:paraId="49257C87" w14:textId="77777777" w:rsidR="00094DD1" w:rsidRPr="00094DD1" w:rsidRDefault="00094DD1" w:rsidP="00094DD1">
      <w:pPr>
        <w:numPr>
          <w:ilvl w:val="0"/>
          <w:numId w:val="28"/>
        </w:numPr>
        <w:spacing w:after="200" w:line="276" w:lineRule="auto"/>
        <w:contextualSpacing/>
        <w:rPr>
          <w:sz w:val="28"/>
          <w:szCs w:val="28"/>
          <w:lang w:eastAsia="ru-RU"/>
        </w:rPr>
      </w:pPr>
      <w:r w:rsidRPr="00094DD1">
        <w:rPr>
          <w:sz w:val="28"/>
          <w:szCs w:val="28"/>
          <w:lang w:eastAsia="ru-RU"/>
        </w:rPr>
        <w:t>При капиллярном кровотечении необходимо срочно наложить жгут выше раны.</w:t>
      </w:r>
    </w:p>
    <w:p w14:paraId="3E272C6C" w14:textId="77777777" w:rsidR="00094DD1" w:rsidRPr="00094DD1" w:rsidRDefault="00094DD1" w:rsidP="00094DD1">
      <w:pPr>
        <w:numPr>
          <w:ilvl w:val="0"/>
          <w:numId w:val="28"/>
        </w:numPr>
        <w:spacing w:after="200" w:line="276" w:lineRule="auto"/>
        <w:contextualSpacing/>
        <w:rPr>
          <w:sz w:val="28"/>
          <w:szCs w:val="28"/>
          <w:lang w:eastAsia="ru-RU"/>
        </w:rPr>
      </w:pPr>
      <w:r w:rsidRPr="00094DD1">
        <w:rPr>
          <w:sz w:val="28"/>
          <w:szCs w:val="28"/>
          <w:lang w:eastAsia="ru-RU"/>
        </w:rPr>
        <w:t>Существует четыре степени ожогов.</w:t>
      </w:r>
    </w:p>
    <w:p w14:paraId="7FDFFBDB" w14:textId="77777777" w:rsidR="00094DD1" w:rsidRPr="00094DD1" w:rsidRDefault="00094DD1" w:rsidP="00094DD1">
      <w:pPr>
        <w:numPr>
          <w:ilvl w:val="0"/>
          <w:numId w:val="28"/>
        </w:numPr>
        <w:spacing w:after="200" w:line="276" w:lineRule="auto"/>
        <w:contextualSpacing/>
        <w:rPr>
          <w:sz w:val="28"/>
          <w:szCs w:val="28"/>
          <w:lang w:eastAsia="ru-RU"/>
        </w:rPr>
      </w:pPr>
      <w:r w:rsidRPr="00094DD1">
        <w:rPr>
          <w:sz w:val="28"/>
          <w:szCs w:val="28"/>
          <w:lang w:eastAsia="ru-RU"/>
        </w:rPr>
        <w:t>К дополнительным изолирующим электрозащитным средствам в электроустановках напряжением до 1000В относятся: диэлектрические галоши,  диэлектрические ковры, изолирующие подставки, приставные лестницы, стремянки стеклопластиковые.</w:t>
      </w:r>
    </w:p>
    <w:p w14:paraId="4ECDEB7B" w14:textId="77777777" w:rsidR="00094DD1" w:rsidRPr="00094DD1" w:rsidRDefault="00094DD1" w:rsidP="00094DD1">
      <w:pPr>
        <w:numPr>
          <w:ilvl w:val="0"/>
          <w:numId w:val="28"/>
        </w:numPr>
        <w:spacing w:after="200" w:line="276" w:lineRule="auto"/>
        <w:contextualSpacing/>
        <w:rPr>
          <w:sz w:val="28"/>
          <w:szCs w:val="28"/>
          <w:lang w:eastAsia="ru-RU"/>
        </w:rPr>
      </w:pPr>
      <w:r w:rsidRPr="00094DD1">
        <w:rPr>
          <w:sz w:val="28"/>
          <w:szCs w:val="28"/>
          <w:lang w:eastAsia="ru-RU"/>
        </w:rPr>
        <w:t>К указательным плакатам относится  «Заземлено».</w:t>
      </w:r>
    </w:p>
    <w:p w14:paraId="4CCFAF51" w14:textId="77777777" w:rsidR="00094DD1" w:rsidRPr="00094DD1" w:rsidRDefault="00094DD1" w:rsidP="00094DD1">
      <w:pPr>
        <w:numPr>
          <w:ilvl w:val="0"/>
          <w:numId w:val="28"/>
        </w:numPr>
        <w:spacing w:after="200" w:line="276" w:lineRule="auto"/>
        <w:contextualSpacing/>
        <w:rPr>
          <w:sz w:val="28"/>
          <w:szCs w:val="28"/>
          <w:lang w:eastAsia="ru-RU"/>
        </w:rPr>
      </w:pPr>
      <w:r w:rsidRPr="00094DD1">
        <w:rPr>
          <w:sz w:val="28"/>
          <w:szCs w:val="28"/>
          <w:lang w:eastAsia="ru-RU"/>
        </w:rPr>
        <w:t>Пожар – контролируемое горение во времени и в пространстве, наносящее материальный ущерб и создающее угрозу жизни и здоровью людей.</w:t>
      </w:r>
    </w:p>
    <w:p w14:paraId="568583E7" w14:textId="77777777" w:rsidR="00094DD1" w:rsidRPr="00094DD1" w:rsidRDefault="00094DD1" w:rsidP="00094DD1">
      <w:pPr>
        <w:numPr>
          <w:ilvl w:val="0"/>
          <w:numId w:val="28"/>
        </w:numPr>
        <w:spacing w:after="200" w:line="276" w:lineRule="auto"/>
        <w:contextualSpacing/>
        <w:rPr>
          <w:sz w:val="28"/>
          <w:szCs w:val="28"/>
          <w:lang w:eastAsia="ru-RU"/>
        </w:rPr>
      </w:pPr>
      <w:r w:rsidRPr="00094DD1">
        <w:rPr>
          <w:sz w:val="28"/>
          <w:szCs w:val="28"/>
          <w:lang w:eastAsia="ru-RU"/>
        </w:rPr>
        <w:t>К первичным средствам пожаротушения относится земля, лопата, лом.</w:t>
      </w:r>
    </w:p>
    <w:p w14:paraId="5B2207B6" w14:textId="77777777" w:rsidR="00094DD1" w:rsidRPr="00094DD1" w:rsidRDefault="00094DD1" w:rsidP="00094DD1">
      <w:pPr>
        <w:numPr>
          <w:ilvl w:val="0"/>
          <w:numId w:val="28"/>
        </w:numPr>
        <w:spacing w:after="200" w:line="276" w:lineRule="auto"/>
        <w:contextualSpacing/>
        <w:rPr>
          <w:sz w:val="28"/>
          <w:szCs w:val="28"/>
          <w:lang w:eastAsia="ru-RU"/>
        </w:rPr>
      </w:pPr>
      <w:r w:rsidRPr="00094DD1">
        <w:rPr>
          <w:sz w:val="28"/>
          <w:szCs w:val="28"/>
          <w:lang w:eastAsia="ru-RU"/>
        </w:rPr>
        <w:t>Первая помощь – комплекс мероприятий, направленный на сохранение жизни людей.</w:t>
      </w:r>
    </w:p>
    <w:p w14:paraId="438EC64E" w14:textId="77777777" w:rsidR="00094DD1" w:rsidRPr="00094DD1" w:rsidRDefault="00094DD1" w:rsidP="00094DD1">
      <w:pPr>
        <w:numPr>
          <w:ilvl w:val="0"/>
          <w:numId w:val="28"/>
        </w:numPr>
        <w:spacing w:after="200" w:line="276" w:lineRule="auto"/>
        <w:contextualSpacing/>
        <w:rPr>
          <w:sz w:val="28"/>
          <w:szCs w:val="28"/>
          <w:lang w:eastAsia="ru-RU"/>
        </w:rPr>
      </w:pPr>
      <w:r w:rsidRPr="00094DD1">
        <w:rPr>
          <w:sz w:val="28"/>
          <w:szCs w:val="28"/>
          <w:lang w:eastAsia="ru-RU"/>
        </w:rPr>
        <w:t>Несчастный случай на производстве – событие, в результате которого застрахованный получил увечье или иное повреждение здоровья при исполнении им обязанностей по трудовому договору или в иных случаях и которое повлекло временную или стойкую утрату трудоспособности застрахованного, перевода на другую работу или смерти работника.</w:t>
      </w:r>
    </w:p>
    <w:p w14:paraId="575A7B79" w14:textId="77777777" w:rsidR="00094DD1" w:rsidRPr="00094DD1" w:rsidRDefault="00094DD1" w:rsidP="00094DD1">
      <w:pPr>
        <w:numPr>
          <w:ilvl w:val="0"/>
          <w:numId w:val="28"/>
        </w:numPr>
        <w:spacing w:after="200" w:line="276" w:lineRule="auto"/>
        <w:contextualSpacing/>
        <w:rPr>
          <w:sz w:val="28"/>
          <w:szCs w:val="28"/>
          <w:lang w:eastAsia="ru-RU"/>
        </w:rPr>
      </w:pPr>
      <w:r w:rsidRPr="00094DD1">
        <w:rPr>
          <w:sz w:val="28"/>
          <w:szCs w:val="28"/>
          <w:lang w:eastAsia="ru-RU"/>
        </w:rPr>
        <w:t>К работам повышенной опасности относятся: работы с применением ГПМ, работы в колодцах, осуществление текущего ремонта, демонтажа оборудования, а также производство ремонтных или строительно-монтажных работ.</w:t>
      </w:r>
    </w:p>
    <w:p w14:paraId="453FA254" w14:textId="77777777" w:rsidR="00094DD1" w:rsidRPr="00094DD1" w:rsidRDefault="00094DD1" w:rsidP="00094DD1">
      <w:pPr>
        <w:numPr>
          <w:ilvl w:val="0"/>
          <w:numId w:val="28"/>
        </w:numPr>
        <w:spacing w:after="200" w:line="276" w:lineRule="auto"/>
        <w:contextualSpacing/>
        <w:rPr>
          <w:sz w:val="28"/>
          <w:szCs w:val="28"/>
          <w:lang w:eastAsia="ru-RU"/>
        </w:rPr>
      </w:pPr>
      <w:r w:rsidRPr="00094DD1">
        <w:rPr>
          <w:sz w:val="28"/>
          <w:szCs w:val="28"/>
          <w:lang w:eastAsia="ru-RU"/>
        </w:rPr>
        <w:t>Целевой инструктаж проводится по решению работодателя.</w:t>
      </w:r>
    </w:p>
    <w:p w14:paraId="35435465" w14:textId="77777777" w:rsidR="00094DD1" w:rsidRPr="00094DD1" w:rsidRDefault="00094DD1" w:rsidP="00094DD1">
      <w:pPr>
        <w:numPr>
          <w:ilvl w:val="0"/>
          <w:numId w:val="28"/>
        </w:numPr>
        <w:spacing w:after="200" w:line="276" w:lineRule="auto"/>
        <w:contextualSpacing/>
        <w:rPr>
          <w:sz w:val="28"/>
          <w:szCs w:val="28"/>
          <w:lang w:eastAsia="ru-RU"/>
        </w:rPr>
      </w:pPr>
      <w:r w:rsidRPr="00094DD1">
        <w:rPr>
          <w:sz w:val="28"/>
          <w:szCs w:val="28"/>
          <w:lang w:eastAsia="ru-RU"/>
        </w:rPr>
        <w:lastRenderedPageBreak/>
        <w:t>Стажировка проводится после проведения повторного инструктажа в течение 2-14 смен.</w:t>
      </w:r>
    </w:p>
    <w:p w14:paraId="73098566" w14:textId="77777777" w:rsidR="00094DD1" w:rsidRPr="00094DD1" w:rsidRDefault="00094DD1" w:rsidP="00094DD1">
      <w:pPr>
        <w:spacing w:after="200" w:line="276" w:lineRule="auto"/>
        <w:ind w:left="1080"/>
        <w:contextualSpacing/>
        <w:jc w:val="center"/>
        <w:rPr>
          <w:sz w:val="28"/>
          <w:szCs w:val="28"/>
          <w:lang w:eastAsia="ru-RU"/>
        </w:rPr>
      </w:pPr>
    </w:p>
    <w:p w14:paraId="4F4F8AAC" w14:textId="77777777" w:rsidR="00094DD1" w:rsidRPr="00094DD1" w:rsidRDefault="00094DD1" w:rsidP="00094DD1">
      <w:pPr>
        <w:spacing w:after="200" w:line="276" w:lineRule="auto"/>
        <w:ind w:left="720"/>
        <w:contextualSpacing/>
        <w:rPr>
          <w:sz w:val="28"/>
          <w:szCs w:val="28"/>
          <w:lang w:eastAsia="ru-RU"/>
        </w:rPr>
      </w:pPr>
      <w:r w:rsidRPr="00094DD1">
        <w:rPr>
          <w:sz w:val="28"/>
          <w:szCs w:val="28"/>
          <w:lang w:eastAsia="ru-RU"/>
        </w:rPr>
        <w:t>ВАРИАНТ №3</w:t>
      </w:r>
    </w:p>
    <w:p w14:paraId="3987C2A0" w14:textId="77777777" w:rsidR="00094DD1" w:rsidRPr="00094DD1" w:rsidRDefault="00094DD1" w:rsidP="00094DD1">
      <w:pPr>
        <w:spacing w:after="200" w:line="276" w:lineRule="auto"/>
        <w:ind w:left="720"/>
        <w:contextualSpacing/>
        <w:rPr>
          <w:sz w:val="28"/>
          <w:szCs w:val="28"/>
          <w:lang w:eastAsia="ru-RU"/>
        </w:rPr>
      </w:pPr>
    </w:p>
    <w:p w14:paraId="28423B4F" w14:textId="77777777" w:rsidR="00094DD1" w:rsidRPr="00094DD1" w:rsidRDefault="00094DD1" w:rsidP="00094DD1">
      <w:pPr>
        <w:numPr>
          <w:ilvl w:val="0"/>
          <w:numId w:val="29"/>
        </w:numPr>
        <w:spacing w:after="200" w:line="276" w:lineRule="auto"/>
        <w:contextualSpacing/>
        <w:rPr>
          <w:sz w:val="28"/>
          <w:szCs w:val="28"/>
          <w:lang w:eastAsia="ru-RU"/>
        </w:rPr>
      </w:pPr>
      <w:r w:rsidRPr="00094DD1">
        <w:rPr>
          <w:sz w:val="28"/>
          <w:szCs w:val="28"/>
          <w:lang w:eastAsia="ru-RU"/>
        </w:rPr>
        <w:t>Воздействие опасного производственного фактора на организм человека, в процессе трудовой деятельности, приводит к травме.</w:t>
      </w:r>
    </w:p>
    <w:p w14:paraId="0FEA0E9C" w14:textId="77777777" w:rsidR="00094DD1" w:rsidRPr="00094DD1" w:rsidRDefault="00094DD1" w:rsidP="00094DD1">
      <w:pPr>
        <w:numPr>
          <w:ilvl w:val="0"/>
          <w:numId w:val="29"/>
        </w:numPr>
        <w:spacing w:after="200" w:line="276" w:lineRule="auto"/>
        <w:contextualSpacing/>
        <w:rPr>
          <w:sz w:val="28"/>
          <w:szCs w:val="28"/>
          <w:lang w:eastAsia="ru-RU"/>
        </w:rPr>
      </w:pPr>
      <w:r w:rsidRPr="00094DD1">
        <w:rPr>
          <w:sz w:val="28"/>
          <w:szCs w:val="28"/>
          <w:lang w:eastAsia="ru-RU"/>
        </w:rPr>
        <w:t>В обязанности работника входит прохождение обязательных предварительных (при приеме на работу)  и периодических (во время работы) медицинских осмотров.</w:t>
      </w:r>
    </w:p>
    <w:p w14:paraId="213F2009" w14:textId="77777777" w:rsidR="00094DD1" w:rsidRPr="00094DD1" w:rsidRDefault="00094DD1" w:rsidP="00094DD1">
      <w:pPr>
        <w:numPr>
          <w:ilvl w:val="0"/>
          <w:numId w:val="29"/>
        </w:numPr>
        <w:spacing w:after="200" w:line="276" w:lineRule="auto"/>
        <w:contextualSpacing/>
        <w:rPr>
          <w:sz w:val="28"/>
          <w:szCs w:val="28"/>
          <w:lang w:eastAsia="ru-RU"/>
        </w:rPr>
      </w:pPr>
      <w:r w:rsidRPr="00094DD1">
        <w:rPr>
          <w:sz w:val="28"/>
          <w:szCs w:val="28"/>
          <w:lang w:eastAsia="ru-RU"/>
        </w:rPr>
        <w:t>В обязанности работодателя входит страхование от несчастных случаев на производстве и профессиональных заболеваний.</w:t>
      </w:r>
    </w:p>
    <w:p w14:paraId="0DBCB6F0" w14:textId="77777777" w:rsidR="00094DD1" w:rsidRPr="00094DD1" w:rsidRDefault="00094DD1" w:rsidP="00094DD1">
      <w:pPr>
        <w:numPr>
          <w:ilvl w:val="0"/>
          <w:numId w:val="29"/>
        </w:numPr>
        <w:spacing w:after="200" w:line="276" w:lineRule="auto"/>
        <w:contextualSpacing/>
        <w:rPr>
          <w:sz w:val="28"/>
          <w:szCs w:val="28"/>
          <w:lang w:eastAsia="ru-RU"/>
        </w:rPr>
      </w:pPr>
      <w:r w:rsidRPr="00094DD1">
        <w:rPr>
          <w:sz w:val="28"/>
          <w:szCs w:val="28"/>
          <w:lang w:eastAsia="ru-RU"/>
        </w:rPr>
        <w:t>За нарушение требований охраны труда существуют 4 вида ответственности: административная, дисциплинарная, уголовная, материальная.</w:t>
      </w:r>
    </w:p>
    <w:p w14:paraId="1BC2DB79" w14:textId="77777777" w:rsidR="00094DD1" w:rsidRPr="00094DD1" w:rsidRDefault="00094DD1" w:rsidP="00094DD1">
      <w:pPr>
        <w:numPr>
          <w:ilvl w:val="0"/>
          <w:numId w:val="29"/>
        </w:numPr>
        <w:spacing w:after="200" w:line="276" w:lineRule="auto"/>
        <w:contextualSpacing/>
        <w:rPr>
          <w:sz w:val="28"/>
          <w:szCs w:val="28"/>
          <w:lang w:eastAsia="ru-RU"/>
        </w:rPr>
      </w:pPr>
      <w:r w:rsidRPr="00094DD1">
        <w:rPr>
          <w:sz w:val="28"/>
          <w:szCs w:val="28"/>
          <w:lang w:eastAsia="ru-RU"/>
        </w:rPr>
        <w:t>Допускается труд беременных женщин и молодежи на работах с вредными и опасными условиями труда.</w:t>
      </w:r>
    </w:p>
    <w:p w14:paraId="1D6A72F9" w14:textId="77777777" w:rsidR="00094DD1" w:rsidRPr="00094DD1" w:rsidRDefault="00094DD1" w:rsidP="00094DD1">
      <w:pPr>
        <w:numPr>
          <w:ilvl w:val="0"/>
          <w:numId w:val="29"/>
        </w:numPr>
        <w:spacing w:after="200" w:line="276" w:lineRule="auto"/>
        <w:contextualSpacing/>
        <w:rPr>
          <w:sz w:val="28"/>
          <w:szCs w:val="28"/>
          <w:lang w:eastAsia="ru-RU"/>
        </w:rPr>
      </w:pPr>
      <w:r w:rsidRPr="00094DD1">
        <w:rPr>
          <w:sz w:val="28"/>
          <w:szCs w:val="28"/>
          <w:lang w:eastAsia="ru-RU"/>
        </w:rPr>
        <w:t>Виды инструктажей по охране труда: вводный, первичный на рабочем месте, вторичный, внеплановый, целевой.</w:t>
      </w:r>
    </w:p>
    <w:p w14:paraId="17C96EE9" w14:textId="77777777" w:rsidR="00094DD1" w:rsidRPr="00094DD1" w:rsidRDefault="00094DD1" w:rsidP="00094DD1">
      <w:pPr>
        <w:numPr>
          <w:ilvl w:val="0"/>
          <w:numId w:val="29"/>
        </w:numPr>
        <w:spacing w:after="200" w:line="276" w:lineRule="auto"/>
        <w:contextualSpacing/>
        <w:rPr>
          <w:sz w:val="28"/>
          <w:szCs w:val="28"/>
          <w:lang w:eastAsia="ru-RU"/>
        </w:rPr>
      </w:pPr>
      <w:r w:rsidRPr="00094DD1">
        <w:rPr>
          <w:sz w:val="28"/>
          <w:szCs w:val="28"/>
          <w:lang w:eastAsia="ru-RU"/>
        </w:rPr>
        <w:t>Внеплановый инструктаж проводится непосредственным руководителем при изменении в документации по охране труда.</w:t>
      </w:r>
    </w:p>
    <w:p w14:paraId="25B099D1" w14:textId="77777777" w:rsidR="00094DD1" w:rsidRPr="00094DD1" w:rsidRDefault="00094DD1" w:rsidP="00094DD1">
      <w:pPr>
        <w:numPr>
          <w:ilvl w:val="0"/>
          <w:numId w:val="29"/>
        </w:numPr>
        <w:spacing w:after="200" w:line="276" w:lineRule="auto"/>
        <w:contextualSpacing/>
        <w:rPr>
          <w:sz w:val="28"/>
          <w:szCs w:val="28"/>
          <w:lang w:eastAsia="ru-RU"/>
        </w:rPr>
      </w:pPr>
      <w:r w:rsidRPr="00094DD1">
        <w:rPr>
          <w:sz w:val="28"/>
          <w:szCs w:val="28"/>
          <w:lang w:eastAsia="ru-RU"/>
        </w:rPr>
        <w:t>Несчастные случаи на производстве делятся по степени тяжести: легкие, средние,  со смертельным исходом.</w:t>
      </w:r>
    </w:p>
    <w:p w14:paraId="0309B11C" w14:textId="77777777" w:rsidR="00094DD1" w:rsidRPr="00094DD1" w:rsidRDefault="00094DD1" w:rsidP="00094DD1">
      <w:pPr>
        <w:numPr>
          <w:ilvl w:val="0"/>
          <w:numId w:val="29"/>
        </w:numPr>
        <w:spacing w:after="200" w:line="276" w:lineRule="auto"/>
        <w:contextualSpacing/>
        <w:rPr>
          <w:sz w:val="28"/>
          <w:szCs w:val="28"/>
          <w:lang w:eastAsia="ru-RU"/>
        </w:rPr>
      </w:pPr>
      <w:r w:rsidRPr="00094DD1">
        <w:rPr>
          <w:sz w:val="28"/>
          <w:szCs w:val="28"/>
          <w:lang w:eastAsia="ru-RU"/>
        </w:rPr>
        <w:t>К категории помещений с повышенной опасностью относятся помещения с химически активной средой.</w:t>
      </w:r>
    </w:p>
    <w:p w14:paraId="25DC2BE8" w14:textId="77777777" w:rsidR="00094DD1" w:rsidRPr="00094DD1" w:rsidRDefault="00094DD1" w:rsidP="00094DD1">
      <w:pPr>
        <w:numPr>
          <w:ilvl w:val="0"/>
          <w:numId w:val="29"/>
        </w:numPr>
        <w:spacing w:after="200" w:line="276" w:lineRule="auto"/>
        <w:contextualSpacing/>
        <w:rPr>
          <w:sz w:val="28"/>
          <w:szCs w:val="28"/>
          <w:lang w:eastAsia="ru-RU"/>
        </w:rPr>
      </w:pPr>
      <w:r w:rsidRPr="00094DD1">
        <w:rPr>
          <w:sz w:val="28"/>
          <w:szCs w:val="28"/>
          <w:lang w:eastAsia="ru-RU"/>
        </w:rPr>
        <w:t>К средствам индивидуальной защиты относятся: защитные заземления, защитные ограждения, предохранительные клапаны, УЗО, амортизаторы.</w:t>
      </w:r>
    </w:p>
    <w:p w14:paraId="0A8D279F" w14:textId="77777777" w:rsidR="00094DD1" w:rsidRPr="00094DD1" w:rsidRDefault="00094DD1" w:rsidP="00094DD1">
      <w:pPr>
        <w:numPr>
          <w:ilvl w:val="0"/>
          <w:numId w:val="29"/>
        </w:numPr>
        <w:spacing w:after="200" w:line="276" w:lineRule="auto"/>
        <w:contextualSpacing/>
        <w:rPr>
          <w:sz w:val="28"/>
          <w:szCs w:val="28"/>
          <w:lang w:eastAsia="ru-RU"/>
        </w:rPr>
      </w:pPr>
      <w:r w:rsidRPr="00094DD1">
        <w:rPr>
          <w:sz w:val="28"/>
          <w:szCs w:val="28"/>
          <w:lang w:eastAsia="ru-RU"/>
        </w:rPr>
        <w:t>Все электроустановки принято разделять на: установки напряжением до 1000В, установки напряжением выше 1000В.</w:t>
      </w:r>
    </w:p>
    <w:p w14:paraId="6435BC0D" w14:textId="77777777" w:rsidR="00094DD1" w:rsidRPr="00094DD1" w:rsidRDefault="00094DD1" w:rsidP="00094DD1">
      <w:pPr>
        <w:numPr>
          <w:ilvl w:val="0"/>
          <w:numId w:val="29"/>
        </w:numPr>
        <w:spacing w:after="200" w:line="276" w:lineRule="auto"/>
        <w:contextualSpacing/>
        <w:rPr>
          <w:sz w:val="28"/>
          <w:szCs w:val="28"/>
          <w:lang w:eastAsia="ru-RU"/>
        </w:rPr>
      </w:pPr>
      <w:r w:rsidRPr="00094DD1">
        <w:rPr>
          <w:sz w:val="28"/>
          <w:szCs w:val="28"/>
          <w:lang w:eastAsia="ru-RU"/>
        </w:rPr>
        <w:t>Трудовой договор – соглашение между работодателем и работником, в соответствии с которым работодатель обязуется предоставить работу по обусловленной трудовой функции, обеспечить условия труда, предусмотренные ТК РФ, законами и иными нормативными правовыми актами, коллективным договором, своевременно и в полном размере выплачивать работнику заработную плату.</w:t>
      </w:r>
      <w:r w:rsidRPr="00094DD1">
        <w:rPr>
          <w:rFonts w:ascii="Calibri" w:hAnsi="Calibri"/>
          <w:sz w:val="28"/>
          <w:szCs w:val="28"/>
          <w:lang w:eastAsia="ru-RU"/>
        </w:rPr>
        <w:t xml:space="preserve"> </w:t>
      </w:r>
      <w:r w:rsidRPr="00094DD1">
        <w:rPr>
          <w:sz w:val="28"/>
          <w:szCs w:val="28"/>
          <w:lang w:eastAsia="ru-RU"/>
        </w:rPr>
        <w:t>А работник обязуется лично выполнять определенную этим соглашением трудовую функцию, соблюдать правила внутреннего распорядка организации.</w:t>
      </w:r>
    </w:p>
    <w:p w14:paraId="7C7C2EE3" w14:textId="77777777" w:rsidR="00094DD1" w:rsidRPr="00094DD1" w:rsidRDefault="00094DD1" w:rsidP="00094DD1">
      <w:pPr>
        <w:numPr>
          <w:ilvl w:val="0"/>
          <w:numId w:val="29"/>
        </w:numPr>
        <w:spacing w:after="200" w:line="276" w:lineRule="auto"/>
        <w:contextualSpacing/>
        <w:rPr>
          <w:sz w:val="28"/>
          <w:szCs w:val="28"/>
          <w:lang w:eastAsia="ru-RU"/>
        </w:rPr>
      </w:pPr>
      <w:r w:rsidRPr="00094DD1">
        <w:rPr>
          <w:sz w:val="28"/>
          <w:szCs w:val="28"/>
          <w:lang w:eastAsia="ru-RU"/>
        </w:rPr>
        <w:t>Работа в ночное время считается с 22</w:t>
      </w:r>
      <w:r w:rsidRPr="00094DD1">
        <w:rPr>
          <w:sz w:val="28"/>
          <w:szCs w:val="28"/>
          <w:vertAlign w:val="superscript"/>
          <w:lang w:eastAsia="ru-RU"/>
        </w:rPr>
        <w:t xml:space="preserve">00 </w:t>
      </w:r>
      <w:r w:rsidRPr="00094DD1">
        <w:rPr>
          <w:sz w:val="28"/>
          <w:szCs w:val="28"/>
          <w:lang w:eastAsia="ru-RU"/>
        </w:rPr>
        <w:t>до 6</w:t>
      </w:r>
      <w:r w:rsidRPr="00094DD1">
        <w:rPr>
          <w:sz w:val="28"/>
          <w:szCs w:val="28"/>
          <w:vertAlign w:val="superscript"/>
          <w:lang w:eastAsia="ru-RU"/>
        </w:rPr>
        <w:t xml:space="preserve">00 </w:t>
      </w:r>
      <w:r w:rsidRPr="00094DD1">
        <w:rPr>
          <w:sz w:val="28"/>
          <w:szCs w:val="28"/>
          <w:lang w:eastAsia="ru-RU"/>
        </w:rPr>
        <w:t>.</w:t>
      </w:r>
    </w:p>
    <w:p w14:paraId="431FB772" w14:textId="77777777" w:rsidR="00094DD1" w:rsidRPr="00094DD1" w:rsidRDefault="00094DD1" w:rsidP="00094DD1">
      <w:pPr>
        <w:numPr>
          <w:ilvl w:val="0"/>
          <w:numId w:val="29"/>
        </w:numPr>
        <w:spacing w:after="200" w:line="276" w:lineRule="auto"/>
        <w:contextualSpacing/>
        <w:rPr>
          <w:sz w:val="28"/>
          <w:szCs w:val="28"/>
          <w:lang w:eastAsia="ru-RU"/>
        </w:rPr>
      </w:pPr>
      <w:r w:rsidRPr="00094DD1">
        <w:rPr>
          <w:sz w:val="28"/>
          <w:szCs w:val="28"/>
          <w:lang w:eastAsia="ru-RU"/>
        </w:rPr>
        <w:t>Внеочередная проверка знаний требований охраны труда работников, проводится по требованию лиц органов надзора и контроля.</w:t>
      </w:r>
    </w:p>
    <w:p w14:paraId="32CD695B" w14:textId="77777777" w:rsidR="00094DD1" w:rsidRPr="00094DD1" w:rsidRDefault="00094DD1" w:rsidP="00094DD1">
      <w:pPr>
        <w:numPr>
          <w:ilvl w:val="0"/>
          <w:numId w:val="29"/>
        </w:numPr>
        <w:spacing w:after="200" w:line="276" w:lineRule="auto"/>
        <w:contextualSpacing/>
        <w:rPr>
          <w:sz w:val="28"/>
          <w:szCs w:val="28"/>
          <w:lang w:eastAsia="ru-RU"/>
        </w:rPr>
      </w:pPr>
      <w:r w:rsidRPr="00094DD1">
        <w:rPr>
          <w:sz w:val="28"/>
          <w:szCs w:val="28"/>
          <w:lang w:eastAsia="ru-RU"/>
        </w:rPr>
        <w:lastRenderedPageBreak/>
        <w:t>К работам повышенной опасности относятся работы, при выполнении которых присутствует производственная опасность вне зависимости от характера выполняемой работы.</w:t>
      </w:r>
    </w:p>
    <w:p w14:paraId="0D4F92D7" w14:textId="77777777" w:rsidR="00094DD1" w:rsidRPr="00094DD1" w:rsidRDefault="00094DD1" w:rsidP="00094DD1">
      <w:pPr>
        <w:numPr>
          <w:ilvl w:val="0"/>
          <w:numId w:val="29"/>
        </w:numPr>
        <w:spacing w:after="200" w:line="276" w:lineRule="auto"/>
        <w:contextualSpacing/>
        <w:rPr>
          <w:sz w:val="28"/>
          <w:szCs w:val="28"/>
          <w:lang w:eastAsia="ru-RU"/>
        </w:rPr>
      </w:pPr>
      <w:r w:rsidRPr="00094DD1">
        <w:rPr>
          <w:sz w:val="28"/>
          <w:szCs w:val="28"/>
          <w:lang w:eastAsia="ru-RU"/>
        </w:rPr>
        <w:t>Работы  в  электроустановках могут проводиться только по наряду-допуску.</w:t>
      </w:r>
    </w:p>
    <w:p w14:paraId="40C10039" w14:textId="77777777" w:rsidR="00094DD1" w:rsidRPr="00094DD1" w:rsidRDefault="00094DD1" w:rsidP="00094DD1">
      <w:pPr>
        <w:numPr>
          <w:ilvl w:val="0"/>
          <w:numId w:val="29"/>
        </w:numPr>
        <w:spacing w:after="200" w:line="276" w:lineRule="auto"/>
        <w:contextualSpacing/>
        <w:rPr>
          <w:sz w:val="28"/>
          <w:szCs w:val="28"/>
          <w:lang w:eastAsia="ru-RU"/>
        </w:rPr>
      </w:pPr>
      <w:r w:rsidRPr="00094DD1">
        <w:rPr>
          <w:sz w:val="28"/>
          <w:szCs w:val="28"/>
          <w:lang w:eastAsia="ru-RU"/>
        </w:rPr>
        <w:t>Средства защиты работников подразделяются на средства индивидуальной защиты и средства коллективной защиты.</w:t>
      </w:r>
    </w:p>
    <w:p w14:paraId="47325470" w14:textId="77777777" w:rsidR="00094DD1" w:rsidRPr="00094DD1" w:rsidRDefault="00094DD1" w:rsidP="00094DD1">
      <w:pPr>
        <w:numPr>
          <w:ilvl w:val="0"/>
          <w:numId w:val="29"/>
        </w:numPr>
        <w:spacing w:after="200" w:line="276" w:lineRule="auto"/>
        <w:contextualSpacing/>
        <w:rPr>
          <w:sz w:val="28"/>
          <w:szCs w:val="28"/>
          <w:lang w:eastAsia="ru-RU"/>
        </w:rPr>
      </w:pPr>
      <w:r w:rsidRPr="00094DD1">
        <w:rPr>
          <w:sz w:val="28"/>
          <w:szCs w:val="28"/>
          <w:lang w:eastAsia="ru-RU"/>
        </w:rPr>
        <w:t>Профессиональное заболевание – заболевание работника, которое появилось в результате воздействия вредного производственного фактора.</w:t>
      </w:r>
    </w:p>
    <w:p w14:paraId="70DE1C55" w14:textId="77777777" w:rsidR="00094DD1" w:rsidRPr="00094DD1" w:rsidRDefault="00094DD1" w:rsidP="00094DD1">
      <w:pPr>
        <w:numPr>
          <w:ilvl w:val="0"/>
          <w:numId w:val="29"/>
        </w:numPr>
        <w:spacing w:after="200" w:line="276" w:lineRule="auto"/>
        <w:contextualSpacing/>
        <w:rPr>
          <w:sz w:val="28"/>
          <w:szCs w:val="28"/>
          <w:lang w:eastAsia="ru-RU"/>
        </w:rPr>
      </w:pPr>
      <w:r w:rsidRPr="00094DD1">
        <w:rPr>
          <w:sz w:val="28"/>
          <w:szCs w:val="28"/>
          <w:lang w:eastAsia="ru-RU"/>
        </w:rPr>
        <w:t>Расследование группового несчастного случая проводится в течение 3 дней.</w:t>
      </w:r>
    </w:p>
    <w:p w14:paraId="13F1EC4E" w14:textId="77777777" w:rsidR="00094DD1" w:rsidRPr="00094DD1" w:rsidRDefault="00094DD1" w:rsidP="00094DD1">
      <w:pPr>
        <w:numPr>
          <w:ilvl w:val="0"/>
          <w:numId w:val="29"/>
        </w:numPr>
        <w:spacing w:after="200" w:line="276" w:lineRule="auto"/>
        <w:contextualSpacing/>
        <w:rPr>
          <w:sz w:val="28"/>
          <w:szCs w:val="28"/>
          <w:lang w:eastAsia="ru-RU"/>
        </w:rPr>
      </w:pPr>
      <w:r w:rsidRPr="00094DD1">
        <w:rPr>
          <w:sz w:val="28"/>
          <w:szCs w:val="28"/>
          <w:lang w:eastAsia="ru-RU"/>
        </w:rPr>
        <w:t>При артериальном кровотечении необходимо обработать рану и наклеить пластырь.</w:t>
      </w:r>
    </w:p>
    <w:p w14:paraId="430336E4" w14:textId="77777777" w:rsidR="00094DD1" w:rsidRPr="00094DD1" w:rsidRDefault="00094DD1" w:rsidP="00094DD1">
      <w:pPr>
        <w:spacing w:after="200" w:line="276" w:lineRule="auto"/>
        <w:ind w:left="720"/>
        <w:contextualSpacing/>
        <w:rPr>
          <w:sz w:val="28"/>
          <w:szCs w:val="28"/>
          <w:lang w:eastAsia="ru-RU"/>
        </w:rPr>
      </w:pPr>
      <w:r w:rsidRPr="00094DD1">
        <w:rPr>
          <w:sz w:val="28"/>
          <w:szCs w:val="28"/>
          <w:lang w:eastAsia="ru-RU"/>
        </w:rPr>
        <w:t>ВАРИАНТ №4</w:t>
      </w:r>
    </w:p>
    <w:p w14:paraId="6D5D9866" w14:textId="77777777" w:rsidR="00094DD1" w:rsidRPr="00094DD1" w:rsidRDefault="00094DD1" w:rsidP="00094DD1">
      <w:pPr>
        <w:spacing w:after="200" w:line="276" w:lineRule="auto"/>
        <w:ind w:left="720"/>
        <w:contextualSpacing/>
        <w:rPr>
          <w:sz w:val="28"/>
          <w:szCs w:val="28"/>
          <w:lang w:eastAsia="ru-RU"/>
        </w:rPr>
      </w:pPr>
    </w:p>
    <w:p w14:paraId="3AAC7D83" w14:textId="77777777" w:rsidR="00094DD1" w:rsidRPr="00094DD1" w:rsidRDefault="00094DD1" w:rsidP="00094DD1">
      <w:pPr>
        <w:numPr>
          <w:ilvl w:val="0"/>
          <w:numId w:val="30"/>
        </w:numPr>
        <w:spacing w:after="200" w:line="276" w:lineRule="auto"/>
        <w:contextualSpacing/>
        <w:rPr>
          <w:sz w:val="28"/>
          <w:szCs w:val="28"/>
          <w:lang w:eastAsia="ru-RU"/>
        </w:rPr>
      </w:pPr>
      <w:r w:rsidRPr="00094DD1">
        <w:rPr>
          <w:sz w:val="28"/>
          <w:szCs w:val="28"/>
          <w:lang w:eastAsia="ru-RU"/>
        </w:rPr>
        <w:t>Существенными условиями трудового договора являются:</w:t>
      </w:r>
      <w:r w:rsidRPr="00094DD1">
        <w:rPr>
          <w:rFonts w:ascii="Calibri" w:hAnsi="Calibri"/>
          <w:sz w:val="28"/>
          <w:szCs w:val="28"/>
          <w:lang w:eastAsia="ru-RU"/>
        </w:rPr>
        <w:t xml:space="preserve"> </w:t>
      </w:r>
      <w:r w:rsidRPr="00094DD1">
        <w:rPr>
          <w:sz w:val="28"/>
          <w:szCs w:val="28"/>
          <w:lang w:eastAsia="ru-RU"/>
        </w:rPr>
        <w:t>место работы, дата начала работы, наименование должности, специальности, профессии с указанием квалификации (ЕТКС),  права и обязанности работника, права и обязанности работодателя, характеристика условий труда, компенсации и льготы работникам за работу в тяжелых, вредных и опасных условиях труда, условия оплаты труда.</w:t>
      </w:r>
    </w:p>
    <w:p w14:paraId="0657D932" w14:textId="77777777" w:rsidR="00094DD1" w:rsidRPr="00094DD1" w:rsidRDefault="00094DD1" w:rsidP="00094DD1">
      <w:pPr>
        <w:numPr>
          <w:ilvl w:val="0"/>
          <w:numId w:val="30"/>
        </w:numPr>
        <w:spacing w:after="200" w:line="276" w:lineRule="auto"/>
        <w:contextualSpacing/>
        <w:rPr>
          <w:sz w:val="28"/>
          <w:szCs w:val="28"/>
          <w:lang w:eastAsia="ru-RU"/>
        </w:rPr>
      </w:pPr>
      <w:r w:rsidRPr="00094DD1">
        <w:rPr>
          <w:sz w:val="28"/>
          <w:szCs w:val="28"/>
          <w:lang w:eastAsia="ru-RU"/>
        </w:rPr>
        <w:t>Рабочее время -  время, в течение которого работник свободен от исполнения трудовых обязанностей и которое он может использовать по своему усмотрению.</w:t>
      </w:r>
    </w:p>
    <w:p w14:paraId="7333F507" w14:textId="77777777" w:rsidR="00094DD1" w:rsidRPr="00094DD1" w:rsidRDefault="00094DD1" w:rsidP="00094DD1">
      <w:pPr>
        <w:numPr>
          <w:ilvl w:val="0"/>
          <w:numId w:val="30"/>
        </w:numPr>
        <w:spacing w:after="200" w:line="276" w:lineRule="auto"/>
        <w:contextualSpacing/>
        <w:rPr>
          <w:sz w:val="28"/>
          <w:szCs w:val="28"/>
          <w:lang w:eastAsia="ru-RU"/>
        </w:rPr>
      </w:pPr>
      <w:r w:rsidRPr="00094DD1">
        <w:rPr>
          <w:sz w:val="28"/>
          <w:szCs w:val="28"/>
          <w:lang w:eastAsia="ru-RU"/>
        </w:rPr>
        <w:t>Штрафы имеют право налагать должностные лица органов государственного надзора и контроля по охране труда.</w:t>
      </w:r>
    </w:p>
    <w:p w14:paraId="2B4C11A5" w14:textId="77777777" w:rsidR="00094DD1" w:rsidRPr="00094DD1" w:rsidRDefault="00094DD1" w:rsidP="00094DD1">
      <w:pPr>
        <w:numPr>
          <w:ilvl w:val="0"/>
          <w:numId w:val="30"/>
        </w:numPr>
        <w:spacing w:after="200" w:line="276" w:lineRule="auto"/>
        <w:contextualSpacing/>
        <w:rPr>
          <w:sz w:val="28"/>
          <w:szCs w:val="28"/>
          <w:lang w:eastAsia="ru-RU"/>
        </w:rPr>
      </w:pPr>
      <w:r w:rsidRPr="00094DD1">
        <w:rPr>
          <w:sz w:val="28"/>
          <w:szCs w:val="28"/>
          <w:lang w:eastAsia="ru-RU"/>
        </w:rPr>
        <w:t>За нарушение требований охраны труда существуют  административная, дисциплинарная, уголовная, материальная виды ответственности.</w:t>
      </w:r>
    </w:p>
    <w:p w14:paraId="204DA369" w14:textId="77777777" w:rsidR="00094DD1" w:rsidRPr="00094DD1" w:rsidRDefault="00094DD1" w:rsidP="00094DD1">
      <w:pPr>
        <w:numPr>
          <w:ilvl w:val="0"/>
          <w:numId w:val="30"/>
        </w:numPr>
        <w:spacing w:after="200" w:line="276" w:lineRule="auto"/>
        <w:contextualSpacing/>
        <w:rPr>
          <w:sz w:val="28"/>
          <w:szCs w:val="28"/>
          <w:lang w:eastAsia="ru-RU"/>
        </w:rPr>
      </w:pPr>
      <w:r w:rsidRPr="00094DD1">
        <w:rPr>
          <w:sz w:val="28"/>
          <w:szCs w:val="28"/>
          <w:lang w:eastAsia="ru-RU"/>
        </w:rPr>
        <w:t>Все компенсации за работу с вредными и опасными условиями труда предоставляются за счет средств работодателя (за исключением досрочной профессиональной пенсии).</w:t>
      </w:r>
    </w:p>
    <w:p w14:paraId="5D82BD06" w14:textId="77777777" w:rsidR="00094DD1" w:rsidRPr="00094DD1" w:rsidRDefault="00094DD1" w:rsidP="00094DD1">
      <w:pPr>
        <w:numPr>
          <w:ilvl w:val="0"/>
          <w:numId w:val="30"/>
        </w:numPr>
        <w:spacing w:after="200" w:line="276" w:lineRule="auto"/>
        <w:contextualSpacing/>
        <w:rPr>
          <w:sz w:val="28"/>
          <w:szCs w:val="28"/>
          <w:lang w:eastAsia="ru-RU"/>
        </w:rPr>
      </w:pPr>
      <w:r w:rsidRPr="00094DD1">
        <w:rPr>
          <w:sz w:val="28"/>
          <w:szCs w:val="28"/>
          <w:lang w:eastAsia="ru-RU"/>
        </w:rPr>
        <w:t>Для всех принимаемых на работу лиц, а также для работников, переводимых на другую работу, работодатель (или уполномоченное им лицо) обязан проводить инструктаж по охране труда.</w:t>
      </w:r>
    </w:p>
    <w:p w14:paraId="7B9A6CC3" w14:textId="77777777" w:rsidR="00094DD1" w:rsidRPr="00094DD1" w:rsidRDefault="00094DD1" w:rsidP="00094DD1">
      <w:pPr>
        <w:numPr>
          <w:ilvl w:val="0"/>
          <w:numId w:val="30"/>
        </w:numPr>
        <w:spacing w:after="200" w:line="276" w:lineRule="auto"/>
        <w:contextualSpacing/>
        <w:rPr>
          <w:sz w:val="28"/>
          <w:szCs w:val="28"/>
          <w:lang w:eastAsia="ru-RU"/>
        </w:rPr>
      </w:pPr>
      <w:r w:rsidRPr="00094DD1">
        <w:rPr>
          <w:sz w:val="28"/>
          <w:szCs w:val="28"/>
          <w:lang w:eastAsia="ru-RU"/>
        </w:rPr>
        <w:t>Опасные и вредные производственные факторы подразделяются по природе действия на следующие группы: физические, химические.</w:t>
      </w:r>
    </w:p>
    <w:p w14:paraId="6E4B7005" w14:textId="77777777" w:rsidR="00094DD1" w:rsidRPr="00094DD1" w:rsidRDefault="00094DD1" w:rsidP="00094DD1">
      <w:pPr>
        <w:numPr>
          <w:ilvl w:val="0"/>
          <w:numId w:val="30"/>
        </w:numPr>
        <w:spacing w:after="200" w:line="276" w:lineRule="auto"/>
        <w:contextualSpacing/>
        <w:rPr>
          <w:sz w:val="28"/>
          <w:szCs w:val="28"/>
          <w:lang w:eastAsia="ru-RU"/>
        </w:rPr>
      </w:pPr>
      <w:r w:rsidRPr="00094DD1">
        <w:rPr>
          <w:sz w:val="28"/>
          <w:szCs w:val="28"/>
          <w:lang w:eastAsia="ru-RU"/>
        </w:rPr>
        <w:t>Несчастные случаи на производстве делятся по степени тяжести: легкие, тяжелые, групповые,  со смертельным исходом.</w:t>
      </w:r>
    </w:p>
    <w:p w14:paraId="5F156155" w14:textId="77777777" w:rsidR="00094DD1" w:rsidRPr="00094DD1" w:rsidRDefault="00094DD1" w:rsidP="00094DD1">
      <w:pPr>
        <w:numPr>
          <w:ilvl w:val="0"/>
          <w:numId w:val="30"/>
        </w:numPr>
        <w:spacing w:after="200" w:line="276" w:lineRule="auto"/>
        <w:contextualSpacing/>
        <w:rPr>
          <w:sz w:val="28"/>
          <w:szCs w:val="28"/>
          <w:lang w:eastAsia="ru-RU"/>
        </w:rPr>
      </w:pPr>
      <w:r w:rsidRPr="00094DD1">
        <w:rPr>
          <w:sz w:val="28"/>
          <w:szCs w:val="28"/>
          <w:lang w:eastAsia="ru-RU"/>
        </w:rPr>
        <w:t>Исходя из гигиенических критериев, условия труда подразделяются на 4 класса: оптимальные, допустимые, вредные и опасные.</w:t>
      </w:r>
    </w:p>
    <w:p w14:paraId="5243DAE9" w14:textId="77777777" w:rsidR="00094DD1" w:rsidRPr="00094DD1" w:rsidRDefault="00094DD1" w:rsidP="00094DD1">
      <w:pPr>
        <w:numPr>
          <w:ilvl w:val="0"/>
          <w:numId w:val="30"/>
        </w:numPr>
        <w:spacing w:after="200" w:line="276" w:lineRule="auto"/>
        <w:contextualSpacing/>
        <w:rPr>
          <w:sz w:val="28"/>
          <w:szCs w:val="28"/>
          <w:lang w:eastAsia="ru-RU"/>
        </w:rPr>
      </w:pPr>
      <w:r w:rsidRPr="00094DD1">
        <w:rPr>
          <w:sz w:val="28"/>
          <w:szCs w:val="28"/>
          <w:lang w:eastAsia="ru-RU"/>
        </w:rPr>
        <w:lastRenderedPageBreak/>
        <w:t>Авария — разрушение сооружений и (или) технических устройств, применяемых на опасном производственном объекте, неконтролируемые взрыв и (или) выброс опасных веществ.</w:t>
      </w:r>
    </w:p>
    <w:p w14:paraId="1031FF1B" w14:textId="77777777" w:rsidR="00094DD1" w:rsidRPr="00094DD1" w:rsidRDefault="00094DD1" w:rsidP="00094DD1">
      <w:pPr>
        <w:numPr>
          <w:ilvl w:val="0"/>
          <w:numId w:val="30"/>
        </w:numPr>
        <w:spacing w:after="200" w:line="276" w:lineRule="auto"/>
        <w:contextualSpacing/>
        <w:rPr>
          <w:sz w:val="28"/>
          <w:szCs w:val="28"/>
          <w:lang w:eastAsia="ru-RU"/>
        </w:rPr>
      </w:pPr>
      <w:r w:rsidRPr="00094DD1">
        <w:rPr>
          <w:sz w:val="28"/>
          <w:szCs w:val="28"/>
          <w:lang w:eastAsia="ru-RU"/>
        </w:rPr>
        <w:t>К средствам коллективной защиты по нормализации воздушной среды помещений и рабочих мест относятся системы вентиляции и кондиционирования воздуха.</w:t>
      </w:r>
    </w:p>
    <w:p w14:paraId="691455D8" w14:textId="77777777" w:rsidR="00094DD1" w:rsidRPr="00094DD1" w:rsidRDefault="00094DD1" w:rsidP="00094DD1">
      <w:pPr>
        <w:numPr>
          <w:ilvl w:val="0"/>
          <w:numId w:val="30"/>
        </w:numPr>
        <w:spacing w:after="200" w:line="276" w:lineRule="auto"/>
        <w:contextualSpacing/>
        <w:rPr>
          <w:sz w:val="28"/>
          <w:szCs w:val="28"/>
          <w:lang w:eastAsia="ru-RU"/>
        </w:rPr>
      </w:pPr>
      <w:r w:rsidRPr="00094DD1">
        <w:rPr>
          <w:sz w:val="28"/>
          <w:szCs w:val="28"/>
          <w:lang w:eastAsia="ru-RU"/>
        </w:rPr>
        <w:t xml:space="preserve">Профессиональное заболевание – хроническое или острое заболевание застрахованного, являющееся результатом воздействия на него вредного производственного </w:t>
      </w:r>
      <w:proofErr w:type="gramStart"/>
      <w:r w:rsidRPr="00094DD1">
        <w:rPr>
          <w:sz w:val="28"/>
          <w:szCs w:val="28"/>
          <w:lang w:eastAsia="ru-RU"/>
        </w:rPr>
        <w:t>фактора  и</w:t>
      </w:r>
      <w:proofErr w:type="gramEnd"/>
      <w:r w:rsidRPr="00094DD1">
        <w:rPr>
          <w:sz w:val="28"/>
          <w:szCs w:val="28"/>
          <w:lang w:eastAsia="ru-RU"/>
        </w:rPr>
        <w:t xml:space="preserve"> повлекшее временную или стойкую утрату им профессиональной трудоспособности. </w:t>
      </w:r>
    </w:p>
    <w:p w14:paraId="4C2E31A9" w14:textId="77777777" w:rsidR="00094DD1" w:rsidRPr="00094DD1" w:rsidRDefault="00094DD1" w:rsidP="00094DD1">
      <w:pPr>
        <w:numPr>
          <w:ilvl w:val="0"/>
          <w:numId w:val="30"/>
        </w:numPr>
        <w:spacing w:after="200" w:line="276" w:lineRule="auto"/>
        <w:contextualSpacing/>
        <w:rPr>
          <w:sz w:val="28"/>
          <w:szCs w:val="28"/>
          <w:lang w:eastAsia="ru-RU"/>
        </w:rPr>
      </w:pPr>
      <w:r w:rsidRPr="00094DD1">
        <w:rPr>
          <w:sz w:val="28"/>
          <w:szCs w:val="28"/>
          <w:lang w:eastAsia="ru-RU"/>
        </w:rPr>
        <w:t>Работа в ночное время считается с 21</w:t>
      </w:r>
      <w:r w:rsidRPr="00094DD1">
        <w:rPr>
          <w:sz w:val="28"/>
          <w:szCs w:val="28"/>
          <w:vertAlign w:val="superscript"/>
          <w:lang w:eastAsia="ru-RU"/>
        </w:rPr>
        <w:t xml:space="preserve">00 </w:t>
      </w:r>
      <w:r w:rsidRPr="00094DD1">
        <w:rPr>
          <w:sz w:val="28"/>
          <w:szCs w:val="28"/>
          <w:lang w:eastAsia="ru-RU"/>
        </w:rPr>
        <w:t>до 6</w:t>
      </w:r>
      <w:r w:rsidRPr="00094DD1">
        <w:rPr>
          <w:sz w:val="28"/>
          <w:szCs w:val="28"/>
          <w:vertAlign w:val="superscript"/>
          <w:lang w:eastAsia="ru-RU"/>
        </w:rPr>
        <w:t xml:space="preserve">00 </w:t>
      </w:r>
      <w:r w:rsidRPr="00094DD1">
        <w:rPr>
          <w:sz w:val="28"/>
          <w:szCs w:val="28"/>
          <w:lang w:eastAsia="ru-RU"/>
        </w:rPr>
        <w:t>.</w:t>
      </w:r>
    </w:p>
    <w:p w14:paraId="2333F358" w14:textId="77777777" w:rsidR="00094DD1" w:rsidRPr="00094DD1" w:rsidRDefault="00094DD1" w:rsidP="00094DD1">
      <w:pPr>
        <w:numPr>
          <w:ilvl w:val="0"/>
          <w:numId w:val="30"/>
        </w:numPr>
        <w:spacing w:after="200" w:line="276" w:lineRule="auto"/>
        <w:contextualSpacing/>
        <w:rPr>
          <w:sz w:val="28"/>
          <w:szCs w:val="28"/>
          <w:lang w:eastAsia="ru-RU"/>
        </w:rPr>
      </w:pPr>
      <w:r w:rsidRPr="00094DD1">
        <w:rPr>
          <w:sz w:val="28"/>
          <w:szCs w:val="28"/>
          <w:lang w:eastAsia="ru-RU"/>
        </w:rPr>
        <w:t>Экземпляр акта о несчастном случае вместе с материалами расследования хранится в течение 45 лет на производстве.</w:t>
      </w:r>
    </w:p>
    <w:p w14:paraId="1B0B2D5F" w14:textId="77777777" w:rsidR="00094DD1" w:rsidRPr="00094DD1" w:rsidRDefault="00094DD1" w:rsidP="00094DD1">
      <w:pPr>
        <w:numPr>
          <w:ilvl w:val="0"/>
          <w:numId w:val="30"/>
        </w:numPr>
        <w:spacing w:after="200" w:line="276" w:lineRule="auto"/>
        <w:contextualSpacing/>
        <w:rPr>
          <w:sz w:val="28"/>
          <w:szCs w:val="28"/>
          <w:lang w:eastAsia="ru-RU"/>
        </w:rPr>
      </w:pPr>
      <w:r w:rsidRPr="00094DD1">
        <w:rPr>
          <w:sz w:val="28"/>
          <w:szCs w:val="28"/>
          <w:lang w:eastAsia="ru-RU"/>
        </w:rPr>
        <w:t xml:space="preserve">К электротравмам относятся: электрический ожог, электрический знак, металлизация кожи, </w:t>
      </w:r>
      <w:proofErr w:type="spellStart"/>
      <w:r w:rsidRPr="00094DD1">
        <w:rPr>
          <w:sz w:val="28"/>
          <w:szCs w:val="28"/>
          <w:lang w:eastAsia="ru-RU"/>
        </w:rPr>
        <w:t>электроофтальмия</w:t>
      </w:r>
      <w:proofErr w:type="spellEnd"/>
      <w:r w:rsidRPr="00094DD1">
        <w:rPr>
          <w:sz w:val="28"/>
          <w:szCs w:val="28"/>
          <w:lang w:eastAsia="ru-RU"/>
        </w:rPr>
        <w:t>, механические повреждения, вызванные непроизвольными сокращениями мышц под действием тока.</w:t>
      </w:r>
    </w:p>
    <w:p w14:paraId="16D8440C" w14:textId="77777777" w:rsidR="00094DD1" w:rsidRPr="00094DD1" w:rsidRDefault="00094DD1" w:rsidP="00094DD1">
      <w:pPr>
        <w:numPr>
          <w:ilvl w:val="0"/>
          <w:numId w:val="30"/>
        </w:numPr>
        <w:spacing w:after="200" w:line="276" w:lineRule="auto"/>
        <w:contextualSpacing/>
        <w:rPr>
          <w:sz w:val="28"/>
          <w:szCs w:val="28"/>
          <w:lang w:eastAsia="ru-RU"/>
        </w:rPr>
      </w:pPr>
      <w:r w:rsidRPr="00094DD1">
        <w:rPr>
          <w:sz w:val="28"/>
          <w:szCs w:val="28"/>
          <w:lang w:eastAsia="ru-RU"/>
        </w:rPr>
        <w:t xml:space="preserve">Пороговый </w:t>
      </w:r>
      <w:proofErr w:type="spellStart"/>
      <w:r w:rsidRPr="00094DD1">
        <w:rPr>
          <w:sz w:val="28"/>
          <w:szCs w:val="28"/>
          <w:lang w:eastAsia="ru-RU"/>
        </w:rPr>
        <w:t>фибрилляционный</w:t>
      </w:r>
      <w:proofErr w:type="spellEnd"/>
      <w:r w:rsidRPr="00094DD1">
        <w:rPr>
          <w:sz w:val="28"/>
          <w:szCs w:val="28"/>
          <w:lang w:eastAsia="ru-RU"/>
        </w:rPr>
        <w:t xml:space="preserve"> ток равен 0,1А..</w:t>
      </w:r>
    </w:p>
    <w:p w14:paraId="01B72C1F" w14:textId="77777777" w:rsidR="00094DD1" w:rsidRPr="00094DD1" w:rsidRDefault="00094DD1" w:rsidP="00094DD1">
      <w:pPr>
        <w:numPr>
          <w:ilvl w:val="0"/>
          <w:numId w:val="30"/>
        </w:numPr>
        <w:spacing w:after="200" w:line="276" w:lineRule="auto"/>
        <w:contextualSpacing/>
        <w:rPr>
          <w:sz w:val="28"/>
          <w:szCs w:val="28"/>
          <w:lang w:eastAsia="ru-RU"/>
        </w:rPr>
      </w:pPr>
      <w:r w:rsidRPr="00094DD1">
        <w:rPr>
          <w:sz w:val="28"/>
          <w:szCs w:val="28"/>
          <w:lang w:eastAsia="ru-RU"/>
        </w:rPr>
        <w:t>Действующими правилами устройства электроустановок (ПУЭ) все помещения подразделены на следующие три класса: без повышенной опасности, с повышенной опасностью, безопасные.</w:t>
      </w:r>
    </w:p>
    <w:p w14:paraId="6B2457BB" w14:textId="77777777" w:rsidR="00094DD1" w:rsidRPr="00094DD1" w:rsidRDefault="00094DD1" w:rsidP="00094DD1">
      <w:pPr>
        <w:numPr>
          <w:ilvl w:val="0"/>
          <w:numId w:val="30"/>
        </w:numPr>
        <w:spacing w:after="200" w:line="276" w:lineRule="auto"/>
        <w:contextualSpacing/>
        <w:rPr>
          <w:sz w:val="28"/>
          <w:szCs w:val="28"/>
          <w:lang w:eastAsia="ru-RU"/>
        </w:rPr>
      </w:pPr>
      <w:r w:rsidRPr="00094DD1">
        <w:rPr>
          <w:sz w:val="28"/>
          <w:szCs w:val="28"/>
          <w:lang w:eastAsia="ru-RU"/>
        </w:rPr>
        <w:t xml:space="preserve">К основным изолирующим электрозащитным средствам для электроустановок напряжением выше 1000 В </w:t>
      </w:r>
      <w:proofErr w:type="gramStart"/>
      <w:r w:rsidRPr="00094DD1">
        <w:rPr>
          <w:sz w:val="28"/>
          <w:szCs w:val="28"/>
          <w:lang w:eastAsia="ru-RU"/>
        </w:rPr>
        <w:t xml:space="preserve">относятся: </w:t>
      </w:r>
      <w:r w:rsidRPr="00094DD1">
        <w:rPr>
          <w:rFonts w:ascii="Calibri" w:hAnsi="Calibri"/>
          <w:sz w:val="28"/>
          <w:szCs w:val="28"/>
          <w:lang w:eastAsia="ru-RU"/>
        </w:rPr>
        <w:t xml:space="preserve"> </w:t>
      </w:r>
      <w:r w:rsidRPr="00094DD1">
        <w:rPr>
          <w:sz w:val="28"/>
          <w:szCs w:val="28"/>
          <w:lang w:eastAsia="ru-RU"/>
        </w:rPr>
        <w:t>изолирующие</w:t>
      </w:r>
      <w:proofErr w:type="gramEnd"/>
      <w:r w:rsidRPr="00094DD1">
        <w:rPr>
          <w:sz w:val="28"/>
          <w:szCs w:val="28"/>
          <w:lang w:eastAsia="ru-RU"/>
        </w:rPr>
        <w:t xml:space="preserve"> штанги всех видов;</w:t>
      </w:r>
      <w:r w:rsidRPr="00094DD1">
        <w:rPr>
          <w:rFonts w:ascii="Calibri" w:hAnsi="Calibri"/>
          <w:sz w:val="28"/>
          <w:szCs w:val="28"/>
          <w:lang w:eastAsia="ru-RU"/>
        </w:rPr>
        <w:t xml:space="preserve"> </w:t>
      </w:r>
      <w:r w:rsidRPr="00094DD1">
        <w:rPr>
          <w:sz w:val="28"/>
          <w:szCs w:val="28"/>
          <w:lang w:eastAsia="ru-RU"/>
        </w:rPr>
        <w:t>изолирующие клещи;</w:t>
      </w:r>
      <w:r w:rsidRPr="00094DD1">
        <w:rPr>
          <w:rFonts w:ascii="Calibri" w:hAnsi="Calibri"/>
          <w:sz w:val="28"/>
          <w:szCs w:val="28"/>
          <w:lang w:eastAsia="ru-RU"/>
        </w:rPr>
        <w:t xml:space="preserve"> </w:t>
      </w:r>
      <w:r w:rsidRPr="00094DD1">
        <w:rPr>
          <w:sz w:val="28"/>
          <w:szCs w:val="28"/>
          <w:lang w:eastAsia="ru-RU"/>
        </w:rPr>
        <w:t>указатели напряжения.</w:t>
      </w:r>
    </w:p>
    <w:p w14:paraId="6C46A329" w14:textId="77777777" w:rsidR="00094DD1" w:rsidRPr="00094DD1" w:rsidRDefault="00094DD1" w:rsidP="00094DD1">
      <w:pPr>
        <w:numPr>
          <w:ilvl w:val="0"/>
          <w:numId w:val="30"/>
        </w:numPr>
        <w:spacing w:after="200" w:line="276" w:lineRule="auto"/>
        <w:contextualSpacing/>
        <w:rPr>
          <w:sz w:val="28"/>
          <w:szCs w:val="28"/>
          <w:lang w:eastAsia="ru-RU"/>
        </w:rPr>
      </w:pPr>
      <w:r w:rsidRPr="00094DD1">
        <w:rPr>
          <w:sz w:val="28"/>
          <w:szCs w:val="28"/>
          <w:lang w:eastAsia="ru-RU"/>
        </w:rPr>
        <w:t>Расследование смертельного несчастного случая проводится в течение 3 дней.</w:t>
      </w:r>
    </w:p>
    <w:p w14:paraId="6CEE40F8" w14:textId="77777777" w:rsidR="00094DD1" w:rsidRPr="00094DD1" w:rsidRDefault="00094DD1" w:rsidP="00094DD1">
      <w:pPr>
        <w:spacing w:after="200" w:line="276" w:lineRule="auto"/>
        <w:rPr>
          <w:sz w:val="28"/>
          <w:szCs w:val="28"/>
          <w:lang w:eastAsia="ru-RU"/>
        </w:rPr>
      </w:pPr>
      <w:r w:rsidRPr="00094DD1">
        <w:rPr>
          <w:sz w:val="28"/>
          <w:szCs w:val="28"/>
          <w:lang w:eastAsia="ru-RU"/>
        </w:rPr>
        <w:t xml:space="preserve">      20. К дополнительным изолирующим электрозащитным средствам для электроустановок напряжением          выше 1000 В относятся: диэлектрические перчатки и </w:t>
      </w:r>
      <w:proofErr w:type="gramStart"/>
      <w:r w:rsidRPr="00094DD1">
        <w:rPr>
          <w:sz w:val="28"/>
          <w:szCs w:val="28"/>
          <w:lang w:eastAsia="ru-RU"/>
        </w:rPr>
        <w:t>боты;  диэлектрические</w:t>
      </w:r>
      <w:proofErr w:type="gramEnd"/>
      <w:r w:rsidRPr="00094DD1">
        <w:rPr>
          <w:sz w:val="28"/>
          <w:szCs w:val="28"/>
          <w:lang w:eastAsia="ru-RU"/>
        </w:rPr>
        <w:t xml:space="preserve"> ковры и изолирующие подставки; изолирующие колпаки и </w:t>
      </w:r>
      <w:proofErr w:type="gramStart"/>
      <w:r w:rsidRPr="00094DD1">
        <w:rPr>
          <w:sz w:val="28"/>
          <w:szCs w:val="28"/>
          <w:lang w:eastAsia="ru-RU"/>
        </w:rPr>
        <w:t>накладки;  лестницы</w:t>
      </w:r>
      <w:proofErr w:type="gramEnd"/>
      <w:r w:rsidRPr="00094DD1">
        <w:rPr>
          <w:sz w:val="28"/>
          <w:szCs w:val="28"/>
          <w:lang w:eastAsia="ru-RU"/>
        </w:rPr>
        <w:t xml:space="preserve"> приставные, </w:t>
      </w:r>
      <w:proofErr w:type="gramStart"/>
      <w:r w:rsidRPr="00094DD1">
        <w:rPr>
          <w:sz w:val="28"/>
          <w:szCs w:val="28"/>
          <w:lang w:eastAsia="ru-RU"/>
        </w:rPr>
        <w:t>стремянки</w:t>
      </w:r>
      <w:proofErr w:type="gramEnd"/>
      <w:r w:rsidRPr="00094DD1">
        <w:rPr>
          <w:sz w:val="28"/>
          <w:szCs w:val="28"/>
          <w:lang w:eastAsia="ru-RU"/>
        </w:rPr>
        <w:t xml:space="preserve"> изолирующие стеклопластиковые.</w:t>
      </w:r>
    </w:p>
    <w:p w14:paraId="0B3F6BA6" w14:textId="77777777" w:rsidR="00094DD1" w:rsidRPr="00094DD1" w:rsidRDefault="00094DD1" w:rsidP="00094DD1">
      <w:pPr>
        <w:spacing w:after="200" w:line="276" w:lineRule="auto"/>
        <w:ind w:left="720"/>
        <w:contextualSpacing/>
        <w:rPr>
          <w:sz w:val="28"/>
          <w:szCs w:val="28"/>
          <w:lang w:eastAsia="ru-RU"/>
        </w:rPr>
      </w:pPr>
      <w:r w:rsidRPr="00094DD1">
        <w:rPr>
          <w:sz w:val="28"/>
          <w:szCs w:val="28"/>
          <w:lang w:eastAsia="ru-RU"/>
        </w:rPr>
        <w:t>ВАРИАНТ №5</w:t>
      </w:r>
    </w:p>
    <w:p w14:paraId="1B117508" w14:textId="77777777" w:rsidR="00094DD1" w:rsidRPr="00094DD1" w:rsidRDefault="00094DD1" w:rsidP="00094DD1">
      <w:pPr>
        <w:spacing w:after="200" w:line="276" w:lineRule="auto"/>
        <w:ind w:left="720"/>
        <w:contextualSpacing/>
        <w:rPr>
          <w:sz w:val="28"/>
          <w:szCs w:val="28"/>
          <w:lang w:eastAsia="ru-RU"/>
        </w:rPr>
      </w:pPr>
    </w:p>
    <w:p w14:paraId="07C37074" w14:textId="77777777" w:rsidR="00094DD1" w:rsidRPr="00094DD1" w:rsidRDefault="00094DD1" w:rsidP="00094DD1">
      <w:pPr>
        <w:numPr>
          <w:ilvl w:val="0"/>
          <w:numId w:val="31"/>
        </w:numPr>
        <w:spacing w:after="200" w:line="276" w:lineRule="auto"/>
        <w:contextualSpacing/>
        <w:rPr>
          <w:sz w:val="28"/>
          <w:szCs w:val="28"/>
          <w:lang w:eastAsia="ru-RU"/>
        </w:rPr>
      </w:pPr>
      <w:r w:rsidRPr="00094DD1">
        <w:rPr>
          <w:sz w:val="28"/>
          <w:szCs w:val="28"/>
          <w:lang w:eastAsia="ru-RU"/>
        </w:rPr>
        <w:t>Срочный трудовой договор может заключаться по инициативе работодателя либо работника для замены временно отсутствующего работника, за которым в соответствии с законом сохраняется рабочее место.</w:t>
      </w:r>
    </w:p>
    <w:p w14:paraId="6FBDBC9F" w14:textId="77777777" w:rsidR="00094DD1" w:rsidRPr="00094DD1" w:rsidRDefault="00094DD1" w:rsidP="00094DD1">
      <w:pPr>
        <w:numPr>
          <w:ilvl w:val="0"/>
          <w:numId w:val="31"/>
        </w:numPr>
        <w:spacing w:after="200" w:line="276" w:lineRule="auto"/>
        <w:contextualSpacing/>
        <w:rPr>
          <w:sz w:val="28"/>
          <w:szCs w:val="28"/>
          <w:lang w:eastAsia="ru-RU"/>
        </w:rPr>
      </w:pPr>
      <w:r w:rsidRPr="00094DD1">
        <w:rPr>
          <w:sz w:val="28"/>
          <w:szCs w:val="28"/>
          <w:lang w:eastAsia="ru-RU"/>
        </w:rPr>
        <w:t xml:space="preserve">Сверхурочная работа – работа, производимая работником по инициативе работодателя за пределами установленной продолжительности рабочего </w:t>
      </w:r>
      <w:r w:rsidRPr="00094DD1">
        <w:rPr>
          <w:sz w:val="28"/>
          <w:szCs w:val="28"/>
          <w:lang w:eastAsia="ru-RU"/>
        </w:rPr>
        <w:lastRenderedPageBreak/>
        <w:t>времени, ежедневной работы (смены), также работа сверх нормального числа рабочих часов за учетный период.</w:t>
      </w:r>
    </w:p>
    <w:p w14:paraId="5CFA1F97" w14:textId="77777777" w:rsidR="00094DD1" w:rsidRPr="00094DD1" w:rsidRDefault="00094DD1" w:rsidP="00094DD1">
      <w:pPr>
        <w:numPr>
          <w:ilvl w:val="0"/>
          <w:numId w:val="31"/>
        </w:numPr>
        <w:spacing w:after="200" w:line="276" w:lineRule="auto"/>
        <w:contextualSpacing/>
        <w:rPr>
          <w:sz w:val="28"/>
          <w:szCs w:val="28"/>
          <w:lang w:eastAsia="ru-RU"/>
        </w:rPr>
      </w:pPr>
      <w:r w:rsidRPr="00094DD1">
        <w:rPr>
          <w:sz w:val="28"/>
          <w:szCs w:val="28"/>
          <w:lang w:eastAsia="ru-RU"/>
        </w:rPr>
        <w:t>К дисциплинарной ответственности относятся: замечание, выговор, строгий выговор, увольнение, лишение премии.</w:t>
      </w:r>
    </w:p>
    <w:p w14:paraId="029AB934" w14:textId="77777777" w:rsidR="00094DD1" w:rsidRPr="00094DD1" w:rsidRDefault="00094DD1" w:rsidP="00094DD1">
      <w:pPr>
        <w:numPr>
          <w:ilvl w:val="0"/>
          <w:numId w:val="31"/>
        </w:numPr>
        <w:spacing w:after="200" w:line="276" w:lineRule="auto"/>
        <w:contextualSpacing/>
        <w:rPr>
          <w:sz w:val="28"/>
          <w:szCs w:val="28"/>
          <w:lang w:eastAsia="ru-RU"/>
        </w:rPr>
      </w:pPr>
      <w:r w:rsidRPr="00094DD1">
        <w:rPr>
          <w:sz w:val="28"/>
          <w:szCs w:val="28"/>
          <w:lang w:eastAsia="ru-RU"/>
        </w:rPr>
        <w:t>Работник обязан правильно применять средства индивидуальной и коллективной защиты.</w:t>
      </w:r>
    </w:p>
    <w:p w14:paraId="04BFAF19" w14:textId="77777777" w:rsidR="00094DD1" w:rsidRPr="00094DD1" w:rsidRDefault="00094DD1" w:rsidP="00094DD1">
      <w:pPr>
        <w:numPr>
          <w:ilvl w:val="0"/>
          <w:numId w:val="31"/>
        </w:numPr>
        <w:spacing w:after="200" w:line="276" w:lineRule="auto"/>
        <w:contextualSpacing/>
        <w:rPr>
          <w:sz w:val="28"/>
          <w:szCs w:val="28"/>
          <w:lang w:eastAsia="ru-RU"/>
        </w:rPr>
      </w:pPr>
      <w:r w:rsidRPr="00094DD1">
        <w:rPr>
          <w:sz w:val="28"/>
          <w:szCs w:val="28"/>
          <w:lang w:eastAsia="ru-RU"/>
        </w:rPr>
        <w:t>Руководители и специалисты организаций проходят специальное обучение охране труда при поступлении на работу в течение первого месяца, далее - по мере необходимости, но не реже одного раза в год.</w:t>
      </w:r>
    </w:p>
    <w:p w14:paraId="48AD1632" w14:textId="77777777" w:rsidR="00094DD1" w:rsidRPr="00094DD1" w:rsidRDefault="00094DD1" w:rsidP="00094DD1">
      <w:pPr>
        <w:numPr>
          <w:ilvl w:val="0"/>
          <w:numId w:val="31"/>
        </w:numPr>
        <w:spacing w:after="200" w:line="276" w:lineRule="auto"/>
        <w:contextualSpacing/>
        <w:rPr>
          <w:sz w:val="28"/>
          <w:szCs w:val="28"/>
          <w:lang w:eastAsia="ru-RU"/>
        </w:rPr>
      </w:pPr>
      <w:r w:rsidRPr="00094DD1">
        <w:rPr>
          <w:sz w:val="28"/>
          <w:szCs w:val="28"/>
          <w:lang w:eastAsia="ru-RU"/>
        </w:rPr>
        <w:t xml:space="preserve">Внеочередная проверка знаний требований охраны труда работников </w:t>
      </w:r>
      <w:proofErr w:type="gramStart"/>
      <w:r w:rsidRPr="00094DD1">
        <w:rPr>
          <w:sz w:val="28"/>
          <w:szCs w:val="28"/>
          <w:lang w:eastAsia="ru-RU"/>
        </w:rPr>
        <w:t xml:space="preserve">организаций </w:t>
      </w:r>
      <w:r w:rsidRPr="00094DD1">
        <w:rPr>
          <w:rFonts w:ascii="Calibri" w:hAnsi="Calibri"/>
          <w:sz w:val="28"/>
          <w:szCs w:val="28"/>
          <w:lang w:eastAsia="ru-RU"/>
        </w:rPr>
        <w:t xml:space="preserve"> </w:t>
      </w:r>
      <w:r w:rsidRPr="00094DD1">
        <w:rPr>
          <w:sz w:val="28"/>
          <w:szCs w:val="28"/>
          <w:lang w:eastAsia="ru-RU"/>
        </w:rPr>
        <w:t>проводится</w:t>
      </w:r>
      <w:proofErr w:type="gramEnd"/>
      <w:r w:rsidRPr="00094DD1">
        <w:rPr>
          <w:rFonts w:ascii="Calibri" w:hAnsi="Calibri"/>
          <w:sz w:val="28"/>
          <w:szCs w:val="28"/>
          <w:lang w:eastAsia="ru-RU"/>
        </w:rPr>
        <w:t xml:space="preserve"> </w:t>
      </w:r>
      <w:r w:rsidRPr="00094DD1">
        <w:rPr>
          <w:sz w:val="28"/>
          <w:szCs w:val="28"/>
          <w:lang w:eastAsia="ru-RU"/>
        </w:rPr>
        <w:t>при назначении или переводе работников на другую работу, если новые обязанности требуют дополнительных знаний по охране труда.</w:t>
      </w:r>
    </w:p>
    <w:p w14:paraId="33394AE8" w14:textId="77777777" w:rsidR="00094DD1" w:rsidRPr="00094DD1" w:rsidRDefault="00094DD1" w:rsidP="00094DD1">
      <w:pPr>
        <w:numPr>
          <w:ilvl w:val="0"/>
          <w:numId w:val="31"/>
        </w:numPr>
        <w:spacing w:after="200" w:line="276" w:lineRule="auto"/>
        <w:contextualSpacing/>
        <w:rPr>
          <w:sz w:val="28"/>
          <w:szCs w:val="28"/>
          <w:lang w:eastAsia="ru-RU"/>
        </w:rPr>
      </w:pPr>
      <w:r w:rsidRPr="00094DD1">
        <w:rPr>
          <w:sz w:val="28"/>
          <w:szCs w:val="28"/>
          <w:lang w:eastAsia="ru-RU"/>
        </w:rPr>
        <w:t>Несчастные случаи на производстве делятся по степени тяжести: легкие, средние,  со смертельным исходом.</w:t>
      </w:r>
    </w:p>
    <w:p w14:paraId="37FB6D2A" w14:textId="77777777" w:rsidR="00094DD1" w:rsidRPr="00094DD1" w:rsidRDefault="00094DD1" w:rsidP="00094DD1">
      <w:pPr>
        <w:numPr>
          <w:ilvl w:val="0"/>
          <w:numId w:val="31"/>
        </w:numPr>
        <w:spacing w:after="200" w:line="276" w:lineRule="auto"/>
        <w:contextualSpacing/>
        <w:rPr>
          <w:sz w:val="28"/>
          <w:szCs w:val="28"/>
          <w:lang w:eastAsia="ru-RU"/>
        </w:rPr>
      </w:pPr>
      <w:r w:rsidRPr="00094DD1">
        <w:rPr>
          <w:sz w:val="28"/>
          <w:szCs w:val="28"/>
          <w:lang w:eastAsia="ru-RU"/>
        </w:rPr>
        <w:t>Опасные и вредные производственные факторы подразделяются по природе действия на следующие группы: физические, химические, биологические, психофизиологические.</w:t>
      </w:r>
    </w:p>
    <w:p w14:paraId="4397B7A7" w14:textId="77777777" w:rsidR="00094DD1" w:rsidRPr="00094DD1" w:rsidRDefault="00094DD1" w:rsidP="00094DD1">
      <w:pPr>
        <w:numPr>
          <w:ilvl w:val="0"/>
          <w:numId w:val="31"/>
        </w:numPr>
        <w:spacing w:after="200" w:line="276" w:lineRule="auto"/>
        <w:contextualSpacing/>
        <w:rPr>
          <w:sz w:val="28"/>
          <w:szCs w:val="28"/>
          <w:lang w:eastAsia="ru-RU"/>
        </w:rPr>
      </w:pPr>
      <w:r w:rsidRPr="00094DD1">
        <w:rPr>
          <w:sz w:val="28"/>
          <w:szCs w:val="28"/>
          <w:lang w:eastAsia="ru-RU"/>
        </w:rPr>
        <w:t>В зависимости от способа передачи вибрации телу человека различают общую вибрацию, передающуюся на тело сидящего или стоящего человека через опорные поверхности тела, и локальную, передающуюся через руки.</w:t>
      </w:r>
    </w:p>
    <w:p w14:paraId="2E6D61E1" w14:textId="77777777" w:rsidR="00094DD1" w:rsidRPr="00094DD1" w:rsidRDefault="00094DD1" w:rsidP="00094DD1">
      <w:pPr>
        <w:numPr>
          <w:ilvl w:val="0"/>
          <w:numId w:val="31"/>
        </w:numPr>
        <w:spacing w:after="200" w:line="276" w:lineRule="auto"/>
        <w:contextualSpacing/>
        <w:rPr>
          <w:sz w:val="28"/>
          <w:szCs w:val="28"/>
          <w:lang w:eastAsia="ru-RU"/>
        </w:rPr>
      </w:pPr>
      <w:r w:rsidRPr="00094DD1">
        <w:rPr>
          <w:sz w:val="28"/>
          <w:szCs w:val="28"/>
          <w:lang w:eastAsia="ru-RU"/>
        </w:rPr>
        <w:t>Авария - отказ или повреждение технических устройств, применяемых на опасном производственном объекте, отклонение от режима технологического процесса.</w:t>
      </w:r>
    </w:p>
    <w:p w14:paraId="3550B0E8" w14:textId="77777777" w:rsidR="00094DD1" w:rsidRPr="00094DD1" w:rsidRDefault="00094DD1" w:rsidP="00094DD1">
      <w:pPr>
        <w:numPr>
          <w:ilvl w:val="0"/>
          <w:numId w:val="31"/>
        </w:numPr>
        <w:spacing w:after="200" w:line="276" w:lineRule="auto"/>
        <w:contextualSpacing/>
        <w:rPr>
          <w:sz w:val="28"/>
          <w:szCs w:val="28"/>
          <w:lang w:eastAsia="ru-RU"/>
        </w:rPr>
      </w:pPr>
      <w:r w:rsidRPr="00094DD1">
        <w:rPr>
          <w:sz w:val="28"/>
          <w:szCs w:val="28"/>
          <w:lang w:eastAsia="ru-RU"/>
        </w:rPr>
        <w:t>Экземпляр акта о несчастном случае вместе с материалами расследования хранится в течение 75 лет на производстве.</w:t>
      </w:r>
    </w:p>
    <w:p w14:paraId="739F88A6" w14:textId="77777777" w:rsidR="00094DD1" w:rsidRPr="00094DD1" w:rsidRDefault="00094DD1" w:rsidP="00094DD1">
      <w:pPr>
        <w:numPr>
          <w:ilvl w:val="0"/>
          <w:numId w:val="31"/>
        </w:numPr>
        <w:spacing w:after="200" w:line="276" w:lineRule="auto"/>
        <w:contextualSpacing/>
        <w:rPr>
          <w:sz w:val="28"/>
          <w:szCs w:val="28"/>
          <w:lang w:eastAsia="ru-RU"/>
        </w:rPr>
      </w:pPr>
      <w:r w:rsidRPr="00094DD1">
        <w:rPr>
          <w:sz w:val="28"/>
          <w:szCs w:val="28"/>
          <w:lang w:eastAsia="ru-RU"/>
        </w:rPr>
        <w:t>По каждому несчастному случаю на производстве</w:t>
      </w:r>
      <w:r w:rsidRPr="00094DD1">
        <w:rPr>
          <w:rFonts w:ascii="Calibri" w:hAnsi="Calibri"/>
          <w:sz w:val="28"/>
          <w:szCs w:val="28"/>
          <w:lang w:eastAsia="ru-RU"/>
        </w:rPr>
        <w:t xml:space="preserve"> </w:t>
      </w:r>
      <w:r w:rsidRPr="00094DD1">
        <w:rPr>
          <w:sz w:val="28"/>
          <w:szCs w:val="28"/>
          <w:lang w:eastAsia="ru-RU"/>
        </w:rPr>
        <w:t>оформляется акт о несчастном случае на производстве по форме Н-1 в одном экземпляре.</w:t>
      </w:r>
    </w:p>
    <w:p w14:paraId="4A4A3660" w14:textId="77777777" w:rsidR="00094DD1" w:rsidRPr="00094DD1" w:rsidRDefault="00094DD1" w:rsidP="00094DD1">
      <w:pPr>
        <w:numPr>
          <w:ilvl w:val="0"/>
          <w:numId w:val="31"/>
        </w:numPr>
        <w:spacing w:after="200" w:line="276" w:lineRule="auto"/>
        <w:contextualSpacing/>
        <w:rPr>
          <w:sz w:val="28"/>
          <w:szCs w:val="28"/>
          <w:lang w:eastAsia="ru-RU"/>
        </w:rPr>
      </w:pPr>
      <w:r w:rsidRPr="00094DD1">
        <w:rPr>
          <w:sz w:val="28"/>
          <w:szCs w:val="28"/>
          <w:lang w:eastAsia="ru-RU"/>
        </w:rPr>
        <w:t>Пороговый ощутимый ток равен 0,1 А.</w:t>
      </w:r>
    </w:p>
    <w:p w14:paraId="1C14D446" w14:textId="77777777" w:rsidR="00094DD1" w:rsidRPr="00094DD1" w:rsidRDefault="00094DD1" w:rsidP="00094DD1">
      <w:pPr>
        <w:numPr>
          <w:ilvl w:val="0"/>
          <w:numId w:val="31"/>
        </w:numPr>
        <w:spacing w:after="200" w:line="276" w:lineRule="auto"/>
        <w:contextualSpacing/>
        <w:rPr>
          <w:sz w:val="28"/>
          <w:szCs w:val="28"/>
          <w:lang w:eastAsia="ru-RU"/>
        </w:rPr>
      </w:pPr>
      <w:r w:rsidRPr="00094DD1">
        <w:rPr>
          <w:sz w:val="28"/>
          <w:szCs w:val="28"/>
          <w:lang w:eastAsia="ru-RU"/>
        </w:rPr>
        <w:t>Действующими правилами устройства электроустановок (ПУЭ) все помещения подразделены на следующие три класса: без повышенной опасности,</w:t>
      </w:r>
      <w:r w:rsidRPr="00094DD1">
        <w:rPr>
          <w:rFonts w:ascii="Calibri" w:hAnsi="Calibri"/>
          <w:sz w:val="28"/>
          <w:szCs w:val="28"/>
          <w:lang w:eastAsia="ru-RU"/>
        </w:rPr>
        <w:t xml:space="preserve"> </w:t>
      </w:r>
      <w:r w:rsidRPr="00094DD1">
        <w:rPr>
          <w:sz w:val="28"/>
          <w:szCs w:val="28"/>
          <w:lang w:eastAsia="ru-RU"/>
        </w:rPr>
        <w:t>с повышенной опасностью, особо опасные.</w:t>
      </w:r>
    </w:p>
    <w:p w14:paraId="66203B46" w14:textId="77777777" w:rsidR="00094DD1" w:rsidRPr="00094DD1" w:rsidRDefault="00094DD1" w:rsidP="00094DD1">
      <w:pPr>
        <w:numPr>
          <w:ilvl w:val="0"/>
          <w:numId w:val="31"/>
        </w:numPr>
        <w:spacing w:after="200" w:line="276" w:lineRule="auto"/>
        <w:contextualSpacing/>
        <w:rPr>
          <w:sz w:val="28"/>
          <w:szCs w:val="28"/>
          <w:lang w:eastAsia="ru-RU"/>
        </w:rPr>
      </w:pPr>
      <w:r w:rsidRPr="00094DD1">
        <w:rPr>
          <w:sz w:val="28"/>
          <w:szCs w:val="28"/>
          <w:lang w:eastAsia="ru-RU"/>
        </w:rPr>
        <w:t>Организационными мероприятиями, обеспечивающими безопасность работ в электроустановках, являются оформление перерыва в работе, перевода на другое место, окончания работы.</w:t>
      </w:r>
    </w:p>
    <w:p w14:paraId="7D8ECEF5" w14:textId="77777777" w:rsidR="00094DD1" w:rsidRPr="00094DD1" w:rsidRDefault="00094DD1" w:rsidP="00094DD1">
      <w:pPr>
        <w:numPr>
          <w:ilvl w:val="0"/>
          <w:numId w:val="31"/>
        </w:numPr>
        <w:spacing w:after="200" w:line="276" w:lineRule="auto"/>
        <w:contextualSpacing/>
        <w:rPr>
          <w:sz w:val="28"/>
          <w:szCs w:val="28"/>
          <w:lang w:eastAsia="ru-RU"/>
        </w:rPr>
      </w:pPr>
      <w:r w:rsidRPr="00094DD1">
        <w:rPr>
          <w:sz w:val="28"/>
          <w:szCs w:val="28"/>
          <w:lang w:eastAsia="ru-RU"/>
        </w:rPr>
        <w:t>Пожаром называется неконтролируемое горение во времени и в пространстве, наносящее материальный ущерб и создающее угрозу жизни и здоровью людей.</w:t>
      </w:r>
    </w:p>
    <w:p w14:paraId="6AA687BC" w14:textId="77777777" w:rsidR="00094DD1" w:rsidRPr="00094DD1" w:rsidRDefault="00094DD1" w:rsidP="00094DD1">
      <w:pPr>
        <w:numPr>
          <w:ilvl w:val="0"/>
          <w:numId w:val="31"/>
        </w:numPr>
        <w:spacing w:after="200" w:line="276" w:lineRule="auto"/>
        <w:contextualSpacing/>
        <w:rPr>
          <w:sz w:val="28"/>
          <w:szCs w:val="28"/>
          <w:lang w:eastAsia="ru-RU"/>
        </w:rPr>
      </w:pPr>
      <w:r w:rsidRPr="00094DD1">
        <w:rPr>
          <w:sz w:val="28"/>
          <w:szCs w:val="28"/>
          <w:lang w:eastAsia="ru-RU"/>
        </w:rPr>
        <w:lastRenderedPageBreak/>
        <w:t>Различают вводный, первичный, повторный, внеплановый и текущий противопожарные инструктажи.</w:t>
      </w:r>
    </w:p>
    <w:p w14:paraId="11B22585" w14:textId="77777777" w:rsidR="00094DD1" w:rsidRPr="00094DD1" w:rsidRDefault="00094DD1" w:rsidP="00094DD1">
      <w:pPr>
        <w:numPr>
          <w:ilvl w:val="0"/>
          <w:numId w:val="31"/>
        </w:numPr>
        <w:spacing w:after="200" w:line="276" w:lineRule="auto"/>
        <w:contextualSpacing/>
        <w:rPr>
          <w:sz w:val="28"/>
          <w:szCs w:val="28"/>
          <w:lang w:eastAsia="ru-RU"/>
        </w:rPr>
      </w:pPr>
      <w:r w:rsidRPr="00094DD1">
        <w:rPr>
          <w:sz w:val="28"/>
          <w:szCs w:val="28"/>
          <w:lang w:eastAsia="ru-RU"/>
        </w:rPr>
        <w:t>Специальная оценка труда проводится ежегодно.</w:t>
      </w:r>
    </w:p>
    <w:p w14:paraId="7A561A35" w14:textId="77777777" w:rsidR="00094DD1" w:rsidRPr="00094DD1" w:rsidRDefault="00094DD1" w:rsidP="00094DD1">
      <w:pPr>
        <w:numPr>
          <w:ilvl w:val="0"/>
          <w:numId w:val="31"/>
        </w:numPr>
        <w:spacing w:after="200" w:line="276" w:lineRule="auto"/>
        <w:contextualSpacing/>
        <w:rPr>
          <w:sz w:val="28"/>
          <w:szCs w:val="28"/>
          <w:lang w:eastAsia="ru-RU"/>
        </w:rPr>
      </w:pPr>
      <w:r w:rsidRPr="00094DD1">
        <w:rPr>
          <w:sz w:val="28"/>
          <w:szCs w:val="28"/>
          <w:lang w:eastAsia="ru-RU"/>
        </w:rPr>
        <w:t>При артериальном кровотечении необходимо наложить жгут.</w:t>
      </w:r>
    </w:p>
    <w:p w14:paraId="54385A9D" w14:textId="77777777" w:rsidR="00094DD1" w:rsidRPr="00094DD1" w:rsidRDefault="00094DD1" w:rsidP="00094DD1">
      <w:pPr>
        <w:numPr>
          <w:ilvl w:val="0"/>
          <w:numId w:val="31"/>
        </w:numPr>
        <w:spacing w:after="200" w:line="276" w:lineRule="auto"/>
        <w:contextualSpacing/>
        <w:rPr>
          <w:sz w:val="28"/>
          <w:szCs w:val="28"/>
          <w:lang w:eastAsia="ru-RU"/>
        </w:rPr>
      </w:pPr>
      <w:r w:rsidRPr="00094DD1">
        <w:rPr>
          <w:sz w:val="28"/>
          <w:szCs w:val="28"/>
          <w:lang w:eastAsia="ru-RU"/>
        </w:rPr>
        <w:t>При подготовке рабочего места со снятием напряжения должны быть в указанном порядке выполнены следующие технические мероприятия:  произведены необходимые отключения и приняты меры, препятствующие подаче напряжения на место работы вследствие ошибочного или самопроизвольного включения коммутационных аппаратов.</w:t>
      </w:r>
    </w:p>
    <w:p w14:paraId="10F92084" w14:textId="77777777" w:rsidR="00BD27AC" w:rsidRDefault="00BD27AC" w:rsidP="001C7673">
      <w:pPr>
        <w:rPr>
          <w:b/>
          <w:sz w:val="28"/>
          <w:szCs w:val="28"/>
          <w:lang w:eastAsia="ru-RU"/>
        </w:rPr>
      </w:pPr>
    </w:p>
    <w:p w14:paraId="40611583" w14:textId="77777777" w:rsidR="00094DD1" w:rsidRPr="00094DD1" w:rsidRDefault="00094DD1" w:rsidP="00094DD1">
      <w:pPr>
        <w:pStyle w:val="a8"/>
        <w:ind w:left="1080"/>
        <w:jc w:val="center"/>
        <w:rPr>
          <w:rFonts w:ascii="Times New Roman" w:hAnsi="Times New Roman"/>
          <w:sz w:val="20"/>
          <w:szCs w:val="20"/>
        </w:rPr>
      </w:pPr>
      <w:r w:rsidRPr="00094DD1">
        <w:rPr>
          <w:rFonts w:ascii="Times New Roman" w:hAnsi="Times New Roman"/>
          <w:sz w:val="20"/>
          <w:szCs w:val="20"/>
        </w:rPr>
        <w:t>Эталоны ответов</w:t>
      </w:r>
    </w:p>
    <w:p w14:paraId="678306D9" w14:textId="77777777" w:rsidR="00094DD1" w:rsidRPr="00094DD1" w:rsidRDefault="00094DD1" w:rsidP="00094DD1">
      <w:pPr>
        <w:pStyle w:val="a8"/>
        <w:ind w:left="1080"/>
        <w:rPr>
          <w:rFonts w:ascii="Times New Roman" w:hAnsi="Times New Roman"/>
          <w:sz w:val="20"/>
          <w:szCs w:val="20"/>
        </w:rPr>
      </w:pPr>
    </w:p>
    <w:p w14:paraId="28AA9EE1" w14:textId="77777777" w:rsidR="00094DD1" w:rsidRPr="00094DD1" w:rsidRDefault="00094DD1" w:rsidP="00094DD1">
      <w:pPr>
        <w:pStyle w:val="a8"/>
        <w:jc w:val="center"/>
        <w:rPr>
          <w:rFonts w:ascii="Times New Roman" w:hAnsi="Times New Roman"/>
          <w:sz w:val="20"/>
          <w:szCs w:val="20"/>
        </w:rPr>
      </w:pPr>
      <w:r w:rsidRPr="00094DD1">
        <w:rPr>
          <w:rFonts w:ascii="Times New Roman" w:hAnsi="Times New Roman"/>
          <w:sz w:val="20"/>
          <w:szCs w:val="20"/>
        </w:rPr>
        <w:t>ВАРИАНТ №1</w:t>
      </w:r>
    </w:p>
    <w:tbl>
      <w:tblPr>
        <w:tblStyle w:val="afd"/>
        <w:tblW w:w="0" w:type="auto"/>
        <w:tblLook w:val="04A0" w:firstRow="1" w:lastRow="0" w:firstColumn="1" w:lastColumn="0" w:noHBand="0" w:noVBand="1"/>
      </w:tblPr>
      <w:tblGrid>
        <w:gridCol w:w="930"/>
        <w:gridCol w:w="931"/>
        <w:gridCol w:w="931"/>
        <w:gridCol w:w="931"/>
        <w:gridCol w:w="931"/>
        <w:gridCol w:w="1100"/>
        <w:gridCol w:w="1099"/>
        <w:gridCol w:w="1168"/>
        <w:gridCol w:w="1201"/>
        <w:gridCol w:w="1064"/>
      </w:tblGrid>
      <w:tr w:rsidR="00094DD1" w:rsidRPr="00094DD1" w14:paraId="1E98D97B" w14:textId="77777777" w:rsidTr="00BB5271">
        <w:tc>
          <w:tcPr>
            <w:tcW w:w="957" w:type="dxa"/>
          </w:tcPr>
          <w:p w14:paraId="349DF4BB" w14:textId="77777777" w:rsidR="00094DD1" w:rsidRPr="00094DD1" w:rsidRDefault="00094DD1" w:rsidP="00BB5271">
            <w:pPr>
              <w:jc w:val="center"/>
              <w:rPr>
                <w:lang w:val="en-US"/>
              </w:rPr>
            </w:pPr>
            <w:r w:rsidRPr="00094DD1">
              <w:rPr>
                <w:lang w:val="en-US"/>
              </w:rPr>
              <w:t>1</w:t>
            </w:r>
          </w:p>
        </w:tc>
        <w:tc>
          <w:tcPr>
            <w:tcW w:w="957" w:type="dxa"/>
          </w:tcPr>
          <w:p w14:paraId="2AC27F5A" w14:textId="77777777" w:rsidR="00094DD1" w:rsidRPr="00094DD1" w:rsidRDefault="00094DD1" w:rsidP="00BB5271">
            <w:pPr>
              <w:jc w:val="center"/>
              <w:rPr>
                <w:lang w:val="en-US"/>
              </w:rPr>
            </w:pPr>
            <w:r w:rsidRPr="00094DD1">
              <w:rPr>
                <w:lang w:val="en-US"/>
              </w:rPr>
              <w:t>2</w:t>
            </w:r>
          </w:p>
        </w:tc>
        <w:tc>
          <w:tcPr>
            <w:tcW w:w="957" w:type="dxa"/>
          </w:tcPr>
          <w:p w14:paraId="029C7C3C" w14:textId="77777777" w:rsidR="00094DD1" w:rsidRPr="00094DD1" w:rsidRDefault="00094DD1" w:rsidP="00BB5271">
            <w:pPr>
              <w:jc w:val="center"/>
              <w:rPr>
                <w:lang w:val="en-US"/>
              </w:rPr>
            </w:pPr>
            <w:r w:rsidRPr="00094DD1">
              <w:rPr>
                <w:lang w:val="en-US"/>
              </w:rPr>
              <w:t>3</w:t>
            </w:r>
          </w:p>
        </w:tc>
        <w:tc>
          <w:tcPr>
            <w:tcW w:w="957" w:type="dxa"/>
          </w:tcPr>
          <w:p w14:paraId="4856C9C9" w14:textId="77777777" w:rsidR="00094DD1" w:rsidRPr="00094DD1" w:rsidRDefault="00094DD1" w:rsidP="00BB5271">
            <w:pPr>
              <w:jc w:val="center"/>
              <w:rPr>
                <w:lang w:val="en-US"/>
              </w:rPr>
            </w:pPr>
            <w:r w:rsidRPr="00094DD1">
              <w:rPr>
                <w:lang w:val="en-US"/>
              </w:rPr>
              <w:t>4</w:t>
            </w:r>
          </w:p>
        </w:tc>
        <w:tc>
          <w:tcPr>
            <w:tcW w:w="957" w:type="dxa"/>
          </w:tcPr>
          <w:p w14:paraId="44880282" w14:textId="77777777" w:rsidR="00094DD1" w:rsidRPr="00094DD1" w:rsidRDefault="00094DD1" w:rsidP="00BB5271">
            <w:pPr>
              <w:jc w:val="center"/>
              <w:rPr>
                <w:lang w:val="en-US"/>
              </w:rPr>
            </w:pPr>
            <w:r w:rsidRPr="00094DD1">
              <w:rPr>
                <w:lang w:val="en-US"/>
              </w:rPr>
              <w:t>5</w:t>
            </w:r>
          </w:p>
        </w:tc>
        <w:tc>
          <w:tcPr>
            <w:tcW w:w="1135" w:type="dxa"/>
          </w:tcPr>
          <w:p w14:paraId="30D50194" w14:textId="77777777" w:rsidR="00094DD1" w:rsidRPr="00094DD1" w:rsidRDefault="00094DD1" w:rsidP="00BB5271">
            <w:pPr>
              <w:jc w:val="center"/>
              <w:rPr>
                <w:lang w:val="en-US"/>
              </w:rPr>
            </w:pPr>
            <w:r w:rsidRPr="00094DD1">
              <w:rPr>
                <w:lang w:val="en-US"/>
              </w:rPr>
              <w:t>6</w:t>
            </w:r>
          </w:p>
        </w:tc>
        <w:tc>
          <w:tcPr>
            <w:tcW w:w="1134" w:type="dxa"/>
          </w:tcPr>
          <w:p w14:paraId="76AA6820" w14:textId="77777777" w:rsidR="00094DD1" w:rsidRPr="00094DD1" w:rsidRDefault="00094DD1" w:rsidP="00BB5271">
            <w:pPr>
              <w:jc w:val="center"/>
              <w:rPr>
                <w:lang w:val="en-US"/>
              </w:rPr>
            </w:pPr>
            <w:r w:rsidRPr="00094DD1">
              <w:rPr>
                <w:lang w:val="en-US"/>
              </w:rPr>
              <w:t>7</w:t>
            </w:r>
          </w:p>
        </w:tc>
        <w:tc>
          <w:tcPr>
            <w:tcW w:w="1206" w:type="dxa"/>
          </w:tcPr>
          <w:p w14:paraId="026979E8" w14:textId="77777777" w:rsidR="00094DD1" w:rsidRPr="00094DD1" w:rsidRDefault="00094DD1" w:rsidP="00BB5271">
            <w:pPr>
              <w:jc w:val="center"/>
              <w:rPr>
                <w:lang w:val="en-US"/>
              </w:rPr>
            </w:pPr>
            <w:r w:rsidRPr="00094DD1">
              <w:rPr>
                <w:lang w:val="en-US"/>
              </w:rPr>
              <w:t>8</w:t>
            </w:r>
          </w:p>
        </w:tc>
        <w:tc>
          <w:tcPr>
            <w:tcW w:w="1241" w:type="dxa"/>
          </w:tcPr>
          <w:p w14:paraId="23766A83" w14:textId="77777777" w:rsidR="00094DD1" w:rsidRPr="00094DD1" w:rsidRDefault="00094DD1" w:rsidP="00BB5271">
            <w:pPr>
              <w:jc w:val="center"/>
              <w:rPr>
                <w:lang w:val="en-US"/>
              </w:rPr>
            </w:pPr>
            <w:r w:rsidRPr="00094DD1">
              <w:rPr>
                <w:lang w:val="en-US"/>
              </w:rPr>
              <w:t>9</w:t>
            </w:r>
          </w:p>
        </w:tc>
        <w:tc>
          <w:tcPr>
            <w:tcW w:w="1097" w:type="dxa"/>
          </w:tcPr>
          <w:p w14:paraId="10E0E409" w14:textId="77777777" w:rsidR="00094DD1" w:rsidRPr="00094DD1" w:rsidRDefault="00094DD1" w:rsidP="00BB5271">
            <w:pPr>
              <w:jc w:val="center"/>
              <w:rPr>
                <w:lang w:val="en-US"/>
              </w:rPr>
            </w:pPr>
            <w:r w:rsidRPr="00094DD1">
              <w:rPr>
                <w:lang w:val="en-US"/>
              </w:rPr>
              <w:t>10</w:t>
            </w:r>
          </w:p>
        </w:tc>
      </w:tr>
      <w:tr w:rsidR="00094DD1" w:rsidRPr="00094DD1" w14:paraId="2D75BF17" w14:textId="77777777" w:rsidTr="00BB5271">
        <w:tc>
          <w:tcPr>
            <w:tcW w:w="957" w:type="dxa"/>
          </w:tcPr>
          <w:p w14:paraId="68DBFD9A" w14:textId="77777777" w:rsidR="00094DD1" w:rsidRPr="00094DD1" w:rsidRDefault="00094DD1" w:rsidP="00BB5271">
            <w:pPr>
              <w:jc w:val="center"/>
            </w:pPr>
            <w:r w:rsidRPr="00094DD1">
              <w:t>-</w:t>
            </w:r>
          </w:p>
        </w:tc>
        <w:tc>
          <w:tcPr>
            <w:tcW w:w="957" w:type="dxa"/>
          </w:tcPr>
          <w:p w14:paraId="5A9CE671" w14:textId="77777777" w:rsidR="00094DD1" w:rsidRPr="00094DD1" w:rsidRDefault="00094DD1" w:rsidP="00BB5271">
            <w:pPr>
              <w:jc w:val="center"/>
            </w:pPr>
            <w:r w:rsidRPr="00094DD1">
              <w:t>-</w:t>
            </w:r>
          </w:p>
        </w:tc>
        <w:tc>
          <w:tcPr>
            <w:tcW w:w="957" w:type="dxa"/>
          </w:tcPr>
          <w:p w14:paraId="504173A9" w14:textId="77777777" w:rsidR="00094DD1" w:rsidRPr="00094DD1" w:rsidRDefault="00094DD1" w:rsidP="00BB5271">
            <w:pPr>
              <w:jc w:val="center"/>
            </w:pPr>
            <w:r w:rsidRPr="00094DD1">
              <w:t>+</w:t>
            </w:r>
          </w:p>
        </w:tc>
        <w:tc>
          <w:tcPr>
            <w:tcW w:w="957" w:type="dxa"/>
          </w:tcPr>
          <w:p w14:paraId="79FF08D6" w14:textId="77777777" w:rsidR="00094DD1" w:rsidRPr="00094DD1" w:rsidRDefault="00094DD1" w:rsidP="00BB5271">
            <w:pPr>
              <w:jc w:val="center"/>
            </w:pPr>
            <w:r w:rsidRPr="00094DD1">
              <w:t>-</w:t>
            </w:r>
          </w:p>
        </w:tc>
        <w:tc>
          <w:tcPr>
            <w:tcW w:w="957" w:type="dxa"/>
          </w:tcPr>
          <w:p w14:paraId="4802EFE7" w14:textId="77777777" w:rsidR="00094DD1" w:rsidRPr="00094DD1" w:rsidRDefault="00094DD1" w:rsidP="00BB5271">
            <w:pPr>
              <w:jc w:val="center"/>
            </w:pPr>
            <w:r w:rsidRPr="00094DD1">
              <w:t>-</w:t>
            </w:r>
          </w:p>
        </w:tc>
        <w:tc>
          <w:tcPr>
            <w:tcW w:w="1135" w:type="dxa"/>
          </w:tcPr>
          <w:p w14:paraId="33BA5BFE" w14:textId="77777777" w:rsidR="00094DD1" w:rsidRPr="00094DD1" w:rsidRDefault="00094DD1" w:rsidP="00BB5271">
            <w:pPr>
              <w:jc w:val="center"/>
            </w:pPr>
            <w:r w:rsidRPr="00094DD1">
              <w:t>-</w:t>
            </w:r>
          </w:p>
        </w:tc>
        <w:tc>
          <w:tcPr>
            <w:tcW w:w="1134" w:type="dxa"/>
          </w:tcPr>
          <w:p w14:paraId="0F67E868" w14:textId="77777777" w:rsidR="00094DD1" w:rsidRPr="00094DD1" w:rsidRDefault="00094DD1" w:rsidP="00BB5271">
            <w:pPr>
              <w:jc w:val="center"/>
            </w:pPr>
            <w:r w:rsidRPr="00094DD1">
              <w:t>+</w:t>
            </w:r>
          </w:p>
        </w:tc>
        <w:tc>
          <w:tcPr>
            <w:tcW w:w="1206" w:type="dxa"/>
          </w:tcPr>
          <w:p w14:paraId="204B9C0D" w14:textId="77777777" w:rsidR="00094DD1" w:rsidRPr="00094DD1" w:rsidRDefault="00094DD1" w:rsidP="00BB5271">
            <w:pPr>
              <w:jc w:val="center"/>
            </w:pPr>
            <w:r w:rsidRPr="00094DD1">
              <w:t>-</w:t>
            </w:r>
          </w:p>
        </w:tc>
        <w:tc>
          <w:tcPr>
            <w:tcW w:w="1241" w:type="dxa"/>
          </w:tcPr>
          <w:p w14:paraId="0FAE5007" w14:textId="77777777" w:rsidR="00094DD1" w:rsidRPr="00094DD1" w:rsidRDefault="00094DD1" w:rsidP="00BB5271">
            <w:pPr>
              <w:jc w:val="center"/>
            </w:pPr>
            <w:r w:rsidRPr="00094DD1">
              <w:t>-</w:t>
            </w:r>
          </w:p>
        </w:tc>
        <w:tc>
          <w:tcPr>
            <w:tcW w:w="1097" w:type="dxa"/>
          </w:tcPr>
          <w:p w14:paraId="2D40E3F3" w14:textId="77777777" w:rsidR="00094DD1" w:rsidRPr="00094DD1" w:rsidRDefault="00094DD1" w:rsidP="00BB5271">
            <w:pPr>
              <w:jc w:val="center"/>
            </w:pPr>
            <w:r w:rsidRPr="00094DD1">
              <w:t>+</w:t>
            </w:r>
          </w:p>
        </w:tc>
      </w:tr>
      <w:tr w:rsidR="00094DD1" w:rsidRPr="00094DD1" w14:paraId="067AFB6E" w14:textId="77777777" w:rsidTr="00BB5271">
        <w:tc>
          <w:tcPr>
            <w:tcW w:w="957" w:type="dxa"/>
          </w:tcPr>
          <w:p w14:paraId="193098B8" w14:textId="77777777" w:rsidR="00094DD1" w:rsidRPr="00094DD1" w:rsidRDefault="00094DD1" w:rsidP="00BB5271">
            <w:pPr>
              <w:jc w:val="center"/>
              <w:rPr>
                <w:lang w:val="en-US"/>
              </w:rPr>
            </w:pPr>
            <w:r w:rsidRPr="00094DD1">
              <w:rPr>
                <w:lang w:val="en-US"/>
              </w:rPr>
              <w:t>11</w:t>
            </w:r>
          </w:p>
        </w:tc>
        <w:tc>
          <w:tcPr>
            <w:tcW w:w="957" w:type="dxa"/>
          </w:tcPr>
          <w:p w14:paraId="785F89A1" w14:textId="77777777" w:rsidR="00094DD1" w:rsidRPr="00094DD1" w:rsidRDefault="00094DD1" w:rsidP="00BB5271">
            <w:pPr>
              <w:jc w:val="center"/>
              <w:rPr>
                <w:lang w:val="en-US"/>
              </w:rPr>
            </w:pPr>
            <w:r w:rsidRPr="00094DD1">
              <w:rPr>
                <w:lang w:val="en-US"/>
              </w:rPr>
              <w:t>12</w:t>
            </w:r>
          </w:p>
        </w:tc>
        <w:tc>
          <w:tcPr>
            <w:tcW w:w="957" w:type="dxa"/>
          </w:tcPr>
          <w:p w14:paraId="042FEDF0" w14:textId="77777777" w:rsidR="00094DD1" w:rsidRPr="00094DD1" w:rsidRDefault="00094DD1" w:rsidP="00BB5271">
            <w:pPr>
              <w:jc w:val="center"/>
              <w:rPr>
                <w:lang w:val="en-US"/>
              </w:rPr>
            </w:pPr>
            <w:r w:rsidRPr="00094DD1">
              <w:rPr>
                <w:lang w:val="en-US"/>
              </w:rPr>
              <w:t>13</w:t>
            </w:r>
          </w:p>
        </w:tc>
        <w:tc>
          <w:tcPr>
            <w:tcW w:w="957" w:type="dxa"/>
          </w:tcPr>
          <w:p w14:paraId="3DC7BAD2" w14:textId="77777777" w:rsidR="00094DD1" w:rsidRPr="00094DD1" w:rsidRDefault="00094DD1" w:rsidP="00BB5271">
            <w:pPr>
              <w:jc w:val="center"/>
              <w:rPr>
                <w:lang w:val="en-US"/>
              </w:rPr>
            </w:pPr>
            <w:r w:rsidRPr="00094DD1">
              <w:rPr>
                <w:lang w:val="en-US"/>
              </w:rPr>
              <w:t>14</w:t>
            </w:r>
          </w:p>
        </w:tc>
        <w:tc>
          <w:tcPr>
            <w:tcW w:w="957" w:type="dxa"/>
          </w:tcPr>
          <w:p w14:paraId="3256F1B1" w14:textId="77777777" w:rsidR="00094DD1" w:rsidRPr="00094DD1" w:rsidRDefault="00094DD1" w:rsidP="00BB5271">
            <w:pPr>
              <w:jc w:val="center"/>
              <w:rPr>
                <w:lang w:val="en-US"/>
              </w:rPr>
            </w:pPr>
            <w:r w:rsidRPr="00094DD1">
              <w:rPr>
                <w:lang w:val="en-US"/>
              </w:rPr>
              <w:t>15</w:t>
            </w:r>
          </w:p>
        </w:tc>
        <w:tc>
          <w:tcPr>
            <w:tcW w:w="1135" w:type="dxa"/>
          </w:tcPr>
          <w:p w14:paraId="4C82E040" w14:textId="77777777" w:rsidR="00094DD1" w:rsidRPr="00094DD1" w:rsidRDefault="00094DD1" w:rsidP="00BB5271">
            <w:pPr>
              <w:jc w:val="center"/>
              <w:rPr>
                <w:lang w:val="en-US"/>
              </w:rPr>
            </w:pPr>
            <w:r w:rsidRPr="00094DD1">
              <w:rPr>
                <w:lang w:val="en-US"/>
              </w:rPr>
              <w:t>16</w:t>
            </w:r>
          </w:p>
        </w:tc>
        <w:tc>
          <w:tcPr>
            <w:tcW w:w="1134" w:type="dxa"/>
          </w:tcPr>
          <w:p w14:paraId="53E1E5FE" w14:textId="77777777" w:rsidR="00094DD1" w:rsidRPr="00094DD1" w:rsidRDefault="00094DD1" w:rsidP="00BB5271">
            <w:pPr>
              <w:jc w:val="center"/>
              <w:rPr>
                <w:lang w:val="en-US"/>
              </w:rPr>
            </w:pPr>
            <w:r w:rsidRPr="00094DD1">
              <w:rPr>
                <w:lang w:val="en-US"/>
              </w:rPr>
              <w:t>17</w:t>
            </w:r>
          </w:p>
        </w:tc>
        <w:tc>
          <w:tcPr>
            <w:tcW w:w="1206" w:type="dxa"/>
          </w:tcPr>
          <w:p w14:paraId="1C412CF3" w14:textId="77777777" w:rsidR="00094DD1" w:rsidRPr="00094DD1" w:rsidRDefault="00094DD1" w:rsidP="00BB5271">
            <w:pPr>
              <w:jc w:val="center"/>
              <w:rPr>
                <w:lang w:val="en-US"/>
              </w:rPr>
            </w:pPr>
            <w:r w:rsidRPr="00094DD1">
              <w:rPr>
                <w:lang w:val="en-US"/>
              </w:rPr>
              <w:t>18</w:t>
            </w:r>
          </w:p>
        </w:tc>
        <w:tc>
          <w:tcPr>
            <w:tcW w:w="1241" w:type="dxa"/>
          </w:tcPr>
          <w:p w14:paraId="0B661A6E" w14:textId="77777777" w:rsidR="00094DD1" w:rsidRPr="00094DD1" w:rsidRDefault="00094DD1" w:rsidP="00BB5271">
            <w:pPr>
              <w:jc w:val="center"/>
              <w:rPr>
                <w:lang w:val="en-US"/>
              </w:rPr>
            </w:pPr>
            <w:r w:rsidRPr="00094DD1">
              <w:rPr>
                <w:lang w:val="en-US"/>
              </w:rPr>
              <w:t>19</w:t>
            </w:r>
          </w:p>
        </w:tc>
        <w:tc>
          <w:tcPr>
            <w:tcW w:w="1097" w:type="dxa"/>
          </w:tcPr>
          <w:p w14:paraId="6710B19E" w14:textId="77777777" w:rsidR="00094DD1" w:rsidRPr="00094DD1" w:rsidRDefault="00094DD1" w:rsidP="00BB5271">
            <w:pPr>
              <w:jc w:val="center"/>
              <w:rPr>
                <w:lang w:val="en-US"/>
              </w:rPr>
            </w:pPr>
            <w:r w:rsidRPr="00094DD1">
              <w:rPr>
                <w:lang w:val="en-US"/>
              </w:rPr>
              <w:t>20</w:t>
            </w:r>
          </w:p>
        </w:tc>
      </w:tr>
      <w:tr w:rsidR="00094DD1" w:rsidRPr="00094DD1" w14:paraId="3EEE852D" w14:textId="77777777" w:rsidTr="00BB5271">
        <w:tc>
          <w:tcPr>
            <w:tcW w:w="957" w:type="dxa"/>
          </w:tcPr>
          <w:p w14:paraId="370C5632" w14:textId="77777777" w:rsidR="00094DD1" w:rsidRPr="00094DD1" w:rsidRDefault="00094DD1" w:rsidP="00BB5271">
            <w:pPr>
              <w:jc w:val="center"/>
            </w:pPr>
            <w:r w:rsidRPr="00094DD1">
              <w:t>-</w:t>
            </w:r>
          </w:p>
        </w:tc>
        <w:tc>
          <w:tcPr>
            <w:tcW w:w="957" w:type="dxa"/>
          </w:tcPr>
          <w:p w14:paraId="6F538E95" w14:textId="77777777" w:rsidR="00094DD1" w:rsidRPr="00094DD1" w:rsidRDefault="00094DD1" w:rsidP="00BB5271">
            <w:pPr>
              <w:jc w:val="center"/>
            </w:pPr>
            <w:r w:rsidRPr="00094DD1">
              <w:t>-</w:t>
            </w:r>
          </w:p>
        </w:tc>
        <w:tc>
          <w:tcPr>
            <w:tcW w:w="957" w:type="dxa"/>
          </w:tcPr>
          <w:p w14:paraId="7391E2D6" w14:textId="77777777" w:rsidR="00094DD1" w:rsidRPr="00094DD1" w:rsidRDefault="00094DD1" w:rsidP="00BB5271">
            <w:pPr>
              <w:jc w:val="center"/>
            </w:pPr>
            <w:r w:rsidRPr="00094DD1">
              <w:t>-</w:t>
            </w:r>
          </w:p>
        </w:tc>
        <w:tc>
          <w:tcPr>
            <w:tcW w:w="957" w:type="dxa"/>
          </w:tcPr>
          <w:p w14:paraId="3EB81D8F" w14:textId="77777777" w:rsidR="00094DD1" w:rsidRPr="00094DD1" w:rsidRDefault="00094DD1" w:rsidP="00BB5271">
            <w:pPr>
              <w:jc w:val="center"/>
            </w:pPr>
            <w:r w:rsidRPr="00094DD1">
              <w:t>+</w:t>
            </w:r>
          </w:p>
        </w:tc>
        <w:tc>
          <w:tcPr>
            <w:tcW w:w="957" w:type="dxa"/>
          </w:tcPr>
          <w:p w14:paraId="3852CD7E" w14:textId="77777777" w:rsidR="00094DD1" w:rsidRPr="00094DD1" w:rsidRDefault="00094DD1" w:rsidP="00BB5271">
            <w:pPr>
              <w:jc w:val="center"/>
            </w:pPr>
            <w:r w:rsidRPr="00094DD1">
              <w:t>-</w:t>
            </w:r>
          </w:p>
        </w:tc>
        <w:tc>
          <w:tcPr>
            <w:tcW w:w="1135" w:type="dxa"/>
          </w:tcPr>
          <w:p w14:paraId="5BA22CBE" w14:textId="77777777" w:rsidR="00094DD1" w:rsidRPr="00094DD1" w:rsidRDefault="00094DD1" w:rsidP="00BB5271">
            <w:pPr>
              <w:jc w:val="center"/>
            </w:pPr>
            <w:r w:rsidRPr="00094DD1">
              <w:t>+</w:t>
            </w:r>
          </w:p>
        </w:tc>
        <w:tc>
          <w:tcPr>
            <w:tcW w:w="1134" w:type="dxa"/>
          </w:tcPr>
          <w:p w14:paraId="779B6A48" w14:textId="77777777" w:rsidR="00094DD1" w:rsidRPr="00094DD1" w:rsidRDefault="00094DD1" w:rsidP="00BB5271">
            <w:pPr>
              <w:jc w:val="center"/>
            </w:pPr>
            <w:r w:rsidRPr="00094DD1">
              <w:t>+</w:t>
            </w:r>
          </w:p>
        </w:tc>
        <w:tc>
          <w:tcPr>
            <w:tcW w:w="1206" w:type="dxa"/>
          </w:tcPr>
          <w:p w14:paraId="204956A0" w14:textId="77777777" w:rsidR="00094DD1" w:rsidRPr="00094DD1" w:rsidRDefault="00094DD1" w:rsidP="00BB5271">
            <w:pPr>
              <w:jc w:val="center"/>
            </w:pPr>
            <w:r w:rsidRPr="00094DD1">
              <w:t>-</w:t>
            </w:r>
          </w:p>
        </w:tc>
        <w:tc>
          <w:tcPr>
            <w:tcW w:w="1241" w:type="dxa"/>
          </w:tcPr>
          <w:p w14:paraId="388D0560" w14:textId="77777777" w:rsidR="00094DD1" w:rsidRPr="00094DD1" w:rsidRDefault="00094DD1" w:rsidP="00BB5271">
            <w:pPr>
              <w:jc w:val="center"/>
            </w:pPr>
            <w:r w:rsidRPr="00094DD1">
              <w:t>-</w:t>
            </w:r>
          </w:p>
        </w:tc>
        <w:tc>
          <w:tcPr>
            <w:tcW w:w="1097" w:type="dxa"/>
          </w:tcPr>
          <w:p w14:paraId="15141822" w14:textId="77777777" w:rsidR="00094DD1" w:rsidRPr="00094DD1" w:rsidRDefault="00094DD1" w:rsidP="00BB5271">
            <w:pPr>
              <w:jc w:val="center"/>
            </w:pPr>
            <w:r w:rsidRPr="00094DD1">
              <w:t>-</w:t>
            </w:r>
          </w:p>
        </w:tc>
      </w:tr>
    </w:tbl>
    <w:p w14:paraId="5F77EB5C" w14:textId="77777777" w:rsidR="00094DD1" w:rsidRPr="00094DD1" w:rsidRDefault="00094DD1" w:rsidP="00094DD1">
      <w:pPr>
        <w:pStyle w:val="a8"/>
        <w:jc w:val="center"/>
        <w:rPr>
          <w:rFonts w:ascii="Times New Roman" w:hAnsi="Times New Roman"/>
          <w:sz w:val="20"/>
          <w:szCs w:val="20"/>
        </w:rPr>
      </w:pPr>
      <w:r w:rsidRPr="00094DD1">
        <w:rPr>
          <w:rFonts w:ascii="Times New Roman" w:hAnsi="Times New Roman"/>
          <w:sz w:val="20"/>
          <w:szCs w:val="20"/>
        </w:rPr>
        <w:t>ВАРИАНТ №2</w:t>
      </w:r>
    </w:p>
    <w:tbl>
      <w:tblPr>
        <w:tblStyle w:val="afd"/>
        <w:tblW w:w="0" w:type="auto"/>
        <w:tblLook w:val="04A0" w:firstRow="1" w:lastRow="0" w:firstColumn="1" w:lastColumn="0" w:noHBand="0" w:noVBand="1"/>
      </w:tblPr>
      <w:tblGrid>
        <w:gridCol w:w="930"/>
        <w:gridCol w:w="931"/>
        <w:gridCol w:w="931"/>
        <w:gridCol w:w="931"/>
        <w:gridCol w:w="931"/>
        <w:gridCol w:w="1100"/>
        <w:gridCol w:w="1099"/>
        <w:gridCol w:w="1168"/>
        <w:gridCol w:w="1201"/>
        <w:gridCol w:w="1064"/>
      </w:tblGrid>
      <w:tr w:rsidR="00094DD1" w:rsidRPr="00094DD1" w14:paraId="7C048D7C" w14:textId="77777777" w:rsidTr="00BB5271">
        <w:tc>
          <w:tcPr>
            <w:tcW w:w="957" w:type="dxa"/>
          </w:tcPr>
          <w:p w14:paraId="168D045D" w14:textId="77777777" w:rsidR="00094DD1" w:rsidRPr="00094DD1" w:rsidRDefault="00094DD1" w:rsidP="00BB5271">
            <w:pPr>
              <w:jc w:val="center"/>
              <w:rPr>
                <w:lang w:val="en-US"/>
              </w:rPr>
            </w:pPr>
            <w:r w:rsidRPr="00094DD1">
              <w:rPr>
                <w:lang w:val="en-US"/>
              </w:rPr>
              <w:t>1</w:t>
            </w:r>
          </w:p>
        </w:tc>
        <w:tc>
          <w:tcPr>
            <w:tcW w:w="957" w:type="dxa"/>
          </w:tcPr>
          <w:p w14:paraId="3AED1264" w14:textId="77777777" w:rsidR="00094DD1" w:rsidRPr="00094DD1" w:rsidRDefault="00094DD1" w:rsidP="00BB5271">
            <w:pPr>
              <w:jc w:val="center"/>
              <w:rPr>
                <w:lang w:val="en-US"/>
              </w:rPr>
            </w:pPr>
            <w:r w:rsidRPr="00094DD1">
              <w:rPr>
                <w:lang w:val="en-US"/>
              </w:rPr>
              <w:t>2</w:t>
            </w:r>
          </w:p>
        </w:tc>
        <w:tc>
          <w:tcPr>
            <w:tcW w:w="957" w:type="dxa"/>
          </w:tcPr>
          <w:p w14:paraId="33E75F6B" w14:textId="77777777" w:rsidR="00094DD1" w:rsidRPr="00094DD1" w:rsidRDefault="00094DD1" w:rsidP="00BB5271">
            <w:pPr>
              <w:jc w:val="center"/>
              <w:rPr>
                <w:lang w:val="en-US"/>
              </w:rPr>
            </w:pPr>
            <w:r w:rsidRPr="00094DD1">
              <w:rPr>
                <w:lang w:val="en-US"/>
              </w:rPr>
              <w:t>3</w:t>
            </w:r>
          </w:p>
        </w:tc>
        <w:tc>
          <w:tcPr>
            <w:tcW w:w="957" w:type="dxa"/>
          </w:tcPr>
          <w:p w14:paraId="4E446496" w14:textId="77777777" w:rsidR="00094DD1" w:rsidRPr="00094DD1" w:rsidRDefault="00094DD1" w:rsidP="00BB5271">
            <w:pPr>
              <w:jc w:val="center"/>
              <w:rPr>
                <w:lang w:val="en-US"/>
              </w:rPr>
            </w:pPr>
            <w:r w:rsidRPr="00094DD1">
              <w:rPr>
                <w:lang w:val="en-US"/>
              </w:rPr>
              <w:t>4</w:t>
            </w:r>
          </w:p>
        </w:tc>
        <w:tc>
          <w:tcPr>
            <w:tcW w:w="957" w:type="dxa"/>
          </w:tcPr>
          <w:p w14:paraId="30D3AABB" w14:textId="77777777" w:rsidR="00094DD1" w:rsidRPr="00094DD1" w:rsidRDefault="00094DD1" w:rsidP="00BB5271">
            <w:pPr>
              <w:jc w:val="center"/>
              <w:rPr>
                <w:lang w:val="en-US"/>
              </w:rPr>
            </w:pPr>
            <w:r w:rsidRPr="00094DD1">
              <w:rPr>
                <w:lang w:val="en-US"/>
              </w:rPr>
              <w:t>5</w:t>
            </w:r>
          </w:p>
        </w:tc>
        <w:tc>
          <w:tcPr>
            <w:tcW w:w="1135" w:type="dxa"/>
          </w:tcPr>
          <w:p w14:paraId="4349926A" w14:textId="77777777" w:rsidR="00094DD1" w:rsidRPr="00094DD1" w:rsidRDefault="00094DD1" w:rsidP="00BB5271">
            <w:pPr>
              <w:jc w:val="center"/>
              <w:rPr>
                <w:lang w:val="en-US"/>
              </w:rPr>
            </w:pPr>
            <w:r w:rsidRPr="00094DD1">
              <w:rPr>
                <w:lang w:val="en-US"/>
              </w:rPr>
              <w:t>6</w:t>
            </w:r>
          </w:p>
        </w:tc>
        <w:tc>
          <w:tcPr>
            <w:tcW w:w="1134" w:type="dxa"/>
          </w:tcPr>
          <w:p w14:paraId="7882B51C" w14:textId="77777777" w:rsidR="00094DD1" w:rsidRPr="00094DD1" w:rsidRDefault="00094DD1" w:rsidP="00BB5271">
            <w:pPr>
              <w:jc w:val="center"/>
              <w:rPr>
                <w:lang w:val="en-US"/>
              </w:rPr>
            </w:pPr>
            <w:r w:rsidRPr="00094DD1">
              <w:rPr>
                <w:lang w:val="en-US"/>
              </w:rPr>
              <w:t>7</w:t>
            </w:r>
          </w:p>
        </w:tc>
        <w:tc>
          <w:tcPr>
            <w:tcW w:w="1206" w:type="dxa"/>
          </w:tcPr>
          <w:p w14:paraId="496AF3C0" w14:textId="77777777" w:rsidR="00094DD1" w:rsidRPr="00094DD1" w:rsidRDefault="00094DD1" w:rsidP="00BB5271">
            <w:pPr>
              <w:jc w:val="center"/>
              <w:rPr>
                <w:lang w:val="en-US"/>
              </w:rPr>
            </w:pPr>
            <w:r w:rsidRPr="00094DD1">
              <w:rPr>
                <w:lang w:val="en-US"/>
              </w:rPr>
              <w:t>8</w:t>
            </w:r>
          </w:p>
        </w:tc>
        <w:tc>
          <w:tcPr>
            <w:tcW w:w="1241" w:type="dxa"/>
          </w:tcPr>
          <w:p w14:paraId="2715DAE7" w14:textId="77777777" w:rsidR="00094DD1" w:rsidRPr="00094DD1" w:rsidRDefault="00094DD1" w:rsidP="00BB5271">
            <w:pPr>
              <w:jc w:val="center"/>
              <w:rPr>
                <w:lang w:val="en-US"/>
              </w:rPr>
            </w:pPr>
            <w:r w:rsidRPr="00094DD1">
              <w:rPr>
                <w:lang w:val="en-US"/>
              </w:rPr>
              <w:t>9</w:t>
            </w:r>
          </w:p>
        </w:tc>
        <w:tc>
          <w:tcPr>
            <w:tcW w:w="1097" w:type="dxa"/>
          </w:tcPr>
          <w:p w14:paraId="0C7B94B5" w14:textId="77777777" w:rsidR="00094DD1" w:rsidRPr="00094DD1" w:rsidRDefault="00094DD1" w:rsidP="00BB5271">
            <w:pPr>
              <w:jc w:val="center"/>
              <w:rPr>
                <w:lang w:val="en-US"/>
              </w:rPr>
            </w:pPr>
            <w:r w:rsidRPr="00094DD1">
              <w:rPr>
                <w:lang w:val="en-US"/>
              </w:rPr>
              <w:t>10</w:t>
            </w:r>
          </w:p>
        </w:tc>
      </w:tr>
      <w:tr w:rsidR="00094DD1" w:rsidRPr="00094DD1" w14:paraId="7A6C94A1" w14:textId="77777777" w:rsidTr="00BB5271">
        <w:tc>
          <w:tcPr>
            <w:tcW w:w="957" w:type="dxa"/>
          </w:tcPr>
          <w:p w14:paraId="55B4D4EB" w14:textId="77777777" w:rsidR="00094DD1" w:rsidRPr="00094DD1" w:rsidRDefault="00094DD1" w:rsidP="00BB5271">
            <w:pPr>
              <w:jc w:val="center"/>
            </w:pPr>
            <w:r w:rsidRPr="00094DD1">
              <w:t>+</w:t>
            </w:r>
          </w:p>
        </w:tc>
        <w:tc>
          <w:tcPr>
            <w:tcW w:w="957" w:type="dxa"/>
          </w:tcPr>
          <w:p w14:paraId="1559136A" w14:textId="77777777" w:rsidR="00094DD1" w:rsidRPr="00094DD1" w:rsidRDefault="00094DD1" w:rsidP="00BB5271">
            <w:pPr>
              <w:jc w:val="center"/>
            </w:pPr>
            <w:r w:rsidRPr="00094DD1">
              <w:t>+</w:t>
            </w:r>
          </w:p>
        </w:tc>
        <w:tc>
          <w:tcPr>
            <w:tcW w:w="957" w:type="dxa"/>
          </w:tcPr>
          <w:p w14:paraId="154A8D65" w14:textId="77777777" w:rsidR="00094DD1" w:rsidRPr="00094DD1" w:rsidRDefault="00094DD1" w:rsidP="00BB5271">
            <w:pPr>
              <w:jc w:val="center"/>
            </w:pPr>
            <w:r w:rsidRPr="00094DD1">
              <w:t>-</w:t>
            </w:r>
          </w:p>
        </w:tc>
        <w:tc>
          <w:tcPr>
            <w:tcW w:w="957" w:type="dxa"/>
          </w:tcPr>
          <w:p w14:paraId="681F24E5" w14:textId="77777777" w:rsidR="00094DD1" w:rsidRPr="00094DD1" w:rsidRDefault="00094DD1" w:rsidP="00BB5271">
            <w:pPr>
              <w:jc w:val="center"/>
            </w:pPr>
            <w:r w:rsidRPr="00094DD1">
              <w:t>-</w:t>
            </w:r>
          </w:p>
        </w:tc>
        <w:tc>
          <w:tcPr>
            <w:tcW w:w="957" w:type="dxa"/>
          </w:tcPr>
          <w:p w14:paraId="0DD750CB" w14:textId="77777777" w:rsidR="00094DD1" w:rsidRPr="00094DD1" w:rsidRDefault="00094DD1" w:rsidP="00BB5271">
            <w:pPr>
              <w:jc w:val="center"/>
            </w:pPr>
            <w:r w:rsidRPr="00094DD1">
              <w:t>+</w:t>
            </w:r>
          </w:p>
        </w:tc>
        <w:tc>
          <w:tcPr>
            <w:tcW w:w="1135" w:type="dxa"/>
          </w:tcPr>
          <w:p w14:paraId="184328EE" w14:textId="77777777" w:rsidR="00094DD1" w:rsidRPr="00094DD1" w:rsidRDefault="00094DD1" w:rsidP="00BB5271">
            <w:pPr>
              <w:jc w:val="center"/>
            </w:pPr>
            <w:r w:rsidRPr="00094DD1">
              <w:t>-</w:t>
            </w:r>
          </w:p>
        </w:tc>
        <w:tc>
          <w:tcPr>
            <w:tcW w:w="1134" w:type="dxa"/>
          </w:tcPr>
          <w:p w14:paraId="6385FA3E" w14:textId="77777777" w:rsidR="00094DD1" w:rsidRPr="00094DD1" w:rsidRDefault="00094DD1" w:rsidP="00BB5271">
            <w:pPr>
              <w:jc w:val="center"/>
            </w:pPr>
            <w:r w:rsidRPr="00094DD1">
              <w:t>+</w:t>
            </w:r>
          </w:p>
        </w:tc>
        <w:tc>
          <w:tcPr>
            <w:tcW w:w="1206" w:type="dxa"/>
          </w:tcPr>
          <w:p w14:paraId="25DDF6D0" w14:textId="77777777" w:rsidR="00094DD1" w:rsidRPr="00094DD1" w:rsidRDefault="00094DD1" w:rsidP="00BB5271">
            <w:pPr>
              <w:jc w:val="center"/>
            </w:pPr>
            <w:r w:rsidRPr="00094DD1">
              <w:t>+</w:t>
            </w:r>
          </w:p>
        </w:tc>
        <w:tc>
          <w:tcPr>
            <w:tcW w:w="1241" w:type="dxa"/>
          </w:tcPr>
          <w:p w14:paraId="4F525EAE" w14:textId="77777777" w:rsidR="00094DD1" w:rsidRPr="00094DD1" w:rsidRDefault="00094DD1" w:rsidP="00BB5271">
            <w:pPr>
              <w:jc w:val="center"/>
            </w:pPr>
            <w:r w:rsidRPr="00094DD1">
              <w:t>-</w:t>
            </w:r>
          </w:p>
        </w:tc>
        <w:tc>
          <w:tcPr>
            <w:tcW w:w="1097" w:type="dxa"/>
          </w:tcPr>
          <w:p w14:paraId="2607203D" w14:textId="77777777" w:rsidR="00094DD1" w:rsidRPr="00094DD1" w:rsidRDefault="00094DD1" w:rsidP="00BB5271">
            <w:pPr>
              <w:jc w:val="center"/>
            </w:pPr>
            <w:r w:rsidRPr="00094DD1">
              <w:t>-</w:t>
            </w:r>
          </w:p>
        </w:tc>
      </w:tr>
      <w:tr w:rsidR="00094DD1" w:rsidRPr="00094DD1" w14:paraId="1EB3812B" w14:textId="77777777" w:rsidTr="00BB5271">
        <w:tc>
          <w:tcPr>
            <w:tcW w:w="957" w:type="dxa"/>
          </w:tcPr>
          <w:p w14:paraId="328EE7D7" w14:textId="77777777" w:rsidR="00094DD1" w:rsidRPr="00094DD1" w:rsidRDefault="00094DD1" w:rsidP="00BB5271">
            <w:pPr>
              <w:jc w:val="center"/>
              <w:rPr>
                <w:lang w:val="en-US"/>
              </w:rPr>
            </w:pPr>
            <w:r w:rsidRPr="00094DD1">
              <w:rPr>
                <w:lang w:val="en-US"/>
              </w:rPr>
              <w:t>11</w:t>
            </w:r>
          </w:p>
        </w:tc>
        <w:tc>
          <w:tcPr>
            <w:tcW w:w="957" w:type="dxa"/>
          </w:tcPr>
          <w:p w14:paraId="2F60E69E" w14:textId="77777777" w:rsidR="00094DD1" w:rsidRPr="00094DD1" w:rsidRDefault="00094DD1" w:rsidP="00BB5271">
            <w:pPr>
              <w:jc w:val="center"/>
              <w:rPr>
                <w:lang w:val="en-US"/>
              </w:rPr>
            </w:pPr>
            <w:r w:rsidRPr="00094DD1">
              <w:rPr>
                <w:lang w:val="en-US"/>
              </w:rPr>
              <w:t>12</w:t>
            </w:r>
          </w:p>
        </w:tc>
        <w:tc>
          <w:tcPr>
            <w:tcW w:w="957" w:type="dxa"/>
          </w:tcPr>
          <w:p w14:paraId="337C0820" w14:textId="77777777" w:rsidR="00094DD1" w:rsidRPr="00094DD1" w:rsidRDefault="00094DD1" w:rsidP="00BB5271">
            <w:pPr>
              <w:jc w:val="center"/>
              <w:rPr>
                <w:lang w:val="en-US"/>
              </w:rPr>
            </w:pPr>
            <w:r w:rsidRPr="00094DD1">
              <w:rPr>
                <w:lang w:val="en-US"/>
              </w:rPr>
              <w:t>13</w:t>
            </w:r>
          </w:p>
        </w:tc>
        <w:tc>
          <w:tcPr>
            <w:tcW w:w="957" w:type="dxa"/>
          </w:tcPr>
          <w:p w14:paraId="38508D77" w14:textId="77777777" w:rsidR="00094DD1" w:rsidRPr="00094DD1" w:rsidRDefault="00094DD1" w:rsidP="00BB5271">
            <w:pPr>
              <w:jc w:val="center"/>
              <w:rPr>
                <w:lang w:val="en-US"/>
              </w:rPr>
            </w:pPr>
            <w:r w:rsidRPr="00094DD1">
              <w:rPr>
                <w:lang w:val="en-US"/>
              </w:rPr>
              <w:t>14</w:t>
            </w:r>
          </w:p>
        </w:tc>
        <w:tc>
          <w:tcPr>
            <w:tcW w:w="957" w:type="dxa"/>
          </w:tcPr>
          <w:p w14:paraId="054FDFE8" w14:textId="77777777" w:rsidR="00094DD1" w:rsidRPr="00094DD1" w:rsidRDefault="00094DD1" w:rsidP="00BB5271">
            <w:pPr>
              <w:jc w:val="center"/>
              <w:rPr>
                <w:lang w:val="en-US"/>
              </w:rPr>
            </w:pPr>
            <w:r w:rsidRPr="00094DD1">
              <w:rPr>
                <w:lang w:val="en-US"/>
              </w:rPr>
              <w:t>15</w:t>
            </w:r>
          </w:p>
        </w:tc>
        <w:tc>
          <w:tcPr>
            <w:tcW w:w="1135" w:type="dxa"/>
          </w:tcPr>
          <w:p w14:paraId="644D7A4E" w14:textId="77777777" w:rsidR="00094DD1" w:rsidRPr="00094DD1" w:rsidRDefault="00094DD1" w:rsidP="00BB5271">
            <w:pPr>
              <w:jc w:val="center"/>
              <w:rPr>
                <w:lang w:val="en-US"/>
              </w:rPr>
            </w:pPr>
            <w:r w:rsidRPr="00094DD1">
              <w:rPr>
                <w:lang w:val="en-US"/>
              </w:rPr>
              <w:t>16</w:t>
            </w:r>
          </w:p>
        </w:tc>
        <w:tc>
          <w:tcPr>
            <w:tcW w:w="1134" w:type="dxa"/>
          </w:tcPr>
          <w:p w14:paraId="0B59F6EE" w14:textId="77777777" w:rsidR="00094DD1" w:rsidRPr="00094DD1" w:rsidRDefault="00094DD1" w:rsidP="00BB5271">
            <w:pPr>
              <w:jc w:val="center"/>
              <w:rPr>
                <w:lang w:val="en-US"/>
              </w:rPr>
            </w:pPr>
            <w:r w:rsidRPr="00094DD1">
              <w:rPr>
                <w:lang w:val="en-US"/>
              </w:rPr>
              <w:t>17</w:t>
            </w:r>
          </w:p>
        </w:tc>
        <w:tc>
          <w:tcPr>
            <w:tcW w:w="1206" w:type="dxa"/>
          </w:tcPr>
          <w:p w14:paraId="1562ADDA" w14:textId="77777777" w:rsidR="00094DD1" w:rsidRPr="00094DD1" w:rsidRDefault="00094DD1" w:rsidP="00BB5271">
            <w:pPr>
              <w:jc w:val="center"/>
              <w:rPr>
                <w:lang w:val="en-US"/>
              </w:rPr>
            </w:pPr>
            <w:r w:rsidRPr="00094DD1">
              <w:rPr>
                <w:lang w:val="en-US"/>
              </w:rPr>
              <w:t>18</w:t>
            </w:r>
          </w:p>
        </w:tc>
        <w:tc>
          <w:tcPr>
            <w:tcW w:w="1241" w:type="dxa"/>
          </w:tcPr>
          <w:p w14:paraId="05B4502D" w14:textId="77777777" w:rsidR="00094DD1" w:rsidRPr="00094DD1" w:rsidRDefault="00094DD1" w:rsidP="00BB5271">
            <w:pPr>
              <w:jc w:val="center"/>
              <w:rPr>
                <w:lang w:val="en-US"/>
              </w:rPr>
            </w:pPr>
            <w:r w:rsidRPr="00094DD1">
              <w:rPr>
                <w:lang w:val="en-US"/>
              </w:rPr>
              <w:t>19</w:t>
            </w:r>
          </w:p>
        </w:tc>
        <w:tc>
          <w:tcPr>
            <w:tcW w:w="1097" w:type="dxa"/>
          </w:tcPr>
          <w:p w14:paraId="717488DD" w14:textId="77777777" w:rsidR="00094DD1" w:rsidRPr="00094DD1" w:rsidRDefault="00094DD1" w:rsidP="00BB5271">
            <w:pPr>
              <w:jc w:val="center"/>
              <w:rPr>
                <w:lang w:val="en-US"/>
              </w:rPr>
            </w:pPr>
            <w:r w:rsidRPr="00094DD1">
              <w:rPr>
                <w:lang w:val="en-US"/>
              </w:rPr>
              <w:t>20</w:t>
            </w:r>
          </w:p>
        </w:tc>
      </w:tr>
      <w:tr w:rsidR="00094DD1" w:rsidRPr="00094DD1" w14:paraId="19776CE5" w14:textId="77777777" w:rsidTr="00BB5271">
        <w:tc>
          <w:tcPr>
            <w:tcW w:w="957" w:type="dxa"/>
          </w:tcPr>
          <w:p w14:paraId="676F2443" w14:textId="77777777" w:rsidR="00094DD1" w:rsidRPr="00094DD1" w:rsidRDefault="00094DD1" w:rsidP="00BB5271">
            <w:pPr>
              <w:jc w:val="center"/>
            </w:pPr>
            <w:r w:rsidRPr="00094DD1">
              <w:t>+</w:t>
            </w:r>
          </w:p>
        </w:tc>
        <w:tc>
          <w:tcPr>
            <w:tcW w:w="957" w:type="dxa"/>
          </w:tcPr>
          <w:p w14:paraId="2DCF0FC8" w14:textId="77777777" w:rsidR="00094DD1" w:rsidRPr="00094DD1" w:rsidRDefault="00094DD1" w:rsidP="00BB5271">
            <w:pPr>
              <w:jc w:val="center"/>
            </w:pPr>
            <w:r w:rsidRPr="00094DD1">
              <w:t>+</w:t>
            </w:r>
          </w:p>
        </w:tc>
        <w:tc>
          <w:tcPr>
            <w:tcW w:w="957" w:type="dxa"/>
          </w:tcPr>
          <w:p w14:paraId="7B9D45A4" w14:textId="77777777" w:rsidR="00094DD1" w:rsidRPr="00094DD1" w:rsidRDefault="00094DD1" w:rsidP="00BB5271">
            <w:pPr>
              <w:jc w:val="center"/>
            </w:pPr>
            <w:r w:rsidRPr="00094DD1">
              <w:t>+</w:t>
            </w:r>
          </w:p>
        </w:tc>
        <w:tc>
          <w:tcPr>
            <w:tcW w:w="957" w:type="dxa"/>
          </w:tcPr>
          <w:p w14:paraId="5B85AA8C" w14:textId="77777777" w:rsidR="00094DD1" w:rsidRPr="00094DD1" w:rsidRDefault="00094DD1" w:rsidP="00BB5271">
            <w:pPr>
              <w:jc w:val="center"/>
            </w:pPr>
            <w:r w:rsidRPr="00094DD1">
              <w:t>-</w:t>
            </w:r>
          </w:p>
        </w:tc>
        <w:tc>
          <w:tcPr>
            <w:tcW w:w="957" w:type="dxa"/>
          </w:tcPr>
          <w:p w14:paraId="31ECB45F" w14:textId="77777777" w:rsidR="00094DD1" w:rsidRPr="00094DD1" w:rsidRDefault="00094DD1" w:rsidP="00BB5271">
            <w:pPr>
              <w:jc w:val="center"/>
            </w:pPr>
            <w:r w:rsidRPr="00094DD1">
              <w:t>+</w:t>
            </w:r>
          </w:p>
        </w:tc>
        <w:tc>
          <w:tcPr>
            <w:tcW w:w="1135" w:type="dxa"/>
          </w:tcPr>
          <w:p w14:paraId="60D06F7C" w14:textId="77777777" w:rsidR="00094DD1" w:rsidRPr="00094DD1" w:rsidRDefault="00094DD1" w:rsidP="00BB5271">
            <w:pPr>
              <w:jc w:val="center"/>
            </w:pPr>
            <w:r w:rsidRPr="00094DD1">
              <w:t>-</w:t>
            </w:r>
          </w:p>
        </w:tc>
        <w:tc>
          <w:tcPr>
            <w:tcW w:w="1134" w:type="dxa"/>
          </w:tcPr>
          <w:p w14:paraId="3751D31F" w14:textId="77777777" w:rsidR="00094DD1" w:rsidRPr="00094DD1" w:rsidRDefault="00094DD1" w:rsidP="00BB5271">
            <w:pPr>
              <w:jc w:val="center"/>
            </w:pPr>
            <w:r w:rsidRPr="00094DD1">
              <w:t>+</w:t>
            </w:r>
          </w:p>
        </w:tc>
        <w:tc>
          <w:tcPr>
            <w:tcW w:w="1206" w:type="dxa"/>
          </w:tcPr>
          <w:p w14:paraId="591D1564" w14:textId="77777777" w:rsidR="00094DD1" w:rsidRPr="00094DD1" w:rsidRDefault="00094DD1" w:rsidP="00BB5271">
            <w:pPr>
              <w:jc w:val="center"/>
            </w:pPr>
            <w:r w:rsidRPr="00094DD1">
              <w:t>+</w:t>
            </w:r>
          </w:p>
        </w:tc>
        <w:tc>
          <w:tcPr>
            <w:tcW w:w="1241" w:type="dxa"/>
          </w:tcPr>
          <w:p w14:paraId="4BCA81F5" w14:textId="77777777" w:rsidR="00094DD1" w:rsidRPr="00094DD1" w:rsidRDefault="00094DD1" w:rsidP="00BB5271">
            <w:pPr>
              <w:jc w:val="center"/>
            </w:pPr>
            <w:r w:rsidRPr="00094DD1">
              <w:t>-</w:t>
            </w:r>
          </w:p>
        </w:tc>
        <w:tc>
          <w:tcPr>
            <w:tcW w:w="1097" w:type="dxa"/>
          </w:tcPr>
          <w:p w14:paraId="32E86BAC" w14:textId="77777777" w:rsidR="00094DD1" w:rsidRPr="00094DD1" w:rsidRDefault="00094DD1" w:rsidP="00BB5271">
            <w:pPr>
              <w:jc w:val="center"/>
            </w:pPr>
            <w:r w:rsidRPr="00094DD1">
              <w:t>-</w:t>
            </w:r>
          </w:p>
        </w:tc>
      </w:tr>
    </w:tbl>
    <w:p w14:paraId="159944A4" w14:textId="77777777" w:rsidR="00094DD1" w:rsidRPr="00094DD1" w:rsidRDefault="00094DD1" w:rsidP="00094DD1">
      <w:pPr>
        <w:pStyle w:val="a8"/>
        <w:jc w:val="center"/>
        <w:rPr>
          <w:rFonts w:ascii="Times New Roman" w:hAnsi="Times New Roman"/>
          <w:sz w:val="20"/>
          <w:szCs w:val="20"/>
        </w:rPr>
      </w:pPr>
      <w:r w:rsidRPr="00094DD1">
        <w:rPr>
          <w:rFonts w:ascii="Times New Roman" w:hAnsi="Times New Roman"/>
          <w:sz w:val="20"/>
          <w:szCs w:val="20"/>
        </w:rPr>
        <w:t>ВАРИАНТ №3</w:t>
      </w:r>
    </w:p>
    <w:tbl>
      <w:tblPr>
        <w:tblStyle w:val="afd"/>
        <w:tblW w:w="0" w:type="auto"/>
        <w:tblLook w:val="04A0" w:firstRow="1" w:lastRow="0" w:firstColumn="1" w:lastColumn="0" w:noHBand="0" w:noVBand="1"/>
      </w:tblPr>
      <w:tblGrid>
        <w:gridCol w:w="930"/>
        <w:gridCol w:w="931"/>
        <w:gridCol w:w="931"/>
        <w:gridCol w:w="931"/>
        <w:gridCol w:w="931"/>
        <w:gridCol w:w="1100"/>
        <w:gridCol w:w="1099"/>
        <w:gridCol w:w="1168"/>
        <w:gridCol w:w="1201"/>
        <w:gridCol w:w="1064"/>
      </w:tblGrid>
      <w:tr w:rsidR="00094DD1" w:rsidRPr="00094DD1" w14:paraId="3D284308" w14:textId="77777777" w:rsidTr="00BB5271">
        <w:tc>
          <w:tcPr>
            <w:tcW w:w="957" w:type="dxa"/>
          </w:tcPr>
          <w:p w14:paraId="33EB0AF1" w14:textId="77777777" w:rsidR="00094DD1" w:rsidRPr="00094DD1" w:rsidRDefault="00094DD1" w:rsidP="00BB5271">
            <w:pPr>
              <w:jc w:val="center"/>
              <w:rPr>
                <w:lang w:val="en-US"/>
              </w:rPr>
            </w:pPr>
            <w:r w:rsidRPr="00094DD1">
              <w:rPr>
                <w:lang w:val="en-US"/>
              </w:rPr>
              <w:t>1</w:t>
            </w:r>
          </w:p>
        </w:tc>
        <w:tc>
          <w:tcPr>
            <w:tcW w:w="957" w:type="dxa"/>
          </w:tcPr>
          <w:p w14:paraId="5B0F7E57" w14:textId="77777777" w:rsidR="00094DD1" w:rsidRPr="00094DD1" w:rsidRDefault="00094DD1" w:rsidP="00BB5271">
            <w:pPr>
              <w:jc w:val="center"/>
              <w:rPr>
                <w:lang w:val="en-US"/>
              </w:rPr>
            </w:pPr>
            <w:r w:rsidRPr="00094DD1">
              <w:rPr>
                <w:lang w:val="en-US"/>
              </w:rPr>
              <w:t>2</w:t>
            </w:r>
          </w:p>
        </w:tc>
        <w:tc>
          <w:tcPr>
            <w:tcW w:w="957" w:type="dxa"/>
          </w:tcPr>
          <w:p w14:paraId="7C6EB1AF" w14:textId="77777777" w:rsidR="00094DD1" w:rsidRPr="00094DD1" w:rsidRDefault="00094DD1" w:rsidP="00BB5271">
            <w:pPr>
              <w:jc w:val="center"/>
              <w:rPr>
                <w:lang w:val="en-US"/>
              </w:rPr>
            </w:pPr>
            <w:r w:rsidRPr="00094DD1">
              <w:rPr>
                <w:lang w:val="en-US"/>
              </w:rPr>
              <w:t>3</w:t>
            </w:r>
          </w:p>
        </w:tc>
        <w:tc>
          <w:tcPr>
            <w:tcW w:w="957" w:type="dxa"/>
          </w:tcPr>
          <w:p w14:paraId="3DA37DDC" w14:textId="77777777" w:rsidR="00094DD1" w:rsidRPr="00094DD1" w:rsidRDefault="00094DD1" w:rsidP="00BB5271">
            <w:pPr>
              <w:jc w:val="center"/>
              <w:rPr>
                <w:lang w:val="en-US"/>
              </w:rPr>
            </w:pPr>
            <w:r w:rsidRPr="00094DD1">
              <w:rPr>
                <w:lang w:val="en-US"/>
              </w:rPr>
              <w:t>4</w:t>
            </w:r>
          </w:p>
        </w:tc>
        <w:tc>
          <w:tcPr>
            <w:tcW w:w="957" w:type="dxa"/>
          </w:tcPr>
          <w:p w14:paraId="4420415B" w14:textId="77777777" w:rsidR="00094DD1" w:rsidRPr="00094DD1" w:rsidRDefault="00094DD1" w:rsidP="00BB5271">
            <w:pPr>
              <w:jc w:val="center"/>
              <w:rPr>
                <w:lang w:val="en-US"/>
              </w:rPr>
            </w:pPr>
            <w:r w:rsidRPr="00094DD1">
              <w:rPr>
                <w:lang w:val="en-US"/>
              </w:rPr>
              <w:t>5</w:t>
            </w:r>
          </w:p>
        </w:tc>
        <w:tc>
          <w:tcPr>
            <w:tcW w:w="1135" w:type="dxa"/>
          </w:tcPr>
          <w:p w14:paraId="24781122" w14:textId="77777777" w:rsidR="00094DD1" w:rsidRPr="00094DD1" w:rsidRDefault="00094DD1" w:rsidP="00BB5271">
            <w:pPr>
              <w:jc w:val="center"/>
              <w:rPr>
                <w:lang w:val="en-US"/>
              </w:rPr>
            </w:pPr>
            <w:r w:rsidRPr="00094DD1">
              <w:rPr>
                <w:lang w:val="en-US"/>
              </w:rPr>
              <w:t>6</w:t>
            </w:r>
          </w:p>
        </w:tc>
        <w:tc>
          <w:tcPr>
            <w:tcW w:w="1134" w:type="dxa"/>
          </w:tcPr>
          <w:p w14:paraId="2D360D5C" w14:textId="77777777" w:rsidR="00094DD1" w:rsidRPr="00094DD1" w:rsidRDefault="00094DD1" w:rsidP="00BB5271">
            <w:pPr>
              <w:jc w:val="center"/>
              <w:rPr>
                <w:lang w:val="en-US"/>
              </w:rPr>
            </w:pPr>
            <w:r w:rsidRPr="00094DD1">
              <w:rPr>
                <w:lang w:val="en-US"/>
              </w:rPr>
              <w:t>7</w:t>
            </w:r>
          </w:p>
        </w:tc>
        <w:tc>
          <w:tcPr>
            <w:tcW w:w="1206" w:type="dxa"/>
          </w:tcPr>
          <w:p w14:paraId="0DAB4B41" w14:textId="77777777" w:rsidR="00094DD1" w:rsidRPr="00094DD1" w:rsidRDefault="00094DD1" w:rsidP="00BB5271">
            <w:pPr>
              <w:jc w:val="center"/>
              <w:rPr>
                <w:lang w:val="en-US"/>
              </w:rPr>
            </w:pPr>
            <w:r w:rsidRPr="00094DD1">
              <w:rPr>
                <w:lang w:val="en-US"/>
              </w:rPr>
              <w:t>8</w:t>
            </w:r>
          </w:p>
        </w:tc>
        <w:tc>
          <w:tcPr>
            <w:tcW w:w="1241" w:type="dxa"/>
          </w:tcPr>
          <w:p w14:paraId="7F72C55D" w14:textId="77777777" w:rsidR="00094DD1" w:rsidRPr="00094DD1" w:rsidRDefault="00094DD1" w:rsidP="00BB5271">
            <w:pPr>
              <w:jc w:val="center"/>
              <w:rPr>
                <w:lang w:val="en-US"/>
              </w:rPr>
            </w:pPr>
            <w:r w:rsidRPr="00094DD1">
              <w:rPr>
                <w:lang w:val="en-US"/>
              </w:rPr>
              <w:t>9</w:t>
            </w:r>
          </w:p>
        </w:tc>
        <w:tc>
          <w:tcPr>
            <w:tcW w:w="1097" w:type="dxa"/>
          </w:tcPr>
          <w:p w14:paraId="710A8F4C" w14:textId="77777777" w:rsidR="00094DD1" w:rsidRPr="00094DD1" w:rsidRDefault="00094DD1" w:rsidP="00BB5271">
            <w:pPr>
              <w:jc w:val="center"/>
              <w:rPr>
                <w:lang w:val="en-US"/>
              </w:rPr>
            </w:pPr>
            <w:r w:rsidRPr="00094DD1">
              <w:rPr>
                <w:lang w:val="en-US"/>
              </w:rPr>
              <w:t>10</w:t>
            </w:r>
          </w:p>
        </w:tc>
      </w:tr>
      <w:tr w:rsidR="00094DD1" w:rsidRPr="00094DD1" w14:paraId="6EAC2C87" w14:textId="77777777" w:rsidTr="00BB5271">
        <w:tc>
          <w:tcPr>
            <w:tcW w:w="957" w:type="dxa"/>
          </w:tcPr>
          <w:p w14:paraId="4CA05D73" w14:textId="77777777" w:rsidR="00094DD1" w:rsidRPr="00094DD1" w:rsidRDefault="00094DD1" w:rsidP="00BB5271">
            <w:pPr>
              <w:jc w:val="center"/>
            </w:pPr>
            <w:r w:rsidRPr="00094DD1">
              <w:t>+</w:t>
            </w:r>
          </w:p>
        </w:tc>
        <w:tc>
          <w:tcPr>
            <w:tcW w:w="957" w:type="dxa"/>
          </w:tcPr>
          <w:p w14:paraId="3F2DF2EC" w14:textId="77777777" w:rsidR="00094DD1" w:rsidRPr="00094DD1" w:rsidRDefault="00094DD1" w:rsidP="00BB5271">
            <w:pPr>
              <w:jc w:val="center"/>
            </w:pPr>
            <w:r w:rsidRPr="00094DD1">
              <w:t>+</w:t>
            </w:r>
          </w:p>
        </w:tc>
        <w:tc>
          <w:tcPr>
            <w:tcW w:w="957" w:type="dxa"/>
          </w:tcPr>
          <w:p w14:paraId="60CD2205" w14:textId="77777777" w:rsidR="00094DD1" w:rsidRPr="00094DD1" w:rsidRDefault="00094DD1" w:rsidP="00BB5271">
            <w:pPr>
              <w:jc w:val="center"/>
            </w:pPr>
            <w:r w:rsidRPr="00094DD1">
              <w:t>+</w:t>
            </w:r>
          </w:p>
        </w:tc>
        <w:tc>
          <w:tcPr>
            <w:tcW w:w="957" w:type="dxa"/>
          </w:tcPr>
          <w:p w14:paraId="389F154D" w14:textId="77777777" w:rsidR="00094DD1" w:rsidRPr="00094DD1" w:rsidRDefault="00094DD1" w:rsidP="00BB5271">
            <w:pPr>
              <w:jc w:val="center"/>
            </w:pPr>
            <w:r w:rsidRPr="00094DD1">
              <w:t>+</w:t>
            </w:r>
          </w:p>
        </w:tc>
        <w:tc>
          <w:tcPr>
            <w:tcW w:w="957" w:type="dxa"/>
          </w:tcPr>
          <w:p w14:paraId="4A00EBA3" w14:textId="77777777" w:rsidR="00094DD1" w:rsidRPr="00094DD1" w:rsidRDefault="00094DD1" w:rsidP="00BB5271">
            <w:pPr>
              <w:jc w:val="center"/>
            </w:pPr>
            <w:r w:rsidRPr="00094DD1">
              <w:t>-</w:t>
            </w:r>
          </w:p>
        </w:tc>
        <w:tc>
          <w:tcPr>
            <w:tcW w:w="1135" w:type="dxa"/>
          </w:tcPr>
          <w:p w14:paraId="205C9CB1" w14:textId="77777777" w:rsidR="00094DD1" w:rsidRPr="00094DD1" w:rsidRDefault="00094DD1" w:rsidP="00BB5271">
            <w:pPr>
              <w:jc w:val="center"/>
            </w:pPr>
            <w:r w:rsidRPr="00094DD1">
              <w:t>-</w:t>
            </w:r>
          </w:p>
        </w:tc>
        <w:tc>
          <w:tcPr>
            <w:tcW w:w="1134" w:type="dxa"/>
          </w:tcPr>
          <w:p w14:paraId="1BF3E8ED" w14:textId="77777777" w:rsidR="00094DD1" w:rsidRPr="00094DD1" w:rsidRDefault="00094DD1" w:rsidP="00BB5271">
            <w:pPr>
              <w:jc w:val="center"/>
            </w:pPr>
            <w:r w:rsidRPr="00094DD1">
              <w:t>+</w:t>
            </w:r>
          </w:p>
        </w:tc>
        <w:tc>
          <w:tcPr>
            <w:tcW w:w="1206" w:type="dxa"/>
          </w:tcPr>
          <w:p w14:paraId="773B8F88" w14:textId="77777777" w:rsidR="00094DD1" w:rsidRPr="00094DD1" w:rsidRDefault="00094DD1" w:rsidP="00BB5271">
            <w:pPr>
              <w:jc w:val="center"/>
            </w:pPr>
            <w:r w:rsidRPr="00094DD1">
              <w:t>-</w:t>
            </w:r>
          </w:p>
        </w:tc>
        <w:tc>
          <w:tcPr>
            <w:tcW w:w="1241" w:type="dxa"/>
          </w:tcPr>
          <w:p w14:paraId="42FE4087" w14:textId="77777777" w:rsidR="00094DD1" w:rsidRPr="00094DD1" w:rsidRDefault="00094DD1" w:rsidP="00BB5271">
            <w:pPr>
              <w:jc w:val="center"/>
            </w:pPr>
            <w:r w:rsidRPr="00094DD1">
              <w:t>-</w:t>
            </w:r>
          </w:p>
        </w:tc>
        <w:tc>
          <w:tcPr>
            <w:tcW w:w="1097" w:type="dxa"/>
          </w:tcPr>
          <w:p w14:paraId="2EFE5914" w14:textId="77777777" w:rsidR="00094DD1" w:rsidRPr="00094DD1" w:rsidRDefault="00094DD1" w:rsidP="00BB5271">
            <w:pPr>
              <w:jc w:val="center"/>
            </w:pPr>
            <w:r w:rsidRPr="00094DD1">
              <w:t>-</w:t>
            </w:r>
          </w:p>
        </w:tc>
      </w:tr>
      <w:tr w:rsidR="00094DD1" w:rsidRPr="00094DD1" w14:paraId="74652E3F" w14:textId="77777777" w:rsidTr="00BB5271">
        <w:tc>
          <w:tcPr>
            <w:tcW w:w="957" w:type="dxa"/>
          </w:tcPr>
          <w:p w14:paraId="5E353632" w14:textId="77777777" w:rsidR="00094DD1" w:rsidRPr="00094DD1" w:rsidRDefault="00094DD1" w:rsidP="00BB5271">
            <w:pPr>
              <w:jc w:val="center"/>
              <w:rPr>
                <w:lang w:val="en-US"/>
              </w:rPr>
            </w:pPr>
            <w:r w:rsidRPr="00094DD1">
              <w:rPr>
                <w:lang w:val="en-US"/>
              </w:rPr>
              <w:t>11</w:t>
            </w:r>
          </w:p>
        </w:tc>
        <w:tc>
          <w:tcPr>
            <w:tcW w:w="957" w:type="dxa"/>
          </w:tcPr>
          <w:p w14:paraId="3A6CFF72" w14:textId="77777777" w:rsidR="00094DD1" w:rsidRPr="00094DD1" w:rsidRDefault="00094DD1" w:rsidP="00BB5271">
            <w:pPr>
              <w:jc w:val="center"/>
              <w:rPr>
                <w:lang w:val="en-US"/>
              </w:rPr>
            </w:pPr>
            <w:r w:rsidRPr="00094DD1">
              <w:rPr>
                <w:lang w:val="en-US"/>
              </w:rPr>
              <w:t>12</w:t>
            </w:r>
          </w:p>
        </w:tc>
        <w:tc>
          <w:tcPr>
            <w:tcW w:w="957" w:type="dxa"/>
          </w:tcPr>
          <w:p w14:paraId="029085BE" w14:textId="77777777" w:rsidR="00094DD1" w:rsidRPr="00094DD1" w:rsidRDefault="00094DD1" w:rsidP="00BB5271">
            <w:pPr>
              <w:jc w:val="center"/>
              <w:rPr>
                <w:lang w:val="en-US"/>
              </w:rPr>
            </w:pPr>
            <w:r w:rsidRPr="00094DD1">
              <w:rPr>
                <w:lang w:val="en-US"/>
              </w:rPr>
              <w:t>13</w:t>
            </w:r>
          </w:p>
        </w:tc>
        <w:tc>
          <w:tcPr>
            <w:tcW w:w="957" w:type="dxa"/>
          </w:tcPr>
          <w:p w14:paraId="7D678EE1" w14:textId="77777777" w:rsidR="00094DD1" w:rsidRPr="00094DD1" w:rsidRDefault="00094DD1" w:rsidP="00BB5271">
            <w:pPr>
              <w:jc w:val="center"/>
              <w:rPr>
                <w:lang w:val="en-US"/>
              </w:rPr>
            </w:pPr>
            <w:r w:rsidRPr="00094DD1">
              <w:rPr>
                <w:lang w:val="en-US"/>
              </w:rPr>
              <w:t>14</w:t>
            </w:r>
          </w:p>
        </w:tc>
        <w:tc>
          <w:tcPr>
            <w:tcW w:w="957" w:type="dxa"/>
          </w:tcPr>
          <w:p w14:paraId="08E14B2D" w14:textId="77777777" w:rsidR="00094DD1" w:rsidRPr="00094DD1" w:rsidRDefault="00094DD1" w:rsidP="00BB5271">
            <w:pPr>
              <w:jc w:val="center"/>
              <w:rPr>
                <w:lang w:val="en-US"/>
              </w:rPr>
            </w:pPr>
            <w:r w:rsidRPr="00094DD1">
              <w:rPr>
                <w:lang w:val="en-US"/>
              </w:rPr>
              <w:t>15</w:t>
            </w:r>
          </w:p>
        </w:tc>
        <w:tc>
          <w:tcPr>
            <w:tcW w:w="1135" w:type="dxa"/>
          </w:tcPr>
          <w:p w14:paraId="460DA416" w14:textId="77777777" w:rsidR="00094DD1" w:rsidRPr="00094DD1" w:rsidRDefault="00094DD1" w:rsidP="00BB5271">
            <w:pPr>
              <w:jc w:val="center"/>
              <w:rPr>
                <w:lang w:val="en-US"/>
              </w:rPr>
            </w:pPr>
            <w:r w:rsidRPr="00094DD1">
              <w:rPr>
                <w:lang w:val="en-US"/>
              </w:rPr>
              <w:t>16</w:t>
            </w:r>
          </w:p>
        </w:tc>
        <w:tc>
          <w:tcPr>
            <w:tcW w:w="1134" w:type="dxa"/>
          </w:tcPr>
          <w:p w14:paraId="145CB650" w14:textId="77777777" w:rsidR="00094DD1" w:rsidRPr="00094DD1" w:rsidRDefault="00094DD1" w:rsidP="00BB5271">
            <w:pPr>
              <w:jc w:val="center"/>
              <w:rPr>
                <w:lang w:val="en-US"/>
              </w:rPr>
            </w:pPr>
            <w:r w:rsidRPr="00094DD1">
              <w:rPr>
                <w:lang w:val="en-US"/>
              </w:rPr>
              <w:t>17</w:t>
            </w:r>
          </w:p>
        </w:tc>
        <w:tc>
          <w:tcPr>
            <w:tcW w:w="1206" w:type="dxa"/>
          </w:tcPr>
          <w:p w14:paraId="43CAD821" w14:textId="77777777" w:rsidR="00094DD1" w:rsidRPr="00094DD1" w:rsidRDefault="00094DD1" w:rsidP="00BB5271">
            <w:pPr>
              <w:jc w:val="center"/>
              <w:rPr>
                <w:lang w:val="en-US"/>
              </w:rPr>
            </w:pPr>
            <w:r w:rsidRPr="00094DD1">
              <w:rPr>
                <w:lang w:val="en-US"/>
              </w:rPr>
              <w:t>18</w:t>
            </w:r>
          </w:p>
        </w:tc>
        <w:tc>
          <w:tcPr>
            <w:tcW w:w="1241" w:type="dxa"/>
          </w:tcPr>
          <w:p w14:paraId="57D24540" w14:textId="77777777" w:rsidR="00094DD1" w:rsidRPr="00094DD1" w:rsidRDefault="00094DD1" w:rsidP="00BB5271">
            <w:pPr>
              <w:jc w:val="center"/>
              <w:rPr>
                <w:lang w:val="en-US"/>
              </w:rPr>
            </w:pPr>
            <w:r w:rsidRPr="00094DD1">
              <w:rPr>
                <w:lang w:val="en-US"/>
              </w:rPr>
              <w:t>19</w:t>
            </w:r>
          </w:p>
        </w:tc>
        <w:tc>
          <w:tcPr>
            <w:tcW w:w="1097" w:type="dxa"/>
          </w:tcPr>
          <w:p w14:paraId="38B78B3B" w14:textId="77777777" w:rsidR="00094DD1" w:rsidRPr="00094DD1" w:rsidRDefault="00094DD1" w:rsidP="00BB5271">
            <w:pPr>
              <w:jc w:val="center"/>
              <w:rPr>
                <w:lang w:val="en-US"/>
              </w:rPr>
            </w:pPr>
            <w:r w:rsidRPr="00094DD1">
              <w:rPr>
                <w:lang w:val="en-US"/>
              </w:rPr>
              <w:t>20</w:t>
            </w:r>
          </w:p>
        </w:tc>
      </w:tr>
      <w:tr w:rsidR="00094DD1" w:rsidRPr="00094DD1" w14:paraId="4ED51874" w14:textId="77777777" w:rsidTr="00BB5271">
        <w:tc>
          <w:tcPr>
            <w:tcW w:w="957" w:type="dxa"/>
          </w:tcPr>
          <w:p w14:paraId="68AC2297" w14:textId="77777777" w:rsidR="00094DD1" w:rsidRPr="00094DD1" w:rsidRDefault="00094DD1" w:rsidP="00BB5271">
            <w:pPr>
              <w:jc w:val="center"/>
            </w:pPr>
            <w:r w:rsidRPr="00094DD1">
              <w:t>+</w:t>
            </w:r>
          </w:p>
        </w:tc>
        <w:tc>
          <w:tcPr>
            <w:tcW w:w="957" w:type="dxa"/>
          </w:tcPr>
          <w:p w14:paraId="2EB7F6DD" w14:textId="77777777" w:rsidR="00094DD1" w:rsidRPr="00094DD1" w:rsidRDefault="00094DD1" w:rsidP="00BB5271">
            <w:pPr>
              <w:jc w:val="center"/>
            </w:pPr>
            <w:r w:rsidRPr="00094DD1">
              <w:t>+</w:t>
            </w:r>
          </w:p>
        </w:tc>
        <w:tc>
          <w:tcPr>
            <w:tcW w:w="957" w:type="dxa"/>
          </w:tcPr>
          <w:p w14:paraId="6286475D" w14:textId="77777777" w:rsidR="00094DD1" w:rsidRPr="00094DD1" w:rsidRDefault="00094DD1" w:rsidP="00BB5271">
            <w:pPr>
              <w:jc w:val="center"/>
            </w:pPr>
            <w:r w:rsidRPr="00094DD1">
              <w:t>+</w:t>
            </w:r>
          </w:p>
        </w:tc>
        <w:tc>
          <w:tcPr>
            <w:tcW w:w="957" w:type="dxa"/>
          </w:tcPr>
          <w:p w14:paraId="546C94C6" w14:textId="77777777" w:rsidR="00094DD1" w:rsidRPr="00094DD1" w:rsidRDefault="00094DD1" w:rsidP="00BB5271">
            <w:pPr>
              <w:jc w:val="center"/>
            </w:pPr>
            <w:r w:rsidRPr="00094DD1">
              <w:t>+</w:t>
            </w:r>
          </w:p>
        </w:tc>
        <w:tc>
          <w:tcPr>
            <w:tcW w:w="957" w:type="dxa"/>
          </w:tcPr>
          <w:p w14:paraId="64944F89" w14:textId="77777777" w:rsidR="00094DD1" w:rsidRPr="00094DD1" w:rsidRDefault="00094DD1" w:rsidP="00BB5271">
            <w:pPr>
              <w:jc w:val="center"/>
            </w:pPr>
            <w:r w:rsidRPr="00094DD1">
              <w:t>+</w:t>
            </w:r>
          </w:p>
        </w:tc>
        <w:tc>
          <w:tcPr>
            <w:tcW w:w="1135" w:type="dxa"/>
          </w:tcPr>
          <w:p w14:paraId="28BC3248" w14:textId="77777777" w:rsidR="00094DD1" w:rsidRPr="00094DD1" w:rsidRDefault="00094DD1" w:rsidP="00BB5271">
            <w:pPr>
              <w:jc w:val="center"/>
            </w:pPr>
            <w:r w:rsidRPr="00094DD1">
              <w:t>-</w:t>
            </w:r>
          </w:p>
        </w:tc>
        <w:tc>
          <w:tcPr>
            <w:tcW w:w="1134" w:type="dxa"/>
          </w:tcPr>
          <w:p w14:paraId="56E1C321" w14:textId="77777777" w:rsidR="00094DD1" w:rsidRPr="00094DD1" w:rsidRDefault="00094DD1" w:rsidP="00BB5271">
            <w:pPr>
              <w:jc w:val="center"/>
            </w:pPr>
            <w:r w:rsidRPr="00094DD1">
              <w:t>+</w:t>
            </w:r>
          </w:p>
        </w:tc>
        <w:tc>
          <w:tcPr>
            <w:tcW w:w="1206" w:type="dxa"/>
          </w:tcPr>
          <w:p w14:paraId="2E07B410" w14:textId="77777777" w:rsidR="00094DD1" w:rsidRPr="00094DD1" w:rsidRDefault="00094DD1" w:rsidP="00BB5271">
            <w:pPr>
              <w:jc w:val="center"/>
            </w:pPr>
            <w:r w:rsidRPr="00094DD1">
              <w:t>+</w:t>
            </w:r>
          </w:p>
        </w:tc>
        <w:tc>
          <w:tcPr>
            <w:tcW w:w="1241" w:type="dxa"/>
          </w:tcPr>
          <w:p w14:paraId="789392F0" w14:textId="77777777" w:rsidR="00094DD1" w:rsidRPr="00094DD1" w:rsidRDefault="00094DD1" w:rsidP="00BB5271">
            <w:pPr>
              <w:jc w:val="center"/>
            </w:pPr>
            <w:r w:rsidRPr="00094DD1">
              <w:t>-</w:t>
            </w:r>
          </w:p>
        </w:tc>
        <w:tc>
          <w:tcPr>
            <w:tcW w:w="1097" w:type="dxa"/>
          </w:tcPr>
          <w:p w14:paraId="50790C2E" w14:textId="77777777" w:rsidR="00094DD1" w:rsidRPr="00094DD1" w:rsidRDefault="00094DD1" w:rsidP="00BB5271">
            <w:pPr>
              <w:jc w:val="center"/>
            </w:pPr>
            <w:r w:rsidRPr="00094DD1">
              <w:t>-</w:t>
            </w:r>
          </w:p>
        </w:tc>
      </w:tr>
    </w:tbl>
    <w:p w14:paraId="6017E884" w14:textId="77777777" w:rsidR="00094DD1" w:rsidRPr="00094DD1" w:rsidRDefault="00094DD1" w:rsidP="00094DD1">
      <w:pPr>
        <w:pStyle w:val="a8"/>
        <w:jc w:val="center"/>
        <w:rPr>
          <w:rFonts w:ascii="Times New Roman" w:hAnsi="Times New Roman"/>
          <w:sz w:val="20"/>
          <w:szCs w:val="20"/>
        </w:rPr>
      </w:pPr>
      <w:r w:rsidRPr="00094DD1">
        <w:rPr>
          <w:rFonts w:ascii="Times New Roman" w:hAnsi="Times New Roman"/>
          <w:sz w:val="20"/>
          <w:szCs w:val="20"/>
        </w:rPr>
        <w:t>ВАРИАНТ №4</w:t>
      </w:r>
    </w:p>
    <w:tbl>
      <w:tblPr>
        <w:tblStyle w:val="afd"/>
        <w:tblW w:w="0" w:type="auto"/>
        <w:tblLook w:val="04A0" w:firstRow="1" w:lastRow="0" w:firstColumn="1" w:lastColumn="0" w:noHBand="0" w:noVBand="1"/>
      </w:tblPr>
      <w:tblGrid>
        <w:gridCol w:w="930"/>
        <w:gridCol w:w="931"/>
        <w:gridCol w:w="931"/>
        <w:gridCol w:w="931"/>
        <w:gridCol w:w="931"/>
        <w:gridCol w:w="1100"/>
        <w:gridCol w:w="1099"/>
        <w:gridCol w:w="1168"/>
        <w:gridCol w:w="1201"/>
        <w:gridCol w:w="1064"/>
      </w:tblGrid>
      <w:tr w:rsidR="00094DD1" w:rsidRPr="00094DD1" w14:paraId="0A3D44E7" w14:textId="77777777" w:rsidTr="00BB5271">
        <w:tc>
          <w:tcPr>
            <w:tcW w:w="957" w:type="dxa"/>
          </w:tcPr>
          <w:p w14:paraId="103FE9A5" w14:textId="77777777" w:rsidR="00094DD1" w:rsidRPr="00094DD1" w:rsidRDefault="00094DD1" w:rsidP="00BB5271">
            <w:pPr>
              <w:jc w:val="center"/>
              <w:rPr>
                <w:lang w:val="en-US"/>
              </w:rPr>
            </w:pPr>
            <w:r w:rsidRPr="00094DD1">
              <w:rPr>
                <w:lang w:val="en-US"/>
              </w:rPr>
              <w:t>1</w:t>
            </w:r>
          </w:p>
        </w:tc>
        <w:tc>
          <w:tcPr>
            <w:tcW w:w="957" w:type="dxa"/>
          </w:tcPr>
          <w:p w14:paraId="7EF322AC" w14:textId="77777777" w:rsidR="00094DD1" w:rsidRPr="00094DD1" w:rsidRDefault="00094DD1" w:rsidP="00BB5271">
            <w:pPr>
              <w:jc w:val="center"/>
              <w:rPr>
                <w:lang w:val="en-US"/>
              </w:rPr>
            </w:pPr>
            <w:r w:rsidRPr="00094DD1">
              <w:rPr>
                <w:lang w:val="en-US"/>
              </w:rPr>
              <w:t>2</w:t>
            </w:r>
          </w:p>
        </w:tc>
        <w:tc>
          <w:tcPr>
            <w:tcW w:w="957" w:type="dxa"/>
          </w:tcPr>
          <w:p w14:paraId="5086287B" w14:textId="77777777" w:rsidR="00094DD1" w:rsidRPr="00094DD1" w:rsidRDefault="00094DD1" w:rsidP="00BB5271">
            <w:pPr>
              <w:jc w:val="center"/>
              <w:rPr>
                <w:lang w:val="en-US"/>
              </w:rPr>
            </w:pPr>
            <w:r w:rsidRPr="00094DD1">
              <w:rPr>
                <w:lang w:val="en-US"/>
              </w:rPr>
              <w:t>3</w:t>
            </w:r>
          </w:p>
        </w:tc>
        <w:tc>
          <w:tcPr>
            <w:tcW w:w="957" w:type="dxa"/>
          </w:tcPr>
          <w:p w14:paraId="45CBC43C" w14:textId="77777777" w:rsidR="00094DD1" w:rsidRPr="00094DD1" w:rsidRDefault="00094DD1" w:rsidP="00BB5271">
            <w:pPr>
              <w:jc w:val="center"/>
              <w:rPr>
                <w:lang w:val="en-US"/>
              </w:rPr>
            </w:pPr>
            <w:r w:rsidRPr="00094DD1">
              <w:rPr>
                <w:lang w:val="en-US"/>
              </w:rPr>
              <w:t>4</w:t>
            </w:r>
          </w:p>
        </w:tc>
        <w:tc>
          <w:tcPr>
            <w:tcW w:w="957" w:type="dxa"/>
          </w:tcPr>
          <w:p w14:paraId="35340B90" w14:textId="77777777" w:rsidR="00094DD1" w:rsidRPr="00094DD1" w:rsidRDefault="00094DD1" w:rsidP="00BB5271">
            <w:pPr>
              <w:jc w:val="center"/>
              <w:rPr>
                <w:lang w:val="en-US"/>
              </w:rPr>
            </w:pPr>
            <w:r w:rsidRPr="00094DD1">
              <w:rPr>
                <w:lang w:val="en-US"/>
              </w:rPr>
              <w:t>5</w:t>
            </w:r>
          </w:p>
        </w:tc>
        <w:tc>
          <w:tcPr>
            <w:tcW w:w="1135" w:type="dxa"/>
          </w:tcPr>
          <w:p w14:paraId="28AC5E05" w14:textId="77777777" w:rsidR="00094DD1" w:rsidRPr="00094DD1" w:rsidRDefault="00094DD1" w:rsidP="00BB5271">
            <w:pPr>
              <w:jc w:val="center"/>
              <w:rPr>
                <w:lang w:val="en-US"/>
              </w:rPr>
            </w:pPr>
            <w:r w:rsidRPr="00094DD1">
              <w:rPr>
                <w:lang w:val="en-US"/>
              </w:rPr>
              <w:t>6</w:t>
            </w:r>
          </w:p>
        </w:tc>
        <w:tc>
          <w:tcPr>
            <w:tcW w:w="1134" w:type="dxa"/>
          </w:tcPr>
          <w:p w14:paraId="779F9CF6" w14:textId="77777777" w:rsidR="00094DD1" w:rsidRPr="00094DD1" w:rsidRDefault="00094DD1" w:rsidP="00BB5271">
            <w:pPr>
              <w:jc w:val="center"/>
              <w:rPr>
                <w:lang w:val="en-US"/>
              </w:rPr>
            </w:pPr>
            <w:r w:rsidRPr="00094DD1">
              <w:rPr>
                <w:lang w:val="en-US"/>
              </w:rPr>
              <w:t>7</w:t>
            </w:r>
          </w:p>
        </w:tc>
        <w:tc>
          <w:tcPr>
            <w:tcW w:w="1206" w:type="dxa"/>
          </w:tcPr>
          <w:p w14:paraId="41557D95" w14:textId="77777777" w:rsidR="00094DD1" w:rsidRPr="00094DD1" w:rsidRDefault="00094DD1" w:rsidP="00BB5271">
            <w:pPr>
              <w:jc w:val="center"/>
              <w:rPr>
                <w:lang w:val="en-US"/>
              </w:rPr>
            </w:pPr>
            <w:r w:rsidRPr="00094DD1">
              <w:rPr>
                <w:lang w:val="en-US"/>
              </w:rPr>
              <w:t>8</w:t>
            </w:r>
          </w:p>
        </w:tc>
        <w:tc>
          <w:tcPr>
            <w:tcW w:w="1241" w:type="dxa"/>
          </w:tcPr>
          <w:p w14:paraId="07BF8C7B" w14:textId="77777777" w:rsidR="00094DD1" w:rsidRPr="00094DD1" w:rsidRDefault="00094DD1" w:rsidP="00BB5271">
            <w:pPr>
              <w:jc w:val="center"/>
              <w:rPr>
                <w:lang w:val="en-US"/>
              </w:rPr>
            </w:pPr>
            <w:r w:rsidRPr="00094DD1">
              <w:rPr>
                <w:lang w:val="en-US"/>
              </w:rPr>
              <w:t>9</w:t>
            </w:r>
          </w:p>
        </w:tc>
        <w:tc>
          <w:tcPr>
            <w:tcW w:w="1097" w:type="dxa"/>
          </w:tcPr>
          <w:p w14:paraId="5A7D0BDF" w14:textId="77777777" w:rsidR="00094DD1" w:rsidRPr="00094DD1" w:rsidRDefault="00094DD1" w:rsidP="00BB5271">
            <w:pPr>
              <w:jc w:val="center"/>
              <w:rPr>
                <w:lang w:val="en-US"/>
              </w:rPr>
            </w:pPr>
            <w:r w:rsidRPr="00094DD1">
              <w:rPr>
                <w:lang w:val="en-US"/>
              </w:rPr>
              <w:t>10</w:t>
            </w:r>
          </w:p>
        </w:tc>
      </w:tr>
      <w:tr w:rsidR="00094DD1" w:rsidRPr="00094DD1" w14:paraId="68300819" w14:textId="77777777" w:rsidTr="00BB5271">
        <w:tc>
          <w:tcPr>
            <w:tcW w:w="957" w:type="dxa"/>
          </w:tcPr>
          <w:p w14:paraId="6B89120E" w14:textId="77777777" w:rsidR="00094DD1" w:rsidRPr="00094DD1" w:rsidRDefault="00094DD1" w:rsidP="00BB5271">
            <w:pPr>
              <w:jc w:val="center"/>
            </w:pPr>
            <w:r w:rsidRPr="00094DD1">
              <w:t>+</w:t>
            </w:r>
          </w:p>
        </w:tc>
        <w:tc>
          <w:tcPr>
            <w:tcW w:w="957" w:type="dxa"/>
          </w:tcPr>
          <w:p w14:paraId="04868F83" w14:textId="77777777" w:rsidR="00094DD1" w:rsidRPr="00094DD1" w:rsidRDefault="00094DD1" w:rsidP="00BB5271">
            <w:pPr>
              <w:jc w:val="center"/>
            </w:pPr>
            <w:r w:rsidRPr="00094DD1">
              <w:t>-</w:t>
            </w:r>
          </w:p>
        </w:tc>
        <w:tc>
          <w:tcPr>
            <w:tcW w:w="957" w:type="dxa"/>
          </w:tcPr>
          <w:p w14:paraId="393C41C6" w14:textId="77777777" w:rsidR="00094DD1" w:rsidRPr="00094DD1" w:rsidRDefault="00094DD1" w:rsidP="00BB5271">
            <w:pPr>
              <w:jc w:val="center"/>
            </w:pPr>
            <w:r w:rsidRPr="00094DD1">
              <w:t>+</w:t>
            </w:r>
          </w:p>
        </w:tc>
        <w:tc>
          <w:tcPr>
            <w:tcW w:w="957" w:type="dxa"/>
          </w:tcPr>
          <w:p w14:paraId="57B410B6" w14:textId="77777777" w:rsidR="00094DD1" w:rsidRPr="00094DD1" w:rsidRDefault="00094DD1" w:rsidP="00BB5271">
            <w:pPr>
              <w:jc w:val="center"/>
            </w:pPr>
            <w:r w:rsidRPr="00094DD1">
              <w:t>+</w:t>
            </w:r>
          </w:p>
        </w:tc>
        <w:tc>
          <w:tcPr>
            <w:tcW w:w="957" w:type="dxa"/>
          </w:tcPr>
          <w:p w14:paraId="31F1F068" w14:textId="77777777" w:rsidR="00094DD1" w:rsidRPr="00094DD1" w:rsidRDefault="00094DD1" w:rsidP="00BB5271">
            <w:pPr>
              <w:jc w:val="center"/>
            </w:pPr>
            <w:r w:rsidRPr="00094DD1">
              <w:t>+</w:t>
            </w:r>
          </w:p>
        </w:tc>
        <w:tc>
          <w:tcPr>
            <w:tcW w:w="1135" w:type="dxa"/>
          </w:tcPr>
          <w:p w14:paraId="29A09AE7" w14:textId="77777777" w:rsidR="00094DD1" w:rsidRPr="00094DD1" w:rsidRDefault="00094DD1" w:rsidP="00BB5271">
            <w:pPr>
              <w:jc w:val="center"/>
            </w:pPr>
            <w:r w:rsidRPr="00094DD1">
              <w:t>+</w:t>
            </w:r>
          </w:p>
        </w:tc>
        <w:tc>
          <w:tcPr>
            <w:tcW w:w="1134" w:type="dxa"/>
          </w:tcPr>
          <w:p w14:paraId="11635096" w14:textId="77777777" w:rsidR="00094DD1" w:rsidRPr="00094DD1" w:rsidRDefault="00094DD1" w:rsidP="00BB5271">
            <w:pPr>
              <w:jc w:val="center"/>
            </w:pPr>
            <w:r w:rsidRPr="00094DD1">
              <w:t>-</w:t>
            </w:r>
          </w:p>
        </w:tc>
        <w:tc>
          <w:tcPr>
            <w:tcW w:w="1206" w:type="dxa"/>
          </w:tcPr>
          <w:p w14:paraId="2A17349B" w14:textId="77777777" w:rsidR="00094DD1" w:rsidRPr="00094DD1" w:rsidRDefault="00094DD1" w:rsidP="00BB5271">
            <w:pPr>
              <w:jc w:val="center"/>
            </w:pPr>
            <w:r w:rsidRPr="00094DD1">
              <w:t>+</w:t>
            </w:r>
          </w:p>
        </w:tc>
        <w:tc>
          <w:tcPr>
            <w:tcW w:w="1241" w:type="dxa"/>
          </w:tcPr>
          <w:p w14:paraId="5749D4EE" w14:textId="77777777" w:rsidR="00094DD1" w:rsidRPr="00094DD1" w:rsidRDefault="00094DD1" w:rsidP="00BB5271">
            <w:pPr>
              <w:jc w:val="center"/>
            </w:pPr>
            <w:r w:rsidRPr="00094DD1">
              <w:t>+</w:t>
            </w:r>
          </w:p>
        </w:tc>
        <w:tc>
          <w:tcPr>
            <w:tcW w:w="1097" w:type="dxa"/>
          </w:tcPr>
          <w:p w14:paraId="467A9842" w14:textId="77777777" w:rsidR="00094DD1" w:rsidRPr="00094DD1" w:rsidRDefault="00094DD1" w:rsidP="00BB5271">
            <w:pPr>
              <w:jc w:val="center"/>
            </w:pPr>
            <w:r w:rsidRPr="00094DD1">
              <w:t>+</w:t>
            </w:r>
          </w:p>
        </w:tc>
      </w:tr>
      <w:tr w:rsidR="00094DD1" w:rsidRPr="00094DD1" w14:paraId="52CB4EF8" w14:textId="77777777" w:rsidTr="00BB5271">
        <w:tc>
          <w:tcPr>
            <w:tcW w:w="957" w:type="dxa"/>
          </w:tcPr>
          <w:p w14:paraId="15B3850C" w14:textId="77777777" w:rsidR="00094DD1" w:rsidRPr="00094DD1" w:rsidRDefault="00094DD1" w:rsidP="00BB5271">
            <w:pPr>
              <w:jc w:val="center"/>
              <w:rPr>
                <w:lang w:val="en-US"/>
              </w:rPr>
            </w:pPr>
            <w:r w:rsidRPr="00094DD1">
              <w:rPr>
                <w:lang w:val="en-US"/>
              </w:rPr>
              <w:t>11</w:t>
            </w:r>
          </w:p>
        </w:tc>
        <w:tc>
          <w:tcPr>
            <w:tcW w:w="957" w:type="dxa"/>
          </w:tcPr>
          <w:p w14:paraId="2303C84C" w14:textId="77777777" w:rsidR="00094DD1" w:rsidRPr="00094DD1" w:rsidRDefault="00094DD1" w:rsidP="00BB5271">
            <w:pPr>
              <w:jc w:val="center"/>
              <w:rPr>
                <w:lang w:val="en-US"/>
              </w:rPr>
            </w:pPr>
            <w:r w:rsidRPr="00094DD1">
              <w:rPr>
                <w:lang w:val="en-US"/>
              </w:rPr>
              <w:t>12</w:t>
            </w:r>
          </w:p>
        </w:tc>
        <w:tc>
          <w:tcPr>
            <w:tcW w:w="957" w:type="dxa"/>
          </w:tcPr>
          <w:p w14:paraId="6327C228" w14:textId="77777777" w:rsidR="00094DD1" w:rsidRPr="00094DD1" w:rsidRDefault="00094DD1" w:rsidP="00BB5271">
            <w:pPr>
              <w:jc w:val="center"/>
              <w:rPr>
                <w:lang w:val="en-US"/>
              </w:rPr>
            </w:pPr>
            <w:r w:rsidRPr="00094DD1">
              <w:rPr>
                <w:lang w:val="en-US"/>
              </w:rPr>
              <w:t>13</w:t>
            </w:r>
          </w:p>
        </w:tc>
        <w:tc>
          <w:tcPr>
            <w:tcW w:w="957" w:type="dxa"/>
          </w:tcPr>
          <w:p w14:paraId="07505B5E" w14:textId="77777777" w:rsidR="00094DD1" w:rsidRPr="00094DD1" w:rsidRDefault="00094DD1" w:rsidP="00BB5271">
            <w:pPr>
              <w:jc w:val="center"/>
              <w:rPr>
                <w:lang w:val="en-US"/>
              </w:rPr>
            </w:pPr>
            <w:r w:rsidRPr="00094DD1">
              <w:rPr>
                <w:lang w:val="en-US"/>
              </w:rPr>
              <w:t>14</w:t>
            </w:r>
          </w:p>
        </w:tc>
        <w:tc>
          <w:tcPr>
            <w:tcW w:w="957" w:type="dxa"/>
          </w:tcPr>
          <w:p w14:paraId="30CDC8AA" w14:textId="77777777" w:rsidR="00094DD1" w:rsidRPr="00094DD1" w:rsidRDefault="00094DD1" w:rsidP="00BB5271">
            <w:pPr>
              <w:jc w:val="center"/>
              <w:rPr>
                <w:lang w:val="en-US"/>
              </w:rPr>
            </w:pPr>
            <w:r w:rsidRPr="00094DD1">
              <w:rPr>
                <w:lang w:val="en-US"/>
              </w:rPr>
              <w:t>15</w:t>
            </w:r>
          </w:p>
        </w:tc>
        <w:tc>
          <w:tcPr>
            <w:tcW w:w="1135" w:type="dxa"/>
          </w:tcPr>
          <w:p w14:paraId="6197FF57" w14:textId="77777777" w:rsidR="00094DD1" w:rsidRPr="00094DD1" w:rsidRDefault="00094DD1" w:rsidP="00BB5271">
            <w:pPr>
              <w:jc w:val="center"/>
              <w:rPr>
                <w:lang w:val="en-US"/>
              </w:rPr>
            </w:pPr>
            <w:r w:rsidRPr="00094DD1">
              <w:rPr>
                <w:lang w:val="en-US"/>
              </w:rPr>
              <w:t>16</w:t>
            </w:r>
          </w:p>
        </w:tc>
        <w:tc>
          <w:tcPr>
            <w:tcW w:w="1134" w:type="dxa"/>
          </w:tcPr>
          <w:p w14:paraId="1F2BA7CA" w14:textId="77777777" w:rsidR="00094DD1" w:rsidRPr="00094DD1" w:rsidRDefault="00094DD1" w:rsidP="00BB5271">
            <w:pPr>
              <w:jc w:val="center"/>
              <w:rPr>
                <w:lang w:val="en-US"/>
              </w:rPr>
            </w:pPr>
            <w:r w:rsidRPr="00094DD1">
              <w:rPr>
                <w:lang w:val="en-US"/>
              </w:rPr>
              <w:t>17</w:t>
            </w:r>
          </w:p>
        </w:tc>
        <w:tc>
          <w:tcPr>
            <w:tcW w:w="1206" w:type="dxa"/>
          </w:tcPr>
          <w:p w14:paraId="68D0BB89" w14:textId="77777777" w:rsidR="00094DD1" w:rsidRPr="00094DD1" w:rsidRDefault="00094DD1" w:rsidP="00BB5271">
            <w:pPr>
              <w:jc w:val="center"/>
              <w:rPr>
                <w:lang w:val="en-US"/>
              </w:rPr>
            </w:pPr>
            <w:r w:rsidRPr="00094DD1">
              <w:rPr>
                <w:lang w:val="en-US"/>
              </w:rPr>
              <w:t>18</w:t>
            </w:r>
          </w:p>
        </w:tc>
        <w:tc>
          <w:tcPr>
            <w:tcW w:w="1241" w:type="dxa"/>
          </w:tcPr>
          <w:p w14:paraId="2AB757BA" w14:textId="77777777" w:rsidR="00094DD1" w:rsidRPr="00094DD1" w:rsidRDefault="00094DD1" w:rsidP="00BB5271">
            <w:pPr>
              <w:jc w:val="center"/>
              <w:rPr>
                <w:lang w:val="en-US"/>
              </w:rPr>
            </w:pPr>
            <w:r w:rsidRPr="00094DD1">
              <w:rPr>
                <w:lang w:val="en-US"/>
              </w:rPr>
              <w:t>19</w:t>
            </w:r>
          </w:p>
        </w:tc>
        <w:tc>
          <w:tcPr>
            <w:tcW w:w="1097" w:type="dxa"/>
          </w:tcPr>
          <w:p w14:paraId="56AD560F" w14:textId="77777777" w:rsidR="00094DD1" w:rsidRPr="00094DD1" w:rsidRDefault="00094DD1" w:rsidP="00BB5271">
            <w:pPr>
              <w:jc w:val="center"/>
              <w:rPr>
                <w:lang w:val="en-US"/>
              </w:rPr>
            </w:pPr>
            <w:r w:rsidRPr="00094DD1">
              <w:rPr>
                <w:lang w:val="en-US"/>
              </w:rPr>
              <w:t>20</w:t>
            </w:r>
          </w:p>
        </w:tc>
      </w:tr>
      <w:tr w:rsidR="00094DD1" w:rsidRPr="00094DD1" w14:paraId="45929D1B" w14:textId="77777777" w:rsidTr="00BB5271">
        <w:tc>
          <w:tcPr>
            <w:tcW w:w="957" w:type="dxa"/>
          </w:tcPr>
          <w:p w14:paraId="5CA171E9" w14:textId="77777777" w:rsidR="00094DD1" w:rsidRPr="00094DD1" w:rsidRDefault="00094DD1" w:rsidP="00BB5271">
            <w:pPr>
              <w:jc w:val="center"/>
            </w:pPr>
            <w:r w:rsidRPr="00094DD1">
              <w:t>+</w:t>
            </w:r>
          </w:p>
        </w:tc>
        <w:tc>
          <w:tcPr>
            <w:tcW w:w="957" w:type="dxa"/>
          </w:tcPr>
          <w:p w14:paraId="389BCE1D" w14:textId="77777777" w:rsidR="00094DD1" w:rsidRPr="00094DD1" w:rsidRDefault="00094DD1" w:rsidP="00BB5271">
            <w:pPr>
              <w:jc w:val="center"/>
            </w:pPr>
            <w:r w:rsidRPr="00094DD1">
              <w:t>+</w:t>
            </w:r>
          </w:p>
        </w:tc>
        <w:tc>
          <w:tcPr>
            <w:tcW w:w="957" w:type="dxa"/>
          </w:tcPr>
          <w:p w14:paraId="4C3EF98A" w14:textId="77777777" w:rsidR="00094DD1" w:rsidRPr="00094DD1" w:rsidRDefault="00094DD1" w:rsidP="00BB5271">
            <w:pPr>
              <w:jc w:val="center"/>
            </w:pPr>
            <w:r w:rsidRPr="00094DD1">
              <w:t>-</w:t>
            </w:r>
          </w:p>
        </w:tc>
        <w:tc>
          <w:tcPr>
            <w:tcW w:w="957" w:type="dxa"/>
          </w:tcPr>
          <w:p w14:paraId="26F7F628" w14:textId="77777777" w:rsidR="00094DD1" w:rsidRPr="00094DD1" w:rsidRDefault="00094DD1" w:rsidP="00BB5271">
            <w:pPr>
              <w:jc w:val="center"/>
            </w:pPr>
            <w:r w:rsidRPr="00094DD1">
              <w:t>+</w:t>
            </w:r>
          </w:p>
        </w:tc>
        <w:tc>
          <w:tcPr>
            <w:tcW w:w="957" w:type="dxa"/>
          </w:tcPr>
          <w:p w14:paraId="11AB19E7" w14:textId="77777777" w:rsidR="00094DD1" w:rsidRPr="00094DD1" w:rsidRDefault="00094DD1" w:rsidP="00BB5271">
            <w:pPr>
              <w:jc w:val="center"/>
            </w:pPr>
            <w:r w:rsidRPr="00094DD1">
              <w:t>+</w:t>
            </w:r>
          </w:p>
        </w:tc>
        <w:tc>
          <w:tcPr>
            <w:tcW w:w="1135" w:type="dxa"/>
          </w:tcPr>
          <w:p w14:paraId="6C0D5D53" w14:textId="77777777" w:rsidR="00094DD1" w:rsidRPr="00094DD1" w:rsidRDefault="00094DD1" w:rsidP="00BB5271">
            <w:pPr>
              <w:jc w:val="center"/>
            </w:pPr>
            <w:r w:rsidRPr="00094DD1">
              <w:t>+</w:t>
            </w:r>
          </w:p>
        </w:tc>
        <w:tc>
          <w:tcPr>
            <w:tcW w:w="1134" w:type="dxa"/>
          </w:tcPr>
          <w:p w14:paraId="57C23203" w14:textId="77777777" w:rsidR="00094DD1" w:rsidRPr="00094DD1" w:rsidRDefault="00094DD1" w:rsidP="00BB5271">
            <w:pPr>
              <w:jc w:val="center"/>
            </w:pPr>
            <w:r w:rsidRPr="00094DD1">
              <w:t>-</w:t>
            </w:r>
          </w:p>
        </w:tc>
        <w:tc>
          <w:tcPr>
            <w:tcW w:w="1206" w:type="dxa"/>
          </w:tcPr>
          <w:p w14:paraId="5005767B" w14:textId="77777777" w:rsidR="00094DD1" w:rsidRPr="00094DD1" w:rsidRDefault="00094DD1" w:rsidP="00BB5271">
            <w:pPr>
              <w:jc w:val="center"/>
            </w:pPr>
            <w:r w:rsidRPr="00094DD1">
              <w:t>+</w:t>
            </w:r>
          </w:p>
        </w:tc>
        <w:tc>
          <w:tcPr>
            <w:tcW w:w="1241" w:type="dxa"/>
          </w:tcPr>
          <w:p w14:paraId="7C9F1AE8" w14:textId="77777777" w:rsidR="00094DD1" w:rsidRPr="00094DD1" w:rsidRDefault="00094DD1" w:rsidP="00BB5271">
            <w:pPr>
              <w:jc w:val="center"/>
            </w:pPr>
            <w:r w:rsidRPr="00094DD1">
              <w:t>-</w:t>
            </w:r>
          </w:p>
        </w:tc>
        <w:tc>
          <w:tcPr>
            <w:tcW w:w="1097" w:type="dxa"/>
          </w:tcPr>
          <w:p w14:paraId="7ED82865" w14:textId="77777777" w:rsidR="00094DD1" w:rsidRPr="00094DD1" w:rsidRDefault="00094DD1" w:rsidP="00BB5271">
            <w:pPr>
              <w:jc w:val="center"/>
            </w:pPr>
            <w:r w:rsidRPr="00094DD1">
              <w:t>+</w:t>
            </w:r>
          </w:p>
        </w:tc>
      </w:tr>
    </w:tbl>
    <w:p w14:paraId="24A1FCBC" w14:textId="77777777" w:rsidR="00094DD1" w:rsidRPr="00094DD1" w:rsidRDefault="00094DD1" w:rsidP="00094DD1">
      <w:pPr>
        <w:pStyle w:val="a8"/>
        <w:jc w:val="center"/>
        <w:rPr>
          <w:rFonts w:ascii="Times New Roman" w:hAnsi="Times New Roman"/>
          <w:sz w:val="20"/>
          <w:szCs w:val="20"/>
        </w:rPr>
      </w:pPr>
      <w:r w:rsidRPr="00094DD1">
        <w:rPr>
          <w:rFonts w:ascii="Times New Roman" w:hAnsi="Times New Roman"/>
          <w:sz w:val="20"/>
          <w:szCs w:val="20"/>
        </w:rPr>
        <w:t>ВАРИАНТ №5</w:t>
      </w:r>
    </w:p>
    <w:tbl>
      <w:tblPr>
        <w:tblStyle w:val="afd"/>
        <w:tblW w:w="0" w:type="auto"/>
        <w:tblLook w:val="04A0" w:firstRow="1" w:lastRow="0" w:firstColumn="1" w:lastColumn="0" w:noHBand="0" w:noVBand="1"/>
      </w:tblPr>
      <w:tblGrid>
        <w:gridCol w:w="930"/>
        <w:gridCol w:w="931"/>
        <w:gridCol w:w="931"/>
        <w:gridCol w:w="931"/>
        <w:gridCol w:w="931"/>
        <w:gridCol w:w="1100"/>
        <w:gridCol w:w="1099"/>
        <w:gridCol w:w="1168"/>
        <w:gridCol w:w="1201"/>
        <w:gridCol w:w="1064"/>
      </w:tblGrid>
      <w:tr w:rsidR="00094DD1" w:rsidRPr="00094DD1" w14:paraId="55524DDD" w14:textId="77777777" w:rsidTr="00BB5271">
        <w:tc>
          <w:tcPr>
            <w:tcW w:w="957" w:type="dxa"/>
          </w:tcPr>
          <w:p w14:paraId="75698FA9" w14:textId="77777777" w:rsidR="00094DD1" w:rsidRPr="00094DD1" w:rsidRDefault="00094DD1" w:rsidP="00BB5271">
            <w:pPr>
              <w:jc w:val="center"/>
              <w:rPr>
                <w:lang w:val="en-US"/>
              </w:rPr>
            </w:pPr>
            <w:r w:rsidRPr="00094DD1">
              <w:rPr>
                <w:lang w:val="en-US"/>
              </w:rPr>
              <w:t>1</w:t>
            </w:r>
          </w:p>
        </w:tc>
        <w:tc>
          <w:tcPr>
            <w:tcW w:w="957" w:type="dxa"/>
          </w:tcPr>
          <w:p w14:paraId="6DB93EA7" w14:textId="77777777" w:rsidR="00094DD1" w:rsidRPr="00094DD1" w:rsidRDefault="00094DD1" w:rsidP="00BB5271">
            <w:pPr>
              <w:jc w:val="center"/>
              <w:rPr>
                <w:lang w:val="en-US"/>
              </w:rPr>
            </w:pPr>
            <w:r w:rsidRPr="00094DD1">
              <w:rPr>
                <w:lang w:val="en-US"/>
              </w:rPr>
              <w:t>2</w:t>
            </w:r>
          </w:p>
        </w:tc>
        <w:tc>
          <w:tcPr>
            <w:tcW w:w="957" w:type="dxa"/>
          </w:tcPr>
          <w:p w14:paraId="76A57B09" w14:textId="77777777" w:rsidR="00094DD1" w:rsidRPr="00094DD1" w:rsidRDefault="00094DD1" w:rsidP="00BB5271">
            <w:pPr>
              <w:jc w:val="center"/>
              <w:rPr>
                <w:lang w:val="en-US"/>
              </w:rPr>
            </w:pPr>
            <w:r w:rsidRPr="00094DD1">
              <w:rPr>
                <w:lang w:val="en-US"/>
              </w:rPr>
              <w:t>3</w:t>
            </w:r>
          </w:p>
        </w:tc>
        <w:tc>
          <w:tcPr>
            <w:tcW w:w="957" w:type="dxa"/>
          </w:tcPr>
          <w:p w14:paraId="456DF78A" w14:textId="77777777" w:rsidR="00094DD1" w:rsidRPr="00094DD1" w:rsidRDefault="00094DD1" w:rsidP="00BB5271">
            <w:pPr>
              <w:jc w:val="center"/>
              <w:rPr>
                <w:lang w:val="en-US"/>
              </w:rPr>
            </w:pPr>
            <w:r w:rsidRPr="00094DD1">
              <w:rPr>
                <w:lang w:val="en-US"/>
              </w:rPr>
              <w:t>4</w:t>
            </w:r>
          </w:p>
        </w:tc>
        <w:tc>
          <w:tcPr>
            <w:tcW w:w="957" w:type="dxa"/>
          </w:tcPr>
          <w:p w14:paraId="26BE38EF" w14:textId="77777777" w:rsidR="00094DD1" w:rsidRPr="00094DD1" w:rsidRDefault="00094DD1" w:rsidP="00BB5271">
            <w:pPr>
              <w:jc w:val="center"/>
              <w:rPr>
                <w:lang w:val="en-US"/>
              </w:rPr>
            </w:pPr>
            <w:r w:rsidRPr="00094DD1">
              <w:rPr>
                <w:lang w:val="en-US"/>
              </w:rPr>
              <w:t>5</w:t>
            </w:r>
          </w:p>
        </w:tc>
        <w:tc>
          <w:tcPr>
            <w:tcW w:w="1135" w:type="dxa"/>
          </w:tcPr>
          <w:p w14:paraId="6A9AED75" w14:textId="77777777" w:rsidR="00094DD1" w:rsidRPr="00094DD1" w:rsidRDefault="00094DD1" w:rsidP="00BB5271">
            <w:pPr>
              <w:jc w:val="center"/>
              <w:rPr>
                <w:lang w:val="en-US"/>
              </w:rPr>
            </w:pPr>
            <w:r w:rsidRPr="00094DD1">
              <w:rPr>
                <w:lang w:val="en-US"/>
              </w:rPr>
              <w:t>6</w:t>
            </w:r>
          </w:p>
        </w:tc>
        <w:tc>
          <w:tcPr>
            <w:tcW w:w="1134" w:type="dxa"/>
          </w:tcPr>
          <w:p w14:paraId="54948A07" w14:textId="77777777" w:rsidR="00094DD1" w:rsidRPr="00094DD1" w:rsidRDefault="00094DD1" w:rsidP="00BB5271">
            <w:pPr>
              <w:jc w:val="center"/>
              <w:rPr>
                <w:lang w:val="en-US"/>
              </w:rPr>
            </w:pPr>
            <w:r w:rsidRPr="00094DD1">
              <w:rPr>
                <w:lang w:val="en-US"/>
              </w:rPr>
              <w:t>7</w:t>
            </w:r>
          </w:p>
        </w:tc>
        <w:tc>
          <w:tcPr>
            <w:tcW w:w="1206" w:type="dxa"/>
          </w:tcPr>
          <w:p w14:paraId="6180174A" w14:textId="77777777" w:rsidR="00094DD1" w:rsidRPr="00094DD1" w:rsidRDefault="00094DD1" w:rsidP="00BB5271">
            <w:pPr>
              <w:jc w:val="center"/>
              <w:rPr>
                <w:lang w:val="en-US"/>
              </w:rPr>
            </w:pPr>
            <w:r w:rsidRPr="00094DD1">
              <w:rPr>
                <w:lang w:val="en-US"/>
              </w:rPr>
              <w:t>8</w:t>
            </w:r>
          </w:p>
        </w:tc>
        <w:tc>
          <w:tcPr>
            <w:tcW w:w="1241" w:type="dxa"/>
          </w:tcPr>
          <w:p w14:paraId="0A0A6F8B" w14:textId="77777777" w:rsidR="00094DD1" w:rsidRPr="00094DD1" w:rsidRDefault="00094DD1" w:rsidP="00BB5271">
            <w:pPr>
              <w:jc w:val="center"/>
              <w:rPr>
                <w:lang w:val="en-US"/>
              </w:rPr>
            </w:pPr>
            <w:r w:rsidRPr="00094DD1">
              <w:rPr>
                <w:lang w:val="en-US"/>
              </w:rPr>
              <w:t>9</w:t>
            </w:r>
          </w:p>
        </w:tc>
        <w:tc>
          <w:tcPr>
            <w:tcW w:w="1097" w:type="dxa"/>
          </w:tcPr>
          <w:p w14:paraId="4D65CC10" w14:textId="77777777" w:rsidR="00094DD1" w:rsidRPr="00094DD1" w:rsidRDefault="00094DD1" w:rsidP="00BB5271">
            <w:pPr>
              <w:jc w:val="center"/>
              <w:rPr>
                <w:lang w:val="en-US"/>
              </w:rPr>
            </w:pPr>
            <w:r w:rsidRPr="00094DD1">
              <w:rPr>
                <w:lang w:val="en-US"/>
              </w:rPr>
              <w:t>10</w:t>
            </w:r>
          </w:p>
        </w:tc>
      </w:tr>
      <w:tr w:rsidR="00094DD1" w:rsidRPr="00094DD1" w14:paraId="6A350487" w14:textId="77777777" w:rsidTr="00BB5271">
        <w:tc>
          <w:tcPr>
            <w:tcW w:w="957" w:type="dxa"/>
          </w:tcPr>
          <w:p w14:paraId="5181FF23" w14:textId="77777777" w:rsidR="00094DD1" w:rsidRPr="00094DD1" w:rsidRDefault="00094DD1" w:rsidP="00BB5271">
            <w:pPr>
              <w:jc w:val="center"/>
            </w:pPr>
            <w:r w:rsidRPr="00094DD1">
              <w:t>+</w:t>
            </w:r>
          </w:p>
        </w:tc>
        <w:tc>
          <w:tcPr>
            <w:tcW w:w="957" w:type="dxa"/>
          </w:tcPr>
          <w:p w14:paraId="0325B21E" w14:textId="77777777" w:rsidR="00094DD1" w:rsidRPr="00094DD1" w:rsidRDefault="00094DD1" w:rsidP="00BB5271">
            <w:pPr>
              <w:jc w:val="center"/>
            </w:pPr>
            <w:r w:rsidRPr="00094DD1">
              <w:t>+</w:t>
            </w:r>
          </w:p>
        </w:tc>
        <w:tc>
          <w:tcPr>
            <w:tcW w:w="957" w:type="dxa"/>
          </w:tcPr>
          <w:p w14:paraId="582ED88D" w14:textId="77777777" w:rsidR="00094DD1" w:rsidRPr="00094DD1" w:rsidRDefault="00094DD1" w:rsidP="00BB5271">
            <w:pPr>
              <w:jc w:val="center"/>
            </w:pPr>
            <w:r w:rsidRPr="00094DD1">
              <w:t>+</w:t>
            </w:r>
          </w:p>
        </w:tc>
        <w:tc>
          <w:tcPr>
            <w:tcW w:w="957" w:type="dxa"/>
          </w:tcPr>
          <w:p w14:paraId="18368726" w14:textId="77777777" w:rsidR="00094DD1" w:rsidRPr="00094DD1" w:rsidRDefault="00094DD1" w:rsidP="00BB5271">
            <w:pPr>
              <w:jc w:val="center"/>
            </w:pPr>
            <w:r w:rsidRPr="00094DD1">
              <w:t>+</w:t>
            </w:r>
          </w:p>
        </w:tc>
        <w:tc>
          <w:tcPr>
            <w:tcW w:w="957" w:type="dxa"/>
          </w:tcPr>
          <w:p w14:paraId="7EEB72D3" w14:textId="77777777" w:rsidR="00094DD1" w:rsidRPr="00094DD1" w:rsidRDefault="00094DD1" w:rsidP="00BB5271">
            <w:pPr>
              <w:jc w:val="center"/>
            </w:pPr>
            <w:r w:rsidRPr="00094DD1">
              <w:t>-</w:t>
            </w:r>
          </w:p>
        </w:tc>
        <w:tc>
          <w:tcPr>
            <w:tcW w:w="1135" w:type="dxa"/>
          </w:tcPr>
          <w:p w14:paraId="29A1076F" w14:textId="77777777" w:rsidR="00094DD1" w:rsidRPr="00094DD1" w:rsidRDefault="00094DD1" w:rsidP="00BB5271">
            <w:pPr>
              <w:jc w:val="center"/>
            </w:pPr>
            <w:r w:rsidRPr="00094DD1">
              <w:t>+</w:t>
            </w:r>
          </w:p>
        </w:tc>
        <w:tc>
          <w:tcPr>
            <w:tcW w:w="1134" w:type="dxa"/>
          </w:tcPr>
          <w:p w14:paraId="21A6EDB1" w14:textId="77777777" w:rsidR="00094DD1" w:rsidRPr="00094DD1" w:rsidRDefault="00094DD1" w:rsidP="00BB5271">
            <w:pPr>
              <w:jc w:val="center"/>
            </w:pPr>
            <w:r w:rsidRPr="00094DD1">
              <w:t>-</w:t>
            </w:r>
          </w:p>
        </w:tc>
        <w:tc>
          <w:tcPr>
            <w:tcW w:w="1206" w:type="dxa"/>
          </w:tcPr>
          <w:p w14:paraId="1BF953E7" w14:textId="77777777" w:rsidR="00094DD1" w:rsidRPr="00094DD1" w:rsidRDefault="00094DD1" w:rsidP="00BB5271">
            <w:pPr>
              <w:jc w:val="center"/>
            </w:pPr>
            <w:r w:rsidRPr="00094DD1">
              <w:t>+</w:t>
            </w:r>
          </w:p>
        </w:tc>
        <w:tc>
          <w:tcPr>
            <w:tcW w:w="1241" w:type="dxa"/>
          </w:tcPr>
          <w:p w14:paraId="47148C06" w14:textId="77777777" w:rsidR="00094DD1" w:rsidRPr="00094DD1" w:rsidRDefault="00094DD1" w:rsidP="00BB5271">
            <w:pPr>
              <w:jc w:val="center"/>
            </w:pPr>
            <w:r w:rsidRPr="00094DD1">
              <w:t>+</w:t>
            </w:r>
          </w:p>
        </w:tc>
        <w:tc>
          <w:tcPr>
            <w:tcW w:w="1097" w:type="dxa"/>
          </w:tcPr>
          <w:p w14:paraId="7A4CAA7A" w14:textId="77777777" w:rsidR="00094DD1" w:rsidRPr="00094DD1" w:rsidRDefault="00094DD1" w:rsidP="00BB5271">
            <w:pPr>
              <w:jc w:val="center"/>
            </w:pPr>
            <w:r w:rsidRPr="00094DD1">
              <w:t>-</w:t>
            </w:r>
          </w:p>
        </w:tc>
      </w:tr>
      <w:tr w:rsidR="00094DD1" w:rsidRPr="00094DD1" w14:paraId="4F66DA58" w14:textId="77777777" w:rsidTr="00BB5271">
        <w:tc>
          <w:tcPr>
            <w:tcW w:w="957" w:type="dxa"/>
          </w:tcPr>
          <w:p w14:paraId="0EFB92C7" w14:textId="77777777" w:rsidR="00094DD1" w:rsidRPr="00094DD1" w:rsidRDefault="00094DD1" w:rsidP="00BB5271">
            <w:pPr>
              <w:jc w:val="center"/>
              <w:rPr>
                <w:lang w:val="en-US"/>
              </w:rPr>
            </w:pPr>
            <w:r w:rsidRPr="00094DD1">
              <w:rPr>
                <w:lang w:val="en-US"/>
              </w:rPr>
              <w:t>11</w:t>
            </w:r>
          </w:p>
        </w:tc>
        <w:tc>
          <w:tcPr>
            <w:tcW w:w="957" w:type="dxa"/>
          </w:tcPr>
          <w:p w14:paraId="643A86B3" w14:textId="77777777" w:rsidR="00094DD1" w:rsidRPr="00094DD1" w:rsidRDefault="00094DD1" w:rsidP="00BB5271">
            <w:pPr>
              <w:jc w:val="center"/>
              <w:rPr>
                <w:lang w:val="en-US"/>
              </w:rPr>
            </w:pPr>
            <w:r w:rsidRPr="00094DD1">
              <w:rPr>
                <w:lang w:val="en-US"/>
              </w:rPr>
              <w:t>12</w:t>
            </w:r>
          </w:p>
        </w:tc>
        <w:tc>
          <w:tcPr>
            <w:tcW w:w="957" w:type="dxa"/>
          </w:tcPr>
          <w:p w14:paraId="344E79E3" w14:textId="77777777" w:rsidR="00094DD1" w:rsidRPr="00094DD1" w:rsidRDefault="00094DD1" w:rsidP="00BB5271">
            <w:pPr>
              <w:jc w:val="center"/>
              <w:rPr>
                <w:lang w:val="en-US"/>
              </w:rPr>
            </w:pPr>
            <w:r w:rsidRPr="00094DD1">
              <w:rPr>
                <w:lang w:val="en-US"/>
              </w:rPr>
              <w:t>13</w:t>
            </w:r>
          </w:p>
        </w:tc>
        <w:tc>
          <w:tcPr>
            <w:tcW w:w="957" w:type="dxa"/>
          </w:tcPr>
          <w:p w14:paraId="41A6D2C8" w14:textId="77777777" w:rsidR="00094DD1" w:rsidRPr="00094DD1" w:rsidRDefault="00094DD1" w:rsidP="00BB5271">
            <w:pPr>
              <w:jc w:val="center"/>
              <w:rPr>
                <w:lang w:val="en-US"/>
              </w:rPr>
            </w:pPr>
            <w:r w:rsidRPr="00094DD1">
              <w:rPr>
                <w:lang w:val="en-US"/>
              </w:rPr>
              <w:t>14</w:t>
            </w:r>
          </w:p>
        </w:tc>
        <w:tc>
          <w:tcPr>
            <w:tcW w:w="957" w:type="dxa"/>
          </w:tcPr>
          <w:p w14:paraId="37F109EA" w14:textId="77777777" w:rsidR="00094DD1" w:rsidRPr="00094DD1" w:rsidRDefault="00094DD1" w:rsidP="00BB5271">
            <w:pPr>
              <w:jc w:val="center"/>
              <w:rPr>
                <w:lang w:val="en-US"/>
              </w:rPr>
            </w:pPr>
            <w:r w:rsidRPr="00094DD1">
              <w:rPr>
                <w:lang w:val="en-US"/>
              </w:rPr>
              <w:t>15</w:t>
            </w:r>
          </w:p>
        </w:tc>
        <w:tc>
          <w:tcPr>
            <w:tcW w:w="1135" w:type="dxa"/>
          </w:tcPr>
          <w:p w14:paraId="351625E2" w14:textId="77777777" w:rsidR="00094DD1" w:rsidRPr="00094DD1" w:rsidRDefault="00094DD1" w:rsidP="00BB5271">
            <w:pPr>
              <w:jc w:val="center"/>
              <w:rPr>
                <w:lang w:val="en-US"/>
              </w:rPr>
            </w:pPr>
            <w:r w:rsidRPr="00094DD1">
              <w:rPr>
                <w:lang w:val="en-US"/>
              </w:rPr>
              <w:t>16</w:t>
            </w:r>
          </w:p>
        </w:tc>
        <w:tc>
          <w:tcPr>
            <w:tcW w:w="1134" w:type="dxa"/>
          </w:tcPr>
          <w:p w14:paraId="2DB81AB5" w14:textId="77777777" w:rsidR="00094DD1" w:rsidRPr="00094DD1" w:rsidRDefault="00094DD1" w:rsidP="00BB5271">
            <w:pPr>
              <w:jc w:val="center"/>
              <w:rPr>
                <w:lang w:val="en-US"/>
              </w:rPr>
            </w:pPr>
            <w:r w:rsidRPr="00094DD1">
              <w:rPr>
                <w:lang w:val="en-US"/>
              </w:rPr>
              <w:t>17</w:t>
            </w:r>
          </w:p>
        </w:tc>
        <w:tc>
          <w:tcPr>
            <w:tcW w:w="1206" w:type="dxa"/>
          </w:tcPr>
          <w:p w14:paraId="0AE54FCC" w14:textId="77777777" w:rsidR="00094DD1" w:rsidRPr="00094DD1" w:rsidRDefault="00094DD1" w:rsidP="00BB5271">
            <w:pPr>
              <w:jc w:val="center"/>
              <w:rPr>
                <w:lang w:val="en-US"/>
              </w:rPr>
            </w:pPr>
            <w:r w:rsidRPr="00094DD1">
              <w:rPr>
                <w:lang w:val="en-US"/>
              </w:rPr>
              <w:t>18</w:t>
            </w:r>
          </w:p>
        </w:tc>
        <w:tc>
          <w:tcPr>
            <w:tcW w:w="1241" w:type="dxa"/>
          </w:tcPr>
          <w:p w14:paraId="1A3307E0" w14:textId="77777777" w:rsidR="00094DD1" w:rsidRPr="00094DD1" w:rsidRDefault="00094DD1" w:rsidP="00BB5271">
            <w:pPr>
              <w:jc w:val="center"/>
              <w:rPr>
                <w:lang w:val="en-US"/>
              </w:rPr>
            </w:pPr>
            <w:r w:rsidRPr="00094DD1">
              <w:rPr>
                <w:lang w:val="en-US"/>
              </w:rPr>
              <w:t>19</w:t>
            </w:r>
          </w:p>
        </w:tc>
        <w:tc>
          <w:tcPr>
            <w:tcW w:w="1097" w:type="dxa"/>
          </w:tcPr>
          <w:p w14:paraId="32C1C9C8" w14:textId="77777777" w:rsidR="00094DD1" w:rsidRPr="00094DD1" w:rsidRDefault="00094DD1" w:rsidP="00BB5271">
            <w:pPr>
              <w:jc w:val="center"/>
              <w:rPr>
                <w:lang w:val="en-US"/>
              </w:rPr>
            </w:pPr>
            <w:r w:rsidRPr="00094DD1">
              <w:rPr>
                <w:lang w:val="en-US"/>
              </w:rPr>
              <w:t>20</w:t>
            </w:r>
          </w:p>
        </w:tc>
      </w:tr>
      <w:tr w:rsidR="00094DD1" w:rsidRPr="00094DD1" w14:paraId="671007D6" w14:textId="77777777" w:rsidTr="00BB5271">
        <w:tc>
          <w:tcPr>
            <w:tcW w:w="957" w:type="dxa"/>
          </w:tcPr>
          <w:p w14:paraId="37D32FE5" w14:textId="77777777" w:rsidR="00094DD1" w:rsidRPr="00094DD1" w:rsidRDefault="00094DD1" w:rsidP="00BB5271">
            <w:pPr>
              <w:jc w:val="center"/>
            </w:pPr>
            <w:r w:rsidRPr="00094DD1">
              <w:t>-</w:t>
            </w:r>
          </w:p>
        </w:tc>
        <w:tc>
          <w:tcPr>
            <w:tcW w:w="957" w:type="dxa"/>
          </w:tcPr>
          <w:p w14:paraId="3BE13A6F" w14:textId="77777777" w:rsidR="00094DD1" w:rsidRPr="00094DD1" w:rsidRDefault="00094DD1" w:rsidP="00BB5271">
            <w:pPr>
              <w:jc w:val="center"/>
            </w:pPr>
            <w:r w:rsidRPr="00094DD1">
              <w:t>-</w:t>
            </w:r>
          </w:p>
        </w:tc>
        <w:tc>
          <w:tcPr>
            <w:tcW w:w="957" w:type="dxa"/>
          </w:tcPr>
          <w:p w14:paraId="4A8B90C9" w14:textId="77777777" w:rsidR="00094DD1" w:rsidRPr="00094DD1" w:rsidRDefault="00094DD1" w:rsidP="00BB5271">
            <w:pPr>
              <w:jc w:val="center"/>
            </w:pPr>
            <w:r w:rsidRPr="00094DD1">
              <w:t>-</w:t>
            </w:r>
          </w:p>
        </w:tc>
        <w:tc>
          <w:tcPr>
            <w:tcW w:w="957" w:type="dxa"/>
          </w:tcPr>
          <w:p w14:paraId="673E4E67" w14:textId="77777777" w:rsidR="00094DD1" w:rsidRPr="00094DD1" w:rsidRDefault="00094DD1" w:rsidP="00BB5271">
            <w:pPr>
              <w:jc w:val="center"/>
            </w:pPr>
            <w:r w:rsidRPr="00094DD1">
              <w:t>+</w:t>
            </w:r>
          </w:p>
        </w:tc>
        <w:tc>
          <w:tcPr>
            <w:tcW w:w="957" w:type="dxa"/>
          </w:tcPr>
          <w:p w14:paraId="5C52A806" w14:textId="77777777" w:rsidR="00094DD1" w:rsidRPr="00094DD1" w:rsidRDefault="00094DD1" w:rsidP="00BB5271">
            <w:pPr>
              <w:jc w:val="center"/>
            </w:pPr>
            <w:r w:rsidRPr="00094DD1">
              <w:t>+</w:t>
            </w:r>
          </w:p>
        </w:tc>
        <w:tc>
          <w:tcPr>
            <w:tcW w:w="1135" w:type="dxa"/>
          </w:tcPr>
          <w:p w14:paraId="6A04C984" w14:textId="77777777" w:rsidR="00094DD1" w:rsidRPr="00094DD1" w:rsidRDefault="00094DD1" w:rsidP="00BB5271">
            <w:pPr>
              <w:jc w:val="center"/>
            </w:pPr>
            <w:r w:rsidRPr="00094DD1">
              <w:t>+</w:t>
            </w:r>
          </w:p>
        </w:tc>
        <w:tc>
          <w:tcPr>
            <w:tcW w:w="1134" w:type="dxa"/>
          </w:tcPr>
          <w:p w14:paraId="54B3B6E7" w14:textId="77777777" w:rsidR="00094DD1" w:rsidRPr="00094DD1" w:rsidRDefault="00094DD1" w:rsidP="00BB5271">
            <w:pPr>
              <w:jc w:val="center"/>
            </w:pPr>
            <w:r w:rsidRPr="00094DD1">
              <w:t>+</w:t>
            </w:r>
          </w:p>
        </w:tc>
        <w:tc>
          <w:tcPr>
            <w:tcW w:w="1206" w:type="dxa"/>
          </w:tcPr>
          <w:p w14:paraId="0D7C8F9E" w14:textId="77777777" w:rsidR="00094DD1" w:rsidRPr="00094DD1" w:rsidRDefault="00094DD1" w:rsidP="00BB5271">
            <w:pPr>
              <w:jc w:val="center"/>
            </w:pPr>
            <w:r w:rsidRPr="00094DD1">
              <w:t>-</w:t>
            </w:r>
          </w:p>
        </w:tc>
        <w:tc>
          <w:tcPr>
            <w:tcW w:w="1241" w:type="dxa"/>
          </w:tcPr>
          <w:p w14:paraId="7E9E4FC0" w14:textId="77777777" w:rsidR="00094DD1" w:rsidRPr="00094DD1" w:rsidRDefault="00094DD1" w:rsidP="00BB5271">
            <w:pPr>
              <w:jc w:val="center"/>
            </w:pPr>
            <w:r w:rsidRPr="00094DD1">
              <w:t>+</w:t>
            </w:r>
          </w:p>
        </w:tc>
        <w:tc>
          <w:tcPr>
            <w:tcW w:w="1097" w:type="dxa"/>
          </w:tcPr>
          <w:p w14:paraId="1A66712A" w14:textId="77777777" w:rsidR="00094DD1" w:rsidRPr="00094DD1" w:rsidRDefault="00094DD1" w:rsidP="00BB5271">
            <w:pPr>
              <w:jc w:val="center"/>
            </w:pPr>
            <w:r w:rsidRPr="00094DD1">
              <w:t>+</w:t>
            </w:r>
          </w:p>
        </w:tc>
      </w:tr>
    </w:tbl>
    <w:p w14:paraId="6D0983B1" w14:textId="77777777" w:rsidR="00094DD1" w:rsidRPr="00094DD1" w:rsidRDefault="00094DD1" w:rsidP="00094DD1">
      <w:pPr>
        <w:pStyle w:val="a8"/>
        <w:ind w:left="1080"/>
        <w:rPr>
          <w:rFonts w:ascii="Times New Roman" w:hAnsi="Times New Roman"/>
          <w:sz w:val="20"/>
          <w:szCs w:val="20"/>
        </w:rPr>
      </w:pPr>
    </w:p>
    <w:p w14:paraId="210E0D2C" w14:textId="77777777" w:rsidR="00BD27AC" w:rsidRPr="00940098" w:rsidRDefault="00BD27AC" w:rsidP="001C7673">
      <w:pPr>
        <w:rPr>
          <w:sz w:val="24"/>
          <w:szCs w:val="24"/>
          <w:lang w:eastAsia="ru-RU"/>
        </w:rPr>
      </w:pPr>
      <w:r w:rsidRPr="00940098">
        <w:rPr>
          <w:sz w:val="24"/>
          <w:szCs w:val="24"/>
          <w:lang w:eastAsia="ru-RU"/>
        </w:rPr>
        <w:t>Приложение 3</w:t>
      </w:r>
    </w:p>
    <w:p w14:paraId="331C0BCE" w14:textId="77777777" w:rsidR="00BD27AC" w:rsidRPr="00384F4E" w:rsidRDefault="00BD27AC" w:rsidP="001C7673">
      <w:pPr>
        <w:jc w:val="center"/>
        <w:rPr>
          <w:sz w:val="28"/>
          <w:szCs w:val="28"/>
          <w:lang w:eastAsia="ru-RU"/>
        </w:rPr>
      </w:pPr>
      <w:r w:rsidRPr="00384F4E">
        <w:rPr>
          <w:sz w:val="28"/>
          <w:szCs w:val="28"/>
          <w:lang w:eastAsia="ru-RU"/>
        </w:rPr>
        <w:t xml:space="preserve">Перечень тем для самостоятельной работы </w:t>
      </w:r>
      <w:r w:rsidR="00EC6F64">
        <w:rPr>
          <w:sz w:val="28"/>
          <w:szCs w:val="28"/>
          <w:lang w:eastAsia="ru-RU"/>
        </w:rPr>
        <w:t>обучающихся</w:t>
      </w:r>
    </w:p>
    <w:p w14:paraId="55FDA7DD" w14:textId="77777777" w:rsidR="00BD27AC" w:rsidRPr="006D0CC0" w:rsidRDefault="00BD27AC" w:rsidP="001C7673">
      <w:pPr>
        <w:jc w:val="center"/>
        <w:rPr>
          <w:b/>
          <w:i/>
          <w:sz w:val="28"/>
          <w:szCs w:val="28"/>
          <w:lang w:eastAsia="ru-RU"/>
        </w:rPr>
      </w:pPr>
      <w:r w:rsidRPr="00384F4E">
        <w:rPr>
          <w:sz w:val="28"/>
          <w:szCs w:val="28"/>
          <w:lang w:eastAsia="ru-RU"/>
        </w:rPr>
        <w:t>по дисциплине</w:t>
      </w:r>
      <w:r w:rsidR="00EC6F64">
        <w:rPr>
          <w:sz w:val="28"/>
          <w:szCs w:val="28"/>
          <w:lang w:eastAsia="ru-RU"/>
        </w:rPr>
        <w:t xml:space="preserve"> </w:t>
      </w:r>
      <w:r w:rsidRPr="006D0CC0">
        <w:rPr>
          <w:b/>
          <w:i/>
          <w:sz w:val="28"/>
          <w:szCs w:val="28"/>
          <w:lang w:eastAsia="ru-RU"/>
        </w:rPr>
        <w:t>«Охрана труда»</w:t>
      </w:r>
    </w:p>
    <w:p w14:paraId="7F1DB4CE" w14:textId="77777777" w:rsidR="00BD27AC" w:rsidRPr="006D0CC0" w:rsidRDefault="00BD27AC" w:rsidP="001C7673">
      <w:pPr>
        <w:rPr>
          <w:b/>
          <w:sz w:val="28"/>
          <w:szCs w:val="28"/>
          <w:vertAlign w:val="superscript"/>
          <w:lang w:eastAsia="ru-RU"/>
        </w:rPr>
      </w:pPr>
    </w:p>
    <w:p w14:paraId="31AE35C7" w14:textId="77777777" w:rsidR="000164FE" w:rsidRDefault="00EC6F64" w:rsidP="001C7673">
      <w:pPr>
        <w:rPr>
          <w:bCs/>
          <w:i/>
          <w:sz w:val="28"/>
          <w:szCs w:val="28"/>
          <w:lang w:eastAsia="ru-RU"/>
        </w:rPr>
      </w:pPr>
      <w:r>
        <w:rPr>
          <w:bCs/>
          <w:i/>
          <w:sz w:val="28"/>
          <w:szCs w:val="28"/>
          <w:lang w:eastAsia="ru-RU"/>
        </w:rPr>
        <w:t>«</w:t>
      </w:r>
      <w:r w:rsidR="000164FE" w:rsidRPr="000164FE">
        <w:rPr>
          <w:bCs/>
          <w:i/>
          <w:sz w:val="28"/>
          <w:szCs w:val="28"/>
          <w:lang w:eastAsia="ru-RU"/>
        </w:rPr>
        <w:t>Сп</w:t>
      </w:r>
      <w:r w:rsidR="000164FE">
        <w:rPr>
          <w:bCs/>
          <w:i/>
          <w:sz w:val="28"/>
          <w:szCs w:val="28"/>
          <w:lang w:eastAsia="ru-RU"/>
        </w:rPr>
        <w:t>ециальная оценка условий труда»</w:t>
      </w:r>
    </w:p>
    <w:p w14:paraId="0351DF59" w14:textId="77777777" w:rsidR="000164FE" w:rsidRDefault="000164FE" w:rsidP="001C7673">
      <w:pPr>
        <w:rPr>
          <w:bCs/>
          <w:i/>
          <w:sz w:val="28"/>
          <w:szCs w:val="28"/>
          <w:lang w:eastAsia="ru-RU"/>
        </w:rPr>
      </w:pPr>
      <w:r w:rsidRPr="000164FE">
        <w:rPr>
          <w:bCs/>
          <w:i/>
          <w:sz w:val="28"/>
          <w:szCs w:val="28"/>
          <w:lang w:eastAsia="ru-RU"/>
        </w:rPr>
        <w:t xml:space="preserve"> «Классификация опасных и вредных производственных факторов» </w:t>
      </w:r>
    </w:p>
    <w:p w14:paraId="76F21AD1" w14:textId="77777777" w:rsidR="000164FE" w:rsidRDefault="000164FE" w:rsidP="001C7673">
      <w:pPr>
        <w:rPr>
          <w:i/>
          <w:sz w:val="28"/>
          <w:szCs w:val="28"/>
          <w:lang w:eastAsia="ru-RU"/>
        </w:rPr>
      </w:pPr>
      <w:r w:rsidRPr="000164FE">
        <w:rPr>
          <w:i/>
          <w:sz w:val="28"/>
          <w:szCs w:val="28"/>
          <w:lang w:eastAsia="ru-RU"/>
        </w:rPr>
        <w:t xml:space="preserve">«Работы с повышенной опасностью» </w:t>
      </w:r>
    </w:p>
    <w:p w14:paraId="40FBBAB1" w14:textId="77777777" w:rsidR="000164FE" w:rsidRDefault="000164FE" w:rsidP="001C7673">
      <w:pPr>
        <w:rPr>
          <w:i/>
          <w:sz w:val="28"/>
          <w:szCs w:val="28"/>
          <w:lang w:eastAsia="ru-RU"/>
        </w:rPr>
      </w:pPr>
      <w:r w:rsidRPr="000164FE">
        <w:rPr>
          <w:i/>
          <w:sz w:val="28"/>
          <w:szCs w:val="28"/>
          <w:lang w:eastAsia="ru-RU"/>
        </w:rPr>
        <w:t xml:space="preserve">«Классификация </w:t>
      </w:r>
      <w:proofErr w:type="spellStart"/>
      <w:r w:rsidRPr="000164FE">
        <w:rPr>
          <w:i/>
          <w:sz w:val="28"/>
          <w:szCs w:val="28"/>
          <w:lang w:eastAsia="ru-RU"/>
        </w:rPr>
        <w:t>электропомещений</w:t>
      </w:r>
      <w:proofErr w:type="spellEnd"/>
      <w:r w:rsidRPr="000164FE">
        <w:rPr>
          <w:i/>
          <w:sz w:val="28"/>
          <w:szCs w:val="28"/>
          <w:lang w:eastAsia="ru-RU"/>
        </w:rPr>
        <w:t xml:space="preserve">» </w:t>
      </w:r>
    </w:p>
    <w:p w14:paraId="1435DEF6" w14:textId="77777777" w:rsidR="000164FE" w:rsidRDefault="000164FE" w:rsidP="001C7673">
      <w:pPr>
        <w:rPr>
          <w:i/>
          <w:sz w:val="28"/>
          <w:szCs w:val="28"/>
          <w:lang w:eastAsia="ru-RU"/>
        </w:rPr>
      </w:pPr>
      <w:r w:rsidRPr="000164FE">
        <w:rPr>
          <w:i/>
          <w:sz w:val="28"/>
          <w:szCs w:val="28"/>
          <w:lang w:eastAsia="ru-RU"/>
        </w:rPr>
        <w:lastRenderedPageBreak/>
        <w:t>«Система управления охраной труда на предприятии»</w:t>
      </w:r>
    </w:p>
    <w:p w14:paraId="71B741DB" w14:textId="77777777" w:rsidR="000164FE" w:rsidRDefault="000164FE" w:rsidP="001C7673">
      <w:pPr>
        <w:rPr>
          <w:i/>
          <w:sz w:val="28"/>
          <w:szCs w:val="28"/>
          <w:lang w:eastAsia="ru-RU"/>
        </w:rPr>
      </w:pPr>
      <w:r>
        <w:rPr>
          <w:i/>
          <w:sz w:val="28"/>
          <w:szCs w:val="28"/>
          <w:lang w:eastAsia="ru-RU"/>
        </w:rPr>
        <w:t>«П</w:t>
      </w:r>
      <w:r w:rsidRPr="000164FE">
        <w:rPr>
          <w:i/>
          <w:sz w:val="28"/>
          <w:szCs w:val="28"/>
          <w:lang w:eastAsia="ru-RU"/>
        </w:rPr>
        <w:t>еречень факторов, которые влияют на степень поражен</w:t>
      </w:r>
      <w:r>
        <w:rPr>
          <w:i/>
          <w:sz w:val="28"/>
          <w:szCs w:val="28"/>
          <w:lang w:eastAsia="ru-RU"/>
        </w:rPr>
        <w:t>ия человека электрическим током»</w:t>
      </w:r>
    </w:p>
    <w:p w14:paraId="1E665B22" w14:textId="77777777" w:rsidR="00BD27AC" w:rsidRPr="006D0CC0" w:rsidRDefault="00BD27AC" w:rsidP="001C7673">
      <w:pPr>
        <w:rPr>
          <w:bCs/>
          <w:i/>
          <w:sz w:val="28"/>
          <w:szCs w:val="28"/>
          <w:lang w:eastAsia="ru-RU"/>
        </w:rPr>
      </w:pPr>
      <w:r w:rsidRPr="006D0CC0">
        <w:rPr>
          <w:bCs/>
          <w:i/>
          <w:sz w:val="28"/>
          <w:szCs w:val="28"/>
          <w:lang w:eastAsia="ru-RU"/>
        </w:rPr>
        <w:t>«</w:t>
      </w:r>
      <w:r w:rsidRPr="006D0CC0">
        <w:rPr>
          <w:i/>
          <w:sz w:val="28"/>
          <w:szCs w:val="28"/>
          <w:lang w:eastAsia="ru-RU"/>
        </w:rPr>
        <w:t>Несчастные случаи на производстве, которые подлежат расследованию и учету</w:t>
      </w:r>
      <w:r w:rsidRPr="006D0CC0">
        <w:rPr>
          <w:bCs/>
          <w:i/>
          <w:sz w:val="28"/>
          <w:szCs w:val="28"/>
          <w:lang w:eastAsia="ru-RU"/>
        </w:rPr>
        <w:t>».</w:t>
      </w:r>
    </w:p>
    <w:p w14:paraId="57C2E278" w14:textId="77777777" w:rsidR="00BD27AC" w:rsidRPr="006D0CC0" w:rsidRDefault="00BD27AC" w:rsidP="001C7673">
      <w:pPr>
        <w:rPr>
          <w:bCs/>
          <w:i/>
          <w:sz w:val="28"/>
          <w:szCs w:val="28"/>
          <w:lang w:eastAsia="ru-RU"/>
        </w:rPr>
      </w:pPr>
      <w:r w:rsidRPr="006D0CC0">
        <w:rPr>
          <w:bCs/>
          <w:i/>
          <w:sz w:val="28"/>
          <w:szCs w:val="28"/>
          <w:lang w:eastAsia="ru-RU"/>
        </w:rPr>
        <w:t>«</w:t>
      </w:r>
      <w:r w:rsidRPr="006D0CC0">
        <w:rPr>
          <w:i/>
          <w:sz w:val="28"/>
          <w:szCs w:val="28"/>
          <w:lang w:eastAsia="ru-RU"/>
        </w:rPr>
        <w:t>Шум. Вибрация. Способы защиты</w:t>
      </w:r>
      <w:r w:rsidRPr="006D0CC0">
        <w:rPr>
          <w:bCs/>
          <w:i/>
          <w:sz w:val="28"/>
          <w:szCs w:val="28"/>
          <w:lang w:eastAsia="ru-RU"/>
        </w:rPr>
        <w:t>».</w:t>
      </w:r>
    </w:p>
    <w:p w14:paraId="6A76FB7E" w14:textId="77777777" w:rsidR="00BD27AC" w:rsidRPr="006D0CC0" w:rsidRDefault="00BD27AC" w:rsidP="001C7673">
      <w:pPr>
        <w:rPr>
          <w:bCs/>
          <w:i/>
          <w:sz w:val="28"/>
          <w:szCs w:val="28"/>
          <w:lang w:eastAsia="ru-RU"/>
        </w:rPr>
      </w:pPr>
      <w:r w:rsidRPr="006D0CC0">
        <w:rPr>
          <w:bCs/>
          <w:i/>
          <w:sz w:val="28"/>
          <w:szCs w:val="28"/>
          <w:lang w:eastAsia="ru-RU"/>
        </w:rPr>
        <w:t>«Опасные производственные объекты».</w:t>
      </w:r>
    </w:p>
    <w:p w14:paraId="719B122C" w14:textId="77777777" w:rsidR="00BD27AC" w:rsidRPr="006D0CC0" w:rsidRDefault="00BD27AC" w:rsidP="001C7673">
      <w:pPr>
        <w:rPr>
          <w:bCs/>
          <w:i/>
          <w:sz w:val="28"/>
          <w:szCs w:val="28"/>
          <w:lang w:eastAsia="ru-RU"/>
        </w:rPr>
      </w:pPr>
      <w:r w:rsidRPr="006D0CC0">
        <w:rPr>
          <w:bCs/>
          <w:i/>
          <w:sz w:val="28"/>
          <w:szCs w:val="28"/>
          <w:lang w:eastAsia="ru-RU"/>
        </w:rPr>
        <w:t>«</w:t>
      </w:r>
      <w:r w:rsidRPr="006D0CC0">
        <w:rPr>
          <w:i/>
          <w:sz w:val="28"/>
          <w:szCs w:val="28"/>
          <w:lang w:eastAsia="ru-RU"/>
        </w:rPr>
        <w:t>Опасная зона оборудования</w:t>
      </w:r>
      <w:r w:rsidRPr="006D0CC0">
        <w:rPr>
          <w:bCs/>
          <w:i/>
          <w:sz w:val="28"/>
          <w:szCs w:val="28"/>
          <w:lang w:eastAsia="ru-RU"/>
        </w:rPr>
        <w:t xml:space="preserve">». </w:t>
      </w:r>
    </w:p>
    <w:p w14:paraId="6515166C" w14:textId="77777777" w:rsidR="00BD27AC" w:rsidRPr="006D0CC0" w:rsidRDefault="00BD27AC" w:rsidP="001C7673">
      <w:pPr>
        <w:rPr>
          <w:bCs/>
          <w:i/>
          <w:sz w:val="28"/>
          <w:szCs w:val="28"/>
          <w:lang w:eastAsia="ru-RU"/>
        </w:rPr>
      </w:pPr>
      <w:r w:rsidRPr="006D0CC0">
        <w:rPr>
          <w:bCs/>
          <w:i/>
          <w:sz w:val="28"/>
          <w:szCs w:val="28"/>
          <w:lang w:eastAsia="ru-RU"/>
        </w:rPr>
        <w:t>«</w:t>
      </w:r>
      <w:r>
        <w:rPr>
          <w:bCs/>
          <w:i/>
          <w:sz w:val="28"/>
          <w:szCs w:val="28"/>
          <w:lang w:eastAsia="ru-RU"/>
        </w:rPr>
        <w:t xml:space="preserve">Пожар. </w:t>
      </w:r>
      <w:r w:rsidRPr="006D0CC0">
        <w:rPr>
          <w:i/>
          <w:sz w:val="28"/>
          <w:szCs w:val="28"/>
          <w:lang w:eastAsia="ru-RU"/>
        </w:rPr>
        <w:t>Причины возникновения пожара</w:t>
      </w:r>
      <w:r w:rsidRPr="006D0CC0">
        <w:rPr>
          <w:bCs/>
          <w:i/>
          <w:sz w:val="28"/>
          <w:szCs w:val="28"/>
          <w:lang w:eastAsia="ru-RU"/>
        </w:rPr>
        <w:t xml:space="preserve">». </w:t>
      </w:r>
    </w:p>
    <w:p w14:paraId="750A118F" w14:textId="77777777" w:rsidR="00BD27AC" w:rsidRPr="006D0CC0" w:rsidRDefault="00BD27AC" w:rsidP="001C7673">
      <w:pPr>
        <w:rPr>
          <w:bCs/>
          <w:i/>
          <w:sz w:val="28"/>
          <w:szCs w:val="28"/>
          <w:lang w:eastAsia="ru-RU"/>
        </w:rPr>
      </w:pPr>
      <w:r w:rsidRPr="006D0CC0">
        <w:rPr>
          <w:bCs/>
          <w:i/>
          <w:sz w:val="28"/>
          <w:szCs w:val="28"/>
          <w:lang w:eastAsia="ru-RU"/>
        </w:rPr>
        <w:t>«</w:t>
      </w:r>
      <w:r w:rsidRPr="006D0CC0">
        <w:rPr>
          <w:i/>
          <w:sz w:val="28"/>
          <w:szCs w:val="28"/>
          <w:lang w:eastAsia="ru-RU"/>
        </w:rPr>
        <w:t>Первичные средства пожаротушения</w:t>
      </w:r>
      <w:r w:rsidRPr="006D0CC0">
        <w:rPr>
          <w:bCs/>
          <w:i/>
          <w:sz w:val="28"/>
          <w:szCs w:val="28"/>
          <w:lang w:eastAsia="ru-RU"/>
        </w:rPr>
        <w:t>».</w:t>
      </w:r>
    </w:p>
    <w:p w14:paraId="1E50A379" w14:textId="77777777" w:rsidR="00BD27AC" w:rsidRPr="006D0CC0" w:rsidRDefault="00BD27AC" w:rsidP="001C7673">
      <w:pPr>
        <w:rPr>
          <w:bCs/>
          <w:i/>
          <w:sz w:val="28"/>
          <w:szCs w:val="28"/>
          <w:lang w:eastAsia="ru-RU"/>
        </w:rPr>
      </w:pPr>
      <w:r w:rsidRPr="006D0CC0">
        <w:rPr>
          <w:bCs/>
          <w:i/>
          <w:sz w:val="28"/>
          <w:szCs w:val="28"/>
          <w:lang w:eastAsia="ru-RU"/>
        </w:rPr>
        <w:t>«</w:t>
      </w:r>
      <w:r w:rsidRPr="006D0CC0">
        <w:rPr>
          <w:i/>
          <w:sz w:val="28"/>
          <w:szCs w:val="28"/>
          <w:lang w:eastAsia="ru-RU"/>
        </w:rPr>
        <w:t>Оказание первой помощи пострадавшим</w:t>
      </w:r>
      <w:r w:rsidRPr="006D0CC0">
        <w:rPr>
          <w:bCs/>
          <w:i/>
          <w:sz w:val="28"/>
          <w:szCs w:val="28"/>
          <w:lang w:eastAsia="ru-RU"/>
        </w:rPr>
        <w:t>».</w:t>
      </w:r>
    </w:p>
    <w:p w14:paraId="169C0AA3" w14:textId="77777777" w:rsidR="00BD27AC" w:rsidRPr="006D0CC0" w:rsidRDefault="00BD27AC" w:rsidP="001C7673">
      <w:pPr>
        <w:rPr>
          <w:i/>
          <w:color w:val="FF0000"/>
          <w:sz w:val="28"/>
          <w:szCs w:val="28"/>
          <w:lang w:eastAsia="ru-RU"/>
        </w:rPr>
      </w:pPr>
    </w:p>
    <w:p w14:paraId="7B50D319" w14:textId="77777777" w:rsidR="00BD27AC" w:rsidRDefault="00BD27AC" w:rsidP="001C7673">
      <w:pPr>
        <w:ind w:left="720" w:firstLine="360"/>
        <w:jc w:val="both"/>
        <w:rPr>
          <w:sz w:val="28"/>
          <w:szCs w:val="28"/>
        </w:rPr>
      </w:pPr>
      <w:r>
        <w:rPr>
          <w:sz w:val="28"/>
          <w:szCs w:val="28"/>
        </w:rPr>
        <w:t>Составитель:</w:t>
      </w:r>
    </w:p>
    <w:p w14:paraId="66BF55A6" w14:textId="77777777" w:rsidR="00BD27AC" w:rsidRDefault="00BD27AC" w:rsidP="001C7673">
      <w:pPr>
        <w:ind w:left="720" w:firstLine="360"/>
        <w:jc w:val="both"/>
        <w:rPr>
          <w:sz w:val="28"/>
          <w:szCs w:val="28"/>
        </w:rPr>
      </w:pPr>
      <w:r>
        <w:rPr>
          <w:sz w:val="28"/>
          <w:szCs w:val="28"/>
        </w:rPr>
        <w:t>Преподаватель охраны труда _______________Л. А. Новикова</w:t>
      </w:r>
    </w:p>
    <w:p w14:paraId="5545ACFA" w14:textId="77777777" w:rsidR="00BD27AC" w:rsidRDefault="00BD27AC" w:rsidP="001C7673">
      <w:pPr>
        <w:ind w:left="720" w:firstLine="360"/>
        <w:jc w:val="both"/>
        <w:rPr>
          <w:sz w:val="28"/>
          <w:szCs w:val="28"/>
        </w:rPr>
      </w:pPr>
    </w:p>
    <w:p w14:paraId="6D09CD55" w14:textId="77777777" w:rsidR="00BD27AC" w:rsidRPr="00384F4E" w:rsidRDefault="00BD27AC" w:rsidP="001C7673">
      <w:pPr>
        <w:rPr>
          <w:sz w:val="28"/>
          <w:szCs w:val="28"/>
          <w:lang w:eastAsia="ru-RU"/>
        </w:rPr>
      </w:pPr>
    </w:p>
    <w:p w14:paraId="2C171FE7" w14:textId="77777777" w:rsidR="00BD27AC" w:rsidRDefault="00BD27AC" w:rsidP="001C7673">
      <w:pPr>
        <w:rPr>
          <w:b/>
          <w:sz w:val="28"/>
          <w:szCs w:val="28"/>
          <w:lang w:eastAsia="ru-RU"/>
        </w:rPr>
      </w:pPr>
    </w:p>
    <w:p w14:paraId="0E2FBBA9" w14:textId="77777777" w:rsidR="00BD27AC" w:rsidRDefault="00BD27AC" w:rsidP="001C7673">
      <w:pPr>
        <w:rPr>
          <w:b/>
          <w:sz w:val="28"/>
          <w:szCs w:val="28"/>
          <w:lang w:eastAsia="ru-RU"/>
        </w:rPr>
      </w:pPr>
    </w:p>
    <w:p w14:paraId="583EF498" w14:textId="77777777" w:rsidR="00BD27AC" w:rsidRDefault="00BD27AC" w:rsidP="001C7673">
      <w:pPr>
        <w:rPr>
          <w:b/>
          <w:sz w:val="28"/>
          <w:szCs w:val="28"/>
          <w:lang w:eastAsia="ru-RU"/>
        </w:rPr>
      </w:pPr>
    </w:p>
    <w:p w14:paraId="023A5FE3" w14:textId="77777777" w:rsidR="00BD27AC" w:rsidRDefault="00BD27AC" w:rsidP="001C7673">
      <w:pPr>
        <w:rPr>
          <w:b/>
          <w:sz w:val="28"/>
          <w:szCs w:val="28"/>
          <w:lang w:eastAsia="ru-RU"/>
        </w:rPr>
      </w:pPr>
    </w:p>
    <w:p w14:paraId="147D33D3" w14:textId="77777777" w:rsidR="00BD27AC" w:rsidRDefault="00BD27AC" w:rsidP="001C7673">
      <w:pPr>
        <w:rPr>
          <w:b/>
          <w:sz w:val="28"/>
          <w:szCs w:val="28"/>
          <w:lang w:eastAsia="ru-RU"/>
        </w:rPr>
      </w:pPr>
    </w:p>
    <w:p w14:paraId="2239ED83" w14:textId="77777777" w:rsidR="00BD27AC" w:rsidRDefault="00BD27AC" w:rsidP="001C7673">
      <w:pPr>
        <w:spacing w:after="200" w:line="276" w:lineRule="auto"/>
        <w:jc w:val="right"/>
        <w:rPr>
          <w:b/>
        </w:rPr>
      </w:pPr>
    </w:p>
    <w:p w14:paraId="23598C7D" w14:textId="77777777" w:rsidR="00BD27AC" w:rsidRDefault="00BD27AC" w:rsidP="001C7673">
      <w:pPr>
        <w:spacing w:after="200" w:line="276" w:lineRule="auto"/>
        <w:jc w:val="right"/>
        <w:rPr>
          <w:b/>
        </w:rPr>
      </w:pPr>
    </w:p>
    <w:p w14:paraId="3D6F5F58" w14:textId="77777777" w:rsidR="00BD27AC" w:rsidRDefault="00BD27AC" w:rsidP="001C7673">
      <w:pPr>
        <w:spacing w:after="200" w:line="276" w:lineRule="auto"/>
        <w:jc w:val="right"/>
        <w:rPr>
          <w:b/>
        </w:rPr>
      </w:pPr>
    </w:p>
    <w:p w14:paraId="74A974D4" w14:textId="77777777" w:rsidR="00940098" w:rsidRDefault="00940098" w:rsidP="001C7673">
      <w:pPr>
        <w:spacing w:after="200" w:line="276" w:lineRule="auto"/>
        <w:jc w:val="right"/>
        <w:rPr>
          <w:b/>
        </w:rPr>
      </w:pPr>
    </w:p>
    <w:p w14:paraId="23F3DC42" w14:textId="77777777" w:rsidR="000164FE" w:rsidRDefault="000164FE" w:rsidP="001C7673">
      <w:pPr>
        <w:spacing w:after="200" w:line="276" w:lineRule="auto"/>
        <w:jc w:val="right"/>
        <w:rPr>
          <w:b/>
        </w:rPr>
      </w:pPr>
    </w:p>
    <w:p w14:paraId="5D55918A" w14:textId="77777777" w:rsidR="00BD27AC" w:rsidRPr="00384F4E" w:rsidRDefault="00BD27AC" w:rsidP="001C7673">
      <w:pPr>
        <w:spacing w:after="200" w:line="276" w:lineRule="auto"/>
        <w:jc w:val="right"/>
        <w:rPr>
          <w:b/>
        </w:rPr>
      </w:pPr>
      <w:r w:rsidRPr="00384F4E">
        <w:rPr>
          <w:b/>
        </w:rPr>
        <w:t>Приложение 4</w:t>
      </w:r>
    </w:p>
    <w:p w14:paraId="36BD3280" w14:textId="77777777" w:rsidR="00094DD1" w:rsidRDefault="00094DD1" w:rsidP="00094DD1">
      <w:pPr>
        <w:jc w:val="center"/>
        <w:rPr>
          <w:b/>
          <w:sz w:val="28"/>
          <w:szCs w:val="28"/>
          <w:lang w:eastAsia="ru-RU"/>
        </w:rPr>
      </w:pPr>
    </w:p>
    <w:p w14:paraId="13472A66" w14:textId="77777777" w:rsidR="00094DD1" w:rsidRPr="00384F4E" w:rsidRDefault="00094DD1" w:rsidP="00094DD1">
      <w:pPr>
        <w:jc w:val="center"/>
        <w:rPr>
          <w:bCs/>
          <w:sz w:val="28"/>
          <w:szCs w:val="28"/>
          <w:lang w:eastAsia="ru-RU"/>
        </w:rPr>
      </w:pPr>
    </w:p>
    <w:p w14:paraId="2C3252FD" w14:textId="77777777" w:rsidR="00BD27AC" w:rsidRPr="006D0CC0" w:rsidRDefault="00BD27AC" w:rsidP="001C7673">
      <w:pPr>
        <w:ind w:left="-851" w:right="-284"/>
        <w:jc w:val="center"/>
        <w:rPr>
          <w:sz w:val="28"/>
          <w:szCs w:val="28"/>
        </w:rPr>
      </w:pPr>
      <w:r w:rsidRPr="006D0CC0">
        <w:rPr>
          <w:sz w:val="28"/>
          <w:szCs w:val="28"/>
        </w:rPr>
        <w:t xml:space="preserve">Перечень вопросов для проведения </w:t>
      </w:r>
    </w:p>
    <w:p w14:paraId="21A675C6" w14:textId="77777777" w:rsidR="00BD27AC" w:rsidRPr="006D0CC0" w:rsidRDefault="00BD27AC" w:rsidP="001C7673">
      <w:pPr>
        <w:ind w:left="-851" w:right="-284"/>
        <w:jc w:val="center"/>
        <w:rPr>
          <w:sz w:val="28"/>
          <w:szCs w:val="28"/>
          <w:lang w:eastAsia="ru-RU"/>
        </w:rPr>
      </w:pPr>
      <w:r w:rsidRPr="006D0CC0">
        <w:rPr>
          <w:sz w:val="28"/>
          <w:szCs w:val="28"/>
          <w:lang w:eastAsia="ru-RU"/>
        </w:rPr>
        <w:t xml:space="preserve"> для проведения промежуточной аттестации в форме устного экзамена </w:t>
      </w:r>
    </w:p>
    <w:p w14:paraId="0A00F9CF" w14:textId="77777777" w:rsidR="00BD27AC" w:rsidRPr="006D0CC0" w:rsidRDefault="00BD27AC" w:rsidP="001C7673">
      <w:pPr>
        <w:ind w:left="-851" w:right="-284"/>
        <w:jc w:val="center"/>
        <w:rPr>
          <w:sz w:val="28"/>
          <w:szCs w:val="28"/>
          <w:lang w:eastAsia="ru-RU"/>
        </w:rPr>
      </w:pPr>
      <w:r w:rsidRPr="006D0CC0">
        <w:rPr>
          <w:sz w:val="28"/>
          <w:szCs w:val="28"/>
          <w:lang w:eastAsia="ru-RU"/>
        </w:rPr>
        <w:t xml:space="preserve">по дисциплине </w:t>
      </w:r>
    </w:p>
    <w:p w14:paraId="627C3B9C" w14:textId="77777777" w:rsidR="00BD27AC" w:rsidRDefault="00BD27AC" w:rsidP="001C7673">
      <w:pPr>
        <w:ind w:left="-851" w:right="-284"/>
        <w:jc w:val="center"/>
        <w:rPr>
          <w:b/>
          <w:sz w:val="28"/>
          <w:szCs w:val="28"/>
          <w:lang w:eastAsia="ru-RU"/>
        </w:rPr>
      </w:pPr>
      <w:r>
        <w:rPr>
          <w:b/>
          <w:sz w:val="28"/>
          <w:szCs w:val="28"/>
          <w:lang w:eastAsia="ru-RU"/>
        </w:rPr>
        <w:t>«ОХРАНА ТРУДА»</w:t>
      </w:r>
    </w:p>
    <w:p w14:paraId="5307BF77" w14:textId="77777777" w:rsidR="00BD27AC" w:rsidRDefault="00BD27AC" w:rsidP="001C7673">
      <w:pPr>
        <w:tabs>
          <w:tab w:val="left" w:leader="dot" w:pos="7371"/>
        </w:tabs>
        <w:jc w:val="center"/>
        <w:rPr>
          <w:i/>
          <w:u w:val="single"/>
        </w:rPr>
      </w:pPr>
    </w:p>
    <w:p w14:paraId="6B49125E" w14:textId="77777777" w:rsidR="00BD27AC" w:rsidRPr="00DF5C67" w:rsidRDefault="00BD27AC" w:rsidP="001C7673">
      <w:pPr>
        <w:rPr>
          <w:sz w:val="18"/>
          <w:szCs w:val="18"/>
          <w:lang w:eastAsia="ru-RU"/>
        </w:rPr>
      </w:pPr>
    </w:p>
    <w:p w14:paraId="6D528DB1" w14:textId="77777777" w:rsidR="00BD27AC" w:rsidRPr="00384F4E" w:rsidRDefault="00BD27AC" w:rsidP="00C435EE">
      <w:pPr>
        <w:numPr>
          <w:ilvl w:val="0"/>
          <w:numId w:val="26"/>
        </w:numPr>
        <w:suppressAutoHyphens/>
        <w:rPr>
          <w:sz w:val="28"/>
          <w:szCs w:val="28"/>
          <w:lang w:eastAsia="ru-RU"/>
        </w:rPr>
      </w:pPr>
      <w:r w:rsidRPr="00384F4E">
        <w:rPr>
          <w:sz w:val="28"/>
          <w:szCs w:val="28"/>
          <w:lang w:eastAsia="ru-RU"/>
        </w:rPr>
        <w:t>Охрана труда: определение, мероприятия входящие в систему охраны труда.</w:t>
      </w:r>
    </w:p>
    <w:p w14:paraId="1312AEB9" w14:textId="77777777" w:rsidR="00BD27AC" w:rsidRPr="00384F4E" w:rsidRDefault="00BD27AC" w:rsidP="00C435EE">
      <w:pPr>
        <w:numPr>
          <w:ilvl w:val="0"/>
          <w:numId w:val="26"/>
        </w:numPr>
        <w:suppressAutoHyphens/>
        <w:rPr>
          <w:sz w:val="28"/>
          <w:szCs w:val="28"/>
          <w:lang w:eastAsia="ru-RU"/>
        </w:rPr>
      </w:pPr>
      <w:r w:rsidRPr="00384F4E">
        <w:rPr>
          <w:sz w:val="28"/>
          <w:szCs w:val="28"/>
          <w:lang w:eastAsia="ru-RU"/>
        </w:rPr>
        <w:t>Порядок разработки и утверждения инструкций по охране труда.</w:t>
      </w:r>
    </w:p>
    <w:p w14:paraId="4EC5A694" w14:textId="77777777" w:rsidR="00BD27AC" w:rsidRPr="00384F4E" w:rsidRDefault="00BD27AC" w:rsidP="00C435EE">
      <w:pPr>
        <w:numPr>
          <w:ilvl w:val="0"/>
          <w:numId w:val="26"/>
        </w:numPr>
        <w:suppressAutoHyphens/>
        <w:rPr>
          <w:sz w:val="28"/>
          <w:szCs w:val="28"/>
          <w:lang w:eastAsia="ru-RU"/>
        </w:rPr>
      </w:pPr>
      <w:r w:rsidRPr="00384F4E">
        <w:rPr>
          <w:sz w:val="28"/>
          <w:szCs w:val="28"/>
          <w:lang w:eastAsia="ru-RU"/>
        </w:rPr>
        <w:t>Опасные и вредные производственные факторы. Классификация.</w:t>
      </w:r>
    </w:p>
    <w:p w14:paraId="0F945E86" w14:textId="77777777" w:rsidR="00BD27AC" w:rsidRPr="00384F4E" w:rsidRDefault="00BD27AC" w:rsidP="00C435EE">
      <w:pPr>
        <w:numPr>
          <w:ilvl w:val="0"/>
          <w:numId w:val="26"/>
        </w:numPr>
        <w:suppressAutoHyphens/>
        <w:rPr>
          <w:sz w:val="28"/>
          <w:szCs w:val="28"/>
          <w:lang w:eastAsia="ru-RU"/>
        </w:rPr>
      </w:pPr>
      <w:r w:rsidRPr="00384F4E">
        <w:rPr>
          <w:sz w:val="28"/>
          <w:szCs w:val="28"/>
          <w:lang w:eastAsia="ru-RU"/>
        </w:rPr>
        <w:t>Вибрация. Способы защиты.</w:t>
      </w:r>
    </w:p>
    <w:p w14:paraId="49FAFD97" w14:textId="77777777" w:rsidR="00BD27AC" w:rsidRPr="00384F4E" w:rsidRDefault="00BD27AC" w:rsidP="00C435EE">
      <w:pPr>
        <w:numPr>
          <w:ilvl w:val="0"/>
          <w:numId w:val="26"/>
        </w:numPr>
        <w:suppressAutoHyphens/>
        <w:rPr>
          <w:sz w:val="28"/>
          <w:szCs w:val="28"/>
          <w:lang w:eastAsia="ru-RU"/>
        </w:rPr>
      </w:pPr>
      <w:r w:rsidRPr="00384F4E">
        <w:rPr>
          <w:sz w:val="28"/>
          <w:szCs w:val="28"/>
          <w:lang w:eastAsia="ru-RU"/>
        </w:rPr>
        <w:t>Производственный шум. Способы защиты.</w:t>
      </w:r>
    </w:p>
    <w:p w14:paraId="3CDF6B90" w14:textId="77777777" w:rsidR="00BD27AC" w:rsidRPr="00384F4E" w:rsidRDefault="00BD27AC" w:rsidP="00C435EE">
      <w:pPr>
        <w:numPr>
          <w:ilvl w:val="0"/>
          <w:numId w:val="26"/>
        </w:numPr>
        <w:suppressAutoHyphens/>
        <w:rPr>
          <w:sz w:val="28"/>
          <w:szCs w:val="28"/>
          <w:lang w:eastAsia="ru-RU"/>
        </w:rPr>
      </w:pPr>
      <w:r w:rsidRPr="00384F4E">
        <w:rPr>
          <w:bCs/>
          <w:sz w:val="28"/>
          <w:szCs w:val="28"/>
          <w:lang w:eastAsia="ru-RU"/>
        </w:rPr>
        <w:t>Порядок обеспечения работников средствами индивидуальной защиты.</w:t>
      </w:r>
    </w:p>
    <w:p w14:paraId="622E47C1" w14:textId="77777777" w:rsidR="00BD27AC" w:rsidRPr="00384F4E" w:rsidRDefault="00BD27AC" w:rsidP="00C435EE">
      <w:pPr>
        <w:numPr>
          <w:ilvl w:val="0"/>
          <w:numId w:val="26"/>
        </w:numPr>
        <w:suppressAutoHyphens/>
        <w:rPr>
          <w:sz w:val="28"/>
          <w:szCs w:val="28"/>
          <w:lang w:eastAsia="ru-RU"/>
        </w:rPr>
      </w:pPr>
      <w:r w:rsidRPr="00384F4E">
        <w:rPr>
          <w:bCs/>
          <w:sz w:val="28"/>
          <w:szCs w:val="28"/>
          <w:lang w:eastAsia="ru-RU"/>
        </w:rPr>
        <w:t>Организация хранения и ухода за средствами индивидуальной защиты на предприятии.</w:t>
      </w:r>
    </w:p>
    <w:p w14:paraId="2483AC27" w14:textId="77777777" w:rsidR="00BD27AC" w:rsidRPr="00384F4E" w:rsidRDefault="00BD27AC" w:rsidP="00C435EE">
      <w:pPr>
        <w:numPr>
          <w:ilvl w:val="0"/>
          <w:numId w:val="26"/>
        </w:numPr>
        <w:suppressAutoHyphens/>
        <w:rPr>
          <w:sz w:val="28"/>
          <w:szCs w:val="28"/>
          <w:lang w:eastAsia="ru-RU"/>
        </w:rPr>
      </w:pPr>
      <w:r w:rsidRPr="00384F4E">
        <w:rPr>
          <w:sz w:val="28"/>
          <w:szCs w:val="28"/>
          <w:lang w:eastAsia="ru-RU"/>
        </w:rPr>
        <w:lastRenderedPageBreak/>
        <w:t>Коллективный договор и ответственность сторон за его выполнение.</w:t>
      </w:r>
    </w:p>
    <w:p w14:paraId="6A70235D" w14:textId="77777777" w:rsidR="00BD27AC" w:rsidRPr="00384F4E" w:rsidRDefault="00BD27AC" w:rsidP="00C435EE">
      <w:pPr>
        <w:numPr>
          <w:ilvl w:val="0"/>
          <w:numId w:val="26"/>
        </w:numPr>
        <w:suppressAutoHyphens/>
        <w:rPr>
          <w:sz w:val="28"/>
          <w:szCs w:val="28"/>
          <w:lang w:eastAsia="ru-RU"/>
        </w:rPr>
      </w:pPr>
      <w:r w:rsidRPr="00384F4E">
        <w:rPr>
          <w:sz w:val="28"/>
          <w:szCs w:val="28"/>
          <w:lang w:eastAsia="ru-RU"/>
        </w:rPr>
        <w:t>Правила внутреннего трудового распорядка.</w:t>
      </w:r>
    </w:p>
    <w:p w14:paraId="6B09A6C3" w14:textId="77777777" w:rsidR="00BD27AC" w:rsidRPr="00384F4E" w:rsidRDefault="00BD27AC" w:rsidP="00C435EE">
      <w:pPr>
        <w:numPr>
          <w:ilvl w:val="0"/>
          <w:numId w:val="26"/>
        </w:numPr>
        <w:suppressAutoHyphens/>
        <w:rPr>
          <w:sz w:val="28"/>
          <w:szCs w:val="28"/>
          <w:lang w:eastAsia="ru-RU"/>
        </w:rPr>
      </w:pPr>
      <w:r w:rsidRPr="00384F4E">
        <w:rPr>
          <w:sz w:val="28"/>
          <w:szCs w:val="28"/>
          <w:lang w:eastAsia="ru-RU"/>
        </w:rPr>
        <w:t>Права и гарантии права работников на труд в условиях, соответствующих требованиям охраны труда.</w:t>
      </w:r>
    </w:p>
    <w:p w14:paraId="6C4F69F8" w14:textId="77777777" w:rsidR="00BD27AC" w:rsidRPr="00384F4E" w:rsidRDefault="00BD27AC" w:rsidP="00C435EE">
      <w:pPr>
        <w:numPr>
          <w:ilvl w:val="0"/>
          <w:numId w:val="26"/>
        </w:numPr>
        <w:suppressAutoHyphens/>
        <w:rPr>
          <w:sz w:val="28"/>
          <w:szCs w:val="28"/>
          <w:lang w:eastAsia="ru-RU"/>
        </w:rPr>
      </w:pPr>
      <w:r w:rsidRPr="00384F4E">
        <w:rPr>
          <w:sz w:val="28"/>
          <w:szCs w:val="28"/>
          <w:lang w:eastAsia="ru-RU"/>
        </w:rPr>
        <w:t>Финансирование мероприятий по улучшению условий и охраны труда в организациях.</w:t>
      </w:r>
    </w:p>
    <w:p w14:paraId="3DA134EC" w14:textId="77777777" w:rsidR="00BD27AC" w:rsidRPr="00384F4E" w:rsidRDefault="00BD27AC" w:rsidP="00C435EE">
      <w:pPr>
        <w:numPr>
          <w:ilvl w:val="0"/>
          <w:numId w:val="26"/>
        </w:numPr>
        <w:suppressAutoHyphens/>
        <w:rPr>
          <w:sz w:val="28"/>
          <w:szCs w:val="28"/>
          <w:lang w:eastAsia="ru-RU"/>
        </w:rPr>
      </w:pPr>
      <w:r w:rsidRPr="00384F4E">
        <w:rPr>
          <w:bCs/>
          <w:sz w:val="28"/>
          <w:szCs w:val="28"/>
          <w:lang w:eastAsia="ru-RU"/>
        </w:rPr>
        <w:t xml:space="preserve">Государственный надзор и контроль за соблюдением законодательства об охране труда. </w:t>
      </w:r>
    </w:p>
    <w:p w14:paraId="6C7815E0" w14:textId="77777777" w:rsidR="00BD27AC" w:rsidRPr="00384F4E" w:rsidRDefault="00BD27AC" w:rsidP="00C435EE">
      <w:pPr>
        <w:numPr>
          <w:ilvl w:val="0"/>
          <w:numId w:val="26"/>
        </w:numPr>
        <w:suppressAutoHyphens/>
        <w:rPr>
          <w:sz w:val="28"/>
          <w:szCs w:val="28"/>
          <w:lang w:eastAsia="ru-RU"/>
        </w:rPr>
      </w:pPr>
      <w:r w:rsidRPr="00384F4E">
        <w:rPr>
          <w:bCs/>
          <w:sz w:val="28"/>
          <w:szCs w:val="28"/>
          <w:lang w:eastAsia="ru-RU"/>
        </w:rPr>
        <w:t>Обязанности работодателя по обеспечению безопасных условий и охраны труда.</w:t>
      </w:r>
    </w:p>
    <w:p w14:paraId="55EC31E7" w14:textId="77777777" w:rsidR="00BD27AC" w:rsidRPr="00384F4E" w:rsidRDefault="00BD27AC" w:rsidP="00C435EE">
      <w:pPr>
        <w:numPr>
          <w:ilvl w:val="0"/>
          <w:numId w:val="26"/>
        </w:numPr>
        <w:suppressAutoHyphens/>
        <w:rPr>
          <w:sz w:val="28"/>
          <w:szCs w:val="28"/>
          <w:lang w:eastAsia="ru-RU"/>
        </w:rPr>
      </w:pPr>
      <w:r w:rsidRPr="00384F4E">
        <w:rPr>
          <w:sz w:val="28"/>
          <w:szCs w:val="28"/>
          <w:lang w:eastAsia="ru-RU"/>
        </w:rPr>
        <w:t>Обязанности работника в области охраны труда.</w:t>
      </w:r>
    </w:p>
    <w:p w14:paraId="61434AC0" w14:textId="77777777" w:rsidR="00BD27AC" w:rsidRPr="00384F4E" w:rsidRDefault="00BD27AC" w:rsidP="00C435EE">
      <w:pPr>
        <w:numPr>
          <w:ilvl w:val="0"/>
          <w:numId w:val="26"/>
        </w:numPr>
        <w:suppressAutoHyphens/>
        <w:rPr>
          <w:sz w:val="28"/>
          <w:szCs w:val="28"/>
          <w:lang w:eastAsia="ru-RU"/>
        </w:rPr>
      </w:pPr>
      <w:r w:rsidRPr="00384F4E">
        <w:rPr>
          <w:sz w:val="28"/>
          <w:szCs w:val="28"/>
          <w:lang w:eastAsia="ru-RU"/>
        </w:rPr>
        <w:t>Виды ответственности за нарушение требований охраны труда.</w:t>
      </w:r>
    </w:p>
    <w:p w14:paraId="6D978DCD" w14:textId="77777777" w:rsidR="00BD27AC" w:rsidRPr="00384F4E" w:rsidRDefault="00BD27AC" w:rsidP="00C435EE">
      <w:pPr>
        <w:numPr>
          <w:ilvl w:val="0"/>
          <w:numId w:val="26"/>
        </w:numPr>
        <w:suppressAutoHyphens/>
        <w:rPr>
          <w:sz w:val="28"/>
          <w:szCs w:val="28"/>
          <w:lang w:eastAsia="ru-RU"/>
        </w:rPr>
      </w:pPr>
      <w:r w:rsidRPr="00384F4E">
        <w:rPr>
          <w:sz w:val="28"/>
          <w:szCs w:val="28"/>
          <w:lang w:eastAsia="ru-RU"/>
        </w:rPr>
        <w:t>Порядок проведения аттестации рабочих мест по условиям труда.</w:t>
      </w:r>
    </w:p>
    <w:p w14:paraId="6A27DA72" w14:textId="77777777" w:rsidR="00BD27AC" w:rsidRPr="00384F4E" w:rsidRDefault="00BD27AC" w:rsidP="00C435EE">
      <w:pPr>
        <w:numPr>
          <w:ilvl w:val="0"/>
          <w:numId w:val="26"/>
        </w:numPr>
        <w:suppressAutoHyphens/>
        <w:rPr>
          <w:sz w:val="28"/>
          <w:szCs w:val="28"/>
          <w:lang w:eastAsia="ru-RU"/>
        </w:rPr>
      </w:pPr>
      <w:r w:rsidRPr="00384F4E">
        <w:rPr>
          <w:bCs/>
          <w:sz w:val="28"/>
          <w:szCs w:val="28"/>
          <w:lang w:eastAsia="ru-RU"/>
        </w:rPr>
        <w:t>Организация и проведение предварительных и периодических медицинских осмотров.</w:t>
      </w:r>
    </w:p>
    <w:p w14:paraId="15F433B0" w14:textId="77777777" w:rsidR="00BD27AC" w:rsidRPr="00384F4E" w:rsidRDefault="00BD27AC" w:rsidP="00C435EE">
      <w:pPr>
        <w:numPr>
          <w:ilvl w:val="0"/>
          <w:numId w:val="26"/>
        </w:numPr>
        <w:suppressAutoHyphens/>
        <w:rPr>
          <w:sz w:val="28"/>
          <w:szCs w:val="28"/>
          <w:lang w:eastAsia="ru-RU"/>
        </w:rPr>
      </w:pPr>
      <w:r w:rsidRPr="00384F4E">
        <w:rPr>
          <w:sz w:val="28"/>
          <w:szCs w:val="28"/>
          <w:lang w:eastAsia="ru-RU"/>
        </w:rPr>
        <w:t>Внеочередная проверка знаний по охране труда руководителей и специалистов предприятий.</w:t>
      </w:r>
    </w:p>
    <w:p w14:paraId="546FAC78" w14:textId="77777777" w:rsidR="00BD27AC" w:rsidRPr="00384F4E" w:rsidRDefault="00BD27AC" w:rsidP="00C435EE">
      <w:pPr>
        <w:numPr>
          <w:ilvl w:val="0"/>
          <w:numId w:val="26"/>
        </w:numPr>
        <w:suppressAutoHyphens/>
        <w:rPr>
          <w:sz w:val="28"/>
          <w:szCs w:val="28"/>
          <w:lang w:eastAsia="ru-RU"/>
        </w:rPr>
      </w:pPr>
      <w:r w:rsidRPr="00384F4E">
        <w:rPr>
          <w:bCs/>
          <w:sz w:val="28"/>
          <w:szCs w:val="28"/>
          <w:lang w:eastAsia="ru-RU"/>
        </w:rPr>
        <w:t xml:space="preserve">Обучение работников рабочих профессий.  </w:t>
      </w:r>
    </w:p>
    <w:p w14:paraId="5B386703" w14:textId="77777777" w:rsidR="00BD27AC" w:rsidRPr="00384F4E" w:rsidRDefault="00BD27AC" w:rsidP="00C435EE">
      <w:pPr>
        <w:numPr>
          <w:ilvl w:val="0"/>
          <w:numId w:val="26"/>
        </w:numPr>
        <w:suppressAutoHyphens/>
        <w:rPr>
          <w:sz w:val="28"/>
          <w:szCs w:val="28"/>
          <w:lang w:eastAsia="ru-RU"/>
        </w:rPr>
      </w:pPr>
      <w:r w:rsidRPr="00384F4E">
        <w:rPr>
          <w:bCs/>
          <w:sz w:val="28"/>
          <w:szCs w:val="28"/>
          <w:lang w:eastAsia="ru-RU"/>
        </w:rPr>
        <w:t>Порядок проведения и оформления первичного инструктажа на рабочем месте и допуск к самостоятельной работе рабочих.</w:t>
      </w:r>
    </w:p>
    <w:p w14:paraId="1DD4BBC1" w14:textId="77777777" w:rsidR="00BD27AC" w:rsidRPr="00384F4E" w:rsidRDefault="00BD27AC" w:rsidP="00C435EE">
      <w:pPr>
        <w:numPr>
          <w:ilvl w:val="0"/>
          <w:numId w:val="26"/>
        </w:numPr>
        <w:suppressAutoHyphens/>
        <w:rPr>
          <w:sz w:val="28"/>
          <w:szCs w:val="28"/>
          <w:lang w:eastAsia="ru-RU"/>
        </w:rPr>
      </w:pPr>
      <w:r w:rsidRPr="00384F4E">
        <w:rPr>
          <w:bCs/>
          <w:sz w:val="28"/>
          <w:szCs w:val="28"/>
          <w:lang w:eastAsia="ru-RU"/>
        </w:rPr>
        <w:t xml:space="preserve">Вводный инструктаж по безопасности труда. Порядок проведения и оформления. </w:t>
      </w:r>
    </w:p>
    <w:p w14:paraId="0533908B" w14:textId="77777777" w:rsidR="00BD27AC" w:rsidRPr="00384F4E" w:rsidRDefault="00BD27AC" w:rsidP="00C435EE">
      <w:pPr>
        <w:numPr>
          <w:ilvl w:val="0"/>
          <w:numId w:val="26"/>
        </w:numPr>
        <w:suppressAutoHyphens/>
        <w:rPr>
          <w:sz w:val="28"/>
          <w:szCs w:val="28"/>
          <w:lang w:eastAsia="ru-RU"/>
        </w:rPr>
      </w:pPr>
      <w:r w:rsidRPr="00384F4E">
        <w:rPr>
          <w:bCs/>
          <w:sz w:val="28"/>
          <w:szCs w:val="28"/>
          <w:lang w:eastAsia="ru-RU"/>
        </w:rPr>
        <w:t xml:space="preserve">Повторный инструктаж. Порядок проведения и оформления. </w:t>
      </w:r>
    </w:p>
    <w:p w14:paraId="263CC52B" w14:textId="77777777" w:rsidR="00BD27AC" w:rsidRPr="00384F4E" w:rsidRDefault="00BD27AC" w:rsidP="00C435EE">
      <w:pPr>
        <w:numPr>
          <w:ilvl w:val="0"/>
          <w:numId w:val="26"/>
        </w:numPr>
        <w:suppressAutoHyphens/>
        <w:rPr>
          <w:sz w:val="28"/>
          <w:szCs w:val="28"/>
          <w:lang w:eastAsia="ru-RU"/>
        </w:rPr>
      </w:pPr>
      <w:r w:rsidRPr="00384F4E">
        <w:rPr>
          <w:bCs/>
          <w:sz w:val="28"/>
          <w:szCs w:val="28"/>
          <w:lang w:eastAsia="ru-RU"/>
        </w:rPr>
        <w:t xml:space="preserve">Внеплановый инструктаж. Необходимость его проведения. </w:t>
      </w:r>
    </w:p>
    <w:p w14:paraId="0464BD98" w14:textId="77777777" w:rsidR="00BD27AC" w:rsidRPr="00384F4E" w:rsidRDefault="00BD27AC" w:rsidP="00C435EE">
      <w:pPr>
        <w:numPr>
          <w:ilvl w:val="0"/>
          <w:numId w:val="26"/>
        </w:numPr>
        <w:suppressAutoHyphens/>
        <w:rPr>
          <w:sz w:val="28"/>
          <w:szCs w:val="28"/>
          <w:lang w:eastAsia="ru-RU"/>
        </w:rPr>
      </w:pPr>
      <w:r w:rsidRPr="00384F4E">
        <w:rPr>
          <w:bCs/>
          <w:sz w:val="28"/>
          <w:szCs w:val="28"/>
          <w:lang w:eastAsia="ru-RU"/>
        </w:rPr>
        <w:t xml:space="preserve">Целевой инструктаж. Причины проведения и порядок оформления. </w:t>
      </w:r>
    </w:p>
    <w:p w14:paraId="27CA21D3" w14:textId="77777777" w:rsidR="00BD27AC" w:rsidRPr="00384F4E" w:rsidRDefault="00BD27AC" w:rsidP="00C435EE">
      <w:pPr>
        <w:numPr>
          <w:ilvl w:val="0"/>
          <w:numId w:val="26"/>
        </w:numPr>
        <w:suppressAutoHyphens/>
        <w:rPr>
          <w:sz w:val="28"/>
          <w:szCs w:val="28"/>
          <w:lang w:eastAsia="ru-RU"/>
        </w:rPr>
      </w:pPr>
      <w:r w:rsidRPr="00384F4E">
        <w:rPr>
          <w:bCs/>
          <w:sz w:val="28"/>
          <w:szCs w:val="28"/>
          <w:lang w:eastAsia="ru-RU"/>
        </w:rPr>
        <w:t>В какие сроки и с кем проводится стажировка на рабочем месте. Допуск к самостоятельной работе.</w:t>
      </w:r>
    </w:p>
    <w:p w14:paraId="10805893" w14:textId="77777777" w:rsidR="00BD27AC" w:rsidRPr="00384F4E" w:rsidRDefault="00BD27AC" w:rsidP="00C435EE">
      <w:pPr>
        <w:numPr>
          <w:ilvl w:val="0"/>
          <w:numId w:val="26"/>
        </w:numPr>
        <w:suppressAutoHyphens/>
        <w:rPr>
          <w:sz w:val="28"/>
          <w:szCs w:val="28"/>
          <w:lang w:eastAsia="ru-RU"/>
        </w:rPr>
      </w:pPr>
      <w:r w:rsidRPr="00384F4E">
        <w:rPr>
          <w:bCs/>
          <w:sz w:val="28"/>
          <w:szCs w:val="28"/>
          <w:lang w:eastAsia="ru-RU"/>
        </w:rPr>
        <w:t xml:space="preserve">Порядок проведения аттестации рабочих мест по условиям труда. </w:t>
      </w:r>
    </w:p>
    <w:p w14:paraId="26D2A65E" w14:textId="77777777" w:rsidR="00BD27AC" w:rsidRPr="00384F4E" w:rsidRDefault="00BD27AC" w:rsidP="00C435EE">
      <w:pPr>
        <w:numPr>
          <w:ilvl w:val="0"/>
          <w:numId w:val="26"/>
        </w:numPr>
        <w:suppressAutoHyphens/>
        <w:rPr>
          <w:sz w:val="28"/>
          <w:szCs w:val="28"/>
          <w:lang w:eastAsia="ru-RU"/>
        </w:rPr>
      </w:pPr>
      <w:r w:rsidRPr="00384F4E">
        <w:rPr>
          <w:bCs/>
          <w:sz w:val="28"/>
          <w:szCs w:val="28"/>
          <w:lang w:eastAsia="ru-RU"/>
        </w:rPr>
        <w:t xml:space="preserve">Несчастные случаи, которые подлежат расследованию и учету как несчастные случаи на производстве. </w:t>
      </w:r>
    </w:p>
    <w:p w14:paraId="7A452901" w14:textId="77777777" w:rsidR="00BD27AC" w:rsidRPr="00384F4E" w:rsidRDefault="00BD27AC" w:rsidP="00C435EE">
      <w:pPr>
        <w:numPr>
          <w:ilvl w:val="0"/>
          <w:numId w:val="26"/>
        </w:numPr>
        <w:suppressAutoHyphens/>
        <w:rPr>
          <w:sz w:val="28"/>
          <w:szCs w:val="28"/>
          <w:lang w:eastAsia="ru-RU"/>
        </w:rPr>
      </w:pPr>
      <w:r w:rsidRPr="00384F4E">
        <w:rPr>
          <w:bCs/>
          <w:sz w:val="28"/>
          <w:szCs w:val="28"/>
          <w:lang w:eastAsia="ru-RU"/>
        </w:rPr>
        <w:t xml:space="preserve">Обязанности работодателя по организации расследования несчастных случаев на производстве. </w:t>
      </w:r>
    </w:p>
    <w:p w14:paraId="4A4308CB" w14:textId="77777777" w:rsidR="00BD27AC" w:rsidRPr="00384F4E" w:rsidRDefault="00BD27AC" w:rsidP="00C435EE">
      <w:pPr>
        <w:numPr>
          <w:ilvl w:val="0"/>
          <w:numId w:val="26"/>
        </w:numPr>
        <w:suppressAutoHyphens/>
        <w:rPr>
          <w:sz w:val="28"/>
          <w:szCs w:val="28"/>
          <w:lang w:eastAsia="ru-RU"/>
        </w:rPr>
      </w:pPr>
      <w:r w:rsidRPr="00384F4E">
        <w:rPr>
          <w:bCs/>
          <w:sz w:val="28"/>
          <w:szCs w:val="28"/>
          <w:lang w:eastAsia="ru-RU"/>
        </w:rPr>
        <w:t xml:space="preserve"> Первоочередные меры, принимаемые в связи с несчастным случаем на производстве. </w:t>
      </w:r>
    </w:p>
    <w:p w14:paraId="08B53049" w14:textId="77777777" w:rsidR="00BD27AC" w:rsidRPr="00384F4E" w:rsidRDefault="00BD27AC" w:rsidP="00C435EE">
      <w:pPr>
        <w:numPr>
          <w:ilvl w:val="0"/>
          <w:numId w:val="26"/>
        </w:numPr>
        <w:suppressAutoHyphens/>
        <w:rPr>
          <w:sz w:val="28"/>
          <w:szCs w:val="28"/>
          <w:lang w:eastAsia="ru-RU"/>
        </w:rPr>
      </w:pPr>
      <w:r w:rsidRPr="00384F4E">
        <w:rPr>
          <w:bCs/>
          <w:sz w:val="28"/>
          <w:szCs w:val="28"/>
          <w:lang w:eastAsia="ru-RU"/>
        </w:rPr>
        <w:t>Порядок оформления акта по форме Н-1 о несчастном случае на производстве.</w:t>
      </w:r>
    </w:p>
    <w:p w14:paraId="2A0A2083" w14:textId="77777777" w:rsidR="00BD27AC" w:rsidRPr="00384F4E" w:rsidRDefault="00BD27AC" w:rsidP="00C435EE">
      <w:pPr>
        <w:numPr>
          <w:ilvl w:val="0"/>
          <w:numId w:val="26"/>
        </w:numPr>
        <w:suppressAutoHyphens/>
        <w:rPr>
          <w:sz w:val="28"/>
          <w:szCs w:val="28"/>
          <w:lang w:eastAsia="ru-RU"/>
        </w:rPr>
      </w:pPr>
      <w:r w:rsidRPr="00384F4E">
        <w:rPr>
          <w:bCs/>
          <w:sz w:val="28"/>
          <w:szCs w:val="28"/>
          <w:lang w:eastAsia="ru-RU"/>
        </w:rPr>
        <w:t xml:space="preserve">Виды выплат пострадавшему (застрахованному) лицу в связи </w:t>
      </w:r>
      <w:r w:rsidRPr="00384F4E">
        <w:rPr>
          <w:bCs/>
          <w:i/>
          <w:iCs/>
          <w:sz w:val="28"/>
          <w:szCs w:val="28"/>
          <w:lang w:eastAsia="ru-RU"/>
        </w:rPr>
        <w:t xml:space="preserve">с </w:t>
      </w:r>
      <w:r w:rsidRPr="00384F4E">
        <w:rPr>
          <w:bCs/>
          <w:sz w:val="28"/>
          <w:szCs w:val="28"/>
          <w:lang w:eastAsia="ru-RU"/>
        </w:rPr>
        <w:t xml:space="preserve">несчастным случаем на производстве или профессиональным заболеванием. </w:t>
      </w:r>
    </w:p>
    <w:p w14:paraId="618DF9B6" w14:textId="77777777" w:rsidR="00BD27AC" w:rsidRPr="00384F4E" w:rsidRDefault="00BD27AC" w:rsidP="00C435EE">
      <w:pPr>
        <w:numPr>
          <w:ilvl w:val="0"/>
          <w:numId w:val="26"/>
        </w:numPr>
        <w:suppressAutoHyphens/>
        <w:rPr>
          <w:sz w:val="28"/>
          <w:szCs w:val="28"/>
          <w:lang w:eastAsia="ru-RU"/>
        </w:rPr>
      </w:pPr>
      <w:r w:rsidRPr="00384F4E">
        <w:rPr>
          <w:bCs/>
          <w:sz w:val="28"/>
          <w:szCs w:val="28"/>
          <w:lang w:eastAsia="ru-RU"/>
        </w:rPr>
        <w:t>Компенсации за тяжелую работу и работу с вредными и (или) опасными условиями труда.</w:t>
      </w:r>
    </w:p>
    <w:p w14:paraId="1EB196D5" w14:textId="77777777" w:rsidR="00BD27AC" w:rsidRPr="00384F4E" w:rsidRDefault="00BD27AC" w:rsidP="00C435EE">
      <w:pPr>
        <w:numPr>
          <w:ilvl w:val="0"/>
          <w:numId w:val="26"/>
        </w:numPr>
        <w:suppressAutoHyphens/>
        <w:rPr>
          <w:sz w:val="28"/>
          <w:szCs w:val="28"/>
          <w:lang w:eastAsia="ru-RU"/>
        </w:rPr>
      </w:pPr>
      <w:r w:rsidRPr="00384F4E">
        <w:rPr>
          <w:bCs/>
          <w:sz w:val="28"/>
          <w:szCs w:val="28"/>
          <w:lang w:eastAsia="ru-RU"/>
        </w:rPr>
        <w:t>Какие цехи, предприятия относятся к категории опасных производственных объектов.</w:t>
      </w:r>
    </w:p>
    <w:p w14:paraId="1DF42972" w14:textId="77777777" w:rsidR="00BD27AC" w:rsidRPr="00384F4E" w:rsidRDefault="00BD27AC" w:rsidP="00C435EE">
      <w:pPr>
        <w:numPr>
          <w:ilvl w:val="0"/>
          <w:numId w:val="26"/>
        </w:numPr>
        <w:suppressAutoHyphens/>
        <w:rPr>
          <w:sz w:val="28"/>
          <w:szCs w:val="28"/>
          <w:lang w:eastAsia="ru-RU"/>
        </w:rPr>
      </w:pPr>
      <w:r w:rsidRPr="00384F4E">
        <w:rPr>
          <w:sz w:val="28"/>
          <w:szCs w:val="28"/>
          <w:lang w:eastAsia="ru-RU"/>
        </w:rPr>
        <w:t xml:space="preserve">Требования безопасности при эксплуатации производственных зданий и сооружений. </w:t>
      </w:r>
    </w:p>
    <w:p w14:paraId="3AE6B981" w14:textId="77777777" w:rsidR="00BD27AC" w:rsidRPr="00384F4E" w:rsidRDefault="00BD27AC" w:rsidP="00C435EE">
      <w:pPr>
        <w:numPr>
          <w:ilvl w:val="0"/>
          <w:numId w:val="26"/>
        </w:numPr>
        <w:suppressAutoHyphens/>
        <w:rPr>
          <w:sz w:val="28"/>
          <w:szCs w:val="28"/>
          <w:lang w:eastAsia="ru-RU"/>
        </w:rPr>
      </w:pPr>
      <w:r w:rsidRPr="00384F4E">
        <w:rPr>
          <w:bCs/>
          <w:sz w:val="28"/>
          <w:szCs w:val="28"/>
          <w:lang w:eastAsia="ru-RU"/>
        </w:rPr>
        <w:t>Организация надзора за техническим состоянием зданий и сооружений.</w:t>
      </w:r>
    </w:p>
    <w:p w14:paraId="40676174" w14:textId="77777777" w:rsidR="00BD27AC" w:rsidRPr="00384F4E" w:rsidRDefault="00BD27AC" w:rsidP="00C435EE">
      <w:pPr>
        <w:numPr>
          <w:ilvl w:val="0"/>
          <w:numId w:val="26"/>
        </w:numPr>
        <w:suppressAutoHyphens/>
        <w:rPr>
          <w:sz w:val="28"/>
          <w:szCs w:val="28"/>
          <w:lang w:eastAsia="ru-RU"/>
        </w:rPr>
      </w:pPr>
      <w:r w:rsidRPr="00384F4E">
        <w:rPr>
          <w:sz w:val="28"/>
          <w:szCs w:val="28"/>
          <w:lang w:eastAsia="ru-RU"/>
        </w:rPr>
        <w:lastRenderedPageBreak/>
        <w:t>Требования к территории предприятия.</w:t>
      </w:r>
    </w:p>
    <w:p w14:paraId="591285F1" w14:textId="77777777" w:rsidR="00BD27AC" w:rsidRPr="00384F4E" w:rsidRDefault="00BD27AC" w:rsidP="00C435EE">
      <w:pPr>
        <w:numPr>
          <w:ilvl w:val="0"/>
          <w:numId w:val="26"/>
        </w:numPr>
        <w:suppressAutoHyphens/>
        <w:rPr>
          <w:sz w:val="28"/>
          <w:szCs w:val="28"/>
          <w:lang w:eastAsia="ru-RU"/>
        </w:rPr>
      </w:pPr>
      <w:r w:rsidRPr="00384F4E">
        <w:rPr>
          <w:sz w:val="28"/>
          <w:szCs w:val="28"/>
          <w:lang w:eastAsia="ru-RU"/>
        </w:rPr>
        <w:t>Рабочее место, его безопасная организация.</w:t>
      </w:r>
    </w:p>
    <w:p w14:paraId="36A9507C" w14:textId="77777777" w:rsidR="00BD27AC" w:rsidRPr="00384F4E" w:rsidRDefault="00BD27AC" w:rsidP="00C435EE">
      <w:pPr>
        <w:numPr>
          <w:ilvl w:val="0"/>
          <w:numId w:val="26"/>
        </w:numPr>
        <w:suppressAutoHyphens/>
        <w:rPr>
          <w:sz w:val="28"/>
          <w:szCs w:val="28"/>
          <w:lang w:eastAsia="ru-RU"/>
        </w:rPr>
      </w:pPr>
      <w:r w:rsidRPr="00384F4E">
        <w:rPr>
          <w:sz w:val="28"/>
          <w:szCs w:val="28"/>
          <w:lang w:eastAsia="ru-RU"/>
        </w:rPr>
        <w:t>Безопасность труда при проведении погрузочно-разгрузочных работ.</w:t>
      </w:r>
    </w:p>
    <w:p w14:paraId="18816809" w14:textId="77777777" w:rsidR="00BD27AC" w:rsidRPr="00384F4E" w:rsidRDefault="00BD27AC" w:rsidP="00C435EE">
      <w:pPr>
        <w:numPr>
          <w:ilvl w:val="0"/>
          <w:numId w:val="26"/>
        </w:numPr>
        <w:suppressAutoHyphens/>
        <w:rPr>
          <w:sz w:val="28"/>
          <w:szCs w:val="28"/>
          <w:lang w:eastAsia="ru-RU"/>
        </w:rPr>
      </w:pPr>
      <w:r w:rsidRPr="00384F4E">
        <w:rPr>
          <w:sz w:val="28"/>
          <w:szCs w:val="28"/>
          <w:lang w:eastAsia="ru-RU"/>
        </w:rPr>
        <w:t xml:space="preserve">Требования безопасности при работе с электроинструментом. </w:t>
      </w:r>
    </w:p>
    <w:p w14:paraId="3780E395" w14:textId="77777777" w:rsidR="00BD27AC" w:rsidRPr="00384F4E" w:rsidRDefault="00BD27AC" w:rsidP="00C435EE">
      <w:pPr>
        <w:numPr>
          <w:ilvl w:val="0"/>
          <w:numId w:val="26"/>
        </w:numPr>
        <w:suppressAutoHyphens/>
        <w:rPr>
          <w:sz w:val="28"/>
          <w:szCs w:val="28"/>
          <w:lang w:eastAsia="ru-RU"/>
        </w:rPr>
      </w:pPr>
      <w:r w:rsidRPr="00384F4E">
        <w:rPr>
          <w:bCs/>
          <w:sz w:val="28"/>
          <w:szCs w:val="28"/>
          <w:lang w:eastAsia="ru-RU"/>
        </w:rPr>
        <w:t xml:space="preserve">Требования безопасности при работе с ручным инструментом. </w:t>
      </w:r>
    </w:p>
    <w:p w14:paraId="66A79B73" w14:textId="77777777" w:rsidR="00BD27AC" w:rsidRPr="00384F4E" w:rsidRDefault="00BD27AC" w:rsidP="00C435EE">
      <w:pPr>
        <w:numPr>
          <w:ilvl w:val="0"/>
          <w:numId w:val="26"/>
        </w:numPr>
        <w:suppressAutoHyphens/>
        <w:rPr>
          <w:sz w:val="28"/>
          <w:szCs w:val="28"/>
          <w:lang w:eastAsia="ru-RU"/>
        </w:rPr>
      </w:pPr>
      <w:r w:rsidRPr="00384F4E">
        <w:rPr>
          <w:bCs/>
          <w:sz w:val="28"/>
          <w:szCs w:val="28"/>
          <w:lang w:eastAsia="ru-RU"/>
        </w:rPr>
        <w:t>Требования безопасности при работе на высоте.</w:t>
      </w:r>
    </w:p>
    <w:p w14:paraId="47038031" w14:textId="77777777" w:rsidR="00BD27AC" w:rsidRPr="00384F4E" w:rsidRDefault="00BD27AC" w:rsidP="00C435EE">
      <w:pPr>
        <w:numPr>
          <w:ilvl w:val="0"/>
          <w:numId w:val="26"/>
        </w:numPr>
        <w:suppressAutoHyphens/>
        <w:rPr>
          <w:sz w:val="28"/>
          <w:szCs w:val="28"/>
          <w:lang w:eastAsia="ru-RU"/>
        </w:rPr>
      </w:pPr>
      <w:r w:rsidRPr="00384F4E">
        <w:rPr>
          <w:bCs/>
          <w:sz w:val="28"/>
          <w:szCs w:val="28"/>
          <w:lang w:eastAsia="ru-RU"/>
        </w:rPr>
        <w:t xml:space="preserve">Порядок организации и выполнения работ повышенной опасности. </w:t>
      </w:r>
    </w:p>
    <w:p w14:paraId="6C59A37A" w14:textId="77777777" w:rsidR="00BD27AC" w:rsidRPr="00384F4E" w:rsidRDefault="00BD27AC" w:rsidP="00C435EE">
      <w:pPr>
        <w:numPr>
          <w:ilvl w:val="0"/>
          <w:numId w:val="26"/>
        </w:numPr>
        <w:suppressAutoHyphens/>
        <w:rPr>
          <w:sz w:val="28"/>
          <w:szCs w:val="28"/>
          <w:lang w:eastAsia="ru-RU"/>
        </w:rPr>
      </w:pPr>
      <w:r w:rsidRPr="00384F4E">
        <w:rPr>
          <w:bCs/>
          <w:sz w:val="28"/>
          <w:szCs w:val="28"/>
          <w:lang w:eastAsia="ru-RU"/>
        </w:rPr>
        <w:t>Требования безопасности, предъявляемые к переносным лестницам.</w:t>
      </w:r>
    </w:p>
    <w:p w14:paraId="45E16AB1" w14:textId="77777777" w:rsidR="00BD27AC" w:rsidRPr="00384F4E" w:rsidRDefault="00BD27AC" w:rsidP="00C435EE">
      <w:pPr>
        <w:numPr>
          <w:ilvl w:val="0"/>
          <w:numId w:val="26"/>
        </w:numPr>
        <w:suppressAutoHyphens/>
        <w:rPr>
          <w:sz w:val="28"/>
          <w:szCs w:val="28"/>
          <w:lang w:eastAsia="ru-RU"/>
        </w:rPr>
      </w:pPr>
      <w:r w:rsidRPr="00384F4E">
        <w:rPr>
          <w:sz w:val="28"/>
          <w:szCs w:val="28"/>
          <w:lang w:eastAsia="ru-RU"/>
        </w:rPr>
        <w:t>Цвета сигнальные и знаки безопасности.</w:t>
      </w:r>
    </w:p>
    <w:p w14:paraId="73C6ED60" w14:textId="77777777" w:rsidR="00BD27AC" w:rsidRPr="00384F4E" w:rsidRDefault="00BD27AC" w:rsidP="00C435EE">
      <w:pPr>
        <w:numPr>
          <w:ilvl w:val="0"/>
          <w:numId w:val="26"/>
        </w:numPr>
        <w:suppressAutoHyphens/>
        <w:rPr>
          <w:sz w:val="28"/>
          <w:szCs w:val="28"/>
          <w:lang w:eastAsia="ru-RU"/>
        </w:rPr>
      </w:pPr>
      <w:r w:rsidRPr="00384F4E">
        <w:rPr>
          <w:sz w:val="28"/>
          <w:szCs w:val="28"/>
          <w:lang w:eastAsia="ru-RU"/>
        </w:rPr>
        <w:t>Требования безопасности при проведении временных огневых работ.</w:t>
      </w:r>
    </w:p>
    <w:p w14:paraId="318D7D5A" w14:textId="77777777" w:rsidR="00BD27AC" w:rsidRPr="00384F4E" w:rsidRDefault="00BD27AC" w:rsidP="00C435EE">
      <w:pPr>
        <w:numPr>
          <w:ilvl w:val="0"/>
          <w:numId w:val="26"/>
        </w:numPr>
        <w:suppressAutoHyphens/>
        <w:rPr>
          <w:sz w:val="28"/>
          <w:szCs w:val="28"/>
          <w:lang w:eastAsia="ru-RU"/>
        </w:rPr>
      </w:pPr>
      <w:r w:rsidRPr="00384F4E">
        <w:rPr>
          <w:sz w:val="28"/>
          <w:szCs w:val="28"/>
          <w:lang w:eastAsia="ru-RU"/>
        </w:rPr>
        <w:t>Обязанности лица, ответственного за эксплуатацию электроустановок потребителей.</w:t>
      </w:r>
    </w:p>
    <w:p w14:paraId="1C0EBABE" w14:textId="77777777" w:rsidR="00BD27AC" w:rsidRPr="00384F4E" w:rsidRDefault="00BD27AC" w:rsidP="00C435EE">
      <w:pPr>
        <w:numPr>
          <w:ilvl w:val="0"/>
          <w:numId w:val="26"/>
        </w:numPr>
        <w:suppressAutoHyphens/>
        <w:rPr>
          <w:sz w:val="28"/>
          <w:szCs w:val="28"/>
          <w:lang w:eastAsia="ru-RU"/>
        </w:rPr>
      </w:pPr>
      <w:r w:rsidRPr="00384F4E">
        <w:rPr>
          <w:sz w:val="28"/>
          <w:szCs w:val="28"/>
          <w:lang w:eastAsia="ru-RU"/>
        </w:rPr>
        <w:t>Требования к работникам, осуществляющим оперативные обслуживание электроустановок.</w:t>
      </w:r>
    </w:p>
    <w:p w14:paraId="7C1EC4B7" w14:textId="77777777" w:rsidR="00BD27AC" w:rsidRPr="00384F4E" w:rsidRDefault="00BD27AC" w:rsidP="00C435EE">
      <w:pPr>
        <w:numPr>
          <w:ilvl w:val="0"/>
          <w:numId w:val="26"/>
        </w:numPr>
        <w:suppressAutoHyphens/>
        <w:rPr>
          <w:sz w:val="28"/>
          <w:szCs w:val="28"/>
          <w:lang w:eastAsia="ru-RU"/>
        </w:rPr>
      </w:pPr>
      <w:r w:rsidRPr="00384F4E">
        <w:rPr>
          <w:sz w:val="28"/>
          <w:szCs w:val="28"/>
          <w:lang w:eastAsia="ru-RU"/>
        </w:rPr>
        <w:t>Выполнение работ в электроустановках.</w:t>
      </w:r>
    </w:p>
    <w:p w14:paraId="436D9B70" w14:textId="77777777" w:rsidR="00BD27AC" w:rsidRPr="00384F4E" w:rsidRDefault="00BD27AC" w:rsidP="00C435EE">
      <w:pPr>
        <w:numPr>
          <w:ilvl w:val="0"/>
          <w:numId w:val="26"/>
        </w:numPr>
        <w:suppressAutoHyphens/>
        <w:rPr>
          <w:sz w:val="28"/>
          <w:szCs w:val="28"/>
          <w:lang w:eastAsia="ru-RU"/>
        </w:rPr>
      </w:pPr>
      <w:r w:rsidRPr="00384F4E">
        <w:rPr>
          <w:bCs/>
          <w:sz w:val="28"/>
          <w:szCs w:val="28"/>
          <w:lang w:eastAsia="ru-RU"/>
        </w:rPr>
        <w:t xml:space="preserve">Квалификационные группы по электробезопасности, порядок их присвоения. </w:t>
      </w:r>
    </w:p>
    <w:p w14:paraId="5EF0F45F" w14:textId="77777777" w:rsidR="00BD27AC" w:rsidRPr="00384F4E" w:rsidRDefault="00BD27AC" w:rsidP="00C435EE">
      <w:pPr>
        <w:numPr>
          <w:ilvl w:val="0"/>
          <w:numId w:val="26"/>
        </w:numPr>
        <w:suppressAutoHyphens/>
        <w:rPr>
          <w:sz w:val="28"/>
          <w:szCs w:val="28"/>
          <w:lang w:eastAsia="ru-RU"/>
        </w:rPr>
      </w:pPr>
      <w:r w:rsidRPr="00384F4E">
        <w:rPr>
          <w:sz w:val="28"/>
          <w:szCs w:val="28"/>
          <w:lang w:eastAsia="ru-RU"/>
        </w:rPr>
        <w:t xml:space="preserve">Состав бригады при работе в электроустановках. </w:t>
      </w:r>
    </w:p>
    <w:p w14:paraId="5CDBD4CD" w14:textId="77777777" w:rsidR="00BD27AC" w:rsidRPr="00384F4E" w:rsidRDefault="00BD27AC" w:rsidP="00C435EE">
      <w:pPr>
        <w:numPr>
          <w:ilvl w:val="0"/>
          <w:numId w:val="26"/>
        </w:numPr>
        <w:suppressAutoHyphens/>
        <w:rPr>
          <w:sz w:val="28"/>
          <w:szCs w:val="28"/>
          <w:lang w:eastAsia="ru-RU"/>
        </w:rPr>
      </w:pPr>
      <w:r w:rsidRPr="00384F4E">
        <w:rPr>
          <w:sz w:val="28"/>
          <w:szCs w:val="28"/>
          <w:lang w:eastAsia="ru-RU"/>
        </w:rPr>
        <w:t>Порядок и условия производства работ в действующих электроустановках.</w:t>
      </w:r>
    </w:p>
    <w:p w14:paraId="787F92B6" w14:textId="77777777" w:rsidR="00BD27AC" w:rsidRPr="00384F4E" w:rsidRDefault="00BD27AC" w:rsidP="00C435EE">
      <w:pPr>
        <w:numPr>
          <w:ilvl w:val="0"/>
          <w:numId w:val="26"/>
        </w:numPr>
        <w:suppressAutoHyphens/>
        <w:rPr>
          <w:sz w:val="28"/>
          <w:szCs w:val="28"/>
          <w:lang w:eastAsia="ru-RU"/>
        </w:rPr>
      </w:pPr>
      <w:r w:rsidRPr="00384F4E">
        <w:rPr>
          <w:bCs/>
          <w:sz w:val="28"/>
          <w:szCs w:val="28"/>
          <w:lang w:eastAsia="ru-RU"/>
        </w:rPr>
        <w:t xml:space="preserve">Защитное заземление, организация контроля. </w:t>
      </w:r>
    </w:p>
    <w:p w14:paraId="512C52F1" w14:textId="77777777" w:rsidR="00BD27AC" w:rsidRPr="00384F4E" w:rsidRDefault="00BD27AC" w:rsidP="00C435EE">
      <w:pPr>
        <w:numPr>
          <w:ilvl w:val="0"/>
          <w:numId w:val="26"/>
        </w:numPr>
        <w:suppressAutoHyphens/>
        <w:rPr>
          <w:sz w:val="28"/>
          <w:szCs w:val="28"/>
          <w:lang w:eastAsia="ru-RU"/>
        </w:rPr>
      </w:pPr>
      <w:r w:rsidRPr="00384F4E">
        <w:rPr>
          <w:sz w:val="28"/>
          <w:szCs w:val="28"/>
          <w:lang w:eastAsia="ru-RU"/>
        </w:rPr>
        <w:t xml:space="preserve">Проверка отсутствия напряжения. </w:t>
      </w:r>
    </w:p>
    <w:p w14:paraId="2C76C716" w14:textId="77777777" w:rsidR="00BD27AC" w:rsidRPr="00384F4E" w:rsidRDefault="00BD27AC" w:rsidP="00C435EE">
      <w:pPr>
        <w:numPr>
          <w:ilvl w:val="0"/>
          <w:numId w:val="26"/>
        </w:numPr>
        <w:suppressAutoHyphens/>
        <w:rPr>
          <w:sz w:val="28"/>
          <w:szCs w:val="28"/>
          <w:lang w:eastAsia="ru-RU"/>
        </w:rPr>
      </w:pPr>
      <w:r w:rsidRPr="00384F4E">
        <w:rPr>
          <w:sz w:val="28"/>
          <w:szCs w:val="28"/>
          <w:lang w:eastAsia="ru-RU"/>
        </w:rPr>
        <w:t>Технические мероприятия, обеспечивающие безопасность работ со снятием напряжения.</w:t>
      </w:r>
    </w:p>
    <w:p w14:paraId="63C0612B" w14:textId="77777777" w:rsidR="00BD27AC" w:rsidRPr="00384F4E" w:rsidRDefault="00BD27AC" w:rsidP="00C435EE">
      <w:pPr>
        <w:numPr>
          <w:ilvl w:val="0"/>
          <w:numId w:val="26"/>
        </w:numPr>
        <w:suppressAutoHyphens/>
        <w:rPr>
          <w:sz w:val="28"/>
          <w:szCs w:val="28"/>
          <w:lang w:eastAsia="ru-RU"/>
        </w:rPr>
      </w:pPr>
      <w:r w:rsidRPr="00384F4E">
        <w:rPr>
          <w:sz w:val="28"/>
          <w:szCs w:val="28"/>
          <w:lang w:eastAsia="ru-RU"/>
        </w:rPr>
        <w:t xml:space="preserve"> Организационные мероприятия, обеспечивающие безопасность работ.</w:t>
      </w:r>
    </w:p>
    <w:p w14:paraId="665CA814" w14:textId="77777777" w:rsidR="00BD27AC" w:rsidRPr="00384F4E" w:rsidRDefault="00BD27AC" w:rsidP="00C435EE">
      <w:pPr>
        <w:numPr>
          <w:ilvl w:val="0"/>
          <w:numId w:val="26"/>
        </w:numPr>
        <w:suppressAutoHyphens/>
        <w:rPr>
          <w:sz w:val="28"/>
          <w:szCs w:val="28"/>
          <w:lang w:eastAsia="ru-RU"/>
        </w:rPr>
      </w:pPr>
      <w:r w:rsidRPr="00384F4E">
        <w:rPr>
          <w:sz w:val="28"/>
          <w:szCs w:val="28"/>
          <w:lang w:eastAsia="ru-RU"/>
        </w:rPr>
        <w:t xml:space="preserve"> Порядок выдачи и оформления наряда-допуска. Состав бригады работающей по наряду.</w:t>
      </w:r>
    </w:p>
    <w:p w14:paraId="0BA8F1F8" w14:textId="77777777" w:rsidR="00BD27AC" w:rsidRPr="00384F4E" w:rsidRDefault="00BD27AC" w:rsidP="00C435EE">
      <w:pPr>
        <w:numPr>
          <w:ilvl w:val="0"/>
          <w:numId w:val="26"/>
        </w:numPr>
        <w:suppressAutoHyphens/>
        <w:rPr>
          <w:sz w:val="28"/>
          <w:szCs w:val="28"/>
          <w:lang w:eastAsia="ru-RU"/>
        </w:rPr>
      </w:pPr>
      <w:r w:rsidRPr="00384F4E">
        <w:rPr>
          <w:sz w:val="28"/>
          <w:szCs w:val="28"/>
          <w:lang w:eastAsia="ru-RU"/>
        </w:rPr>
        <w:t>Оформление перерывов в работе.</w:t>
      </w:r>
    </w:p>
    <w:p w14:paraId="6B575D61" w14:textId="77777777" w:rsidR="00BD27AC" w:rsidRPr="00384F4E" w:rsidRDefault="00BD27AC" w:rsidP="00C435EE">
      <w:pPr>
        <w:numPr>
          <w:ilvl w:val="0"/>
          <w:numId w:val="26"/>
        </w:numPr>
        <w:suppressAutoHyphens/>
        <w:rPr>
          <w:sz w:val="28"/>
          <w:szCs w:val="28"/>
          <w:lang w:eastAsia="ru-RU"/>
        </w:rPr>
      </w:pPr>
      <w:r w:rsidRPr="00384F4E">
        <w:rPr>
          <w:sz w:val="28"/>
          <w:szCs w:val="28"/>
          <w:lang w:eastAsia="ru-RU"/>
        </w:rPr>
        <w:t>Перевод бригады на новое место работы.</w:t>
      </w:r>
    </w:p>
    <w:p w14:paraId="11A64B7A" w14:textId="77777777" w:rsidR="00BD27AC" w:rsidRPr="00384F4E" w:rsidRDefault="00BD27AC" w:rsidP="00C435EE">
      <w:pPr>
        <w:numPr>
          <w:ilvl w:val="0"/>
          <w:numId w:val="26"/>
        </w:numPr>
        <w:suppressAutoHyphens/>
        <w:rPr>
          <w:sz w:val="28"/>
          <w:szCs w:val="28"/>
          <w:lang w:eastAsia="ru-RU"/>
        </w:rPr>
      </w:pPr>
      <w:r w:rsidRPr="00384F4E">
        <w:rPr>
          <w:sz w:val="28"/>
          <w:szCs w:val="28"/>
          <w:lang w:eastAsia="ru-RU"/>
        </w:rPr>
        <w:t>Окончание работ. Закрытие наряда-допуска.</w:t>
      </w:r>
    </w:p>
    <w:p w14:paraId="33AA36E7" w14:textId="77777777" w:rsidR="00BD27AC" w:rsidRPr="00384F4E" w:rsidRDefault="00BD27AC" w:rsidP="00C435EE">
      <w:pPr>
        <w:numPr>
          <w:ilvl w:val="0"/>
          <w:numId w:val="26"/>
        </w:numPr>
        <w:suppressAutoHyphens/>
        <w:rPr>
          <w:sz w:val="28"/>
          <w:szCs w:val="28"/>
          <w:lang w:eastAsia="ru-RU"/>
        </w:rPr>
      </w:pPr>
      <w:r w:rsidRPr="00384F4E">
        <w:rPr>
          <w:sz w:val="28"/>
          <w:szCs w:val="28"/>
          <w:lang w:eastAsia="ru-RU"/>
        </w:rPr>
        <w:t>Подготовка рабочего места и допуск к выполнению работ.</w:t>
      </w:r>
    </w:p>
    <w:p w14:paraId="2408FC82" w14:textId="77777777" w:rsidR="00BD27AC" w:rsidRPr="00384F4E" w:rsidRDefault="00BD27AC" w:rsidP="00C435EE">
      <w:pPr>
        <w:numPr>
          <w:ilvl w:val="0"/>
          <w:numId w:val="26"/>
        </w:numPr>
        <w:suppressAutoHyphens/>
        <w:rPr>
          <w:sz w:val="28"/>
          <w:szCs w:val="28"/>
          <w:lang w:eastAsia="ru-RU"/>
        </w:rPr>
      </w:pPr>
      <w:r w:rsidRPr="00384F4E">
        <w:rPr>
          <w:sz w:val="28"/>
          <w:szCs w:val="28"/>
          <w:lang w:eastAsia="ru-RU"/>
        </w:rPr>
        <w:t>Работы, выполняемые по наряду-допуску, распоряжению и в порядке текущей эксплуатации.</w:t>
      </w:r>
    </w:p>
    <w:p w14:paraId="07CBD0BC" w14:textId="77777777" w:rsidR="00BD27AC" w:rsidRPr="00384F4E" w:rsidRDefault="00BD27AC" w:rsidP="00C435EE">
      <w:pPr>
        <w:numPr>
          <w:ilvl w:val="0"/>
          <w:numId w:val="26"/>
        </w:numPr>
        <w:suppressAutoHyphens/>
        <w:rPr>
          <w:sz w:val="28"/>
          <w:szCs w:val="28"/>
          <w:lang w:eastAsia="ru-RU"/>
        </w:rPr>
      </w:pPr>
      <w:r w:rsidRPr="00384F4E">
        <w:rPr>
          <w:sz w:val="28"/>
          <w:szCs w:val="28"/>
          <w:lang w:eastAsia="ru-RU"/>
        </w:rPr>
        <w:t>Работы с переносными инструментами, светильниками, ручными эл. машинами, разделительными трансформаторами.</w:t>
      </w:r>
    </w:p>
    <w:p w14:paraId="3113770B" w14:textId="77777777" w:rsidR="00BD27AC" w:rsidRPr="00384F4E" w:rsidRDefault="00BD27AC" w:rsidP="00C435EE">
      <w:pPr>
        <w:numPr>
          <w:ilvl w:val="0"/>
          <w:numId w:val="26"/>
        </w:numPr>
        <w:suppressAutoHyphens/>
        <w:rPr>
          <w:sz w:val="28"/>
          <w:szCs w:val="28"/>
          <w:lang w:eastAsia="ru-RU"/>
        </w:rPr>
      </w:pPr>
      <w:r w:rsidRPr="00384F4E">
        <w:rPr>
          <w:sz w:val="28"/>
          <w:szCs w:val="28"/>
          <w:lang w:eastAsia="ru-RU"/>
        </w:rPr>
        <w:t xml:space="preserve"> Работы с электроизмерительными клещами и измерительными штангами.</w:t>
      </w:r>
    </w:p>
    <w:p w14:paraId="52CAA40E" w14:textId="77777777" w:rsidR="00BD27AC" w:rsidRPr="00384F4E" w:rsidRDefault="00BD27AC" w:rsidP="00C435EE">
      <w:pPr>
        <w:numPr>
          <w:ilvl w:val="0"/>
          <w:numId w:val="26"/>
        </w:numPr>
        <w:suppressAutoHyphens/>
        <w:rPr>
          <w:sz w:val="28"/>
          <w:szCs w:val="28"/>
          <w:lang w:eastAsia="ru-RU"/>
        </w:rPr>
      </w:pPr>
      <w:r w:rsidRPr="00384F4E">
        <w:rPr>
          <w:sz w:val="28"/>
          <w:szCs w:val="28"/>
          <w:lang w:eastAsia="ru-RU"/>
        </w:rPr>
        <w:t>Выдача разрешений на подготовку рабочего места и допуск к работе.</w:t>
      </w:r>
    </w:p>
    <w:p w14:paraId="43049CBB" w14:textId="77777777" w:rsidR="00BD27AC" w:rsidRPr="00384F4E" w:rsidRDefault="00BD27AC" w:rsidP="00C435EE">
      <w:pPr>
        <w:numPr>
          <w:ilvl w:val="0"/>
          <w:numId w:val="26"/>
        </w:numPr>
        <w:suppressAutoHyphens/>
        <w:rPr>
          <w:sz w:val="28"/>
          <w:szCs w:val="28"/>
          <w:lang w:eastAsia="ru-RU"/>
        </w:rPr>
      </w:pPr>
      <w:r w:rsidRPr="00384F4E">
        <w:rPr>
          <w:sz w:val="28"/>
          <w:szCs w:val="28"/>
          <w:lang w:eastAsia="ru-RU"/>
        </w:rPr>
        <w:t>Основные и дополнительные защитные средства, применяемые в электроустановках.</w:t>
      </w:r>
    </w:p>
    <w:p w14:paraId="22FD7E23" w14:textId="77777777" w:rsidR="00BD27AC" w:rsidRPr="00384F4E" w:rsidRDefault="00BD27AC" w:rsidP="00C435EE">
      <w:pPr>
        <w:numPr>
          <w:ilvl w:val="0"/>
          <w:numId w:val="26"/>
        </w:numPr>
        <w:suppressAutoHyphens/>
        <w:rPr>
          <w:sz w:val="28"/>
          <w:szCs w:val="28"/>
          <w:lang w:eastAsia="ru-RU"/>
        </w:rPr>
      </w:pPr>
      <w:r w:rsidRPr="00384F4E">
        <w:rPr>
          <w:sz w:val="28"/>
          <w:szCs w:val="28"/>
          <w:lang w:eastAsia="ru-RU"/>
        </w:rPr>
        <w:t>Первая помощь при вывихах, переломах, ушибах и растяжениях.</w:t>
      </w:r>
    </w:p>
    <w:p w14:paraId="71DCD423" w14:textId="77777777" w:rsidR="00BD27AC" w:rsidRPr="00384F4E" w:rsidRDefault="00BD27AC" w:rsidP="00C435EE">
      <w:pPr>
        <w:numPr>
          <w:ilvl w:val="0"/>
          <w:numId w:val="26"/>
        </w:numPr>
        <w:suppressAutoHyphens/>
        <w:rPr>
          <w:sz w:val="28"/>
          <w:szCs w:val="28"/>
          <w:lang w:eastAsia="ru-RU"/>
        </w:rPr>
      </w:pPr>
      <w:r w:rsidRPr="00384F4E">
        <w:rPr>
          <w:sz w:val="28"/>
          <w:szCs w:val="28"/>
          <w:lang w:eastAsia="ru-RU"/>
        </w:rPr>
        <w:t>Правила оказания первой помощи при переломах конечностей.</w:t>
      </w:r>
    </w:p>
    <w:p w14:paraId="3FC3313C" w14:textId="77777777" w:rsidR="00BD27AC" w:rsidRPr="00384F4E" w:rsidRDefault="00BD27AC" w:rsidP="00C435EE">
      <w:pPr>
        <w:numPr>
          <w:ilvl w:val="0"/>
          <w:numId w:val="26"/>
        </w:numPr>
        <w:suppressAutoHyphens/>
        <w:rPr>
          <w:sz w:val="28"/>
          <w:szCs w:val="28"/>
          <w:lang w:eastAsia="ru-RU"/>
        </w:rPr>
      </w:pPr>
      <w:r w:rsidRPr="00384F4E">
        <w:rPr>
          <w:sz w:val="28"/>
          <w:szCs w:val="28"/>
          <w:lang w:eastAsia="ru-RU"/>
        </w:rPr>
        <w:t xml:space="preserve">Первая помощь при кровотечении. </w:t>
      </w:r>
    </w:p>
    <w:p w14:paraId="3E44A1A4" w14:textId="77777777" w:rsidR="00BD27AC" w:rsidRPr="00384F4E" w:rsidRDefault="00BD27AC" w:rsidP="00C435EE">
      <w:pPr>
        <w:numPr>
          <w:ilvl w:val="0"/>
          <w:numId w:val="26"/>
        </w:numPr>
        <w:suppressAutoHyphens/>
        <w:rPr>
          <w:sz w:val="28"/>
          <w:szCs w:val="28"/>
          <w:lang w:eastAsia="ru-RU"/>
        </w:rPr>
      </w:pPr>
      <w:r w:rsidRPr="00384F4E">
        <w:rPr>
          <w:sz w:val="28"/>
          <w:szCs w:val="28"/>
          <w:lang w:eastAsia="ru-RU"/>
        </w:rPr>
        <w:t xml:space="preserve"> Первая помощь пострадавшему от электрического тока. </w:t>
      </w:r>
    </w:p>
    <w:p w14:paraId="69F9D80F" w14:textId="77777777" w:rsidR="00BD27AC" w:rsidRPr="00384F4E" w:rsidRDefault="00BD27AC" w:rsidP="00C435EE">
      <w:pPr>
        <w:numPr>
          <w:ilvl w:val="0"/>
          <w:numId w:val="26"/>
        </w:numPr>
        <w:suppressAutoHyphens/>
        <w:rPr>
          <w:sz w:val="28"/>
          <w:szCs w:val="28"/>
          <w:lang w:eastAsia="ru-RU"/>
        </w:rPr>
      </w:pPr>
      <w:r w:rsidRPr="00384F4E">
        <w:rPr>
          <w:sz w:val="28"/>
          <w:szCs w:val="28"/>
          <w:lang w:eastAsia="ru-RU"/>
        </w:rPr>
        <w:t xml:space="preserve"> Оказание доврачебной помощи при ожогах кислотами и щелочами. </w:t>
      </w:r>
    </w:p>
    <w:p w14:paraId="30E29C3B" w14:textId="77777777" w:rsidR="00BD27AC" w:rsidRPr="00384F4E" w:rsidRDefault="00BD27AC" w:rsidP="00C435EE">
      <w:pPr>
        <w:numPr>
          <w:ilvl w:val="0"/>
          <w:numId w:val="26"/>
        </w:numPr>
        <w:suppressAutoHyphens/>
        <w:rPr>
          <w:sz w:val="28"/>
          <w:szCs w:val="28"/>
          <w:lang w:eastAsia="ru-RU"/>
        </w:rPr>
      </w:pPr>
      <w:r w:rsidRPr="00384F4E">
        <w:rPr>
          <w:sz w:val="28"/>
          <w:szCs w:val="28"/>
          <w:lang w:eastAsia="ru-RU"/>
        </w:rPr>
        <w:t xml:space="preserve"> Первая помощь при ожогах.</w:t>
      </w:r>
    </w:p>
    <w:p w14:paraId="009042AD" w14:textId="77777777" w:rsidR="00BD27AC" w:rsidRPr="00384F4E" w:rsidRDefault="00BD27AC" w:rsidP="00C435EE">
      <w:pPr>
        <w:numPr>
          <w:ilvl w:val="0"/>
          <w:numId w:val="26"/>
        </w:numPr>
        <w:suppressAutoHyphens/>
        <w:rPr>
          <w:sz w:val="28"/>
          <w:szCs w:val="28"/>
          <w:lang w:eastAsia="ru-RU"/>
        </w:rPr>
      </w:pPr>
      <w:r w:rsidRPr="00384F4E">
        <w:rPr>
          <w:sz w:val="28"/>
          <w:szCs w:val="28"/>
          <w:lang w:eastAsia="ru-RU"/>
        </w:rPr>
        <w:t xml:space="preserve"> Оказание первой помощи при падении с высоты.</w:t>
      </w:r>
    </w:p>
    <w:p w14:paraId="395AA603" w14:textId="77777777" w:rsidR="00BD27AC" w:rsidRPr="00384F4E" w:rsidRDefault="00BD27AC" w:rsidP="00C435EE">
      <w:pPr>
        <w:numPr>
          <w:ilvl w:val="0"/>
          <w:numId w:val="26"/>
        </w:numPr>
        <w:suppressAutoHyphens/>
        <w:rPr>
          <w:sz w:val="28"/>
          <w:szCs w:val="28"/>
          <w:lang w:eastAsia="ru-RU"/>
        </w:rPr>
      </w:pPr>
      <w:r w:rsidRPr="00384F4E">
        <w:rPr>
          <w:sz w:val="28"/>
          <w:szCs w:val="28"/>
          <w:lang w:eastAsia="ru-RU"/>
        </w:rPr>
        <w:t xml:space="preserve"> Пожар. Причины возникновения пожаров.</w:t>
      </w:r>
    </w:p>
    <w:p w14:paraId="659F9FA6" w14:textId="77777777" w:rsidR="00BD27AC" w:rsidRPr="00384F4E" w:rsidRDefault="00BD27AC" w:rsidP="00C435EE">
      <w:pPr>
        <w:numPr>
          <w:ilvl w:val="0"/>
          <w:numId w:val="26"/>
        </w:numPr>
        <w:suppressAutoHyphens/>
        <w:rPr>
          <w:sz w:val="28"/>
          <w:szCs w:val="28"/>
          <w:lang w:eastAsia="ru-RU"/>
        </w:rPr>
      </w:pPr>
      <w:r w:rsidRPr="00384F4E">
        <w:rPr>
          <w:sz w:val="28"/>
          <w:szCs w:val="28"/>
          <w:lang w:eastAsia="ru-RU"/>
        </w:rPr>
        <w:lastRenderedPageBreak/>
        <w:t xml:space="preserve"> Порядок действий при пожаре.</w:t>
      </w:r>
    </w:p>
    <w:p w14:paraId="37BC9173" w14:textId="77777777" w:rsidR="00BD27AC" w:rsidRPr="00384F4E" w:rsidRDefault="00BD27AC" w:rsidP="00C435EE">
      <w:pPr>
        <w:numPr>
          <w:ilvl w:val="0"/>
          <w:numId w:val="26"/>
        </w:numPr>
        <w:suppressAutoHyphens/>
        <w:rPr>
          <w:sz w:val="28"/>
          <w:szCs w:val="28"/>
          <w:lang w:eastAsia="ru-RU"/>
        </w:rPr>
      </w:pPr>
      <w:r w:rsidRPr="00384F4E">
        <w:rPr>
          <w:sz w:val="28"/>
          <w:szCs w:val="28"/>
          <w:lang w:eastAsia="ru-RU"/>
        </w:rPr>
        <w:t xml:space="preserve"> Профилактика пожаров.</w:t>
      </w:r>
    </w:p>
    <w:p w14:paraId="5824C311" w14:textId="77777777" w:rsidR="00BD27AC" w:rsidRPr="00384F4E" w:rsidRDefault="00BD27AC" w:rsidP="00C435EE">
      <w:pPr>
        <w:numPr>
          <w:ilvl w:val="0"/>
          <w:numId w:val="26"/>
        </w:numPr>
        <w:suppressAutoHyphens/>
        <w:rPr>
          <w:sz w:val="28"/>
          <w:szCs w:val="28"/>
          <w:lang w:eastAsia="ru-RU"/>
        </w:rPr>
      </w:pPr>
      <w:r w:rsidRPr="00384F4E">
        <w:rPr>
          <w:sz w:val="28"/>
          <w:szCs w:val="28"/>
          <w:lang w:eastAsia="ru-RU"/>
        </w:rPr>
        <w:t>Основные противопожарные требования к электроприборам, электроустановкам, электросети.</w:t>
      </w:r>
    </w:p>
    <w:p w14:paraId="155C384C" w14:textId="77777777" w:rsidR="00BD27AC" w:rsidRPr="00384F4E" w:rsidRDefault="00BD27AC" w:rsidP="00C435EE">
      <w:pPr>
        <w:numPr>
          <w:ilvl w:val="0"/>
          <w:numId w:val="26"/>
        </w:numPr>
        <w:suppressAutoHyphens/>
        <w:rPr>
          <w:sz w:val="28"/>
          <w:szCs w:val="28"/>
          <w:lang w:eastAsia="ru-RU"/>
        </w:rPr>
      </w:pPr>
      <w:r w:rsidRPr="00384F4E">
        <w:rPr>
          <w:sz w:val="28"/>
          <w:szCs w:val="28"/>
          <w:lang w:eastAsia="ru-RU"/>
        </w:rPr>
        <w:t xml:space="preserve"> Пожарная опасность электрического тока.</w:t>
      </w:r>
    </w:p>
    <w:p w14:paraId="0DE87C47" w14:textId="77777777" w:rsidR="00BD27AC" w:rsidRPr="00384F4E" w:rsidRDefault="00BD27AC" w:rsidP="00C435EE">
      <w:pPr>
        <w:numPr>
          <w:ilvl w:val="0"/>
          <w:numId w:val="26"/>
        </w:numPr>
        <w:suppressAutoHyphens/>
        <w:rPr>
          <w:sz w:val="28"/>
          <w:szCs w:val="28"/>
          <w:lang w:eastAsia="ru-RU"/>
        </w:rPr>
      </w:pPr>
      <w:r w:rsidRPr="00384F4E">
        <w:rPr>
          <w:sz w:val="28"/>
          <w:szCs w:val="28"/>
          <w:lang w:eastAsia="ru-RU"/>
        </w:rPr>
        <w:t xml:space="preserve">Порошковые огнетушители, их применение. </w:t>
      </w:r>
    </w:p>
    <w:p w14:paraId="2AF459E7" w14:textId="77777777" w:rsidR="00BD27AC" w:rsidRPr="00384F4E" w:rsidRDefault="00BD27AC" w:rsidP="00C435EE">
      <w:pPr>
        <w:numPr>
          <w:ilvl w:val="0"/>
          <w:numId w:val="26"/>
        </w:numPr>
        <w:suppressAutoHyphens/>
        <w:rPr>
          <w:sz w:val="28"/>
          <w:szCs w:val="28"/>
          <w:lang w:eastAsia="ru-RU"/>
        </w:rPr>
      </w:pPr>
      <w:r w:rsidRPr="00384F4E">
        <w:rPr>
          <w:sz w:val="28"/>
          <w:szCs w:val="28"/>
          <w:lang w:eastAsia="ru-RU"/>
        </w:rPr>
        <w:t xml:space="preserve"> Углекислотные огнетушители.</w:t>
      </w:r>
    </w:p>
    <w:p w14:paraId="7B29CFE7" w14:textId="77777777" w:rsidR="00BD27AC" w:rsidRPr="00384F4E" w:rsidRDefault="00BD27AC" w:rsidP="00C435EE">
      <w:pPr>
        <w:numPr>
          <w:ilvl w:val="0"/>
          <w:numId w:val="26"/>
        </w:numPr>
        <w:suppressAutoHyphens/>
        <w:rPr>
          <w:sz w:val="28"/>
          <w:szCs w:val="28"/>
          <w:lang w:eastAsia="ru-RU"/>
        </w:rPr>
      </w:pPr>
      <w:r w:rsidRPr="00384F4E">
        <w:rPr>
          <w:sz w:val="28"/>
          <w:szCs w:val="28"/>
          <w:lang w:eastAsia="ru-RU"/>
        </w:rPr>
        <w:t xml:space="preserve"> Первичные средства пожаротушения.</w:t>
      </w:r>
    </w:p>
    <w:p w14:paraId="0E19BAB8" w14:textId="77777777" w:rsidR="00BD27AC" w:rsidRPr="00D61BDA" w:rsidRDefault="00BD27AC" w:rsidP="001C7673">
      <w:pPr>
        <w:rPr>
          <w:b/>
          <w:sz w:val="28"/>
          <w:szCs w:val="28"/>
          <w:lang w:eastAsia="ru-RU"/>
        </w:rPr>
      </w:pPr>
    </w:p>
    <w:p w14:paraId="0C1CEA9B" w14:textId="77777777" w:rsidR="00BD27AC" w:rsidRDefault="00BD27AC" w:rsidP="001C7673">
      <w:pPr>
        <w:rPr>
          <w:b/>
          <w:sz w:val="28"/>
          <w:szCs w:val="28"/>
          <w:lang w:eastAsia="ru-RU"/>
        </w:rPr>
      </w:pPr>
    </w:p>
    <w:p w14:paraId="4C60F3E8" w14:textId="77777777" w:rsidR="00BD27AC" w:rsidRDefault="00BD27AC" w:rsidP="001C7673">
      <w:pPr>
        <w:rPr>
          <w:b/>
          <w:sz w:val="28"/>
          <w:szCs w:val="28"/>
          <w:lang w:eastAsia="ru-RU"/>
        </w:rPr>
      </w:pPr>
    </w:p>
    <w:p w14:paraId="3E79DC94" w14:textId="77777777" w:rsidR="00BD27AC" w:rsidRDefault="00BD27AC" w:rsidP="001C7673">
      <w:pPr>
        <w:rPr>
          <w:b/>
          <w:sz w:val="28"/>
          <w:szCs w:val="28"/>
          <w:lang w:eastAsia="ru-RU"/>
        </w:rPr>
      </w:pPr>
    </w:p>
    <w:p w14:paraId="640FF6AD" w14:textId="77777777" w:rsidR="00BD27AC" w:rsidRDefault="00BD27AC" w:rsidP="001C7673">
      <w:pPr>
        <w:rPr>
          <w:b/>
          <w:sz w:val="28"/>
          <w:szCs w:val="28"/>
          <w:lang w:eastAsia="ru-RU"/>
        </w:rPr>
      </w:pPr>
    </w:p>
    <w:p w14:paraId="53772DAD" w14:textId="77777777" w:rsidR="00BD27AC" w:rsidRDefault="00BD27AC" w:rsidP="001C7673">
      <w:pPr>
        <w:rPr>
          <w:b/>
          <w:sz w:val="28"/>
          <w:szCs w:val="28"/>
          <w:lang w:eastAsia="ru-RU"/>
        </w:rPr>
      </w:pPr>
    </w:p>
    <w:p w14:paraId="1E203618" w14:textId="77777777" w:rsidR="00BD27AC" w:rsidRDefault="00BD27AC" w:rsidP="001C7673">
      <w:pPr>
        <w:rPr>
          <w:b/>
          <w:sz w:val="28"/>
          <w:szCs w:val="28"/>
          <w:lang w:eastAsia="ru-RU"/>
        </w:rPr>
      </w:pPr>
    </w:p>
    <w:p w14:paraId="54C7EDF1" w14:textId="77777777" w:rsidR="00BD27AC" w:rsidRDefault="00BD27AC" w:rsidP="001C7673">
      <w:pPr>
        <w:rPr>
          <w:b/>
          <w:sz w:val="28"/>
          <w:szCs w:val="28"/>
          <w:lang w:eastAsia="ru-RU"/>
        </w:rPr>
      </w:pPr>
    </w:p>
    <w:p w14:paraId="15000B5F" w14:textId="77777777" w:rsidR="00BD27AC" w:rsidRDefault="00BD27AC" w:rsidP="001C7673">
      <w:pPr>
        <w:rPr>
          <w:b/>
          <w:sz w:val="28"/>
          <w:szCs w:val="28"/>
          <w:lang w:eastAsia="ru-RU"/>
        </w:rPr>
      </w:pPr>
    </w:p>
    <w:p w14:paraId="3DC106AA" w14:textId="77777777" w:rsidR="00BD27AC" w:rsidRDefault="00BD27AC" w:rsidP="001C7673">
      <w:pPr>
        <w:rPr>
          <w:b/>
          <w:sz w:val="28"/>
          <w:szCs w:val="28"/>
          <w:lang w:eastAsia="ru-RU"/>
        </w:rPr>
      </w:pPr>
    </w:p>
    <w:p w14:paraId="312988B7" w14:textId="77777777" w:rsidR="00BD27AC" w:rsidRDefault="00BD27AC" w:rsidP="001C7673">
      <w:pPr>
        <w:rPr>
          <w:b/>
          <w:sz w:val="28"/>
          <w:szCs w:val="28"/>
          <w:lang w:eastAsia="ru-RU"/>
        </w:rPr>
      </w:pPr>
    </w:p>
    <w:p w14:paraId="216EAFF8" w14:textId="77777777" w:rsidR="00BD27AC" w:rsidRDefault="00BD27AC" w:rsidP="001C7673">
      <w:pPr>
        <w:rPr>
          <w:b/>
          <w:sz w:val="28"/>
          <w:szCs w:val="28"/>
          <w:lang w:eastAsia="ru-RU"/>
        </w:rPr>
      </w:pPr>
    </w:p>
    <w:p w14:paraId="2E618E9E" w14:textId="77777777" w:rsidR="00BD27AC" w:rsidRDefault="00BD27AC" w:rsidP="001C7673">
      <w:pPr>
        <w:rPr>
          <w:b/>
          <w:sz w:val="28"/>
          <w:szCs w:val="28"/>
          <w:lang w:eastAsia="ru-RU"/>
        </w:rPr>
      </w:pPr>
    </w:p>
    <w:p w14:paraId="6FA90ED9" w14:textId="77777777" w:rsidR="00BD27AC" w:rsidRDefault="00BD27AC" w:rsidP="001C7673">
      <w:pPr>
        <w:rPr>
          <w:b/>
          <w:sz w:val="28"/>
          <w:szCs w:val="28"/>
          <w:lang w:eastAsia="ru-RU"/>
        </w:rPr>
      </w:pPr>
    </w:p>
    <w:p w14:paraId="43AB97AA" w14:textId="77777777" w:rsidR="00BD27AC" w:rsidRDefault="00BD27AC" w:rsidP="001C7673">
      <w:pPr>
        <w:rPr>
          <w:b/>
          <w:sz w:val="28"/>
          <w:szCs w:val="28"/>
          <w:lang w:eastAsia="ru-RU"/>
        </w:rPr>
      </w:pPr>
    </w:p>
    <w:p w14:paraId="28E61FEA" w14:textId="77777777" w:rsidR="00BD27AC" w:rsidRDefault="00BD27AC" w:rsidP="001C7673">
      <w:pPr>
        <w:rPr>
          <w:b/>
          <w:sz w:val="28"/>
          <w:szCs w:val="28"/>
          <w:lang w:eastAsia="ru-RU"/>
        </w:rPr>
      </w:pPr>
    </w:p>
    <w:p w14:paraId="1F630E9B" w14:textId="77777777" w:rsidR="00BD27AC" w:rsidRDefault="00BD27AC" w:rsidP="001C7673">
      <w:pPr>
        <w:rPr>
          <w:b/>
          <w:sz w:val="28"/>
          <w:szCs w:val="28"/>
          <w:lang w:eastAsia="ru-RU"/>
        </w:rPr>
      </w:pPr>
    </w:p>
    <w:p w14:paraId="3634056F" w14:textId="77777777" w:rsidR="00BD27AC" w:rsidRDefault="00BD27AC" w:rsidP="001C7673">
      <w:pPr>
        <w:rPr>
          <w:b/>
          <w:sz w:val="28"/>
          <w:szCs w:val="28"/>
          <w:lang w:eastAsia="ru-RU"/>
        </w:rPr>
      </w:pPr>
    </w:p>
    <w:p w14:paraId="04C144DA" w14:textId="77777777" w:rsidR="00BD27AC" w:rsidRDefault="00BD27AC" w:rsidP="001C7673">
      <w:pPr>
        <w:rPr>
          <w:b/>
          <w:sz w:val="28"/>
          <w:szCs w:val="28"/>
          <w:lang w:eastAsia="ru-RU"/>
        </w:rPr>
      </w:pPr>
    </w:p>
    <w:p w14:paraId="057B044A" w14:textId="77777777" w:rsidR="00BD27AC" w:rsidRDefault="00BD27AC" w:rsidP="001C7673">
      <w:pPr>
        <w:rPr>
          <w:b/>
          <w:sz w:val="28"/>
          <w:szCs w:val="28"/>
          <w:lang w:eastAsia="ru-RU"/>
        </w:rPr>
      </w:pPr>
    </w:p>
    <w:p w14:paraId="5B603AFC" w14:textId="77777777" w:rsidR="00BD27AC" w:rsidRDefault="00BD27AC" w:rsidP="001C7673">
      <w:pPr>
        <w:rPr>
          <w:b/>
          <w:sz w:val="28"/>
          <w:szCs w:val="28"/>
          <w:lang w:eastAsia="ru-RU"/>
        </w:rPr>
      </w:pPr>
    </w:p>
    <w:p w14:paraId="15C3C6EB" w14:textId="77777777" w:rsidR="00BD27AC" w:rsidRDefault="00BD27AC" w:rsidP="001C7673">
      <w:pPr>
        <w:rPr>
          <w:b/>
          <w:sz w:val="28"/>
          <w:szCs w:val="28"/>
          <w:lang w:eastAsia="ru-RU"/>
        </w:rPr>
      </w:pPr>
    </w:p>
    <w:p w14:paraId="12B2D208" w14:textId="77777777" w:rsidR="00BD27AC" w:rsidRPr="00755B17" w:rsidRDefault="00BD27AC" w:rsidP="001C7673">
      <w:pPr>
        <w:rPr>
          <w:b/>
          <w:sz w:val="28"/>
          <w:szCs w:val="28"/>
          <w:lang w:eastAsia="ru-RU"/>
        </w:rPr>
      </w:pPr>
    </w:p>
    <w:tbl>
      <w:tblPr>
        <w:tblpPr w:leftFromText="181" w:rightFromText="181" w:vertAnchor="page" w:horzAnchor="margin" w:tblpY="1456"/>
        <w:tblW w:w="0" w:type="auto"/>
        <w:tblCellMar>
          <w:left w:w="0" w:type="dxa"/>
          <w:right w:w="0" w:type="dxa"/>
        </w:tblCellMar>
        <w:tblLook w:val="0000" w:firstRow="0" w:lastRow="0" w:firstColumn="0" w:lastColumn="0" w:noHBand="0" w:noVBand="0"/>
      </w:tblPr>
      <w:tblGrid>
        <w:gridCol w:w="5673"/>
        <w:gridCol w:w="2126"/>
        <w:gridCol w:w="2551"/>
      </w:tblGrid>
      <w:tr w:rsidR="00BD27AC" w:rsidRPr="001E1CEE" w14:paraId="27CF7D8A" w14:textId="77777777" w:rsidTr="00981B40">
        <w:trPr>
          <w:trHeight w:val="206"/>
        </w:trPr>
        <w:tc>
          <w:tcPr>
            <w:tcW w:w="5673"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1303A45" w14:textId="77777777" w:rsidR="00BD27AC" w:rsidRPr="001E1CEE" w:rsidRDefault="00BD27AC" w:rsidP="00981B40">
            <w:pPr>
              <w:keepNext/>
              <w:keepLines/>
              <w:suppressLineNumbers/>
              <w:jc w:val="center"/>
              <w:textAlignment w:val="baseline"/>
              <w:rPr>
                <w:b/>
              </w:rPr>
            </w:pPr>
            <w:r w:rsidRPr="001E1CEE">
              <w:rPr>
                <w:b/>
                <w:bCs/>
                <w:color w:val="000000"/>
                <w:kern w:val="24"/>
              </w:rPr>
              <w:t>Критерии оценки</w:t>
            </w:r>
          </w:p>
        </w:tc>
        <w:tc>
          <w:tcPr>
            <w:tcW w:w="4677"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2386033" w14:textId="77777777" w:rsidR="00BD27AC" w:rsidRPr="001E1CEE" w:rsidRDefault="00BD27AC" w:rsidP="00981B40">
            <w:pPr>
              <w:keepNext/>
              <w:keepLines/>
              <w:suppressLineNumbers/>
              <w:jc w:val="center"/>
              <w:textAlignment w:val="baseline"/>
              <w:rPr>
                <w:b/>
              </w:rPr>
            </w:pPr>
            <w:r w:rsidRPr="001E1CEE">
              <w:rPr>
                <w:b/>
                <w:bCs/>
                <w:color w:val="000000"/>
                <w:kern w:val="24"/>
                <w:position w:val="1"/>
              </w:rPr>
              <w:t xml:space="preserve">Оценка уровня подготовки </w:t>
            </w:r>
          </w:p>
        </w:tc>
      </w:tr>
      <w:tr w:rsidR="00BD27AC" w:rsidRPr="001E1CEE" w14:paraId="1FB624F2" w14:textId="77777777" w:rsidTr="00981B40">
        <w:trPr>
          <w:trHeight w:val="298"/>
        </w:trPr>
        <w:tc>
          <w:tcPr>
            <w:tcW w:w="5673" w:type="dxa"/>
            <w:vMerge/>
            <w:tcBorders>
              <w:top w:val="single" w:sz="8" w:space="0" w:color="000000"/>
              <w:left w:val="single" w:sz="8" w:space="0" w:color="000000"/>
              <w:bottom w:val="single" w:sz="8" w:space="0" w:color="000000"/>
              <w:right w:val="single" w:sz="8" w:space="0" w:color="000000"/>
            </w:tcBorders>
            <w:vAlign w:val="center"/>
          </w:tcPr>
          <w:p w14:paraId="5E0FD805" w14:textId="77777777" w:rsidR="00BD27AC" w:rsidRPr="001E1CEE" w:rsidRDefault="00BD27AC" w:rsidP="00981B40">
            <w:pPr>
              <w:keepNext/>
              <w:keepLines/>
              <w:suppressLineNumbers/>
              <w:rPr>
                <w:b/>
              </w:rPr>
            </w:pP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0DF1D32" w14:textId="77777777" w:rsidR="00BD27AC" w:rsidRPr="001E1CEE" w:rsidRDefault="00BD27AC" w:rsidP="00981B40">
            <w:pPr>
              <w:keepNext/>
              <w:keepLines/>
              <w:suppressLineNumbers/>
              <w:jc w:val="center"/>
              <w:textAlignment w:val="baseline"/>
              <w:rPr>
                <w:b/>
              </w:rPr>
            </w:pPr>
            <w:r w:rsidRPr="001E1CEE">
              <w:rPr>
                <w:b/>
                <w:bCs/>
                <w:color w:val="000000"/>
                <w:kern w:val="24"/>
              </w:rPr>
              <w:t>балл (отметка)</w:t>
            </w:r>
          </w:p>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A6FD7CA" w14:textId="77777777" w:rsidR="00BD27AC" w:rsidRPr="001E1CEE" w:rsidRDefault="00BD27AC" w:rsidP="00981B40">
            <w:pPr>
              <w:keepNext/>
              <w:keepLines/>
              <w:suppressLineNumbers/>
              <w:jc w:val="center"/>
              <w:textAlignment w:val="baseline"/>
              <w:rPr>
                <w:b/>
              </w:rPr>
            </w:pPr>
            <w:r w:rsidRPr="001E1CEE">
              <w:rPr>
                <w:b/>
                <w:bCs/>
                <w:color w:val="000000"/>
                <w:kern w:val="24"/>
                <w:position w:val="1"/>
              </w:rPr>
              <w:t>вербальный аналог</w:t>
            </w:r>
          </w:p>
        </w:tc>
      </w:tr>
      <w:tr w:rsidR="00BD27AC" w:rsidRPr="004D5715" w14:paraId="27F6B4EC" w14:textId="77777777" w:rsidTr="00981B40">
        <w:trPr>
          <w:trHeight w:val="195"/>
        </w:trPr>
        <w:tc>
          <w:tcPr>
            <w:tcW w:w="567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9B4131C" w14:textId="77777777" w:rsidR="00BD27AC" w:rsidRDefault="00BD27AC" w:rsidP="00981B40">
            <w:pPr>
              <w:keepNext/>
              <w:keepLines/>
              <w:suppressLineNumbers/>
              <w:textAlignment w:val="baseline"/>
            </w:pPr>
            <w:r>
              <w:t>Обучающийся:</w:t>
            </w:r>
          </w:p>
          <w:p w14:paraId="7C4DDFAD" w14:textId="77777777" w:rsidR="00BD27AC" w:rsidRDefault="00BD27AC" w:rsidP="00981B40">
            <w:pPr>
              <w:keepNext/>
              <w:keepLines/>
              <w:suppressLineNumbers/>
              <w:textAlignment w:val="baseline"/>
            </w:pPr>
            <w:r>
              <w:t>- последовательно, связно излагает материал, показывает знание и глубокое понимание всего материала;</w:t>
            </w:r>
          </w:p>
          <w:p w14:paraId="528AED20" w14:textId="77777777" w:rsidR="00BD27AC" w:rsidRDefault="00BD27AC" w:rsidP="00981B40">
            <w:pPr>
              <w:keepNext/>
              <w:keepLines/>
              <w:suppressLineNumbers/>
              <w:textAlignment w:val="baseline"/>
            </w:pPr>
            <w:r>
              <w:t>- делает необходимые выводы;</w:t>
            </w:r>
          </w:p>
          <w:p w14:paraId="36B7D970" w14:textId="77777777" w:rsidR="00BD27AC" w:rsidRPr="00BD1CAE" w:rsidRDefault="00BD27AC" w:rsidP="00981B40">
            <w:pPr>
              <w:keepNext/>
              <w:keepLines/>
              <w:suppressLineNumbers/>
              <w:textAlignment w:val="baseline"/>
            </w:pPr>
            <w:r>
              <w:t>- в пределах программы отвечает на поставленные вопросы.</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61D7E58" w14:textId="77777777" w:rsidR="00BD27AC" w:rsidRPr="004D5715" w:rsidRDefault="00BD27AC" w:rsidP="00981B40">
            <w:pPr>
              <w:keepNext/>
              <w:keepLines/>
              <w:suppressLineNumbers/>
              <w:jc w:val="center"/>
              <w:textAlignment w:val="baseline"/>
            </w:pPr>
            <w:r w:rsidRPr="004D5715">
              <w:rPr>
                <w:bCs/>
                <w:color w:val="000000"/>
                <w:kern w:val="24"/>
                <w:position w:val="1"/>
              </w:rPr>
              <w:t>5</w:t>
            </w:r>
          </w:p>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484DBF1" w14:textId="77777777" w:rsidR="00BD27AC" w:rsidRPr="004D5715" w:rsidRDefault="00BD27AC" w:rsidP="00981B40">
            <w:pPr>
              <w:keepNext/>
              <w:keepLines/>
              <w:suppressLineNumbers/>
              <w:jc w:val="center"/>
              <w:textAlignment w:val="baseline"/>
            </w:pPr>
            <w:r w:rsidRPr="004D5715">
              <w:rPr>
                <w:bCs/>
                <w:color w:val="000000"/>
                <w:kern w:val="24"/>
                <w:position w:val="1"/>
              </w:rPr>
              <w:t>отлично</w:t>
            </w:r>
          </w:p>
        </w:tc>
      </w:tr>
      <w:tr w:rsidR="00BD27AC" w:rsidRPr="004D5715" w14:paraId="0637F124" w14:textId="77777777" w:rsidTr="00981B40">
        <w:trPr>
          <w:trHeight w:val="132"/>
        </w:trPr>
        <w:tc>
          <w:tcPr>
            <w:tcW w:w="567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E878BB0" w14:textId="77777777" w:rsidR="00BD27AC" w:rsidRDefault="00BD27AC" w:rsidP="00981B40">
            <w:pPr>
              <w:keepNext/>
              <w:keepLines/>
              <w:suppressLineNumbers/>
              <w:textAlignment w:val="baseline"/>
            </w:pPr>
            <w:r>
              <w:t>Обучающийся:</w:t>
            </w:r>
          </w:p>
          <w:p w14:paraId="7106C37D" w14:textId="77777777" w:rsidR="00BD27AC" w:rsidRDefault="00BD27AC" w:rsidP="00981B40">
            <w:pPr>
              <w:keepNext/>
              <w:keepLines/>
              <w:suppressLineNumbers/>
              <w:textAlignment w:val="baseline"/>
            </w:pPr>
            <w:r>
              <w:t>- усвоил основной материал программы;</w:t>
            </w:r>
          </w:p>
          <w:p w14:paraId="2B868979" w14:textId="77777777" w:rsidR="00BD27AC" w:rsidRDefault="00BD27AC" w:rsidP="00981B40">
            <w:pPr>
              <w:keepNext/>
              <w:keepLines/>
              <w:suppressLineNumbers/>
              <w:textAlignment w:val="baseline"/>
            </w:pPr>
            <w:r>
              <w:t>- ответ, в основном, удовлетворяет установленным требованиям;</w:t>
            </w:r>
          </w:p>
          <w:p w14:paraId="6354B28F" w14:textId="77777777" w:rsidR="00BD27AC" w:rsidRDefault="00BD27AC" w:rsidP="00981B40">
            <w:pPr>
              <w:keepNext/>
              <w:keepLines/>
              <w:suppressLineNumbers/>
              <w:textAlignment w:val="baseline"/>
            </w:pPr>
            <w:r>
              <w:t>- но при этом делает несущественные пропуски при изложении фактического материала, предусмотренного программой;</w:t>
            </w:r>
          </w:p>
          <w:p w14:paraId="4352FC5A" w14:textId="77777777" w:rsidR="00BD27AC" w:rsidRPr="00691ED4" w:rsidRDefault="00BD27AC" w:rsidP="00981B40">
            <w:pPr>
              <w:keepNext/>
              <w:keepLines/>
              <w:suppressLineNumbers/>
              <w:textAlignment w:val="baseline"/>
            </w:pPr>
            <w:r>
              <w:t>- допускает две негрубые ошибки или неточности в формулировках.</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1A7F1D1" w14:textId="77777777" w:rsidR="00BD27AC" w:rsidRPr="004D5715" w:rsidRDefault="00BD27AC" w:rsidP="00981B40">
            <w:pPr>
              <w:keepNext/>
              <w:keepLines/>
              <w:suppressLineNumbers/>
              <w:jc w:val="center"/>
              <w:textAlignment w:val="baseline"/>
            </w:pPr>
            <w:r w:rsidRPr="004D5715">
              <w:rPr>
                <w:bCs/>
                <w:color w:val="000000"/>
                <w:kern w:val="24"/>
                <w:position w:val="1"/>
              </w:rPr>
              <w:t>4</w:t>
            </w:r>
          </w:p>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2F4D910" w14:textId="77777777" w:rsidR="00BD27AC" w:rsidRPr="004D5715" w:rsidRDefault="00BD27AC" w:rsidP="00981B40">
            <w:pPr>
              <w:keepNext/>
              <w:keepLines/>
              <w:suppressLineNumbers/>
              <w:jc w:val="center"/>
              <w:textAlignment w:val="baseline"/>
            </w:pPr>
            <w:r w:rsidRPr="004D5715">
              <w:rPr>
                <w:bCs/>
                <w:color w:val="000000"/>
                <w:kern w:val="24"/>
                <w:position w:val="1"/>
              </w:rPr>
              <w:t>хорошо</w:t>
            </w:r>
          </w:p>
        </w:tc>
      </w:tr>
      <w:tr w:rsidR="00BD27AC" w:rsidRPr="004D5715" w14:paraId="24E3A8B1" w14:textId="77777777" w:rsidTr="00981B40">
        <w:trPr>
          <w:trHeight w:val="210"/>
        </w:trPr>
        <w:tc>
          <w:tcPr>
            <w:tcW w:w="567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B2A99A5" w14:textId="77777777" w:rsidR="00BD27AC" w:rsidRDefault="00BD27AC" w:rsidP="00981B40">
            <w:pPr>
              <w:keepNext/>
              <w:keepLines/>
              <w:suppressLineNumbers/>
              <w:textAlignment w:val="baseline"/>
            </w:pPr>
            <w:r>
              <w:t>Обучающийся:</w:t>
            </w:r>
          </w:p>
          <w:p w14:paraId="1C5515D1" w14:textId="77777777" w:rsidR="00BD27AC" w:rsidRDefault="00BD27AC" w:rsidP="00981B40">
            <w:pPr>
              <w:keepNext/>
              <w:keepLines/>
              <w:suppressLineNumbers/>
              <w:textAlignment w:val="baseline"/>
            </w:pPr>
            <w:r>
              <w:t>- знает и понимает основной материал программы;</w:t>
            </w:r>
          </w:p>
          <w:p w14:paraId="0732B714" w14:textId="77777777" w:rsidR="00BD27AC" w:rsidRPr="00BD1CAE" w:rsidRDefault="00BD27AC" w:rsidP="00981B40">
            <w:pPr>
              <w:keepNext/>
              <w:keepLines/>
              <w:suppressLineNumbers/>
              <w:textAlignment w:val="baseline"/>
            </w:pPr>
            <w:r>
              <w:t>- материал излагается упрощенно, с ошибками и затруднениями.</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FA62251" w14:textId="77777777" w:rsidR="00BD27AC" w:rsidRPr="004D5715" w:rsidRDefault="00BD27AC" w:rsidP="00981B40">
            <w:pPr>
              <w:keepNext/>
              <w:keepLines/>
              <w:suppressLineNumbers/>
              <w:jc w:val="center"/>
              <w:textAlignment w:val="baseline"/>
            </w:pPr>
            <w:r w:rsidRPr="004D5715">
              <w:rPr>
                <w:bCs/>
                <w:color w:val="000000"/>
                <w:kern w:val="24"/>
                <w:position w:val="1"/>
              </w:rPr>
              <w:t>3</w:t>
            </w:r>
          </w:p>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37F476A" w14:textId="77777777" w:rsidR="00BD27AC" w:rsidRPr="004D5715" w:rsidRDefault="00BD27AC" w:rsidP="00981B40">
            <w:pPr>
              <w:keepNext/>
              <w:keepLines/>
              <w:suppressLineNumbers/>
              <w:jc w:val="center"/>
              <w:textAlignment w:val="baseline"/>
            </w:pPr>
            <w:r w:rsidRPr="004D5715">
              <w:rPr>
                <w:bCs/>
                <w:color w:val="000000"/>
                <w:kern w:val="24"/>
                <w:position w:val="1"/>
              </w:rPr>
              <w:t>удовлетворительно</w:t>
            </w:r>
          </w:p>
        </w:tc>
      </w:tr>
      <w:tr w:rsidR="00BD27AC" w:rsidRPr="004D5715" w14:paraId="545294AB" w14:textId="77777777" w:rsidTr="00981B40">
        <w:trPr>
          <w:trHeight w:val="58"/>
        </w:trPr>
        <w:tc>
          <w:tcPr>
            <w:tcW w:w="567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CCB5974" w14:textId="77777777" w:rsidR="00BD27AC" w:rsidRDefault="00BD27AC" w:rsidP="00981B40">
            <w:pPr>
              <w:keepNext/>
              <w:keepLines/>
              <w:suppressLineNumbers/>
              <w:textAlignment w:val="baseline"/>
            </w:pPr>
            <w:r>
              <w:t>Обучающийся:</w:t>
            </w:r>
          </w:p>
          <w:p w14:paraId="30339819" w14:textId="77777777" w:rsidR="00BD27AC" w:rsidRDefault="00BD27AC" w:rsidP="00981B40">
            <w:pPr>
              <w:keepNext/>
              <w:keepLines/>
              <w:suppressLineNumbers/>
              <w:textAlignment w:val="baseline"/>
            </w:pPr>
            <w:r>
              <w:t>- излагает материал бессистемно;</w:t>
            </w:r>
          </w:p>
          <w:p w14:paraId="465ED292" w14:textId="77777777" w:rsidR="00BD27AC" w:rsidRPr="00BD1CAE" w:rsidRDefault="00BD27AC" w:rsidP="00981B40">
            <w:pPr>
              <w:keepNext/>
              <w:keepLines/>
              <w:suppressLineNumbers/>
              <w:textAlignment w:val="baseline"/>
            </w:pPr>
            <w:r>
              <w:t>- при отсутствии ответа.</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EC0FC90" w14:textId="77777777" w:rsidR="00BD27AC" w:rsidRPr="004D5715" w:rsidRDefault="00BD27AC" w:rsidP="00981B40">
            <w:pPr>
              <w:keepNext/>
              <w:keepLines/>
              <w:suppressLineNumbers/>
              <w:jc w:val="center"/>
              <w:textAlignment w:val="baseline"/>
            </w:pPr>
            <w:r w:rsidRPr="004D5715">
              <w:rPr>
                <w:bCs/>
                <w:color w:val="000000"/>
                <w:kern w:val="24"/>
                <w:position w:val="1"/>
              </w:rPr>
              <w:t>2</w:t>
            </w:r>
          </w:p>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CA5EBC5" w14:textId="77777777" w:rsidR="00BD27AC" w:rsidRPr="004D5715" w:rsidRDefault="00BD27AC" w:rsidP="00981B40">
            <w:pPr>
              <w:keepNext/>
              <w:keepLines/>
              <w:suppressLineNumbers/>
              <w:jc w:val="center"/>
              <w:textAlignment w:val="baseline"/>
            </w:pPr>
            <w:r w:rsidRPr="004D5715">
              <w:rPr>
                <w:bCs/>
                <w:color w:val="000000"/>
                <w:kern w:val="24"/>
                <w:position w:val="1"/>
              </w:rPr>
              <w:t>неудовлетворительно</w:t>
            </w:r>
          </w:p>
        </w:tc>
      </w:tr>
    </w:tbl>
    <w:p w14:paraId="7F1E557C" w14:textId="77777777" w:rsidR="00BD27AC" w:rsidRDefault="00BD27AC" w:rsidP="001C7673">
      <w:pPr>
        <w:pStyle w:val="afa"/>
        <w:jc w:val="center"/>
        <w:rPr>
          <w:bCs/>
          <w:smallCaps/>
          <w:sz w:val="28"/>
          <w:szCs w:val="28"/>
        </w:rPr>
      </w:pPr>
    </w:p>
    <w:p w14:paraId="49C26F6E" w14:textId="77777777" w:rsidR="00BD27AC" w:rsidRDefault="00BD27AC" w:rsidP="001C7673">
      <w:pPr>
        <w:pStyle w:val="afa"/>
        <w:jc w:val="center"/>
        <w:rPr>
          <w:bCs/>
          <w:smallCaps/>
          <w:sz w:val="28"/>
          <w:szCs w:val="28"/>
        </w:rPr>
      </w:pPr>
    </w:p>
    <w:p w14:paraId="4339B2B1" w14:textId="77777777" w:rsidR="00BD27AC" w:rsidRDefault="00BD27AC" w:rsidP="001C7673">
      <w:pPr>
        <w:pStyle w:val="afa"/>
        <w:jc w:val="center"/>
        <w:rPr>
          <w:bCs/>
          <w:smallCaps/>
          <w:sz w:val="28"/>
          <w:szCs w:val="28"/>
        </w:rPr>
      </w:pPr>
    </w:p>
    <w:p w14:paraId="17890114" w14:textId="77777777" w:rsidR="00BD27AC" w:rsidRPr="00384F4E" w:rsidRDefault="00BD27AC" w:rsidP="001C7673">
      <w:pPr>
        <w:ind w:left="720" w:firstLine="360"/>
        <w:jc w:val="both"/>
        <w:rPr>
          <w:sz w:val="28"/>
          <w:szCs w:val="28"/>
        </w:rPr>
      </w:pPr>
    </w:p>
    <w:p w14:paraId="227E0A5F" w14:textId="7175F2DD" w:rsidR="00BD27AC" w:rsidRDefault="00BD27AC" w:rsidP="009B16C8">
      <w:pPr>
        <w:ind w:left="720" w:firstLine="360"/>
        <w:jc w:val="both"/>
        <w:rPr>
          <w:sz w:val="28"/>
          <w:szCs w:val="28"/>
        </w:rPr>
      </w:pPr>
    </w:p>
    <w:p w14:paraId="0909E710" w14:textId="77777777" w:rsidR="009B16C8" w:rsidRDefault="009B16C8" w:rsidP="009B16C8">
      <w:pPr>
        <w:ind w:left="720" w:firstLine="360"/>
        <w:jc w:val="both"/>
        <w:rPr>
          <w:sz w:val="28"/>
          <w:szCs w:val="28"/>
        </w:rPr>
      </w:pPr>
    </w:p>
    <w:p w14:paraId="6E2581DB" w14:textId="77777777" w:rsidR="009B16C8" w:rsidRDefault="009B16C8" w:rsidP="009B16C8">
      <w:pPr>
        <w:ind w:left="720" w:firstLine="360"/>
        <w:jc w:val="both"/>
        <w:rPr>
          <w:sz w:val="28"/>
          <w:szCs w:val="28"/>
        </w:rPr>
      </w:pPr>
    </w:p>
    <w:p w14:paraId="2F0648BC" w14:textId="77777777" w:rsidR="009B16C8" w:rsidRDefault="009B16C8" w:rsidP="009B16C8">
      <w:pPr>
        <w:ind w:left="720" w:firstLine="360"/>
        <w:jc w:val="both"/>
        <w:rPr>
          <w:sz w:val="28"/>
          <w:szCs w:val="28"/>
        </w:rPr>
      </w:pPr>
    </w:p>
    <w:p w14:paraId="537B8E59" w14:textId="77777777" w:rsidR="009B16C8" w:rsidRDefault="009B16C8" w:rsidP="009B16C8">
      <w:pPr>
        <w:ind w:left="720" w:firstLine="360"/>
        <w:jc w:val="both"/>
        <w:rPr>
          <w:sz w:val="28"/>
          <w:szCs w:val="28"/>
        </w:rPr>
      </w:pPr>
    </w:p>
    <w:p w14:paraId="0D9AABA2" w14:textId="77777777" w:rsidR="009B16C8" w:rsidRDefault="009B16C8" w:rsidP="009B16C8">
      <w:pPr>
        <w:ind w:left="720" w:firstLine="360"/>
        <w:jc w:val="both"/>
        <w:rPr>
          <w:sz w:val="28"/>
          <w:szCs w:val="28"/>
        </w:rPr>
      </w:pPr>
    </w:p>
    <w:p w14:paraId="68509D51" w14:textId="77777777" w:rsidR="009B16C8" w:rsidRDefault="009B16C8" w:rsidP="009B16C8">
      <w:pPr>
        <w:ind w:left="720" w:firstLine="360"/>
        <w:jc w:val="both"/>
        <w:rPr>
          <w:sz w:val="28"/>
          <w:szCs w:val="28"/>
        </w:rPr>
      </w:pPr>
    </w:p>
    <w:p w14:paraId="377A210B" w14:textId="77777777" w:rsidR="009B16C8" w:rsidRDefault="009B16C8" w:rsidP="009B16C8">
      <w:pPr>
        <w:ind w:left="720" w:firstLine="360"/>
        <w:jc w:val="both"/>
        <w:rPr>
          <w:sz w:val="28"/>
          <w:szCs w:val="28"/>
        </w:rPr>
      </w:pPr>
    </w:p>
    <w:p w14:paraId="6BA09109" w14:textId="77777777" w:rsidR="009B16C8" w:rsidRDefault="009B16C8" w:rsidP="009B16C8">
      <w:pPr>
        <w:ind w:left="720" w:firstLine="360"/>
        <w:jc w:val="both"/>
        <w:rPr>
          <w:sz w:val="28"/>
          <w:szCs w:val="28"/>
        </w:rPr>
      </w:pPr>
    </w:p>
    <w:p w14:paraId="4B316723" w14:textId="77777777" w:rsidR="009B16C8" w:rsidRDefault="009B16C8" w:rsidP="009B16C8">
      <w:pPr>
        <w:ind w:left="720" w:firstLine="360"/>
        <w:jc w:val="both"/>
        <w:rPr>
          <w:sz w:val="28"/>
          <w:szCs w:val="28"/>
        </w:rPr>
      </w:pPr>
    </w:p>
    <w:p w14:paraId="7A452556" w14:textId="77777777" w:rsidR="009B16C8" w:rsidRDefault="009B16C8" w:rsidP="009B16C8">
      <w:pPr>
        <w:ind w:left="720" w:firstLine="360"/>
        <w:jc w:val="both"/>
        <w:rPr>
          <w:sz w:val="28"/>
          <w:szCs w:val="28"/>
        </w:rPr>
      </w:pPr>
    </w:p>
    <w:p w14:paraId="6FEFAC78" w14:textId="77777777" w:rsidR="009B16C8" w:rsidRDefault="009B16C8" w:rsidP="009B16C8">
      <w:pPr>
        <w:ind w:left="720" w:firstLine="360"/>
        <w:jc w:val="both"/>
        <w:rPr>
          <w:sz w:val="28"/>
          <w:szCs w:val="28"/>
        </w:rPr>
      </w:pPr>
    </w:p>
    <w:p w14:paraId="379C41A6" w14:textId="77777777" w:rsidR="009B16C8" w:rsidRDefault="009B16C8" w:rsidP="009B16C8">
      <w:pPr>
        <w:ind w:left="720" w:firstLine="360"/>
        <w:jc w:val="both"/>
        <w:rPr>
          <w:sz w:val="28"/>
          <w:szCs w:val="28"/>
        </w:rPr>
      </w:pPr>
    </w:p>
    <w:p w14:paraId="13CD321C" w14:textId="77777777" w:rsidR="009B16C8" w:rsidRDefault="009B16C8" w:rsidP="009B16C8">
      <w:pPr>
        <w:ind w:left="720" w:firstLine="360"/>
        <w:jc w:val="both"/>
        <w:rPr>
          <w:sz w:val="28"/>
          <w:szCs w:val="28"/>
        </w:rPr>
      </w:pPr>
    </w:p>
    <w:p w14:paraId="4DA2EA11" w14:textId="77777777" w:rsidR="009B16C8" w:rsidRDefault="009B16C8" w:rsidP="009B16C8">
      <w:pPr>
        <w:ind w:left="720" w:firstLine="360"/>
        <w:jc w:val="both"/>
        <w:rPr>
          <w:sz w:val="28"/>
          <w:szCs w:val="28"/>
        </w:rPr>
      </w:pPr>
    </w:p>
    <w:p w14:paraId="0D243438" w14:textId="77777777" w:rsidR="009B16C8" w:rsidRDefault="009B16C8" w:rsidP="009B16C8">
      <w:pPr>
        <w:ind w:left="720" w:firstLine="360"/>
        <w:jc w:val="both"/>
        <w:rPr>
          <w:sz w:val="28"/>
          <w:szCs w:val="28"/>
        </w:rPr>
      </w:pPr>
    </w:p>
    <w:p w14:paraId="6CE22402" w14:textId="77777777" w:rsidR="009B16C8" w:rsidRDefault="009B16C8" w:rsidP="009B16C8">
      <w:pPr>
        <w:ind w:left="720" w:firstLine="360"/>
        <w:jc w:val="both"/>
        <w:rPr>
          <w:sz w:val="28"/>
          <w:szCs w:val="28"/>
        </w:rPr>
      </w:pPr>
    </w:p>
    <w:p w14:paraId="340DF7A0" w14:textId="77777777" w:rsidR="009B16C8" w:rsidRDefault="009B16C8" w:rsidP="009B16C8">
      <w:pPr>
        <w:ind w:left="720" w:firstLine="360"/>
        <w:jc w:val="both"/>
        <w:rPr>
          <w:sz w:val="28"/>
          <w:szCs w:val="28"/>
        </w:rPr>
      </w:pPr>
    </w:p>
    <w:p w14:paraId="65E30F27" w14:textId="77777777" w:rsidR="009B16C8" w:rsidRDefault="009B16C8" w:rsidP="009B16C8">
      <w:pPr>
        <w:ind w:left="720" w:firstLine="360"/>
        <w:jc w:val="both"/>
        <w:rPr>
          <w:sz w:val="28"/>
          <w:szCs w:val="28"/>
        </w:rPr>
      </w:pPr>
    </w:p>
    <w:p w14:paraId="0A35E88C" w14:textId="77777777" w:rsidR="009B16C8" w:rsidRDefault="009B16C8" w:rsidP="009B16C8">
      <w:pPr>
        <w:ind w:left="720" w:firstLine="360"/>
        <w:jc w:val="both"/>
        <w:rPr>
          <w:sz w:val="28"/>
          <w:szCs w:val="28"/>
        </w:rPr>
      </w:pPr>
    </w:p>
    <w:p w14:paraId="1A795CD6" w14:textId="77777777" w:rsidR="009B16C8" w:rsidRPr="009567A3" w:rsidRDefault="009B16C8" w:rsidP="009B16C8">
      <w:pPr>
        <w:pStyle w:val="1"/>
        <w:numPr>
          <w:ilvl w:val="0"/>
          <w:numId w:val="47"/>
        </w:numPr>
        <w:tabs>
          <w:tab w:val="num" w:pos="0"/>
          <w:tab w:val="left" w:pos="1912"/>
        </w:tabs>
        <w:spacing w:before="69"/>
        <w:ind w:left="204" w:firstLine="0"/>
        <w:rPr>
          <w:sz w:val="28"/>
          <w:szCs w:val="28"/>
        </w:rPr>
      </w:pPr>
      <w:r w:rsidRPr="009567A3">
        <w:rPr>
          <w:sz w:val="28"/>
          <w:szCs w:val="28"/>
        </w:rPr>
        <w:lastRenderedPageBreak/>
        <w:t>Паспорт</w:t>
      </w:r>
      <w:r w:rsidRPr="009567A3">
        <w:rPr>
          <w:spacing w:val="-3"/>
          <w:sz w:val="28"/>
          <w:szCs w:val="28"/>
        </w:rPr>
        <w:t xml:space="preserve"> </w:t>
      </w:r>
      <w:r w:rsidRPr="009567A3">
        <w:rPr>
          <w:sz w:val="28"/>
          <w:szCs w:val="28"/>
        </w:rPr>
        <w:t>комплекта</w:t>
      </w:r>
      <w:r w:rsidRPr="009567A3">
        <w:rPr>
          <w:spacing w:val="-3"/>
          <w:sz w:val="28"/>
          <w:szCs w:val="28"/>
        </w:rPr>
        <w:t xml:space="preserve"> </w:t>
      </w:r>
      <w:r w:rsidRPr="009567A3">
        <w:rPr>
          <w:sz w:val="28"/>
          <w:szCs w:val="28"/>
        </w:rPr>
        <w:t>контрольно-оценочных</w:t>
      </w:r>
      <w:r w:rsidRPr="009567A3">
        <w:rPr>
          <w:spacing w:val="-3"/>
          <w:sz w:val="28"/>
          <w:szCs w:val="28"/>
        </w:rPr>
        <w:t xml:space="preserve"> </w:t>
      </w:r>
      <w:r w:rsidRPr="009567A3">
        <w:rPr>
          <w:sz w:val="28"/>
          <w:szCs w:val="28"/>
        </w:rPr>
        <w:t>средств.</w:t>
      </w:r>
    </w:p>
    <w:p w14:paraId="3CEB3B55" w14:textId="77777777" w:rsidR="009B16C8" w:rsidRPr="009567A3" w:rsidRDefault="009B16C8" w:rsidP="009B16C8">
      <w:pPr>
        <w:pStyle w:val="a8"/>
        <w:widowControl w:val="0"/>
        <w:numPr>
          <w:ilvl w:val="1"/>
          <w:numId w:val="47"/>
        </w:numPr>
        <w:tabs>
          <w:tab w:val="left" w:pos="4099"/>
        </w:tabs>
        <w:autoSpaceDE w:val="0"/>
        <w:autoSpaceDN w:val="0"/>
        <w:spacing w:before="183" w:after="0" w:line="240" w:lineRule="auto"/>
        <w:ind w:hanging="282"/>
        <w:contextualSpacing w:val="0"/>
        <w:jc w:val="both"/>
        <w:rPr>
          <w:rFonts w:ascii="Times New Roman" w:hAnsi="Times New Roman"/>
          <w:b/>
          <w:sz w:val="28"/>
          <w:szCs w:val="28"/>
        </w:rPr>
      </w:pPr>
      <w:r w:rsidRPr="009567A3">
        <w:rPr>
          <w:rFonts w:ascii="Times New Roman" w:hAnsi="Times New Roman"/>
          <w:b/>
          <w:sz w:val="28"/>
          <w:szCs w:val="28"/>
        </w:rPr>
        <w:t>Общие</w:t>
      </w:r>
      <w:r w:rsidRPr="009567A3">
        <w:rPr>
          <w:rFonts w:ascii="Times New Roman" w:hAnsi="Times New Roman"/>
          <w:b/>
          <w:spacing w:val="-4"/>
          <w:sz w:val="28"/>
          <w:szCs w:val="28"/>
        </w:rPr>
        <w:t xml:space="preserve"> </w:t>
      </w:r>
      <w:r w:rsidRPr="009567A3">
        <w:rPr>
          <w:rFonts w:ascii="Times New Roman" w:hAnsi="Times New Roman"/>
          <w:b/>
          <w:sz w:val="28"/>
          <w:szCs w:val="28"/>
        </w:rPr>
        <w:t>положения</w:t>
      </w:r>
    </w:p>
    <w:p w14:paraId="2750118F" w14:textId="77777777" w:rsidR="009B16C8" w:rsidRPr="009567A3" w:rsidRDefault="009B16C8" w:rsidP="009B16C8">
      <w:pPr>
        <w:pStyle w:val="a9"/>
        <w:spacing w:before="156"/>
        <w:ind w:left="312" w:right="112" w:firstLine="708"/>
        <w:jc w:val="both"/>
        <w:rPr>
          <w:rFonts w:ascii="Times New Roman" w:hAnsi="Times New Roman"/>
          <w:sz w:val="28"/>
          <w:szCs w:val="28"/>
        </w:rPr>
      </w:pPr>
      <w:r w:rsidRPr="009567A3">
        <w:rPr>
          <w:rFonts w:ascii="Times New Roman" w:hAnsi="Times New Roman"/>
          <w:sz w:val="28"/>
          <w:szCs w:val="28"/>
        </w:rPr>
        <w:t>Контрольно-оценочные</w:t>
      </w:r>
      <w:r w:rsidRPr="009567A3">
        <w:rPr>
          <w:rFonts w:ascii="Times New Roman" w:hAnsi="Times New Roman"/>
          <w:spacing w:val="1"/>
          <w:sz w:val="28"/>
          <w:szCs w:val="28"/>
        </w:rPr>
        <w:t xml:space="preserve"> </w:t>
      </w:r>
      <w:r w:rsidRPr="009567A3">
        <w:rPr>
          <w:rFonts w:ascii="Times New Roman" w:hAnsi="Times New Roman"/>
          <w:sz w:val="28"/>
          <w:szCs w:val="28"/>
        </w:rPr>
        <w:t>средства</w:t>
      </w:r>
      <w:r w:rsidRPr="009567A3">
        <w:rPr>
          <w:rFonts w:ascii="Times New Roman" w:hAnsi="Times New Roman"/>
          <w:spacing w:val="1"/>
          <w:sz w:val="28"/>
          <w:szCs w:val="28"/>
        </w:rPr>
        <w:t xml:space="preserve"> </w:t>
      </w:r>
      <w:r w:rsidRPr="009567A3">
        <w:rPr>
          <w:rFonts w:ascii="Times New Roman" w:hAnsi="Times New Roman"/>
          <w:sz w:val="28"/>
          <w:szCs w:val="28"/>
        </w:rPr>
        <w:t>(КОС)</w:t>
      </w:r>
      <w:r w:rsidRPr="009567A3">
        <w:rPr>
          <w:rFonts w:ascii="Times New Roman" w:hAnsi="Times New Roman"/>
          <w:spacing w:val="1"/>
          <w:sz w:val="28"/>
          <w:szCs w:val="28"/>
        </w:rPr>
        <w:t xml:space="preserve"> </w:t>
      </w:r>
      <w:r w:rsidRPr="009567A3">
        <w:rPr>
          <w:rFonts w:ascii="Times New Roman" w:hAnsi="Times New Roman"/>
          <w:sz w:val="28"/>
          <w:szCs w:val="28"/>
        </w:rPr>
        <w:t>разработаны</w:t>
      </w:r>
      <w:r w:rsidRPr="009567A3">
        <w:rPr>
          <w:rFonts w:ascii="Times New Roman" w:hAnsi="Times New Roman"/>
          <w:spacing w:val="1"/>
          <w:sz w:val="28"/>
          <w:szCs w:val="28"/>
        </w:rPr>
        <w:t xml:space="preserve"> </w:t>
      </w:r>
      <w:r w:rsidRPr="009567A3">
        <w:rPr>
          <w:rFonts w:ascii="Times New Roman" w:hAnsi="Times New Roman"/>
          <w:sz w:val="28"/>
          <w:szCs w:val="28"/>
        </w:rPr>
        <w:t>в</w:t>
      </w:r>
      <w:r w:rsidRPr="009567A3">
        <w:rPr>
          <w:rFonts w:ascii="Times New Roman" w:hAnsi="Times New Roman"/>
          <w:spacing w:val="1"/>
          <w:sz w:val="28"/>
          <w:szCs w:val="28"/>
        </w:rPr>
        <w:t xml:space="preserve"> </w:t>
      </w:r>
      <w:r w:rsidRPr="009567A3">
        <w:rPr>
          <w:rFonts w:ascii="Times New Roman" w:hAnsi="Times New Roman"/>
          <w:sz w:val="28"/>
          <w:szCs w:val="28"/>
        </w:rPr>
        <w:t>соответствии</w:t>
      </w:r>
      <w:r w:rsidRPr="009567A3">
        <w:rPr>
          <w:rFonts w:ascii="Times New Roman" w:hAnsi="Times New Roman"/>
          <w:spacing w:val="1"/>
          <w:sz w:val="28"/>
          <w:szCs w:val="28"/>
        </w:rPr>
        <w:t xml:space="preserve"> </w:t>
      </w:r>
      <w:r w:rsidRPr="009567A3">
        <w:rPr>
          <w:rFonts w:ascii="Times New Roman" w:hAnsi="Times New Roman"/>
          <w:sz w:val="28"/>
          <w:szCs w:val="28"/>
        </w:rPr>
        <w:t>с</w:t>
      </w:r>
      <w:r w:rsidRPr="009567A3">
        <w:rPr>
          <w:rFonts w:ascii="Times New Roman" w:hAnsi="Times New Roman"/>
          <w:spacing w:val="1"/>
          <w:sz w:val="28"/>
          <w:szCs w:val="28"/>
        </w:rPr>
        <w:t xml:space="preserve"> </w:t>
      </w:r>
      <w:r w:rsidRPr="009567A3">
        <w:rPr>
          <w:rFonts w:ascii="Times New Roman" w:hAnsi="Times New Roman"/>
          <w:sz w:val="28"/>
          <w:szCs w:val="28"/>
        </w:rPr>
        <w:t>требованиями</w:t>
      </w:r>
      <w:r w:rsidRPr="009567A3">
        <w:rPr>
          <w:rFonts w:ascii="Times New Roman" w:hAnsi="Times New Roman"/>
          <w:spacing w:val="1"/>
          <w:sz w:val="28"/>
          <w:szCs w:val="28"/>
        </w:rPr>
        <w:t xml:space="preserve"> </w:t>
      </w:r>
      <w:r w:rsidRPr="009567A3">
        <w:rPr>
          <w:rFonts w:ascii="Times New Roman" w:hAnsi="Times New Roman"/>
          <w:sz w:val="28"/>
          <w:szCs w:val="28"/>
        </w:rPr>
        <w:t>основной</w:t>
      </w:r>
      <w:r w:rsidRPr="009567A3">
        <w:rPr>
          <w:rFonts w:ascii="Times New Roman" w:hAnsi="Times New Roman"/>
          <w:spacing w:val="1"/>
          <w:sz w:val="28"/>
          <w:szCs w:val="28"/>
        </w:rPr>
        <w:t xml:space="preserve"> </w:t>
      </w:r>
      <w:r w:rsidRPr="009567A3">
        <w:rPr>
          <w:rFonts w:ascii="Times New Roman" w:hAnsi="Times New Roman"/>
          <w:sz w:val="28"/>
          <w:szCs w:val="28"/>
        </w:rPr>
        <w:t>профессиональной</w:t>
      </w:r>
      <w:r w:rsidRPr="009567A3">
        <w:rPr>
          <w:rFonts w:ascii="Times New Roman" w:hAnsi="Times New Roman"/>
          <w:spacing w:val="1"/>
          <w:sz w:val="28"/>
          <w:szCs w:val="28"/>
        </w:rPr>
        <w:t xml:space="preserve"> </w:t>
      </w:r>
      <w:r w:rsidRPr="009567A3">
        <w:rPr>
          <w:rFonts w:ascii="Times New Roman" w:hAnsi="Times New Roman"/>
          <w:sz w:val="28"/>
          <w:szCs w:val="28"/>
        </w:rPr>
        <w:t>образовательной</w:t>
      </w:r>
      <w:r w:rsidRPr="009567A3">
        <w:rPr>
          <w:rFonts w:ascii="Times New Roman" w:hAnsi="Times New Roman"/>
          <w:spacing w:val="1"/>
          <w:sz w:val="28"/>
          <w:szCs w:val="28"/>
        </w:rPr>
        <w:t xml:space="preserve"> </w:t>
      </w:r>
      <w:r w:rsidRPr="009567A3">
        <w:rPr>
          <w:rFonts w:ascii="Times New Roman" w:hAnsi="Times New Roman"/>
          <w:sz w:val="28"/>
          <w:szCs w:val="28"/>
        </w:rPr>
        <w:t>программы</w:t>
      </w:r>
      <w:r w:rsidRPr="009567A3">
        <w:rPr>
          <w:rFonts w:ascii="Times New Roman" w:hAnsi="Times New Roman"/>
          <w:spacing w:val="1"/>
          <w:sz w:val="28"/>
          <w:szCs w:val="28"/>
        </w:rPr>
        <w:t xml:space="preserve"> </w:t>
      </w:r>
      <w:r w:rsidRPr="009567A3">
        <w:rPr>
          <w:rFonts w:ascii="Times New Roman" w:hAnsi="Times New Roman"/>
          <w:sz w:val="28"/>
          <w:szCs w:val="28"/>
        </w:rPr>
        <w:t>(ОПОП)</w:t>
      </w:r>
      <w:r w:rsidRPr="009567A3">
        <w:rPr>
          <w:rFonts w:ascii="Times New Roman" w:hAnsi="Times New Roman"/>
          <w:spacing w:val="26"/>
          <w:sz w:val="28"/>
          <w:szCs w:val="28"/>
        </w:rPr>
        <w:t xml:space="preserve"> </w:t>
      </w:r>
      <w:r w:rsidRPr="009567A3">
        <w:rPr>
          <w:rFonts w:ascii="Times New Roman" w:hAnsi="Times New Roman"/>
          <w:sz w:val="28"/>
          <w:szCs w:val="28"/>
        </w:rPr>
        <w:t>и</w:t>
      </w:r>
      <w:r w:rsidRPr="009567A3">
        <w:rPr>
          <w:rFonts w:ascii="Times New Roman" w:hAnsi="Times New Roman"/>
          <w:spacing w:val="27"/>
          <w:sz w:val="28"/>
          <w:szCs w:val="28"/>
        </w:rPr>
        <w:t xml:space="preserve"> </w:t>
      </w:r>
      <w:r w:rsidRPr="009567A3">
        <w:rPr>
          <w:rFonts w:ascii="Times New Roman" w:hAnsi="Times New Roman"/>
          <w:sz w:val="28"/>
          <w:szCs w:val="28"/>
        </w:rPr>
        <w:t>Федерального</w:t>
      </w:r>
      <w:r w:rsidRPr="009567A3">
        <w:rPr>
          <w:rFonts w:ascii="Times New Roman" w:hAnsi="Times New Roman"/>
          <w:spacing w:val="27"/>
          <w:sz w:val="28"/>
          <w:szCs w:val="28"/>
        </w:rPr>
        <w:t xml:space="preserve"> </w:t>
      </w:r>
      <w:r w:rsidRPr="009567A3">
        <w:rPr>
          <w:rFonts w:ascii="Times New Roman" w:hAnsi="Times New Roman"/>
          <w:sz w:val="28"/>
          <w:szCs w:val="28"/>
        </w:rPr>
        <w:t>государственного</w:t>
      </w:r>
      <w:r w:rsidRPr="009567A3">
        <w:rPr>
          <w:rFonts w:ascii="Times New Roman" w:hAnsi="Times New Roman"/>
          <w:spacing w:val="27"/>
          <w:sz w:val="28"/>
          <w:szCs w:val="28"/>
        </w:rPr>
        <w:t xml:space="preserve"> </w:t>
      </w:r>
      <w:r w:rsidRPr="009567A3">
        <w:rPr>
          <w:rFonts w:ascii="Times New Roman" w:hAnsi="Times New Roman"/>
          <w:sz w:val="28"/>
          <w:szCs w:val="28"/>
        </w:rPr>
        <w:t>стандарта</w:t>
      </w:r>
      <w:r w:rsidRPr="009567A3">
        <w:rPr>
          <w:rFonts w:ascii="Times New Roman" w:hAnsi="Times New Roman"/>
          <w:spacing w:val="24"/>
          <w:sz w:val="28"/>
          <w:szCs w:val="28"/>
        </w:rPr>
        <w:t xml:space="preserve"> </w:t>
      </w:r>
      <w:r w:rsidRPr="009567A3">
        <w:rPr>
          <w:rFonts w:ascii="Times New Roman" w:hAnsi="Times New Roman"/>
          <w:sz w:val="28"/>
          <w:szCs w:val="28"/>
        </w:rPr>
        <w:t>по</w:t>
      </w:r>
      <w:r w:rsidRPr="009567A3">
        <w:rPr>
          <w:rFonts w:ascii="Times New Roman" w:hAnsi="Times New Roman"/>
          <w:spacing w:val="27"/>
          <w:sz w:val="28"/>
          <w:szCs w:val="28"/>
        </w:rPr>
        <w:t xml:space="preserve"> </w:t>
      </w:r>
      <w:r w:rsidRPr="009567A3">
        <w:rPr>
          <w:rFonts w:ascii="Times New Roman" w:hAnsi="Times New Roman"/>
          <w:sz w:val="28"/>
          <w:szCs w:val="28"/>
        </w:rPr>
        <w:t>специальности</w:t>
      </w:r>
    </w:p>
    <w:p w14:paraId="45BE6115" w14:textId="44C1E360" w:rsidR="009B16C8" w:rsidRPr="009567A3" w:rsidRDefault="009B16C8" w:rsidP="009B16C8">
      <w:pPr>
        <w:pStyle w:val="a9"/>
        <w:spacing w:before="1"/>
        <w:ind w:left="312" w:right="110"/>
        <w:jc w:val="both"/>
        <w:rPr>
          <w:rFonts w:ascii="Times New Roman" w:hAnsi="Times New Roman"/>
          <w:sz w:val="28"/>
          <w:szCs w:val="28"/>
        </w:rPr>
      </w:pPr>
      <w:r w:rsidRPr="009567A3">
        <w:rPr>
          <w:rFonts w:ascii="Times New Roman" w:hAnsi="Times New Roman"/>
          <w:sz w:val="28"/>
          <w:szCs w:val="28"/>
        </w:rPr>
        <w:t>для специальност</w:t>
      </w:r>
      <w:r w:rsidRPr="009567A3">
        <w:rPr>
          <w:rFonts w:ascii="Times New Roman" w:hAnsi="Times New Roman"/>
          <w:sz w:val="28"/>
          <w:szCs w:val="28"/>
        </w:rPr>
        <w:t xml:space="preserve">и </w:t>
      </w:r>
      <w:r w:rsidRPr="009567A3">
        <w:rPr>
          <w:rFonts w:ascii="Times New Roman" w:hAnsi="Times New Roman"/>
          <w:sz w:val="28"/>
          <w:szCs w:val="28"/>
        </w:rPr>
        <w:t xml:space="preserve">среднего профессионального образования </w:t>
      </w:r>
    </w:p>
    <w:p w14:paraId="339F3D12" w14:textId="02341C3E" w:rsidR="009B16C8" w:rsidRPr="009567A3" w:rsidRDefault="009B16C8" w:rsidP="009B16C8">
      <w:pPr>
        <w:pStyle w:val="a9"/>
        <w:spacing w:before="1"/>
        <w:ind w:left="312" w:right="110"/>
        <w:jc w:val="both"/>
        <w:rPr>
          <w:rFonts w:ascii="Times New Roman" w:hAnsi="Times New Roman"/>
          <w:sz w:val="28"/>
          <w:szCs w:val="28"/>
        </w:rPr>
      </w:pPr>
      <w:r w:rsidRPr="009567A3">
        <w:rPr>
          <w:rFonts w:ascii="Times New Roman" w:hAnsi="Times New Roman"/>
          <w:sz w:val="28"/>
          <w:szCs w:val="28"/>
        </w:rPr>
        <w:t>2</w:t>
      </w:r>
      <w:r w:rsidRPr="009567A3">
        <w:rPr>
          <w:rFonts w:ascii="Times New Roman" w:hAnsi="Times New Roman"/>
          <w:sz w:val="28"/>
          <w:szCs w:val="28"/>
        </w:rPr>
        <w:t>2.02.09 Металлургия черных металлов</w:t>
      </w:r>
    </w:p>
    <w:p w14:paraId="45FE7521" w14:textId="6F8DF3D3" w:rsidR="009B16C8" w:rsidRPr="009567A3" w:rsidRDefault="009B16C8" w:rsidP="009B16C8">
      <w:pPr>
        <w:pStyle w:val="a9"/>
        <w:ind w:left="312" w:right="110" w:firstLine="708"/>
        <w:jc w:val="both"/>
        <w:rPr>
          <w:rFonts w:ascii="Times New Roman" w:hAnsi="Times New Roman"/>
          <w:sz w:val="28"/>
          <w:szCs w:val="28"/>
        </w:rPr>
      </w:pPr>
      <w:r w:rsidRPr="009567A3">
        <w:rPr>
          <w:rFonts w:ascii="Times New Roman" w:hAnsi="Times New Roman"/>
          <w:sz w:val="28"/>
          <w:szCs w:val="28"/>
        </w:rPr>
        <w:t>Контрольно-оценочные средства предназначены для контроля и оценки</w:t>
      </w:r>
      <w:r w:rsidRPr="009567A3">
        <w:rPr>
          <w:rFonts w:ascii="Times New Roman" w:hAnsi="Times New Roman"/>
          <w:spacing w:val="1"/>
          <w:sz w:val="28"/>
          <w:szCs w:val="28"/>
        </w:rPr>
        <w:t xml:space="preserve"> </w:t>
      </w:r>
      <w:r w:rsidRPr="009567A3">
        <w:rPr>
          <w:rFonts w:ascii="Times New Roman" w:hAnsi="Times New Roman"/>
          <w:sz w:val="28"/>
          <w:szCs w:val="28"/>
        </w:rPr>
        <w:t>образовательных</w:t>
      </w:r>
      <w:r w:rsidRPr="009567A3">
        <w:rPr>
          <w:rFonts w:ascii="Times New Roman" w:hAnsi="Times New Roman"/>
          <w:spacing w:val="1"/>
          <w:sz w:val="28"/>
          <w:szCs w:val="28"/>
        </w:rPr>
        <w:t xml:space="preserve"> </w:t>
      </w:r>
      <w:r w:rsidRPr="009567A3">
        <w:rPr>
          <w:rFonts w:ascii="Times New Roman" w:hAnsi="Times New Roman"/>
          <w:sz w:val="28"/>
          <w:szCs w:val="28"/>
        </w:rPr>
        <w:t>достижений</w:t>
      </w:r>
      <w:r w:rsidRPr="009567A3">
        <w:rPr>
          <w:rFonts w:ascii="Times New Roman" w:hAnsi="Times New Roman"/>
          <w:spacing w:val="1"/>
          <w:sz w:val="28"/>
          <w:szCs w:val="28"/>
        </w:rPr>
        <w:t xml:space="preserve"> </w:t>
      </w:r>
      <w:r w:rsidRPr="009567A3">
        <w:rPr>
          <w:rFonts w:ascii="Times New Roman" w:hAnsi="Times New Roman"/>
          <w:sz w:val="28"/>
          <w:szCs w:val="28"/>
        </w:rPr>
        <w:t>обучающихся,</w:t>
      </w:r>
      <w:r w:rsidRPr="009567A3">
        <w:rPr>
          <w:rFonts w:ascii="Times New Roman" w:hAnsi="Times New Roman"/>
          <w:spacing w:val="1"/>
          <w:sz w:val="28"/>
          <w:szCs w:val="28"/>
        </w:rPr>
        <w:t xml:space="preserve"> </w:t>
      </w:r>
      <w:r w:rsidRPr="009567A3">
        <w:rPr>
          <w:rFonts w:ascii="Times New Roman" w:hAnsi="Times New Roman"/>
          <w:sz w:val="28"/>
          <w:szCs w:val="28"/>
        </w:rPr>
        <w:t>освоивших</w:t>
      </w:r>
      <w:r w:rsidRPr="009567A3">
        <w:rPr>
          <w:rFonts w:ascii="Times New Roman" w:hAnsi="Times New Roman"/>
          <w:spacing w:val="1"/>
          <w:sz w:val="28"/>
          <w:szCs w:val="28"/>
        </w:rPr>
        <w:t xml:space="preserve"> </w:t>
      </w:r>
      <w:r w:rsidRPr="009567A3">
        <w:rPr>
          <w:rFonts w:ascii="Times New Roman" w:hAnsi="Times New Roman"/>
          <w:sz w:val="28"/>
          <w:szCs w:val="28"/>
        </w:rPr>
        <w:t>программу</w:t>
      </w:r>
      <w:r w:rsidRPr="009567A3">
        <w:rPr>
          <w:rFonts w:ascii="Times New Roman" w:hAnsi="Times New Roman"/>
          <w:spacing w:val="1"/>
          <w:sz w:val="28"/>
          <w:szCs w:val="28"/>
        </w:rPr>
        <w:t xml:space="preserve"> </w:t>
      </w:r>
      <w:r w:rsidRPr="009567A3">
        <w:rPr>
          <w:rFonts w:ascii="Times New Roman" w:hAnsi="Times New Roman"/>
          <w:sz w:val="28"/>
          <w:szCs w:val="28"/>
        </w:rPr>
        <w:t>учебной</w:t>
      </w:r>
      <w:r w:rsidRPr="009567A3">
        <w:rPr>
          <w:rFonts w:ascii="Times New Roman" w:hAnsi="Times New Roman"/>
          <w:spacing w:val="1"/>
          <w:sz w:val="28"/>
          <w:szCs w:val="28"/>
        </w:rPr>
        <w:t xml:space="preserve"> </w:t>
      </w:r>
      <w:r w:rsidRPr="009567A3">
        <w:rPr>
          <w:rFonts w:ascii="Times New Roman" w:hAnsi="Times New Roman"/>
          <w:sz w:val="28"/>
          <w:szCs w:val="28"/>
        </w:rPr>
        <w:t>дисциплины</w:t>
      </w:r>
      <w:r w:rsidRPr="009567A3">
        <w:rPr>
          <w:rFonts w:ascii="Times New Roman" w:hAnsi="Times New Roman"/>
          <w:spacing w:val="1"/>
          <w:sz w:val="28"/>
          <w:szCs w:val="28"/>
        </w:rPr>
        <w:t xml:space="preserve"> </w:t>
      </w:r>
      <w:r w:rsidRPr="009567A3">
        <w:rPr>
          <w:rFonts w:ascii="Times New Roman" w:hAnsi="Times New Roman"/>
          <w:sz w:val="28"/>
          <w:szCs w:val="28"/>
        </w:rPr>
        <w:t>«О</w:t>
      </w:r>
      <w:r w:rsidRPr="009567A3">
        <w:rPr>
          <w:rFonts w:ascii="Times New Roman" w:hAnsi="Times New Roman"/>
          <w:sz w:val="28"/>
          <w:szCs w:val="28"/>
        </w:rPr>
        <w:t>храна труда и</w:t>
      </w:r>
      <w:r w:rsidRPr="009567A3">
        <w:rPr>
          <w:rFonts w:ascii="Times New Roman" w:hAnsi="Times New Roman"/>
          <w:sz w:val="28"/>
          <w:szCs w:val="28"/>
        </w:rPr>
        <w:t xml:space="preserve"> бережливо</w:t>
      </w:r>
      <w:r w:rsidRPr="009567A3">
        <w:rPr>
          <w:rFonts w:ascii="Times New Roman" w:hAnsi="Times New Roman"/>
          <w:sz w:val="28"/>
          <w:szCs w:val="28"/>
        </w:rPr>
        <w:t>е</w:t>
      </w:r>
      <w:r w:rsidRPr="009567A3">
        <w:rPr>
          <w:rFonts w:ascii="Times New Roman" w:hAnsi="Times New Roman"/>
          <w:sz w:val="28"/>
          <w:szCs w:val="28"/>
        </w:rPr>
        <w:t xml:space="preserve"> производств</w:t>
      </w:r>
      <w:r w:rsidRPr="009567A3">
        <w:rPr>
          <w:rFonts w:ascii="Times New Roman" w:hAnsi="Times New Roman"/>
          <w:sz w:val="28"/>
          <w:szCs w:val="28"/>
        </w:rPr>
        <w:t>о</w:t>
      </w:r>
      <w:r w:rsidRPr="009567A3">
        <w:rPr>
          <w:rFonts w:ascii="Times New Roman" w:hAnsi="Times New Roman"/>
          <w:sz w:val="28"/>
          <w:szCs w:val="28"/>
        </w:rPr>
        <w:t xml:space="preserve">» </w:t>
      </w:r>
    </w:p>
    <w:p w14:paraId="4DE052D2" w14:textId="77777777" w:rsidR="009B16C8" w:rsidRPr="009567A3" w:rsidRDefault="009B16C8" w:rsidP="009B16C8">
      <w:pPr>
        <w:pStyle w:val="a9"/>
        <w:ind w:left="312" w:right="118" w:firstLine="708"/>
        <w:jc w:val="both"/>
        <w:rPr>
          <w:rFonts w:ascii="Times New Roman" w:hAnsi="Times New Roman"/>
          <w:sz w:val="28"/>
          <w:szCs w:val="28"/>
        </w:rPr>
      </w:pPr>
      <w:r w:rsidRPr="009567A3">
        <w:rPr>
          <w:rFonts w:ascii="Times New Roman" w:hAnsi="Times New Roman"/>
          <w:sz w:val="28"/>
          <w:szCs w:val="28"/>
        </w:rPr>
        <w:t>КОС</w:t>
      </w:r>
      <w:r w:rsidRPr="009567A3">
        <w:rPr>
          <w:rFonts w:ascii="Times New Roman" w:hAnsi="Times New Roman"/>
          <w:spacing w:val="1"/>
          <w:sz w:val="28"/>
          <w:szCs w:val="28"/>
        </w:rPr>
        <w:t xml:space="preserve"> </w:t>
      </w:r>
      <w:r w:rsidRPr="009567A3">
        <w:rPr>
          <w:rFonts w:ascii="Times New Roman" w:hAnsi="Times New Roman"/>
          <w:sz w:val="28"/>
          <w:szCs w:val="28"/>
        </w:rPr>
        <w:t>включают</w:t>
      </w:r>
      <w:r w:rsidRPr="009567A3">
        <w:rPr>
          <w:rFonts w:ascii="Times New Roman" w:hAnsi="Times New Roman"/>
          <w:spacing w:val="1"/>
          <w:sz w:val="28"/>
          <w:szCs w:val="28"/>
        </w:rPr>
        <w:t xml:space="preserve"> </w:t>
      </w:r>
      <w:r w:rsidRPr="009567A3">
        <w:rPr>
          <w:rFonts w:ascii="Times New Roman" w:hAnsi="Times New Roman"/>
          <w:sz w:val="28"/>
          <w:szCs w:val="28"/>
        </w:rPr>
        <w:t>контрольные</w:t>
      </w:r>
      <w:r w:rsidRPr="009567A3">
        <w:rPr>
          <w:rFonts w:ascii="Times New Roman" w:hAnsi="Times New Roman"/>
          <w:spacing w:val="1"/>
          <w:sz w:val="28"/>
          <w:szCs w:val="28"/>
        </w:rPr>
        <w:t xml:space="preserve"> </w:t>
      </w:r>
      <w:r w:rsidRPr="009567A3">
        <w:rPr>
          <w:rFonts w:ascii="Times New Roman" w:hAnsi="Times New Roman"/>
          <w:sz w:val="28"/>
          <w:szCs w:val="28"/>
        </w:rPr>
        <w:t>материалы</w:t>
      </w:r>
      <w:r w:rsidRPr="009567A3">
        <w:rPr>
          <w:rFonts w:ascii="Times New Roman" w:hAnsi="Times New Roman"/>
          <w:spacing w:val="1"/>
          <w:sz w:val="28"/>
          <w:szCs w:val="28"/>
        </w:rPr>
        <w:t xml:space="preserve"> </w:t>
      </w:r>
      <w:r w:rsidRPr="009567A3">
        <w:rPr>
          <w:rFonts w:ascii="Times New Roman" w:hAnsi="Times New Roman"/>
          <w:sz w:val="28"/>
          <w:szCs w:val="28"/>
        </w:rPr>
        <w:t>для</w:t>
      </w:r>
      <w:r w:rsidRPr="009567A3">
        <w:rPr>
          <w:rFonts w:ascii="Times New Roman" w:hAnsi="Times New Roman"/>
          <w:spacing w:val="1"/>
          <w:sz w:val="28"/>
          <w:szCs w:val="28"/>
        </w:rPr>
        <w:t xml:space="preserve"> </w:t>
      </w:r>
      <w:r w:rsidRPr="009567A3">
        <w:rPr>
          <w:rFonts w:ascii="Times New Roman" w:hAnsi="Times New Roman"/>
          <w:sz w:val="28"/>
          <w:szCs w:val="28"/>
        </w:rPr>
        <w:t>проведения</w:t>
      </w:r>
      <w:r w:rsidRPr="009567A3">
        <w:rPr>
          <w:rFonts w:ascii="Times New Roman" w:hAnsi="Times New Roman"/>
          <w:spacing w:val="1"/>
          <w:sz w:val="28"/>
          <w:szCs w:val="28"/>
        </w:rPr>
        <w:t xml:space="preserve"> </w:t>
      </w:r>
      <w:r w:rsidRPr="009567A3">
        <w:rPr>
          <w:rFonts w:ascii="Times New Roman" w:hAnsi="Times New Roman"/>
          <w:sz w:val="28"/>
          <w:szCs w:val="28"/>
        </w:rPr>
        <w:t>текущего</w:t>
      </w:r>
      <w:r w:rsidRPr="009567A3">
        <w:rPr>
          <w:rFonts w:ascii="Times New Roman" w:hAnsi="Times New Roman"/>
          <w:spacing w:val="1"/>
          <w:sz w:val="28"/>
          <w:szCs w:val="28"/>
        </w:rPr>
        <w:t xml:space="preserve"> </w:t>
      </w:r>
      <w:r w:rsidRPr="009567A3">
        <w:rPr>
          <w:rFonts w:ascii="Times New Roman" w:hAnsi="Times New Roman"/>
          <w:sz w:val="28"/>
          <w:szCs w:val="28"/>
        </w:rPr>
        <w:t>контроля</w:t>
      </w:r>
      <w:r w:rsidRPr="009567A3">
        <w:rPr>
          <w:rFonts w:ascii="Times New Roman" w:hAnsi="Times New Roman"/>
          <w:spacing w:val="-2"/>
          <w:sz w:val="28"/>
          <w:szCs w:val="28"/>
        </w:rPr>
        <w:t xml:space="preserve"> </w:t>
      </w:r>
      <w:r w:rsidRPr="009567A3">
        <w:rPr>
          <w:rFonts w:ascii="Times New Roman" w:hAnsi="Times New Roman"/>
          <w:sz w:val="28"/>
          <w:szCs w:val="28"/>
        </w:rPr>
        <w:t>и</w:t>
      </w:r>
      <w:r w:rsidRPr="009567A3">
        <w:rPr>
          <w:rFonts w:ascii="Times New Roman" w:hAnsi="Times New Roman"/>
          <w:spacing w:val="-5"/>
          <w:sz w:val="28"/>
          <w:szCs w:val="28"/>
        </w:rPr>
        <w:t xml:space="preserve"> </w:t>
      </w:r>
      <w:r w:rsidRPr="009567A3">
        <w:rPr>
          <w:rFonts w:ascii="Times New Roman" w:hAnsi="Times New Roman"/>
          <w:sz w:val="28"/>
          <w:szCs w:val="28"/>
        </w:rPr>
        <w:t>промежуточной</w:t>
      </w:r>
      <w:r w:rsidRPr="009567A3">
        <w:rPr>
          <w:rFonts w:ascii="Times New Roman" w:hAnsi="Times New Roman"/>
          <w:spacing w:val="-2"/>
          <w:sz w:val="28"/>
          <w:szCs w:val="28"/>
        </w:rPr>
        <w:t xml:space="preserve"> </w:t>
      </w:r>
      <w:r w:rsidRPr="009567A3">
        <w:rPr>
          <w:rFonts w:ascii="Times New Roman" w:hAnsi="Times New Roman"/>
          <w:sz w:val="28"/>
          <w:szCs w:val="28"/>
        </w:rPr>
        <w:t>аттестации</w:t>
      </w:r>
      <w:r w:rsidRPr="009567A3">
        <w:rPr>
          <w:rFonts w:ascii="Times New Roman" w:hAnsi="Times New Roman"/>
          <w:spacing w:val="-2"/>
          <w:sz w:val="28"/>
          <w:szCs w:val="28"/>
        </w:rPr>
        <w:t xml:space="preserve"> </w:t>
      </w:r>
      <w:r w:rsidRPr="009567A3">
        <w:rPr>
          <w:rFonts w:ascii="Times New Roman" w:hAnsi="Times New Roman"/>
          <w:sz w:val="28"/>
          <w:szCs w:val="28"/>
        </w:rPr>
        <w:t>в</w:t>
      </w:r>
      <w:r w:rsidRPr="009567A3">
        <w:rPr>
          <w:rFonts w:ascii="Times New Roman" w:hAnsi="Times New Roman"/>
          <w:spacing w:val="-5"/>
          <w:sz w:val="28"/>
          <w:szCs w:val="28"/>
        </w:rPr>
        <w:t xml:space="preserve"> </w:t>
      </w:r>
      <w:r w:rsidRPr="009567A3">
        <w:rPr>
          <w:rFonts w:ascii="Times New Roman" w:hAnsi="Times New Roman"/>
          <w:sz w:val="28"/>
          <w:szCs w:val="28"/>
        </w:rPr>
        <w:t>форме</w:t>
      </w:r>
      <w:r w:rsidRPr="009567A3">
        <w:rPr>
          <w:rFonts w:ascii="Times New Roman" w:hAnsi="Times New Roman"/>
          <w:spacing w:val="-1"/>
          <w:sz w:val="28"/>
          <w:szCs w:val="28"/>
        </w:rPr>
        <w:t xml:space="preserve"> </w:t>
      </w:r>
      <w:r w:rsidRPr="009567A3">
        <w:rPr>
          <w:rFonts w:ascii="Times New Roman" w:hAnsi="Times New Roman"/>
          <w:sz w:val="28"/>
          <w:szCs w:val="28"/>
        </w:rPr>
        <w:t>дифференцированного</w:t>
      </w:r>
      <w:r w:rsidRPr="009567A3">
        <w:rPr>
          <w:rFonts w:ascii="Times New Roman" w:hAnsi="Times New Roman"/>
          <w:spacing w:val="-1"/>
          <w:sz w:val="28"/>
          <w:szCs w:val="28"/>
        </w:rPr>
        <w:t xml:space="preserve"> </w:t>
      </w:r>
      <w:r w:rsidRPr="009567A3">
        <w:rPr>
          <w:rFonts w:ascii="Times New Roman" w:hAnsi="Times New Roman"/>
          <w:sz w:val="28"/>
          <w:szCs w:val="28"/>
        </w:rPr>
        <w:t>зачета.</w:t>
      </w:r>
    </w:p>
    <w:p w14:paraId="31D62858" w14:textId="77777777" w:rsidR="009B16C8" w:rsidRPr="009567A3" w:rsidRDefault="009B16C8" w:rsidP="009B16C8">
      <w:pPr>
        <w:pStyle w:val="a9"/>
        <w:spacing w:before="1"/>
        <w:rPr>
          <w:rFonts w:ascii="Times New Roman" w:hAnsi="Times New Roman"/>
          <w:sz w:val="28"/>
          <w:szCs w:val="28"/>
        </w:rPr>
      </w:pPr>
    </w:p>
    <w:p w14:paraId="7FD67A94" w14:textId="77777777" w:rsidR="009B16C8" w:rsidRPr="009567A3" w:rsidRDefault="009B16C8" w:rsidP="009B16C8">
      <w:pPr>
        <w:pStyle w:val="1"/>
        <w:numPr>
          <w:ilvl w:val="1"/>
          <w:numId w:val="47"/>
        </w:numPr>
        <w:tabs>
          <w:tab w:val="num" w:pos="0"/>
          <w:tab w:val="left" w:pos="1043"/>
        </w:tabs>
        <w:spacing w:before="1"/>
        <w:ind w:left="1042" w:firstLine="0"/>
        <w:jc w:val="left"/>
        <w:rPr>
          <w:sz w:val="28"/>
          <w:szCs w:val="28"/>
        </w:rPr>
      </w:pPr>
      <w:r w:rsidRPr="009567A3">
        <w:rPr>
          <w:sz w:val="28"/>
          <w:szCs w:val="28"/>
        </w:rPr>
        <w:t>Результаты</w:t>
      </w:r>
      <w:r w:rsidRPr="009567A3">
        <w:rPr>
          <w:spacing w:val="-4"/>
          <w:sz w:val="28"/>
          <w:szCs w:val="28"/>
        </w:rPr>
        <w:t xml:space="preserve"> </w:t>
      </w:r>
      <w:r w:rsidRPr="009567A3">
        <w:rPr>
          <w:sz w:val="28"/>
          <w:szCs w:val="28"/>
        </w:rPr>
        <w:t>освоения</w:t>
      </w:r>
      <w:r w:rsidRPr="009567A3">
        <w:rPr>
          <w:spacing w:val="-3"/>
          <w:sz w:val="28"/>
          <w:szCs w:val="28"/>
        </w:rPr>
        <w:t xml:space="preserve"> </w:t>
      </w:r>
      <w:r w:rsidRPr="009567A3">
        <w:rPr>
          <w:sz w:val="28"/>
          <w:szCs w:val="28"/>
        </w:rPr>
        <w:t>учебной</w:t>
      </w:r>
      <w:r w:rsidRPr="009567A3">
        <w:rPr>
          <w:spacing w:val="-3"/>
          <w:sz w:val="28"/>
          <w:szCs w:val="28"/>
        </w:rPr>
        <w:t xml:space="preserve"> </w:t>
      </w:r>
      <w:r w:rsidRPr="009567A3">
        <w:rPr>
          <w:sz w:val="28"/>
          <w:szCs w:val="28"/>
        </w:rPr>
        <w:t>дисциплины,</w:t>
      </w:r>
      <w:r w:rsidRPr="009567A3">
        <w:rPr>
          <w:spacing w:val="-4"/>
          <w:sz w:val="28"/>
          <w:szCs w:val="28"/>
        </w:rPr>
        <w:t xml:space="preserve"> </w:t>
      </w:r>
      <w:r w:rsidRPr="009567A3">
        <w:rPr>
          <w:sz w:val="28"/>
          <w:szCs w:val="28"/>
        </w:rPr>
        <w:t>подлежащие</w:t>
      </w:r>
      <w:r w:rsidRPr="009567A3">
        <w:rPr>
          <w:spacing w:val="-2"/>
          <w:sz w:val="28"/>
          <w:szCs w:val="28"/>
        </w:rPr>
        <w:t xml:space="preserve"> </w:t>
      </w:r>
      <w:r w:rsidRPr="009567A3">
        <w:rPr>
          <w:sz w:val="28"/>
          <w:szCs w:val="28"/>
        </w:rPr>
        <w:t>проверке</w:t>
      </w:r>
    </w:p>
    <w:p w14:paraId="62296BF6" w14:textId="3506DD04" w:rsidR="009B16C8" w:rsidRPr="009567A3" w:rsidRDefault="009B16C8" w:rsidP="009B16C8">
      <w:pPr>
        <w:pStyle w:val="a9"/>
        <w:spacing w:before="182" w:line="259" w:lineRule="auto"/>
        <w:ind w:left="312" w:right="112" w:firstLine="708"/>
        <w:jc w:val="both"/>
        <w:rPr>
          <w:rFonts w:ascii="Times New Roman" w:hAnsi="Times New Roman"/>
          <w:sz w:val="28"/>
          <w:szCs w:val="28"/>
        </w:rPr>
      </w:pPr>
      <w:r w:rsidRPr="009567A3">
        <w:rPr>
          <w:rFonts w:ascii="Times New Roman" w:hAnsi="Times New Roman"/>
          <w:sz w:val="28"/>
          <w:szCs w:val="28"/>
        </w:rPr>
        <w:t>Комплект</w:t>
      </w:r>
      <w:r w:rsidRPr="009567A3">
        <w:rPr>
          <w:rFonts w:ascii="Times New Roman" w:hAnsi="Times New Roman"/>
          <w:spacing w:val="1"/>
          <w:sz w:val="28"/>
          <w:szCs w:val="28"/>
        </w:rPr>
        <w:t xml:space="preserve"> </w:t>
      </w:r>
      <w:r w:rsidRPr="009567A3">
        <w:rPr>
          <w:rFonts w:ascii="Times New Roman" w:hAnsi="Times New Roman"/>
          <w:sz w:val="28"/>
          <w:szCs w:val="28"/>
        </w:rPr>
        <w:t>контрольно-оценочных</w:t>
      </w:r>
      <w:r w:rsidRPr="009567A3">
        <w:rPr>
          <w:rFonts w:ascii="Times New Roman" w:hAnsi="Times New Roman"/>
          <w:spacing w:val="1"/>
          <w:sz w:val="28"/>
          <w:szCs w:val="28"/>
        </w:rPr>
        <w:t xml:space="preserve"> </w:t>
      </w:r>
      <w:r w:rsidRPr="009567A3">
        <w:rPr>
          <w:rFonts w:ascii="Times New Roman" w:hAnsi="Times New Roman"/>
          <w:sz w:val="28"/>
          <w:szCs w:val="28"/>
        </w:rPr>
        <w:t>средств</w:t>
      </w:r>
      <w:r w:rsidRPr="009567A3">
        <w:rPr>
          <w:rFonts w:ascii="Times New Roman" w:hAnsi="Times New Roman"/>
          <w:spacing w:val="1"/>
          <w:sz w:val="28"/>
          <w:szCs w:val="28"/>
        </w:rPr>
        <w:t xml:space="preserve"> </w:t>
      </w:r>
      <w:r w:rsidRPr="009567A3">
        <w:rPr>
          <w:rFonts w:ascii="Times New Roman" w:hAnsi="Times New Roman"/>
          <w:sz w:val="28"/>
          <w:szCs w:val="28"/>
        </w:rPr>
        <w:t>предназначен</w:t>
      </w:r>
      <w:r w:rsidRPr="009567A3">
        <w:rPr>
          <w:rFonts w:ascii="Times New Roman" w:hAnsi="Times New Roman"/>
          <w:spacing w:val="1"/>
          <w:sz w:val="28"/>
          <w:szCs w:val="28"/>
        </w:rPr>
        <w:t xml:space="preserve"> </w:t>
      </w:r>
      <w:r w:rsidRPr="009567A3">
        <w:rPr>
          <w:rFonts w:ascii="Times New Roman" w:hAnsi="Times New Roman"/>
          <w:sz w:val="28"/>
          <w:szCs w:val="28"/>
        </w:rPr>
        <w:t>для</w:t>
      </w:r>
      <w:r w:rsidRPr="009567A3">
        <w:rPr>
          <w:rFonts w:ascii="Times New Roman" w:hAnsi="Times New Roman"/>
          <w:spacing w:val="1"/>
          <w:sz w:val="28"/>
          <w:szCs w:val="28"/>
        </w:rPr>
        <w:t xml:space="preserve"> </w:t>
      </w:r>
      <w:r w:rsidRPr="009567A3">
        <w:rPr>
          <w:rFonts w:ascii="Times New Roman" w:hAnsi="Times New Roman"/>
          <w:sz w:val="28"/>
          <w:szCs w:val="28"/>
        </w:rPr>
        <w:t>проверки</w:t>
      </w:r>
      <w:r w:rsidRPr="009567A3">
        <w:rPr>
          <w:rFonts w:ascii="Times New Roman" w:hAnsi="Times New Roman"/>
          <w:spacing w:val="1"/>
          <w:sz w:val="28"/>
          <w:szCs w:val="28"/>
        </w:rPr>
        <w:t xml:space="preserve"> </w:t>
      </w:r>
      <w:r w:rsidRPr="009567A3">
        <w:rPr>
          <w:rFonts w:ascii="Times New Roman" w:hAnsi="Times New Roman"/>
          <w:sz w:val="28"/>
          <w:szCs w:val="28"/>
        </w:rPr>
        <w:t>уровня</w:t>
      </w:r>
      <w:r w:rsidRPr="009567A3">
        <w:rPr>
          <w:rFonts w:ascii="Times New Roman" w:hAnsi="Times New Roman"/>
          <w:spacing w:val="1"/>
          <w:sz w:val="28"/>
          <w:szCs w:val="28"/>
        </w:rPr>
        <w:t xml:space="preserve"> </w:t>
      </w:r>
      <w:r w:rsidRPr="009567A3">
        <w:rPr>
          <w:rFonts w:ascii="Times New Roman" w:hAnsi="Times New Roman"/>
          <w:sz w:val="28"/>
          <w:szCs w:val="28"/>
        </w:rPr>
        <w:t>усвоения</w:t>
      </w:r>
      <w:r w:rsidRPr="009567A3">
        <w:rPr>
          <w:rFonts w:ascii="Times New Roman" w:hAnsi="Times New Roman"/>
          <w:spacing w:val="1"/>
          <w:sz w:val="28"/>
          <w:szCs w:val="28"/>
        </w:rPr>
        <w:t xml:space="preserve"> </w:t>
      </w:r>
      <w:r w:rsidRPr="009567A3">
        <w:rPr>
          <w:rFonts w:ascii="Times New Roman" w:hAnsi="Times New Roman"/>
          <w:sz w:val="28"/>
          <w:szCs w:val="28"/>
        </w:rPr>
        <w:t>учебной</w:t>
      </w:r>
      <w:r w:rsidRPr="009567A3">
        <w:rPr>
          <w:rFonts w:ascii="Times New Roman" w:hAnsi="Times New Roman"/>
          <w:spacing w:val="1"/>
          <w:sz w:val="28"/>
          <w:szCs w:val="28"/>
        </w:rPr>
        <w:t xml:space="preserve"> </w:t>
      </w:r>
      <w:r w:rsidRPr="009567A3">
        <w:rPr>
          <w:rFonts w:ascii="Times New Roman" w:hAnsi="Times New Roman"/>
          <w:sz w:val="28"/>
          <w:szCs w:val="28"/>
        </w:rPr>
        <w:t>дисциплины</w:t>
      </w:r>
      <w:r w:rsidRPr="009567A3">
        <w:rPr>
          <w:rFonts w:ascii="Times New Roman" w:hAnsi="Times New Roman"/>
          <w:spacing w:val="1"/>
          <w:sz w:val="28"/>
          <w:szCs w:val="28"/>
        </w:rPr>
        <w:t xml:space="preserve"> </w:t>
      </w:r>
      <w:r w:rsidRPr="009567A3">
        <w:rPr>
          <w:rFonts w:ascii="Times New Roman" w:hAnsi="Times New Roman"/>
          <w:sz w:val="28"/>
          <w:szCs w:val="28"/>
        </w:rPr>
        <w:t>«О</w:t>
      </w:r>
      <w:r w:rsidRPr="009567A3">
        <w:rPr>
          <w:rFonts w:ascii="Times New Roman" w:hAnsi="Times New Roman"/>
          <w:sz w:val="28"/>
          <w:szCs w:val="28"/>
        </w:rPr>
        <w:t xml:space="preserve">храна труда и </w:t>
      </w:r>
      <w:r w:rsidRPr="009567A3">
        <w:rPr>
          <w:rFonts w:ascii="Times New Roman" w:hAnsi="Times New Roman"/>
          <w:sz w:val="28"/>
          <w:szCs w:val="28"/>
        </w:rPr>
        <w:t>бережливо</w:t>
      </w:r>
      <w:r w:rsidRPr="009567A3">
        <w:rPr>
          <w:rFonts w:ascii="Times New Roman" w:hAnsi="Times New Roman"/>
          <w:sz w:val="28"/>
          <w:szCs w:val="28"/>
        </w:rPr>
        <w:t>е</w:t>
      </w:r>
      <w:r w:rsidRPr="009567A3">
        <w:rPr>
          <w:rFonts w:ascii="Times New Roman" w:hAnsi="Times New Roman"/>
          <w:spacing w:val="1"/>
          <w:sz w:val="28"/>
          <w:szCs w:val="28"/>
        </w:rPr>
        <w:t xml:space="preserve"> </w:t>
      </w:r>
      <w:r w:rsidRPr="009567A3">
        <w:rPr>
          <w:rFonts w:ascii="Times New Roman" w:hAnsi="Times New Roman"/>
          <w:sz w:val="28"/>
          <w:szCs w:val="28"/>
        </w:rPr>
        <w:t>производств</w:t>
      </w:r>
      <w:r w:rsidRPr="009567A3">
        <w:rPr>
          <w:rFonts w:ascii="Times New Roman" w:hAnsi="Times New Roman"/>
          <w:sz w:val="28"/>
          <w:szCs w:val="28"/>
        </w:rPr>
        <w:t>о</w:t>
      </w:r>
      <w:r w:rsidRPr="009567A3">
        <w:rPr>
          <w:rFonts w:ascii="Times New Roman" w:hAnsi="Times New Roman"/>
          <w:sz w:val="28"/>
          <w:szCs w:val="28"/>
        </w:rPr>
        <w:t>».</w:t>
      </w:r>
      <w:r w:rsidRPr="009567A3">
        <w:rPr>
          <w:rFonts w:ascii="Times New Roman" w:hAnsi="Times New Roman"/>
          <w:spacing w:val="1"/>
          <w:sz w:val="28"/>
          <w:szCs w:val="28"/>
        </w:rPr>
        <w:t xml:space="preserve"> </w:t>
      </w:r>
      <w:r w:rsidRPr="009567A3">
        <w:rPr>
          <w:rFonts w:ascii="Times New Roman" w:hAnsi="Times New Roman"/>
          <w:sz w:val="28"/>
          <w:szCs w:val="28"/>
        </w:rPr>
        <w:t>Освоение</w:t>
      </w:r>
      <w:r w:rsidRPr="009567A3">
        <w:rPr>
          <w:rFonts w:ascii="Times New Roman" w:hAnsi="Times New Roman"/>
          <w:spacing w:val="1"/>
          <w:sz w:val="28"/>
          <w:szCs w:val="28"/>
        </w:rPr>
        <w:t xml:space="preserve"> </w:t>
      </w:r>
      <w:r w:rsidRPr="009567A3">
        <w:rPr>
          <w:rFonts w:ascii="Times New Roman" w:hAnsi="Times New Roman"/>
          <w:sz w:val="28"/>
          <w:szCs w:val="28"/>
        </w:rPr>
        <w:t>содержания</w:t>
      </w:r>
      <w:r w:rsidRPr="009567A3">
        <w:rPr>
          <w:rFonts w:ascii="Times New Roman" w:hAnsi="Times New Roman"/>
          <w:spacing w:val="1"/>
          <w:sz w:val="28"/>
          <w:szCs w:val="28"/>
        </w:rPr>
        <w:t xml:space="preserve"> </w:t>
      </w:r>
      <w:r w:rsidRPr="009567A3">
        <w:rPr>
          <w:rFonts w:ascii="Times New Roman" w:hAnsi="Times New Roman"/>
          <w:sz w:val="28"/>
          <w:szCs w:val="28"/>
        </w:rPr>
        <w:t>учебной</w:t>
      </w:r>
      <w:r w:rsidRPr="009567A3">
        <w:rPr>
          <w:rFonts w:ascii="Times New Roman" w:hAnsi="Times New Roman"/>
          <w:spacing w:val="1"/>
          <w:sz w:val="28"/>
          <w:szCs w:val="28"/>
        </w:rPr>
        <w:t xml:space="preserve"> </w:t>
      </w:r>
      <w:proofErr w:type="gramStart"/>
      <w:r w:rsidRPr="009567A3">
        <w:rPr>
          <w:rFonts w:ascii="Times New Roman" w:hAnsi="Times New Roman"/>
          <w:sz w:val="28"/>
          <w:szCs w:val="28"/>
        </w:rPr>
        <w:t>дисциплины</w:t>
      </w:r>
      <w:r w:rsidRPr="009567A3">
        <w:rPr>
          <w:rFonts w:ascii="Times New Roman" w:hAnsi="Times New Roman"/>
          <w:spacing w:val="1"/>
          <w:sz w:val="28"/>
          <w:szCs w:val="28"/>
        </w:rPr>
        <w:t xml:space="preserve"> </w:t>
      </w:r>
      <w:r w:rsidRPr="009567A3">
        <w:rPr>
          <w:rFonts w:ascii="Times New Roman" w:hAnsi="Times New Roman"/>
          <w:sz w:val="28"/>
          <w:szCs w:val="28"/>
        </w:rPr>
        <w:t xml:space="preserve"> обеспечивает</w:t>
      </w:r>
      <w:proofErr w:type="gramEnd"/>
      <w:r w:rsidRPr="009567A3">
        <w:rPr>
          <w:rFonts w:ascii="Times New Roman" w:hAnsi="Times New Roman"/>
          <w:sz w:val="28"/>
          <w:szCs w:val="28"/>
        </w:rPr>
        <w:t xml:space="preserve"> достижение студентами следующих</w:t>
      </w:r>
      <w:r w:rsidRPr="009567A3">
        <w:rPr>
          <w:rFonts w:ascii="Times New Roman" w:hAnsi="Times New Roman"/>
          <w:spacing w:val="1"/>
          <w:sz w:val="28"/>
          <w:szCs w:val="28"/>
        </w:rPr>
        <w:t xml:space="preserve"> </w:t>
      </w:r>
      <w:r w:rsidRPr="009567A3">
        <w:rPr>
          <w:rFonts w:ascii="Times New Roman" w:hAnsi="Times New Roman"/>
          <w:sz w:val="28"/>
          <w:szCs w:val="28"/>
        </w:rPr>
        <w:t>результатов:</w:t>
      </w:r>
    </w:p>
    <w:p w14:paraId="6A1FA14B" w14:textId="77777777" w:rsidR="009B16C8" w:rsidRPr="009567A3" w:rsidRDefault="009B16C8" w:rsidP="009B16C8">
      <w:pPr>
        <w:pStyle w:val="a9"/>
        <w:spacing w:before="6"/>
        <w:rPr>
          <w:rFonts w:ascii="Times New Roman" w:hAnsi="Times New Roman"/>
          <w:sz w:val="28"/>
          <w:szCs w:val="28"/>
        </w:rPr>
      </w:pPr>
    </w:p>
    <w:tbl>
      <w:tblPr>
        <w:tblStyle w:val="TableNormal"/>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28"/>
        <w:gridCol w:w="4537"/>
      </w:tblGrid>
      <w:tr w:rsidR="009B16C8" w:rsidRPr="009567A3" w14:paraId="27A9C595" w14:textId="77777777" w:rsidTr="00477CDE">
        <w:trPr>
          <w:trHeight w:val="830"/>
        </w:trPr>
        <w:tc>
          <w:tcPr>
            <w:tcW w:w="4928" w:type="dxa"/>
          </w:tcPr>
          <w:p w14:paraId="5A7BADC9" w14:textId="77777777" w:rsidR="009B16C8" w:rsidRPr="009567A3" w:rsidRDefault="009B16C8" w:rsidP="00477CDE">
            <w:pPr>
              <w:pStyle w:val="TableParagraph"/>
              <w:spacing w:line="275" w:lineRule="exact"/>
              <w:ind w:left="245" w:right="239"/>
              <w:jc w:val="center"/>
              <w:rPr>
                <w:rFonts w:cs="Times New Roman"/>
                <w:b/>
                <w:sz w:val="28"/>
                <w:szCs w:val="28"/>
              </w:rPr>
            </w:pPr>
            <w:proofErr w:type="spellStart"/>
            <w:r w:rsidRPr="009567A3">
              <w:rPr>
                <w:rFonts w:cs="Times New Roman"/>
                <w:b/>
                <w:sz w:val="28"/>
                <w:szCs w:val="28"/>
              </w:rPr>
              <w:t>Результаты</w:t>
            </w:r>
            <w:proofErr w:type="spellEnd"/>
          </w:p>
          <w:p w14:paraId="55C6D54E" w14:textId="77777777" w:rsidR="009B16C8" w:rsidRPr="009567A3" w:rsidRDefault="009B16C8" w:rsidP="00477CDE">
            <w:pPr>
              <w:pStyle w:val="TableParagraph"/>
              <w:spacing w:line="270" w:lineRule="atLeast"/>
              <w:ind w:left="247" w:right="239"/>
              <w:jc w:val="center"/>
              <w:rPr>
                <w:rFonts w:cs="Times New Roman"/>
                <w:b/>
                <w:sz w:val="28"/>
                <w:szCs w:val="28"/>
              </w:rPr>
            </w:pPr>
            <w:proofErr w:type="spellStart"/>
            <w:r w:rsidRPr="009567A3">
              <w:rPr>
                <w:rFonts w:cs="Times New Roman"/>
                <w:b/>
                <w:sz w:val="28"/>
                <w:szCs w:val="28"/>
              </w:rPr>
              <w:t>обучения</w:t>
            </w:r>
            <w:proofErr w:type="spellEnd"/>
            <w:r w:rsidRPr="009567A3">
              <w:rPr>
                <w:rFonts w:cs="Times New Roman"/>
                <w:b/>
                <w:spacing w:val="-4"/>
                <w:sz w:val="28"/>
                <w:szCs w:val="28"/>
              </w:rPr>
              <w:t xml:space="preserve"> </w:t>
            </w:r>
            <w:r w:rsidRPr="009567A3">
              <w:rPr>
                <w:rFonts w:cs="Times New Roman"/>
                <w:b/>
                <w:sz w:val="28"/>
                <w:szCs w:val="28"/>
              </w:rPr>
              <w:t>(</w:t>
            </w:r>
            <w:proofErr w:type="spellStart"/>
            <w:r w:rsidRPr="009567A3">
              <w:rPr>
                <w:rFonts w:cs="Times New Roman"/>
                <w:b/>
                <w:sz w:val="28"/>
                <w:szCs w:val="28"/>
              </w:rPr>
              <w:t>освоенные</w:t>
            </w:r>
            <w:proofErr w:type="spellEnd"/>
            <w:r w:rsidRPr="009567A3">
              <w:rPr>
                <w:rFonts w:cs="Times New Roman"/>
                <w:b/>
                <w:spacing w:val="-2"/>
                <w:sz w:val="28"/>
                <w:szCs w:val="28"/>
              </w:rPr>
              <w:t xml:space="preserve"> </w:t>
            </w:r>
            <w:proofErr w:type="spellStart"/>
            <w:r w:rsidRPr="009567A3">
              <w:rPr>
                <w:rFonts w:cs="Times New Roman"/>
                <w:b/>
                <w:sz w:val="28"/>
                <w:szCs w:val="28"/>
              </w:rPr>
              <w:t>умения</w:t>
            </w:r>
            <w:proofErr w:type="spellEnd"/>
            <w:r w:rsidRPr="009567A3">
              <w:rPr>
                <w:rFonts w:cs="Times New Roman"/>
                <w:b/>
                <w:sz w:val="28"/>
                <w:szCs w:val="28"/>
              </w:rPr>
              <w:t>,</w:t>
            </w:r>
            <w:r w:rsidRPr="009567A3">
              <w:rPr>
                <w:rFonts w:cs="Times New Roman"/>
                <w:b/>
                <w:spacing w:val="-3"/>
                <w:sz w:val="28"/>
                <w:szCs w:val="28"/>
              </w:rPr>
              <w:t xml:space="preserve"> </w:t>
            </w:r>
            <w:proofErr w:type="spellStart"/>
            <w:r w:rsidRPr="009567A3">
              <w:rPr>
                <w:rFonts w:cs="Times New Roman"/>
                <w:b/>
                <w:sz w:val="28"/>
                <w:szCs w:val="28"/>
              </w:rPr>
              <w:t>усвоенные</w:t>
            </w:r>
            <w:proofErr w:type="spellEnd"/>
            <w:r w:rsidRPr="009567A3">
              <w:rPr>
                <w:rFonts w:cs="Times New Roman"/>
                <w:b/>
                <w:spacing w:val="-57"/>
                <w:sz w:val="28"/>
                <w:szCs w:val="28"/>
              </w:rPr>
              <w:t xml:space="preserve"> </w:t>
            </w:r>
            <w:proofErr w:type="spellStart"/>
            <w:r w:rsidRPr="009567A3">
              <w:rPr>
                <w:rFonts w:cs="Times New Roman"/>
                <w:b/>
                <w:sz w:val="28"/>
                <w:szCs w:val="28"/>
              </w:rPr>
              <w:t>знания</w:t>
            </w:r>
            <w:proofErr w:type="spellEnd"/>
            <w:r w:rsidRPr="009567A3">
              <w:rPr>
                <w:rFonts w:cs="Times New Roman"/>
                <w:b/>
                <w:sz w:val="28"/>
                <w:szCs w:val="28"/>
              </w:rPr>
              <w:t>)</w:t>
            </w:r>
          </w:p>
        </w:tc>
        <w:tc>
          <w:tcPr>
            <w:tcW w:w="4537" w:type="dxa"/>
          </w:tcPr>
          <w:p w14:paraId="47F1F0A5" w14:textId="77777777" w:rsidR="009B16C8" w:rsidRPr="009567A3" w:rsidRDefault="009B16C8" w:rsidP="00477CDE">
            <w:pPr>
              <w:pStyle w:val="TableParagraph"/>
              <w:spacing w:line="275" w:lineRule="exact"/>
              <w:ind w:left="261"/>
              <w:rPr>
                <w:rFonts w:cs="Times New Roman"/>
                <w:b/>
                <w:sz w:val="28"/>
                <w:szCs w:val="28"/>
              </w:rPr>
            </w:pPr>
            <w:proofErr w:type="spellStart"/>
            <w:r w:rsidRPr="009567A3">
              <w:rPr>
                <w:rFonts w:cs="Times New Roman"/>
                <w:b/>
                <w:sz w:val="28"/>
                <w:szCs w:val="28"/>
              </w:rPr>
              <w:t>Формы</w:t>
            </w:r>
            <w:proofErr w:type="spellEnd"/>
            <w:r w:rsidRPr="009567A3">
              <w:rPr>
                <w:rFonts w:cs="Times New Roman"/>
                <w:b/>
                <w:spacing w:val="-3"/>
                <w:sz w:val="28"/>
                <w:szCs w:val="28"/>
              </w:rPr>
              <w:t xml:space="preserve"> </w:t>
            </w:r>
            <w:r w:rsidRPr="009567A3">
              <w:rPr>
                <w:rFonts w:cs="Times New Roman"/>
                <w:b/>
                <w:sz w:val="28"/>
                <w:szCs w:val="28"/>
              </w:rPr>
              <w:t>и</w:t>
            </w:r>
            <w:r w:rsidRPr="009567A3">
              <w:rPr>
                <w:rFonts w:cs="Times New Roman"/>
                <w:b/>
                <w:spacing w:val="-2"/>
                <w:sz w:val="28"/>
                <w:szCs w:val="28"/>
              </w:rPr>
              <w:t xml:space="preserve"> </w:t>
            </w:r>
            <w:proofErr w:type="spellStart"/>
            <w:r w:rsidRPr="009567A3">
              <w:rPr>
                <w:rFonts w:cs="Times New Roman"/>
                <w:b/>
                <w:sz w:val="28"/>
                <w:szCs w:val="28"/>
              </w:rPr>
              <w:t>методы</w:t>
            </w:r>
            <w:proofErr w:type="spellEnd"/>
            <w:r w:rsidRPr="009567A3">
              <w:rPr>
                <w:rFonts w:cs="Times New Roman"/>
                <w:b/>
                <w:spacing w:val="-4"/>
                <w:sz w:val="28"/>
                <w:szCs w:val="28"/>
              </w:rPr>
              <w:t xml:space="preserve"> </w:t>
            </w:r>
            <w:proofErr w:type="spellStart"/>
            <w:r w:rsidRPr="009567A3">
              <w:rPr>
                <w:rFonts w:cs="Times New Roman"/>
                <w:b/>
                <w:sz w:val="28"/>
                <w:szCs w:val="28"/>
              </w:rPr>
              <w:t>контроля</w:t>
            </w:r>
            <w:proofErr w:type="spellEnd"/>
            <w:r w:rsidRPr="009567A3">
              <w:rPr>
                <w:rFonts w:cs="Times New Roman"/>
                <w:b/>
                <w:spacing w:val="-2"/>
                <w:sz w:val="28"/>
                <w:szCs w:val="28"/>
              </w:rPr>
              <w:t xml:space="preserve"> </w:t>
            </w:r>
            <w:r w:rsidRPr="009567A3">
              <w:rPr>
                <w:rFonts w:cs="Times New Roman"/>
                <w:b/>
                <w:sz w:val="28"/>
                <w:szCs w:val="28"/>
              </w:rPr>
              <w:t>и</w:t>
            </w:r>
            <w:r w:rsidRPr="009567A3">
              <w:rPr>
                <w:rFonts w:cs="Times New Roman"/>
                <w:b/>
                <w:spacing w:val="-2"/>
                <w:sz w:val="28"/>
                <w:szCs w:val="28"/>
              </w:rPr>
              <w:t xml:space="preserve"> </w:t>
            </w:r>
            <w:proofErr w:type="spellStart"/>
            <w:r w:rsidRPr="009567A3">
              <w:rPr>
                <w:rFonts w:cs="Times New Roman"/>
                <w:b/>
                <w:sz w:val="28"/>
                <w:szCs w:val="28"/>
              </w:rPr>
              <w:t>оценки</w:t>
            </w:r>
            <w:proofErr w:type="spellEnd"/>
          </w:p>
        </w:tc>
      </w:tr>
      <w:tr w:rsidR="009B16C8" w:rsidRPr="009567A3" w14:paraId="2E3D305B" w14:textId="77777777" w:rsidTr="00477CDE">
        <w:trPr>
          <w:trHeight w:val="1655"/>
        </w:trPr>
        <w:tc>
          <w:tcPr>
            <w:tcW w:w="4928" w:type="dxa"/>
          </w:tcPr>
          <w:p w14:paraId="370D9E3A" w14:textId="77777777" w:rsidR="009B16C8" w:rsidRPr="009567A3" w:rsidRDefault="009B16C8" w:rsidP="00477CDE">
            <w:pPr>
              <w:pStyle w:val="TableParagraph"/>
              <w:spacing w:line="268" w:lineRule="exact"/>
              <w:ind w:left="107"/>
              <w:rPr>
                <w:rFonts w:cs="Times New Roman"/>
                <w:sz w:val="28"/>
                <w:szCs w:val="28"/>
              </w:rPr>
            </w:pPr>
            <w:proofErr w:type="spellStart"/>
            <w:r w:rsidRPr="009567A3">
              <w:rPr>
                <w:rFonts w:cs="Times New Roman"/>
                <w:sz w:val="28"/>
                <w:szCs w:val="28"/>
              </w:rPr>
              <w:t>умеет</w:t>
            </w:r>
            <w:proofErr w:type="spellEnd"/>
            <w:r w:rsidRPr="009567A3">
              <w:rPr>
                <w:rFonts w:cs="Times New Roman"/>
                <w:sz w:val="28"/>
                <w:szCs w:val="28"/>
              </w:rPr>
              <w:t>:</w:t>
            </w:r>
          </w:p>
          <w:p w14:paraId="207BDA49" w14:textId="77777777" w:rsidR="009B16C8" w:rsidRPr="009567A3" w:rsidRDefault="009B16C8" w:rsidP="00477CDE">
            <w:pPr>
              <w:pStyle w:val="TableParagraph"/>
              <w:ind w:left="107" w:right="95"/>
              <w:jc w:val="both"/>
              <w:rPr>
                <w:rFonts w:cs="Times New Roman"/>
                <w:sz w:val="28"/>
                <w:szCs w:val="28"/>
              </w:rPr>
            </w:pPr>
            <w:r w:rsidRPr="009567A3">
              <w:rPr>
                <w:rFonts w:cs="Times New Roman"/>
                <w:sz w:val="28"/>
                <w:szCs w:val="28"/>
              </w:rPr>
              <w:t>-</w:t>
            </w:r>
            <w:r w:rsidRPr="009567A3">
              <w:rPr>
                <w:rFonts w:cs="Times New Roman"/>
                <w:spacing w:val="1"/>
                <w:sz w:val="28"/>
                <w:szCs w:val="28"/>
              </w:rPr>
              <w:t xml:space="preserve"> </w:t>
            </w:r>
            <w:proofErr w:type="spellStart"/>
            <w:r w:rsidRPr="009567A3">
              <w:rPr>
                <w:rFonts w:cs="Times New Roman"/>
                <w:sz w:val="28"/>
                <w:szCs w:val="28"/>
              </w:rPr>
              <w:t>реализовывать</w:t>
            </w:r>
            <w:proofErr w:type="spellEnd"/>
            <w:r w:rsidRPr="009567A3">
              <w:rPr>
                <w:rFonts w:cs="Times New Roman"/>
                <w:spacing w:val="1"/>
                <w:sz w:val="28"/>
                <w:szCs w:val="28"/>
              </w:rPr>
              <w:t xml:space="preserve"> </w:t>
            </w:r>
            <w:r w:rsidRPr="009567A3">
              <w:rPr>
                <w:rFonts w:cs="Times New Roman"/>
                <w:sz w:val="28"/>
                <w:szCs w:val="28"/>
              </w:rPr>
              <w:t>в</w:t>
            </w:r>
            <w:r w:rsidRPr="009567A3">
              <w:rPr>
                <w:rFonts w:cs="Times New Roman"/>
                <w:spacing w:val="1"/>
                <w:sz w:val="28"/>
                <w:szCs w:val="28"/>
              </w:rPr>
              <w:t xml:space="preserve"> </w:t>
            </w:r>
            <w:proofErr w:type="spellStart"/>
            <w:r w:rsidRPr="009567A3">
              <w:rPr>
                <w:rFonts w:cs="Times New Roman"/>
                <w:sz w:val="28"/>
                <w:szCs w:val="28"/>
              </w:rPr>
              <w:t>профессиональной</w:t>
            </w:r>
            <w:proofErr w:type="spellEnd"/>
            <w:r w:rsidRPr="009567A3">
              <w:rPr>
                <w:rFonts w:cs="Times New Roman"/>
                <w:spacing w:val="-57"/>
                <w:sz w:val="28"/>
                <w:szCs w:val="28"/>
              </w:rPr>
              <w:t xml:space="preserve"> </w:t>
            </w:r>
            <w:proofErr w:type="spellStart"/>
            <w:r w:rsidRPr="009567A3">
              <w:rPr>
                <w:rFonts w:cs="Times New Roman"/>
                <w:sz w:val="28"/>
                <w:szCs w:val="28"/>
              </w:rPr>
              <w:t>деятельности</w:t>
            </w:r>
            <w:proofErr w:type="spellEnd"/>
            <w:r w:rsidRPr="009567A3">
              <w:rPr>
                <w:rFonts w:cs="Times New Roman"/>
                <w:spacing w:val="1"/>
                <w:sz w:val="28"/>
                <w:szCs w:val="28"/>
              </w:rPr>
              <w:t xml:space="preserve"> </w:t>
            </w:r>
            <w:proofErr w:type="spellStart"/>
            <w:r w:rsidRPr="009567A3">
              <w:rPr>
                <w:rFonts w:cs="Times New Roman"/>
                <w:sz w:val="28"/>
                <w:szCs w:val="28"/>
              </w:rPr>
              <w:t>технологии</w:t>
            </w:r>
            <w:proofErr w:type="spellEnd"/>
            <w:r w:rsidRPr="009567A3">
              <w:rPr>
                <w:rFonts w:cs="Times New Roman"/>
                <w:spacing w:val="1"/>
                <w:sz w:val="28"/>
                <w:szCs w:val="28"/>
              </w:rPr>
              <w:t xml:space="preserve"> </w:t>
            </w:r>
            <w:proofErr w:type="spellStart"/>
            <w:r w:rsidRPr="009567A3">
              <w:rPr>
                <w:rFonts w:cs="Times New Roman"/>
                <w:sz w:val="28"/>
                <w:szCs w:val="28"/>
              </w:rPr>
              <w:t>бережливого</w:t>
            </w:r>
            <w:proofErr w:type="spellEnd"/>
            <w:r w:rsidRPr="009567A3">
              <w:rPr>
                <w:rFonts w:cs="Times New Roman"/>
                <w:spacing w:val="-57"/>
                <w:sz w:val="28"/>
                <w:szCs w:val="28"/>
              </w:rPr>
              <w:t xml:space="preserve"> </w:t>
            </w:r>
            <w:proofErr w:type="spellStart"/>
            <w:r w:rsidRPr="009567A3">
              <w:rPr>
                <w:rFonts w:cs="Times New Roman"/>
                <w:sz w:val="28"/>
                <w:szCs w:val="28"/>
              </w:rPr>
              <w:t>производства</w:t>
            </w:r>
            <w:proofErr w:type="spellEnd"/>
            <w:r w:rsidRPr="009567A3">
              <w:rPr>
                <w:rFonts w:cs="Times New Roman"/>
                <w:sz w:val="28"/>
                <w:szCs w:val="28"/>
              </w:rPr>
              <w:t>;</w:t>
            </w:r>
          </w:p>
        </w:tc>
        <w:tc>
          <w:tcPr>
            <w:tcW w:w="4537" w:type="dxa"/>
          </w:tcPr>
          <w:p w14:paraId="4A71D35F" w14:textId="77777777" w:rsidR="009B16C8" w:rsidRPr="009567A3" w:rsidRDefault="009B16C8" w:rsidP="00477CDE">
            <w:pPr>
              <w:pStyle w:val="TableParagraph"/>
              <w:spacing w:line="268" w:lineRule="exact"/>
              <w:ind w:left="110"/>
              <w:rPr>
                <w:rFonts w:cs="Times New Roman"/>
                <w:sz w:val="28"/>
                <w:szCs w:val="28"/>
              </w:rPr>
            </w:pPr>
            <w:proofErr w:type="spellStart"/>
            <w:r w:rsidRPr="009567A3">
              <w:rPr>
                <w:rFonts w:cs="Times New Roman"/>
                <w:sz w:val="28"/>
                <w:szCs w:val="28"/>
              </w:rPr>
              <w:t>Текущий</w:t>
            </w:r>
            <w:proofErr w:type="spellEnd"/>
            <w:r w:rsidRPr="009567A3">
              <w:rPr>
                <w:rFonts w:cs="Times New Roman"/>
                <w:spacing w:val="-3"/>
                <w:sz w:val="28"/>
                <w:szCs w:val="28"/>
              </w:rPr>
              <w:t xml:space="preserve"> </w:t>
            </w:r>
            <w:proofErr w:type="spellStart"/>
            <w:r w:rsidRPr="009567A3">
              <w:rPr>
                <w:rFonts w:cs="Times New Roman"/>
                <w:sz w:val="28"/>
                <w:szCs w:val="28"/>
              </w:rPr>
              <w:t>контроль</w:t>
            </w:r>
            <w:proofErr w:type="spellEnd"/>
            <w:r w:rsidRPr="009567A3">
              <w:rPr>
                <w:rFonts w:cs="Times New Roman"/>
                <w:spacing w:val="-3"/>
                <w:sz w:val="28"/>
                <w:szCs w:val="28"/>
              </w:rPr>
              <w:t xml:space="preserve"> </w:t>
            </w:r>
            <w:r w:rsidRPr="009567A3">
              <w:rPr>
                <w:rFonts w:cs="Times New Roman"/>
                <w:sz w:val="28"/>
                <w:szCs w:val="28"/>
              </w:rPr>
              <w:t>в</w:t>
            </w:r>
            <w:r w:rsidRPr="009567A3">
              <w:rPr>
                <w:rFonts w:cs="Times New Roman"/>
                <w:spacing w:val="-3"/>
                <w:sz w:val="28"/>
                <w:szCs w:val="28"/>
              </w:rPr>
              <w:t xml:space="preserve"> </w:t>
            </w:r>
            <w:proofErr w:type="spellStart"/>
            <w:r w:rsidRPr="009567A3">
              <w:rPr>
                <w:rFonts w:cs="Times New Roman"/>
                <w:sz w:val="28"/>
                <w:szCs w:val="28"/>
              </w:rPr>
              <w:t>форме</w:t>
            </w:r>
            <w:proofErr w:type="spellEnd"/>
            <w:r w:rsidRPr="009567A3">
              <w:rPr>
                <w:rFonts w:cs="Times New Roman"/>
                <w:sz w:val="28"/>
                <w:szCs w:val="28"/>
              </w:rPr>
              <w:t>:</w:t>
            </w:r>
          </w:p>
          <w:p w14:paraId="0BC6CDD7" w14:textId="77777777" w:rsidR="009B16C8" w:rsidRPr="009567A3" w:rsidRDefault="009B16C8" w:rsidP="009B16C8">
            <w:pPr>
              <w:pStyle w:val="TableParagraph"/>
              <w:numPr>
                <w:ilvl w:val="0"/>
                <w:numId w:val="46"/>
              </w:numPr>
              <w:tabs>
                <w:tab w:val="left" w:pos="252"/>
              </w:tabs>
              <w:ind w:left="252"/>
              <w:rPr>
                <w:rFonts w:cs="Times New Roman"/>
                <w:sz w:val="28"/>
                <w:szCs w:val="28"/>
              </w:rPr>
            </w:pPr>
            <w:proofErr w:type="spellStart"/>
            <w:r w:rsidRPr="009567A3">
              <w:rPr>
                <w:rFonts w:cs="Times New Roman"/>
                <w:sz w:val="28"/>
                <w:szCs w:val="28"/>
              </w:rPr>
              <w:t>устного</w:t>
            </w:r>
            <w:proofErr w:type="spellEnd"/>
            <w:r w:rsidRPr="009567A3">
              <w:rPr>
                <w:rFonts w:cs="Times New Roman"/>
                <w:spacing w:val="-4"/>
                <w:sz w:val="28"/>
                <w:szCs w:val="28"/>
              </w:rPr>
              <w:t xml:space="preserve"> </w:t>
            </w:r>
            <w:proofErr w:type="spellStart"/>
            <w:r w:rsidRPr="009567A3">
              <w:rPr>
                <w:rFonts w:cs="Times New Roman"/>
                <w:sz w:val="28"/>
                <w:szCs w:val="28"/>
              </w:rPr>
              <w:t>опроса</w:t>
            </w:r>
            <w:proofErr w:type="spellEnd"/>
            <w:r w:rsidRPr="009567A3">
              <w:rPr>
                <w:rFonts w:cs="Times New Roman"/>
                <w:sz w:val="28"/>
                <w:szCs w:val="28"/>
              </w:rPr>
              <w:t>;</w:t>
            </w:r>
          </w:p>
          <w:p w14:paraId="64D35AEA" w14:textId="77777777" w:rsidR="009B16C8" w:rsidRPr="009567A3" w:rsidRDefault="009B16C8" w:rsidP="009B16C8">
            <w:pPr>
              <w:pStyle w:val="TableParagraph"/>
              <w:numPr>
                <w:ilvl w:val="0"/>
                <w:numId w:val="46"/>
              </w:numPr>
              <w:tabs>
                <w:tab w:val="left" w:pos="250"/>
              </w:tabs>
              <w:ind w:left="249" w:hanging="140"/>
              <w:rPr>
                <w:rFonts w:cs="Times New Roman"/>
                <w:sz w:val="28"/>
                <w:szCs w:val="28"/>
              </w:rPr>
            </w:pPr>
            <w:proofErr w:type="spellStart"/>
            <w:r w:rsidRPr="009567A3">
              <w:rPr>
                <w:rFonts w:cs="Times New Roman"/>
                <w:sz w:val="28"/>
                <w:szCs w:val="28"/>
              </w:rPr>
              <w:t>тестового</w:t>
            </w:r>
            <w:proofErr w:type="spellEnd"/>
            <w:r w:rsidRPr="009567A3">
              <w:rPr>
                <w:rFonts w:cs="Times New Roman"/>
                <w:spacing w:val="-2"/>
                <w:sz w:val="28"/>
                <w:szCs w:val="28"/>
              </w:rPr>
              <w:t xml:space="preserve"> </w:t>
            </w:r>
            <w:proofErr w:type="spellStart"/>
            <w:r w:rsidRPr="009567A3">
              <w:rPr>
                <w:rFonts w:cs="Times New Roman"/>
                <w:sz w:val="28"/>
                <w:szCs w:val="28"/>
              </w:rPr>
              <w:t>задания</w:t>
            </w:r>
            <w:proofErr w:type="spellEnd"/>
            <w:r w:rsidRPr="009567A3">
              <w:rPr>
                <w:rFonts w:cs="Times New Roman"/>
                <w:spacing w:val="-1"/>
                <w:sz w:val="28"/>
                <w:szCs w:val="28"/>
              </w:rPr>
              <w:t xml:space="preserve"> </w:t>
            </w:r>
            <w:proofErr w:type="spellStart"/>
            <w:r w:rsidRPr="009567A3">
              <w:rPr>
                <w:rFonts w:cs="Times New Roman"/>
                <w:sz w:val="28"/>
                <w:szCs w:val="28"/>
              </w:rPr>
              <w:t>по</w:t>
            </w:r>
            <w:proofErr w:type="spellEnd"/>
            <w:r w:rsidRPr="009567A3">
              <w:rPr>
                <w:rFonts w:cs="Times New Roman"/>
                <w:spacing w:val="-5"/>
                <w:sz w:val="28"/>
                <w:szCs w:val="28"/>
              </w:rPr>
              <w:t xml:space="preserve"> </w:t>
            </w:r>
            <w:proofErr w:type="spellStart"/>
            <w:r w:rsidRPr="009567A3">
              <w:rPr>
                <w:rFonts w:cs="Times New Roman"/>
                <w:sz w:val="28"/>
                <w:szCs w:val="28"/>
              </w:rPr>
              <w:t>темам</w:t>
            </w:r>
            <w:proofErr w:type="spellEnd"/>
            <w:r w:rsidRPr="009567A3">
              <w:rPr>
                <w:rFonts w:cs="Times New Roman"/>
                <w:sz w:val="28"/>
                <w:szCs w:val="28"/>
              </w:rPr>
              <w:t>;</w:t>
            </w:r>
          </w:p>
          <w:p w14:paraId="1B53AA7D" w14:textId="77777777" w:rsidR="009B16C8" w:rsidRPr="009567A3" w:rsidRDefault="009B16C8" w:rsidP="009B16C8">
            <w:pPr>
              <w:pStyle w:val="TableParagraph"/>
              <w:numPr>
                <w:ilvl w:val="0"/>
                <w:numId w:val="46"/>
              </w:numPr>
              <w:tabs>
                <w:tab w:val="left" w:pos="250"/>
              </w:tabs>
              <w:ind w:right="344" w:firstLine="0"/>
              <w:rPr>
                <w:rFonts w:cs="Times New Roman"/>
                <w:sz w:val="28"/>
                <w:szCs w:val="28"/>
              </w:rPr>
            </w:pPr>
            <w:proofErr w:type="spellStart"/>
            <w:r w:rsidRPr="009567A3">
              <w:rPr>
                <w:rFonts w:cs="Times New Roman"/>
                <w:sz w:val="28"/>
                <w:szCs w:val="28"/>
              </w:rPr>
              <w:t>решение</w:t>
            </w:r>
            <w:proofErr w:type="spellEnd"/>
            <w:r w:rsidRPr="009567A3">
              <w:rPr>
                <w:rFonts w:cs="Times New Roman"/>
                <w:sz w:val="28"/>
                <w:szCs w:val="28"/>
              </w:rPr>
              <w:t xml:space="preserve"> </w:t>
            </w:r>
            <w:proofErr w:type="spellStart"/>
            <w:r w:rsidRPr="009567A3">
              <w:rPr>
                <w:rFonts w:cs="Times New Roman"/>
                <w:sz w:val="28"/>
                <w:szCs w:val="28"/>
              </w:rPr>
              <w:t>ситуационных</w:t>
            </w:r>
            <w:proofErr w:type="spellEnd"/>
            <w:r w:rsidRPr="009567A3">
              <w:rPr>
                <w:rFonts w:cs="Times New Roman"/>
                <w:sz w:val="28"/>
                <w:szCs w:val="28"/>
              </w:rPr>
              <w:t xml:space="preserve"> </w:t>
            </w:r>
            <w:proofErr w:type="spellStart"/>
            <w:r w:rsidRPr="009567A3">
              <w:rPr>
                <w:rFonts w:cs="Times New Roman"/>
                <w:sz w:val="28"/>
                <w:szCs w:val="28"/>
              </w:rPr>
              <w:t>задач</w:t>
            </w:r>
            <w:proofErr w:type="spellEnd"/>
            <w:r w:rsidRPr="009567A3">
              <w:rPr>
                <w:rFonts w:cs="Times New Roman"/>
                <w:sz w:val="28"/>
                <w:szCs w:val="28"/>
              </w:rPr>
              <w:t xml:space="preserve"> </w:t>
            </w:r>
            <w:proofErr w:type="spellStart"/>
            <w:r w:rsidRPr="009567A3">
              <w:rPr>
                <w:rFonts w:cs="Times New Roman"/>
                <w:sz w:val="28"/>
                <w:szCs w:val="28"/>
              </w:rPr>
              <w:t>по</w:t>
            </w:r>
            <w:proofErr w:type="spellEnd"/>
            <w:r w:rsidRPr="009567A3">
              <w:rPr>
                <w:rFonts w:cs="Times New Roman"/>
                <w:sz w:val="28"/>
                <w:szCs w:val="28"/>
              </w:rPr>
              <w:t xml:space="preserve"> </w:t>
            </w:r>
            <w:proofErr w:type="spellStart"/>
            <w:r w:rsidRPr="009567A3">
              <w:rPr>
                <w:rFonts w:cs="Times New Roman"/>
                <w:sz w:val="28"/>
                <w:szCs w:val="28"/>
              </w:rPr>
              <w:t>теме</w:t>
            </w:r>
            <w:proofErr w:type="spellEnd"/>
            <w:r w:rsidRPr="009567A3">
              <w:rPr>
                <w:rFonts w:cs="Times New Roman"/>
                <w:sz w:val="28"/>
                <w:szCs w:val="28"/>
              </w:rPr>
              <w:t>.</w:t>
            </w:r>
            <w:r w:rsidRPr="009567A3">
              <w:rPr>
                <w:rFonts w:cs="Times New Roman"/>
                <w:spacing w:val="-58"/>
                <w:sz w:val="28"/>
                <w:szCs w:val="28"/>
              </w:rPr>
              <w:t xml:space="preserve"> </w:t>
            </w:r>
            <w:proofErr w:type="spellStart"/>
            <w:r w:rsidRPr="009567A3">
              <w:rPr>
                <w:rFonts w:cs="Times New Roman"/>
                <w:sz w:val="28"/>
                <w:szCs w:val="28"/>
              </w:rPr>
              <w:t>Промежуточный</w:t>
            </w:r>
            <w:proofErr w:type="spellEnd"/>
            <w:r w:rsidRPr="009567A3">
              <w:rPr>
                <w:rFonts w:cs="Times New Roman"/>
                <w:spacing w:val="-1"/>
                <w:sz w:val="28"/>
                <w:szCs w:val="28"/>
              </w:rPr>
              <w:t xml:space="preserve"> </w:t>
            </w:r>
            <w:proofErr w:type="spellStart"/>
            <w:r w:rsidRPr="009567A3">
              <w:rPr>
                <w:rFonts w:cs="Times New Roman"/>
                <w:sz w:val="28"/>
                <w:szCs w:val="28"/>
              </w:rPr>
              <w:t>контроль</w:t>
            </w:r>
            <w:proofErr w:type="spellEnd"/>
            <w:r w:rsidRPr="009567A3">
              <w:rPr>
                <w:rFonts w:cs="Times New Roman"/>
                <w:sz w:val="28"/>
                <w:szCs w:val="28"/>
              </w:rPr>
              <w:t>:</w:t>
            </w:r>
          </w:p>
          <w:p w14:paraId="73C02AF7" w14:textId="77777777" w:rsidR="009B16C8" w:rsidRPr="009567A3" w:rsidRDefault="009B16C8" w:rsidP="009B16C8">
            <w:pPr>
              <w:pStyle w:val="TableParagraph"/>
              <w:numPr>
                <w:ilvl w:val="0"/>
                <w:numId w:val="46"/>
              </w:numPr>
              <w:tabs>
                <w:tab w:val="left" w:pos="250"/>
              </w:tabs>
              <w:spacing w:line="264" w:lineRule="exact"/>
              <w:ind w:left="249" w:hanging="140"/>
              <w:rPr>
                <w:rFonts w:cs="Times New Roman"/>
                <w:sz w:val="28"/>
                <w:szCs w:val="28"/>
              </w:rPr>
            </w:pPr>
            <w:proofErr w:type="spellStart"/>
            <w:r w:rsidRPr="009567A3">
              <w:rPr>
                <w:rFonts w:cs="Times New Roman"/>
                <w:sz w:val="28"/>
                <w:szCs w:val="28"/>
              </w:rPr>
              <w:t>дифференцированный</w:t>
            </w:r>
            <w:proofErr w:type="spellEnd"/>
            <w:r w:rsidRPr="009567A3">
              <w:rPr>
                <w:rFonts w:cs="Times New Roman"/>
                <w:spacing w:val="-6"/>
                <w:sz w:val="28"/>
                <w:szCs w:val="28"/>
              </w:rPr>
              <w:t xml:space="preserve"> </w:t>
            </w:r>
            <w:proofErr w:type="spellStart"/>
            <w:r w:rsidRPr="009567A3">
              <w:rPr>
                <w:rFonts w:cs="Times New Roman"/>
                <w:sz w:val="28"/>
                <w:szCs w:val="28"/>
              </w:rPr>
              <w:t>зачет</w:t>
            </w:r>
            <w:proofErr w:type="spellEnd"/>
            <w:r w:rsidRPr="009567A3">
              <w:rPr>
                <w:rFonts w:cs="Times New Roman"/>
                <w:sz w:val="28"/>
                <w:szCs w:val="28"/>
              </w:rPr>
              <w:t>.</w:t>
            </w:r>
          </w:p>
        </w:tc>
      </w:tr>
      <w:tr w:rsidR="009B16C8" w:rsidRPr="009567A3" w14:paraId="49EF9503" w14:textId="77777777" w:rsidTr="00477CDE">
        <w:trPr>
          <w:trHeight w:val="3312"/>
        </w:trPr>
        <w:tc>
          <w:tcPr>
            <w:tcW w:w="4928" w:type="dxa"/>
          </w:tcPr>
          <w:p w14:paraId="7C74D8D0" w14:textId="77777777" w:rsidR="009B16C8" w:rsidRPr="009567A3" w:rsidRDefault="009B16C8" w:rsidP="00477CDE">
            <w:pPr>
              <w:pStyle w:val="TableParagraph"/>
              <w:spacing w:line="268" w:lineRule="exact"/>
              <w:ind w:left="107"/>
              <w:rPr>
                <w:rFonts w:cs="Times New Roman"/>
                <w:sz w:val="28"/>
                <w:szCs w:val="28"/>
              </w:rPr>
            </w:pPr>
            <w:proofErr w:type="spellStart"/>
            <w:r w:rsidRPr="009567A3">
              <w:rPr>
                <w:rFonts w:cs="Times New Roman"/>
                <w:sz w:val="28"/>
                <w:szCs w:val="28"/>
              </w:rPr>
              <w:t>знает</w:t>
            </w:r>
            <w:proofErr w:type="spellEnd"/>
            <w:r w:rsidRPr="009567A3">
              <w:rPr>
                <w:rFonts w:cs="Times New Roman"/>
                <w:sz w:val="28"/>
                <w:szCs w:val="28"/>
              </w:rPr>
              <w:t>:</w:t>
            </w:r>
          </w:p>
          <w:p w14:paraId="29AEA7E3" w14:textId="77777777" w:rsidR="009B16C8" w:rsidRPr="009567A3" w:rsidRDefault="009B16C8" w:rsidP="009B16C8">
            <w:pPr>
              <w:pStyle w:val="TableParagraph"/>
              <w:numPr>
                <w:ilvl w:val="0"/>
                <w:numId w:val="45"/>
              </w:numPr>
              <w:tabs>
                <w:tab w:val="left" w:pos="248"/>
              </w:tabs>
              <w:ind w:right="266" w:firstLine="0"/>
              <w:rPr>
                <w:rFonts w:cs="Times New Roman"/>
                <w:sz w:val="28"/>
                <w:szCs w:val="28"/>
              </w:rPr>
            </w:pPr>
            <w:proofErr w:type="spellStart"/>
            <w:r w:rsidRPr="009567A3">
              <w:rPr>
                <w:rFonts w:cs="Times New Roman"/>
                <w:sz w:val="28"/>
                <w:szCs w:val="28"/>
              </w:rPr>
              <w:t>основные</w:t>
            </w:r>
            <w:proofErr w:type="spellEnd"/>
            <w:r w:rsidRPr="009567A3">
              <w:rPr>
                <w:rFonts w:cs="Times New Roman"/>
                <w:spacing w:val="-7"/>
                <w:sz w:val="28"/>
                <w:szCs w:val="28"/>
              </w:rPr>
              <w:t xml:space="preserve"> </w:t>
            </w:r>
            <w:proofErr w:type="spellStart"/>
            <w:r w:rsidRPr="009567A3">
              <w:rPr>
                <w:rFonts w:cs="Times New Roman"/>
                <w:sz w:val="28"/>
                <w:szCs w:val="28"/>
              </w:rPr>
              <w:t>принципы</w:t>
            </w:r>
            <w:proofErr w:type="spellEnd"/>
            <w:r w:rsidRPr="009567A3">
              <w:rPr>
                <w:rFonts w:cs="Times New Roman"/>
                <w:spacing w:val="-5"/>
                <w:sz w:val="28"/>
                <w:szCs w:val="28"/>
              </w:rPr>
              <w:t xml:space="preserve"> </w:t>
            </w:r>
            <w:proofErr w:type="spellStart"/>
            <w:r w:rsidRPr="009567A3">
              <w:rPr>
                <w:rFonts w:cs="Times New Roman"/>
                <w:sz w:val="28"/>
                <w:szCs w:val="28"/>
              </w:rPr>
              <w:t>системы</w:t>
            </w:r>
            <w:proofErr w:type="spellEnd"/>
            <w:r w:rsidRPr="009567A3">
              <w:rPr>
                <w:rFonts w:cs="Times New Roman"/>
                <w:spacing w:val="-3"/>
                <w:sz w:val="28"/>
                <w:szCs w:val="28"/>
              </w:rPr>
              <w:t xml:space="preserve"> </w:t>
            </w:r>
            <w:proofErr w:type="spellStart"/>
            <w:r w:rsidRPr="009567A3">
              <w:rPr>
                <w:rFonts w:cs="Times New Roman"/>
                <w:sz w:val="28"/>
                <w:szCs w:val="28"/>
              </w:rPr>
              <w:t>бережливого</w:t>
            </w:r>
            <w:proofErr w:type="spellEnd"/>
            <w:r w:rsidRPr="009567A3">
              <w:rPr>
                <w:rFonts w:cs="Times New Roman"/>
                <w:spacing w:val="-57"/>
                <w:sz w:val="28"/>
                <w:szCs w:val="28"/>
              </w:rPr>
              <w:t xml:space="preserve"> </w:t>
            </w:r>
            <w:proofErr w:type="spellStart"/>
            <w:r w:rsidRPr="009567A3">
              <w:rPr>
                <w:rFonts w:cs="Times New Roman"/>
                <w:sz w:val="28"/>
                <w:szCs w:val="28"/>
              </w:rPr>
              <w:t>производства</w:t>
            </w:r>
            <w:proofErr w:type="spellEnd"/>
            <w:r w:rsidRPr="009567A3">
              <w:rPr>
                <w:rFonts w:cs="Times New Roman"/>
                <w:sz w:val="28"/>
                <w:szCs w:val="28"/>
              </w:rPr>
              <w:t>;</w:t>
            </w:r>
          </w:p>
          <w:p w14:paraId="2C6B80EA" w14:textId="77777777" w:rsidR="009B16C8" w:rsidRPr="009567A3" w:rsidRDefault="009B16C8" w:rsidP="009B16C8">
            <w:pPr>
              <w:pStyle w:val="TableParagraph"/>
              <w:numPr>
                <w:ilvl w:val="0"/>
                <w:numId w:val="45"/>
              </w:numPr>
              <w:tabs>
                <w:tab w:val="left" w:pos="248"/>
              </w:tabs>
              <w:ind w:right="129" w:firstLine="0"/>
              <w:rPr>
                <w:rFonts w:cs="Times New Roman"/>
                <w:sz w:val="28"/>
                <w:szCs w:val="28"/>
              </w:rPr>
            </w:pPr>
            <w:proofErr w:type="spellStart"/>
            <w:r w:rsidRPr="009567A3">
              <w:rPr>
                <w:rFonts w:cs="Times New Roman"/>
                <w:sz w:val="28"/>
                <w:szCs w:val="28"/>
              </w:rPr>
              <w:t>основные</w:t>
            </w:r>
            <w:proofErr w:type="spellEnd"/>
            <w:r w:rsidRPr="009567A3">
              <w:rPr>
                <w:rFonts w:cs="Times New Roman"/>
                <w:spacing w:val="-7"/>
                <w:sz w:val="28"/>
                <w:szCs w:val="28"/>
              </w:rPr>
              <w:t xml:space="preserve"> </w:t>
            </w:r>
            <w:proofErr w:type="spellStart"/>
            <w:r w:rsidRPr="009567A3">
              <w:rPr>
                <w:rFonts w:cs="Times New Roman"/>
                <w:sz w:val="28"/>
                <w:szCs w:val="28"/>
              </w:rPr>
              <w:t>методы</w:t>
            </w:r>
            <w:proofErr w:type="spellEnd"/>
            <w:r w:rsidRPr="009567A3">
              <w:rPr>
                <w:rFonts w:cs="Times New Roman"/>
                <w:spacing w:val="-5"/>
                <w:sz w:val="28"/>
                <w:szCs w:val="28"/>
              </w:rPr>
              <w:t xml:space="preserve"> </w:t>
            </w:r>
            <w:proofErr w:type="spellStart"/>
            <w:r w:rsidRPr="009567A3">
              <w:rPr>
                <w:rFonts w:cs="Times New Roman"/>
                <w:sz w:val="28"/>
                <w:szCs w:val="28"/>
              </w:rPr>
              <w:t>организации</w:t>
            </w:r>
            <w:proofErr w:type="spellEnd"/>
            <w:r w:rsidRPr="009567A3">
              <w:rPr>
                <w:rFonts w:cs="Times New Roman"/>
                <w:spacing w:val="-4"/>
                <w:sz w:val="28"/>
                <w:szCs w:val="28"/>
              </w:rPr>
              <w:t xml:space="preserve"> </w:t>
            </w:r>
            <w:proofErr w:type="spellStart"/>
            <w:r w:rsidRPr="009567A3">
              <w:rPr>
                <w:rFonts w:cs="Times New Roman"/>
                <w:sz w:val="28"/>
                <w:szCs w:val="28"/>
              </w:rPr>
              <w:t>бережливого</w:t>
            </w:r>
            <w:proofErr w:type="spellEnd"/>
            <w:r w:rsidRPr="009567A3">
              <w:rPr>
                <w:rFonts w:cs="Times New Roman"/>
                <w:spacing w:val="-57"/>
                <w:sz w:val="28"/>
                <w:szCs w:val="28"/>
              </w:rPr>
              <w:t xml:space="preserve"> </w:t>
            </w:r>
            <w:proofErr w:type="spellStart"/>
            <w:r w:rsidRPr="009567A3">
              <w:rPr>
                <w:rFonts w:cs="Times New Roman"/>
                <w:sz w:val="28"/>
                <w:szCs w:val="28"/>
              </w:rPr>
              <w:t>производства</w:t>
            </w:r>
            <w:proofErr w:type="spellEnd"/>
            <w:r w:rsidRPr="009567A3">
              <w:rPr>
                <w:rFonts w:cs="Times New Roman"/>
                <w:sz w:val="28"/>
                <w:szCs w:val="28"/>
              </w:rPr>
              <w:t>;</w:t>
            </w:r>
          </w:p>
          <w:p w14:paraId="333D557E" w14:textId="77777777" w:rsidR="009B16C8" w:rsidRPr="009567A3" w:rsidRDefault="009B16C8" w:rsidP="009B16C8">
            <w:pPr>
              <w:pStyle w:val="TableParagraph"/>
              <w:numPr>
                <w:ilvl w:val="0"/>
                <w:numId w:val="45"/>
              </w:numPr>
              <w:tabs>
                <w:tab w:val="left" w:pos="248"/>
              </w:tabs>
              <w:ind w:right="461" w:firstLine="0"/>
              <w:rPr>
                <w:rFonts w:cs="Times New Roman"/>
                <w:sz w:val="28"/>
                <w:szCs w:val="28"/>
              </w:rPr>
            </w:pPr>
            <w:proofErr w:type="spellStart"/>
            <w:r w:rsidRPr="009567A3">
              <w:rPr>
                <w:rFonts w:cs="Times New Roman"/>
                <w:sz w:val="28"/>
                <w:szCs w:val="28"/>
              </w:rPr>
              <w:t>виды</w:t>
            </w:r>
            <w:proofErr w:type="spellEnd"/>
            <w:r w:rsidRPr="009567A3">
              <w:rPr>
                <w:rFonts w:cs="Times New Roman"/>
                <w:sz w:val="28"/>
                <w:szCs w:val="28"/>
              </w:rPr>
              <w:t xml:space="preserve"> </w:t>
            </w:r>
            <w:proofErr w:type="spellStart"/>
            <w:r w:rsidRPr="009567A3">
              <w:rPr>
                <w:rFonts w:cs="Times New Roman"/>
                <w:sz w:val="28"/>
                <w:szCs w:val="28"/>
              </w:rPr>
              <w:t>потерь</w:t>
            </w:r>
            <w:proofErr w:type="spellEnd"/>
            <w:r w:rsidRPr="009567A3">
              <w:rPr>
                <w:rFonts w:cs="Times New Roman"/>
                <w:sz w:val="28"/>
                <w:szCs w:val="28"/>
              </w:rPr>
              <w:t xml:space="preserve">, </w:t>
            </w:r>
            <w:proofErr w:type="spellStart"/>
            <w:r w:rsidRPr="009567A3">
              <w:rPr>
                <w:rFonts w:cs="Times New Roman"/>
                <w:sz w:val="28"/>
                <w:szCs w:val="28"/>
              </w:rPr>
              <w:t>их</w:t>
            </w:r>
            <w:proofErr w:type="spellEnd"/>
            <w:r w:rsidRPr="009567A3">
              <w:rPr>
                <w:rFonts w:cs="Times New Roman"/>
                <w:sz w:val="28"/>
                <w:szCs w:val="28"/>
              </w:rPr>
              <w:t xml:space="preserve"> </w:t>
            </w:r>
            <w:proofErr w:type="spellStart"/>
            <w:r w:rsidRPr="009567A3">
              <w:rPr>
                <w:rFonts w:cs="Times New Roman"/>
                <w:sz w:val="28"/>
                <w:szCs w:val="28"/>
              </w:rPr>
              <w:t>источники</w:t>
            </w:r>
            <w:proofErr w:type="spellEnd"/>
            <w:r w:rsidRPr="009567A3">
              <w:rPr>
                <w:rFonts w:cs="Times New Roman"/>
                <w:sz w:val="28"/>
                <w:szCs w:val="28"/>
              </w:rPr>
              <w:t xml:space="preserve"> и </w:t>
            </w:r>
            <w:proofErr w:type="spellStart"/>
            <w:r w:rsidRPr="009567A3">
              <w:rPr>
                <w:rFonts w:cs="Times New Roman"/>
                <w:sz w:val="28"/>
                <w:szCs w:val="28"/>
              </w:rPr>
              <w:t>способы</w:t>
            </w:r>
            <w:proofErr w:type="spellEnd"/>
            <w:r w:rsidRPr="009567A3">
              <w:rPr>
                <w:rFonts w:cs="Times New Roman"/>
                <w:sz w:val="28"/>
                <w:szCs w:val="28"/>
              </w:rPr>
              <w:t xml:space="preserve"> </w:t>
            </w:r>
            <w:proofErr w:type="spellStart"/>
            <w:r w:rsidRPr="009567A3">
              <w:rPr>
                <w:rFonts w:cs="Times New Roman"/>
                <w:sz w:val="28"/>
                <w:szCs w:val="28"/>
              </w:rPr>
              <w:t>их</w:t>
            </w:r>
            <w:proofErr w:type="spellEnd"/>
            <w:r w:rsidRPr="009567A3">
              <w:rPr>
                <w:rFonts w:cs="Times New Roman"/>
                <w:spacing w:val="-58"/>
                <w:sz w:val="28"/>
                <w:szCs w:val="28"/>
              </w:rPr>
              <w:t xml:space="preserve"> </w:t>
            </w:r>
            <w:proofErr w:type="spellStart"/>
            <w:r w:rsidRPr="009567A3">
              <w:rPr>
                <w:rFonts w:cs="Times New Roman"/>
                <w:sz w:val="28"/>
                <w:szCs w:val="28"/>
              </w:rPr>
              <w:t>устранения</w:t>
            </w:r>
            <w:proofErr w:type="spellEnd"/>
            <w:r w:rsidRPr="009567A3">
              <w:rPr>
                <w:rFonts w:cs="Times New Roman"/>
                <w:sz w:val="28"/>
                <w:szCs w:val="28"/>
              </w:rPr>
              <w:t>;</w:t>
            </w:r>
          </w:p>
          <w:p w14:paraId="53059D5C" w14:textId="77777777" w:rsidR="009B16C8" w:rsidRPr="009567A3" w:rsidRDefault="009B16C8" w:rsidP="009B16C8">
            <w:pPr>
              <w:pStyle w:val="TableParagraph"/>
              <w:numPr>
                <w:ilvl w:val="0"/>
                <w:numId w:val="45"/>
              </w:numPr>
              <w:tabs>
                <w:tab w:val="left" w:pos="248"/>
              </w:tabs>
              <w:ind w:right="446" w:firstLine="0"/>
              <w:rPr>
                <w:rFonts w:cs="Times New Roman"/>
                <w:sz w:val="28"/>
                <w:szCs w:val="28"/>
              </w:rPr>
            </w:pPr>
            <w:proofErr w:type="spellStart"/>
            <w:r w:rsidRPr="009567A3">
              <w:rPr>
                <w:rFonts w:cs="Times New Roman"/>
                <w:sz w:val="28"/>
                <w:szCs w:val="28"/>
              </w:rPr>
              <w:t>различные</w:t>
            </w:r>
            <w:proofErr w:type="spellEnd"/>
            <w:r w:rsidRPr="009567A3">
              <w:rPr>
                <w:rFonts w:cs="Times New Roman"/>
                <w:sz w:val="28"/>
                <w:szCs w:val="28"/>
              </w:rPr>
              <w:t xml:space="preserve"> </w:t>
            </w:r>
            <w:proofErr w:type="spellStart"/>
            <w:r w:rsidRPr="009567A3">
              <w:rPr>
                <w:rFonts w:cs="Times New Roman"/>
                <w:sz w:val="28"/>
                <w:szCs w:val="28"/>
              </w:rPr>
              <w:t>виды</w:t>
            </w:r>
            <w:proofErr w:type="spellEnd"/>
            <w:r w:rsidRPr="009567A3">
              <w:rPr>
                <w:rFonts w:cs="Times New Roman"/>
                <w:sz w:val="28"/>
                <w:szCs w:val="28"/>
              </w:rPr>
              <w:t xml:space="preserve"> </w:t>
            </w:r>
            <w:proofErr w:type="spellStart"/>
            <w:r w:rsidRPr="009567A3">
              <w:rPr>
                <w:rFonts w:cs="Times New Roman"/>
                <w:sz w:val="28"/>
                <w:szCs w:val="28"/>
              </w:rPr>
              <w:t>статистических</w:t>
            </w:r>
            <w:proofErr w:type="spellEnd"/>
            <w:r w:rsidRPr="009567A3">
              <w:rPr>
                <w:rFonts w:cs="Times New Roman"/>
                <w:sz w:val="28"/>
                <w:szCs w:val="28"/>
              </w:rPr>
              <w:t xml:space="preserve"> </w:t>
            </w:r>
            <w:proofErr w:type="spellStart"/>
            <w:r w:rsidRPr="009567A3">
              <w:rPr>
                <w:rFonts w:cs="Times New Roman"/>
                <w:sz w:val="28"/>
                <w:szCs w:val="28"/>
              </w:rPr>
              <w:t>методов</w:t>
            </w:r>
            <w:proofErr w:type="spellEnd"/>
            <w:r w:rsidRPr="009567A3">
              <w:rPr>
                <w:rFonts w:cs="Times New Roman"/>
                <w:spacing w:val="-57"/>
                <w:sz w:val="28"/>
                <w:szCs w:val="28"/>
              </w:rPr>
              <w:t xml:space="preserve"> </w:t>
            </w:r>
            <w:proofErr w:type="spellStart"/>
            <w:r w:rsidRPr="009567A3">
              <w:rPr>
                <w:rFonts w:cs="Times New Roman"/>
                <w:sz w:val="28"/>
                <w:szCs w:val="28"/>
              </w:rPr>
              <w:t>контроля</w:t>
            </w:r>
            <w:proofErr w:type="spellEnd"/>
            <w:r w:rsidRPr="009567A3">
              <w:rPr>
                <w:rFonts w:cs="Times New Roman"/>
                <w:sz w:val="28"/>
                <w:szCs w:val="28"/>
              </w:rPr>
              <w:t>;</w:t>
            </w:r>
          </w:p>
          <w:p w14:paraId="1972C36B" w14:textId="77777777" w:rsidR="009B16C8" w:rsidRPr="009567A3" w:rsidRDefault="009B16C8" w:rsidP="009B16C8">
            <w:pPr>
              <w:pStyle w:val="TableParagraph"/>
              <w:numPr>
                <w:ilvl w:val="0"/>
                <w:numId w:val="45"/>
              </w:numPr>
              <w:tabs>
                <w:tab w:val="left" w:pos="248"/>
              </w:tabs>
              <w:ind w:right="427" w:firstLine="0"/>
              <w:rPr>
                <w:rFonts w:cs="Times New Roman"/>
                <w:sz w:val="28"/>
                <w:szCs w:val="28"/>
              </w:rPr>
            </w:pPr>
            <w:proofErr w:type="spellStart"/>
            <w:r w:rsidRPr="009567A3">
              <w:rPr>
                <w:rFonts w:cs="Times New Roman"/>
                <w:sz w:val="28"/>
                <w:szCs w:val="28"/>
              </w:rPr>
              <w:t>инструменты</w:t>
            </w:r>
            <w:proofErr w:type="spellEnd"/>
            <w:r w:rsidRPr="009567A3">
              <w:rPr>
                <w:rFonts w:cs="Times New Roman"/>
                <w:sz w:val="28"/>
                <w:szCs w:val="28"/>
              </w:rPr>
              <w:t xml:space="preserve"> </w:t>
            </w:r>
            <w:proofErr w:type="spellStart"/>
            <w:r w:rsidRPr="009567A3">
              <w:rPr>
                <w:rFonts w:cs="Times New Roman"/>
                <w:sz w:val="28"/>
                <w:szCs w:val="28"/>
              </w:rPr>
              <w:t>бережливого</w:t>
            </w:r>
            <w:proofErr w:type="spellEnd"/>
            <w:r w:rsidRPr="009567A3">
              <w:rPr>
                <w:rFonts w:cs="Times New Roman"/>
                <w:sz w:val="28"/>
                <w:szCs w:val="28"/>
              </w:rPr>
              <w:t xml:space="preserve"> </w:t>
            </w:r>
            <w:proofErr w:type="spellStart"/>
            <w:r w:rsidRPr="009567A3">
              <w:rPr>
                <w:rFonts w:cs="Times New Roman"/>
                <w:sz w:val="28"/>
                <w:szCs w:val="28"/>
              </w:rPr>
              <w:lastRenderedPageBreak/>
              <w:t>производства</w:t>
            </w:r>
            <w:proofErr w:type="spellEnd"/>
            <w:r w:rsidRPr="009567A3">
              <w:rPr>
                <w:rFonts w:cs="Times New Roman"/>
                <w:sz w:val="28"/>
                <w:szCs w:val="28"/>
              </w:rPr>
              <w:t>,</w:t>
            </w:r>
            <w:r w:rsidRPr="009567A3">
              <w:rPr>
                <w:rFonts w:cs="Times New Roman"/>
                <w:spacing w:val="-57"/>
                <w:sz w:val="28"/>
                <w:szCs w:val="28"/>
              </w:rPr>
              <w:t xml:space="preserve"> </w:t>
            </w:r>
            <w:proofErr w:type="spellStart"/>
            <w:r w:rsidRPr="009567A3">
              <w:rPr>
                <w:rFonts w:cs="Times New Roman"/>
                <w:sz w:val="28"/>
                <w:szCs w:val="28"/>
              </w:rPr>
              <w:t>основы</w:t>
            </w:r>
            <w:proofErr w:type="spellEnd"/>
            <w:r w:rsidRPr="009567A3">
              <w:rPr>
                <w:rFonts w:cs="Times New Roman"/>
                <w:spacing w:val="-2"/>
                <w:sz w:val="28"/>
                <w:szCs w:val="28"/>
              </w:rPr>
              <w:t xml:space="preserve"> </w:t>
            </w:r>
            <w:proofErr w:type="spellStart"/>
            <w:r w:rsidRPr="009567A3">
              <w:rPr>
                <w:rFonts w:cs="Times New Roman"/>
                <w:sz w:val="28"/>
                <w:szCs w:val="28"/>
              </w:rPr>
              <w:t>процессного</w:t>
            </w:r>
            <w:proofErr w:type="spellEnd"/>
            <w:r w:rsidRPr="009567A3">
              <w:rPr>
                <w:rFonts w:cs="Times New Roman"/>
                <w:sz w:val="28"/>
                <w:szCs w:val="28"/>
              </w:rPr>
              <w:t xml:space="preserve"> </w:t>
            </w:r>
            <w:proofErr w:type="spellStart"/>
            <w:r w:rsidRPr="009567A3">
              <w:rPr>
                <w:rFonts w:cs="Times New Roman"/>
                <w:sz w:val="28"/>
                <w:szCs w:val="28"/>
              </w:rPr>
              <w:t>подхода</w:t>
            </w:r>
            <w:proofErr w:type="spellEnd"/>
            <w:r w:rsidRPr="009567A3">
              <w:rPr>
                <w:rFonts w:cs="Times New Roman"/>
                <w:sz w:val="28"/>
                <w:szCs w:val="28"/>
              </w:rPr>
              <w:t>.</w:t>
            </w:r>
          </w:p>
        </w:tc>
        <w:tc>
          <w:tcPr>
            <w:tcW w:w="4537" w:type="dxa"/>
          </w:tcPr>
          <w:p w14:paraId="62BF900C" w14:textId="77777777" w:rsidR="009B16C8" w:rsidRPr="009567A3" w:rsidRDefault="009B16C8" w:rsidP="00477CDE">
            <w:pPr>
              <w:pStyle w:val="TableParagraph"/>
              <w:spacing w:before="3"/>
              <w:rPr>
                <w:rFonts w:cs="Times New Roman"/>
                <w:sz w:val="28"/>
                <w:szCs w:val="28"/>
              </w:rPr>
            </w:pPr>
          </w:p>
          <w:p w14:paraId="6A0614B1" w14:textId="77777777" w:rsidR="009B16C8" w:rsidRPr="009567A3" w:rsidRDefault="009B16C8" w:rsidP="00477CDE">
            <w:pPr>
              <w:pStyle w:val="TableParagraph"/>
              <w:spacing w:before="1"/>
              <w:ind w:left="110"/>
              <w:rPr>
                <w:rFonts w:cs="Times New Roman"/>
                <w:sz w:val="28"/>
                <w:szCs w:val="28"/>
              </w:rPr>
            </w:pPr>
            <w:proofErr w:type="spellStart"/>
            <w:r w:rsidRPr="009567A3">
              <w:rPr>
                <w:rFonts w:cs="Times New Roman"/>
                <w:sz w:val="28"/>
                <w:szCs w:val="28"/>
              </w:rPr>
              <w:t>Текущий</w:t>
            </w:r>
            <w:proofErr w:type="spellEnd"/>
            <w:r w:rsidRPr="009567A3">
              <w:rPr>
                <w:rFonts w:cs="Times New Roman"/>
                <w:spacing w:val="-3"/>
                <w:sz w:val="28"/>
                <w:szCs w:val="28"/>
              </w:rPr>
              <w:t xml:space="preserve"> </w:t>
            </w:r>
            <w:proofErr w:type="spellStart"/>
            <w:r w:rsidRPr="009567A3">
              <w:rPr>
                <w:rFonts w:cs="Times New Roman"/>
                <w:sz w:val="28"/>
                <w:szCs w:val="28"/>
              </w:rPr>
              <w:t>контроль</w:t>
            </w:r>
            <w:proofErr w:type="spellEnd"/>
            <w:r w:rsidRPr="009567A3">
              <w:rPr>
                <w:rFonts w:cs="Times New Roman"/>
                <w:spacing w:val="-3"/>
                <w:sz w:val="28"/>
                <w:szCs w:val="28"/>
              </w:rPr>
              <w:t xml:space="preserve"> </w:t>
            </w:r>
            <w:r w:rsidRPr="009567A3">
              <w:rPr>
                <w:rFonts w:cs="Times New Roman"/>
                <w:sz w:val="28"/>
                <w:szCs w:val="28"/>
              </w:rPr>
              <w:t>в</w:t>
            </w:r>
            <w:r w:rsidRPr="009567A3">
              <w:rPr>
                <w:rFonts w:cs="Times New Roman"/>
                <w:spacing w:val="-3"/>
                <w:sz w:val="28"/>
                <w:szCs w:val="28"/>
              </w:rPr>
              <w:t xml:space="preserve"> </w:t>
            </w:r>
            <w:proofErr w:type="spellStart"/>
            <w:r w:rsidRPr="009567A3">
              <w:rPr>
                <w:rFonts w:cs="Times New Roman"/>
                <w:sz w:val="28"/>
                <w:szCs w:val="28"/>
              </w:rPr>
              <w:t>форме</w:t>
            </w:r>
            <w:proofErr w:type="spellEnd"/>
            <w:r w:rsidRPr="009567A3">
              <w:rPr>
                <w:rFonts w:cs="Times New Roman"/>
                <w:sz w:val="28"/>
                <w:szCs w:val="28"/>
              </w:rPr>
              <w:t>:</w:t>
            </w:r>
          </w:p>
          <w:p w14:paraId="0654BF91" w14:textId="77777777" w:rsidR="009B16C8" w:rsidRPr="009567A3" w:rsidRDefault="009B16C8" w:rsidP="009B16C8">
            <w:pPr>
              <w:pStyle w:val="TableParagraph"/>
              <w:numPr>
                <w:ilvl w:val="0"/>
                <w:numId w:val="44"/>
              </w:numPr>
              <w:tabs>
                <w:tab w:val="left" w:pos="252"/>
              </w:tabs>
              <w:ind w:left="252"/>
              <w:rPr>
                <w:rFonts w:cs="Times New Roman"/>
                <w:sz w:val="28"/>
                <w:szCs w:val="28"/>
              </w:rPr>
            </w:pPr>
            <w:proofErr w:type="spellStart"/>
            <w:r w:rsidRPr="009567A3">
              <w:rPr>
                <w:rFonts w:cs="Times New Roman"/>
                <w:sz w:val="28"/>
                <w:szCs w:val="28"/>
              </w:rPr>
              <w:t>устного</w:t>
            </w:r>
            <w:proofErr w:type="spellEnd"/>
            <w:r w:rsidRPr="009567A3">
              <w:rPr>
                <w:rFonts w:cs="Times New Roman"/>
                <w:spacing w:val="-4"/>
                <w:sz w:val="28"/>
                <w:szCs w:val="28"/>
              </w:rPr>
              <w:t xml:space="preserve"> </w:t>
            </w:r>
            <w:proofErr w:type="spellStart"/>
            <w:r w:rsidRPr="009567A3">
              <w:rPr>
                <w:rFonts w:cs="Times New Roman"/>
                <w:sz w:val="28"/>
                <w:szCs w:val="28"/>
              </w:rPr>
              <w:t>опроса</w:t>
            </w:r>
            <w:proofErr w:type="spellEnd"/>
            <w:r w:rsidRPr="009567A3">
              <w:rPr>
                <w:rFonts w:cs="Times New Roman"/>
                <w:sz w:val="28"/>
                <w:szCs w:val="28"/>
              </w:rPr>
              <w:t>;</w:t>
            </w:r>
          </w:p>
          <w:p w14:paraId="7C45DB6A" w14:textId="77777777" w:rsidR="009B16C8" w:rsidRPr="009567A3" w:rsidRDefault="009B16C8" w:rsidP="009B16C8">
            <w:pPr>
              <w:pStyle w:val="TableParagraph"/>
              <w:numPr>
                <w:ilvl w:val="0"/>
                <w:numId w:val="44"/>
              </w:numPr>
              <w:tabs>
                <w:tab w:val="left" w:pos="250"/>
              </w:tabs>
              <w:ind w:left="249" w:hanging="140"/>
              <w:rPr>
                <w:rFonts w:cs="Times New Roman"/>
                <w:sz w:val="28"/>
                <w:szCs w:val="28"/>
              </w:rPr>
            </w:pPr>
            <w:proofErr w:type="spellStart"/>
            <w:r w:rsidRPr="009567A3">
              <w:rPr>
                <w:rFonts w:cs="Times New Roman"/>
                <w:sz w:val="28"/>
                <w:szCs w:val="28"/>
              </w:rPr>
              <w:t>тестового</w:t>
            </w:r>
            <w:proofErr w:type="spellEnd"/>
            <w:r w:rsidRPr="009567A3">
              <w:rPr>
                <w:rFonts w:cs="Times New Roman"/>
                <w:spacing w:val="-2"/>
                <w:sz w:val="28"/>
                <w:szCs w:val="28"/>
              </w:rPr>
              <w:t xml:space="preserve"> </w:t>
            </w:r>
            <w:proofErr w:type="spellStart"/>
            <w:r w:rsidRPr="009567A3">
              <w:rPr>
                <w:rFonts w:cs="Times New Roman"/>
                <w:sz w:val="28"/>
                <w:szCs w:val="28"/>
              </w:rPr>
              <w:t>задания</w:t>
            </w:r>
            <w:proofErr w:type="spellEnd"/>
            <w:r w:rsidRPr="009567A3">
              <w:rPr>
                <w:rFonts w:cs="Times New Roman"/>
                <w:spacing w:val="-1"/>
                <w:sz w:val="28"/>
                <w:szCs w:val="28"/>
              </w:rPr>
              <w:t xml:space="preserve"> </w:t>
            </w:r>
            <w:proofErr w:type="spellStart"/>
            <w:r w:rsidRPr="009567A3">
              <w:rPr>
                <w:rFonts w:cs="Times New Roman"/>
                <w:sz w:val="28"/>
                <w:szCs w:val="28"/>
              </w:rPr>
              <w:t>по</w:t>
            </w:r>
            <w:proofErr w:type="spellEnd"/>
            <w:r w:rsidRPr="009567A3">
              <w:rPr>
                <w:rFonts w:cs="Times New Roman"/>
                <w:spacing w:val="-5"/>
                <w:sz w:val="28"/>
                <w:szCs w:val="28"/>
              </w:rPr>
              <w:t xml:space="preserve"> </w:t>
            </w:r>
            <w:proofErr w:type="spellStart"/>
            <w:r w:rsidRPr="009567A3">
              <w:rPr>
                <w:rFonts w:cs="Times New Roman"/>
                <w:sz w:val="28"/>
                <w:szCs w:val="28"/>
              </w:rPr>
              <w:t>темам</w:t>
            </w:r>
            <w:proofErr w:type="spellEnd"/>
            <w:r w:rsidRPr="009567A3">
              <w:rPr>
                <w:rFonts w:cs="Times New Roman"/>
                <w:sz w:val="28"/>
                <w:szCs w:val="28"/>
              </w:rPr>
              <w:t>;</w:t>
            </w:r>
          </w:p>
          <w:p w14:paraId="1EFF6520" w14:textId="77777777" w:rsidR="009B16C8" w:rsidRPr="009567A3" w:rsidRDefault="009B16C8" w:rsidP="009B16C8">
            <w:pPr>
              <w:pStyle w:val="TableParagraph"/>
              <w:numPr>
                <w:ilvl w:val="0"/>
                <w:numId w:val="44"/>
              </w:numPr>
              <w:tabs>
                <w:tab w:val="left" w:pos="250"/>
              </w:tabs>
              <w:ind w:right="344" w:firstLine="0"/>
              <w:rPr>
                <w:rFonts w:cs="Times New Roman"/>
                <w:sz w:val="28"/>
                <w:szCs w:val="28"/>
              </w:rPr>
            </w:pPr>
            <w:proofErr w:type="spellStart"/>
            <w:r w:rsidRPr="009567A3">
              <w:rPr>
                <w:rFonts w:cs="Times New Roman"/>
                <w:sz w:val="28"/>
                <w:szCs w:val="28"/>
              </w:rPr>
              <w:t>решение</w:t>
            </w:r>
            <w:proofErr w:type="spellEnd"/>
            <w:r w:rsidRPr="009567A3">
              <w:rPr>
                <w:rFonts w:cs="Times New Roman"/>
                <w:sz w:val="28"/>
                <w:szCs w:val="28"/>
              </w:rPr>
              <w:t xml:space="preserve"> </w:t>
            </w:r>
            <w:proofErr w:type="spellStart"/>
            <w:r w:rsidRPr="009567A3">
              <w:rPr>
                <w:rFonts w:cs="Times New Roman"/>
                <w:sz w:val="28"/>
                <w:szCs w:val="28"/>
              </w:rPr>
              <w:t>ситуационных</w:t>
            </w:r>
            <w:proofErr w:type="spellEnd"/>
            <w:r w:rsidRPr="009567A3">
              <w:rPr>
                <w:rFonts w:cs="Times New Roman"/>
                <w:sz w:val="28"/>
                <w:szCs w:val="28"/>
              </w:rPr>
              <w:t xml:space="preserve"> </w:t>
            </w:r>
            <w:proofErr w:type="spellStart"/>
            <w:r w:rsidRPr="009567A3">
              <w:rPr>
                <w:rFonts w:cs="Times New Roman"/>
                <w:sz w:val="28"/>
                <w:szCs w:val="28"/>
              </w:rPr>
              <w:t>задач</w:t>
            </w:r>
            <w:proofErr w:type="spellEnd"/>
            <w:r w:rsidRPr="009567A3">
              <w:rPr>
                <w:rFonts w:cs="Times New Roman"/>
                <w:sz w:val="28"/>
                <w:szCs w:val="28"/>
              </w:rPr>
              <w:t xml:space="preserve"> </w:t>
            </w:r>
            <w:proofErr w:type="spellStart"/>
            <w:r w:rsidRPr="009567A3">
              <w:rPr>
                <w:rFonts w:cs="Times New Roman"/>
                <w:sz w:val="28"/>
                <w:szCs w:val="28"/>
              </w:rPr>
              <w:t>по</w:t>
            </w:r>
            <w:proofErr w:type="spellEnd"/>
            <w:r w:rsidRPr="009567A3">
              <w:rPr>
                <w:rFonts w:cs="Times New Roman"/>
                <w:sz w:val="28"/>
                <w:szCs w:val="28"/>
              </w:rPr>
              <w:t xml:space="preserve"> </w:t>
            </w:r>
            <w:proofErr w:type="spellStart"/>
            <w:r w:rsidRPr="009567A3">
              <w:rPr>
                <w:rFonts w:cs="Times New Roman"/>
                <w:sz w:val="28"/>
                <w:szCs w:val="28"/>
              </w:rPr>
              <w:t>теме</w:t>
            </w:r>
            <w:proofErr w:type="spellEnd"/>
            <w:r w:rsidRPr="009567A3">
              <w:rPr>
                <w:rFonts w:cs="Times New Roman"/>
                <w:sz w:val="28"/>
                <w:szCs w:val="28"/>
              </w:rPr>
              <w:t>.</w:t>
            </w:r>
            <w:r w:rsidRPr="009567A3">
              <w:rPr>
                <w:rFonts w:cs="Times New Roman"/>
                <w:spacing w:val="-58"/>
                <w:sz w:val="28"/>
                <w:szCs w:val="28"/>
              </w:rPr>
              <w:t xml:space="preserve"> </w:t>
            </w:r>
            <w:proofErr w:type="spellStart"/>
            <w:r w:rsidRPr="009567A3">
              <w:rPr>
                <w:rFonts w:cs="Times New Roman"/>
                <w:sz w:val="28"/>
                <w:szCs w:val="28"/>
              </w:rPr>
              <w:t>Промежуточный</w:t>
            </w:r>
            <w:proofErr w:type="spellEnd"/>
            <w:r w:rsidRPr="009567A3">
              <w:rPr>
                <w:rFonts w:cs="Times New Roman"/>
                <w:spacing w:val="-1"/>
                <w:sz w:val="28"/>
                <w:szCs w:val="28"/>
              </w:rPr>
              <w:t xml:space="preserve"> </w:t>
            </w:r>
            <w:proofErr w:type="spellStart"/>
            <w:r w:rsidRPr="009567A3">
              <w:rPr>
                <w:rFonts w:cs="Times New Roman"/>
                <w:sz w:val="28"/>
                <w:szCs w:val="28"/>
              </w:rPr>
              <w:t>контроль</w:t>
            </w:r>
            <w:proofErr w:type="spellEnd"/>
            <w:r w:rsidRPr="009567A3">
              <w:rPr>
                <w:rFonts w:cs="Times New Roman"/>
                <w:sz w:val="28"/>
                <w:szCs w:val="28"/>
              </w:rPr>
              <w:t>:</w:t>
            </w:r>
          </w:p>
          <w:p w14:paraId="46D73A97" w14:textId="77777777" w:rsidR="009B16C8" w:rsidRPr="009567A3" w:rsidRDefault="009B16C8" w:rsidP="009B16C8">
            <w:pPr>
              <w:pStyle w:val="TableParagraph"/>
              <w:numPr>
                <w:ilvl w:val="0"/>
                <w:numId w:val="44"/>
              </w:numPr>
              <w:tabs>
                <w:tab w:val="left" w:pos="250"/>
              </w:tabs>
              <w:ind w:left="249" w:hanging="140"/>
              <w:rPr>
                <w:rFonts w:cs="Times New Roman"/>
                <w:sz w:val="28"/>
                <w:szCs w:val="28"/>
              </w:rPr>
            </w:pPr>
            <w:proofErr w:type="spellStart"/>
            <w:r w:rsidRPr="009567A3">
              <w:rPr>
                <w:rFonts w:cs="Times New Roman"/>
                <w:sz w:val="28"/>
                <w:szCs w:val="28"/>
              </w:rPr>
              <w:t>дифференцированный</w:t>
            </w:r>
            <w:proofErr w:type="spellEnd"/>
            <w:r w:rsidRPr="009567A3">
              <w:rPr>
                <w:rFonts w:cs="Times New Roman"/>
                <w:spacing w:val="-6"/>
                <w:sz w:val="28"/>
                <w:szCs w:val="28"/>
              </w:rPr>
              <w:t xml:space="preserve"> </w:t>
            </w:r>
            <w:proofErr w:type="spellStart"/>
            <w:r w:rsidRPr="009567A3">
              <w:rPr>
                <w:rFonts w:cs="Times New Roman"/>
                <w:sz w:val="28"/>
                <w:szCs w:val="28"/>
              </w:rPr>
              <w:t>зачет</w:t>
            </w:r>
            <w:proofErr w:type="spellEnd"/>
            <w:r w:rsidRPr="009567A3">
              <w:rPr>
                <w:rFonts w:cs="Times New Roman"/>
                <w:sz w:val="28"/>
                <w:szCs w:val="28"/>
              </w:rPr>
              <w:t>.</w:t>
            </w:r>
          </w:p>
        </w:tc>
      </w:tr>
    </w:tbl>
    <w:p w14:paraId="07346BFC" w14:textId="77777777" w:rsidR="009B16C8" w:rsidRPr="009567A3" w:rsidRDefault="009B16C8" w:rsidP="009B16C8">
      <w:pPr>
        <w:rPr>
          <w:sz w:val="28"/>
          <w:szCs w:val="28"/>
        </w:rPr>
        <w:sectPr w:rsidR="009B16C8" w:rsidRPr="009567A3" w:rsidSect="009B16C8">
          <w:pgSz w:w="11910" w:h="16840"/>
          <w:pgMar w:top="1040" w:right="1020" w:bottom="1260" w:left="820" w:header="0" w:footer="987" w:gutter="0"/>
          <w:cols w:space="720"/>
        </w:sectPr>
      </w:pPr>
    </w:p>
    <w:p w14:paraId="011F5880" w14:textId="77777777" w:rsidR="009B16C8" w:rsidRPr="009567A3" w:rsidRDefault="009B16C8" w:rsidP="009B16C8">
      <w:pPr>
        <w:pStyle w:val="a9"/>
        <w:spacing w:before="6"/>
        <w:rPr>
          <w:rFonts w:ascii="Times New Roman" w:hAnsi="Times New Roman"/>
          <w:sz w:val="28"/>
          <w:szCs w:val="28"/>
        </w:rPr>
      </w:pPr>
    </w:p>
    <w:p w14:paraId="2A92D196" w14:textId="77777777" w:rsidR="009B16C8" w:rsidRPr="009567A3" w:rsidRDefault="009B16C8" w:rsidP="009B16C8">
      <w:pPr>
        <w:pStyle w:val="a9"/>
        <w:spacing w:after="6"/>
        <w:ind w:left="312" w:right="118" w:firstLine="720"/>
        <w:jc w:val="both"/>
        <w:rPr>
          <w:rFonts w:ascii="Times New Roman" w:hAnsi="Times New Roman"/>
          <w:sz w:val="28"/>
          <w:szCs w:val="28"/>
        </w:rPr>
      </w:pPr>
      <w:r w:rsidRPr="009567A3">
        <w:rPr>
          <w:rFonts w:ascii="Times New Roman" w:hAnsi="Times New Roman"/>
          <w:sz w:val="28"/>
          <w:szCs w:val="28"/>
        </w:rPr>
        <w:t>Формы</w:t>
      </w:r>
      <w:r w:rsidRPr="009567A3">
        <w:rPr>
          <w:rFonts w:ascii="Times New Roman" w:hAnsi="Times New Roman"/>
          <w:spacing w:val="1"/>
          <w:sz w:val="28"/>
          <w:szCs w:val="28"/>
        </w:rPr>
        <w:t xml:space="preserve"> </w:t>
      </w:r>
      <w:r w:rsidRPr="009567A3">
        <w:rPr>
          <w:rFonts w:ascii="Times New Roman" w:hAnsi="Times New Roman"/>
          <w:sz w:val="28"/>
          <w:szCs w:val="28"/>
        </w:rPr>
        <w:t>и</w:t>
      </w:r>
      <w:r w:rsidRPr="009567A3">
        <w:rPr>
          <w:rFonts w:ascii="Times New Roman" w:hAnsi="Times New Roman"/>
          <w:spacing w:val="1"/>
          <w:sz w:val="28"/>
          <w:szCs w:val="28"/>
        </w:rPr>
        <w:t xml:space="preserve"> </w:t>
      </w:r>
      <w:r w:rsidRPr="009567A3">
        <w:rPr>
          <w:rFonts w:ascii="Times New Roman" w:hAnsi="Times New Roman"/>
          <w:sz w:val="28"/>
          <w:szCs w:val="28"/>
        </w:rPr>
        <w:t>методы</w:t>
      </w:r>
      <w:r w:rsidRPr="009567A3">
        <w:rPr>
          <w:rFonts w:ascii="Times New Roman" w:hAnsi="Times New Roman"/>
          <w:spacing w:val="1"/>
          <w:sz w:val="28"/>
          <w:szCs w:val="28"/>
        </w:rPr>
        <w:t xml:space="preserve"> </w:t>
      </w:r>
      <w:r w:rsidRPr="009567A3">
        <w:rPr>
          <w:rFonts w:ascii="Times New Roman" w:hAnsi="Times New Roman"/>
          <w:sz w:val="28"/>
          <w:szCs w:val="28"/>
        </w:rPr>
        <w:t>контроля</w:t>
      </w:r>
      <w:r w:rsidRPr="009567A3">
        <w:rPr>
          <w:rFonts w:ascii="Times New Roman" w:hAnsi="Times New Roman"/>
          <w:spacing w:val="1"/>
          <w:sz w:val="28"/>
          <w:szCs w:val="28"/>
        </w:rPr>
        <w:t xml:space="preserve"> </w:t>
      </w:r>
      <w:r w:rsidRPr="009567A3">
        <w:rPr>
          <w:rFonts w:ascii="Times New Roman" w:hAnsi="Times New Roman"/>
          <w:sz w:val="28"/>
          <w:szCs w:val="28"/>
        </w:rPr>
        <w:t>и</w:t>
      </w:r>
      <w:r w:rsidRPr="009567A3">
        <w:rPr>
          <w:rFonts w:ascii="Times New Roman" w:hAnsi="Times New Roman"/>
          <w:spacing w:val="1"/>
          <w:sz w:val="28"/>
          <w:szCs w:val="28"/>
        </w:rPr>
        <w:t xml:space="preserve"> </w:t>
      </w:r>
      <w:r w:rsidRPr="009567A3">
        <w:rPr>
          <w:rFonts w:ascii="Times New Roman" w:hAnsi="Times New Roman"/>
          <w:sz w:val="28"/>
          <w:szCs w:val="28"/>
        </w:rPr>
        <w:t>оценки</w:t>
      </w:r>
      <w:r w:rsidRPr="009567A3">
        <w:rPr>
          <w:rFonts w:ascii="Times New Roman" w:hAnsi="Times New Roman"/>
          <w:spacing w:val="1"/>
          <w:sz w:val="28"/>
          <w:szCs w:val="28"/>
        </w:rPr>
        <w:t xml:space="preserve"> </w:t>
      </w:r>
      <w:r w:rsidRPr="009567A3">
        <w:rPr>
          <w:rFonts w:ascii="Times New Roman" w:hAnsi="Times New Roman"/>
          <w:sz w:val="28"/>
          <w:szCs w:val="28"/>
        </w:rPr>
        <w:t>результатов</w:t>
      </w:r>
      <w:r w:rsidRPr="009567A3">
        <w:rPr>
          <w:rFonts w:ascii="Times New Roman" w:hAnsi="Times New Roman"/>
          <w:spacing w:val="1"/>
          <w:sz w:val="28"/>
          <w:szCs w:val="28"/>
        </w:rPr>
        <w:t xml:space="preserve"> </w:t>
      </w:r>
      <w:r w:rsidRPr="009567A3">
        <w:rPr>
          <w:rFonts w:ascii="Times New Roman" w:hAnsi="Times New Roman"/>
          <w:sz w:val="28"/>
          <w:szCs w:val="28"/>
        </w:rPr>
        <w:t>обучения</w:t>
      </w:r>
      <w:r w:rsidRPr="009567A3">
        <w:rPr>
          <w:rFonts w:ascii="Times New Roman" w:hAnsi="Times New Roman"/>
          <w:spacing w:val="1"/>
          <w:sz w:val="28"/>
          <w:szCs w:val="28"/>
        </w:rPr>
        <w:t xml:space="preserve"> </w:t>
      </w:r>
      <w:r w:rsidRPr="009567A3">
        <w:rPr>
          <w:rFonts w:ascii="Times New Roman" w:hAnsi="Times New Roman"/>
          <w:sz w:val="28"/>
          <w:szCs w:val="28"/>
        </w:rPr>
        <w:t>должны</w:t>
      </w:r>
      <w:r w:rsidRPr="009567A3">
        <w:rPr>
          <w:rFonts w:ascii="Times New Roman" w:hAnsi="Times New Roman"/>
          <w:spacing w:val="1"/>
          <w:sz w:val="28"/>
          <w:szCs w:val="28"/>
        </w:rPr>
        <w:t xml:space="preserve"> </w:t>
      </w:r>
      <w:r w:rsidRPr="009567A3">
        <w:rPr>
          <w:rFonts w:ascii="Times New Roman" w:hAnsi="Times New Roman"/>
          <w:sz w:val="28"/>
          <w:szCs w:val="28"/>
        </w:rPr>
        <w:t>позволять</w:t>
      </w:r>
      <w:r w:rsidRPr="009567A3">
        <w:rPr>
          <w:rFonts w:ascii="Times New Roman" w:hAnsi="Times New Roman"/>
          <w:spacing w:val="1"/>
          <w:sz w:val="28"/>
          <w:szCs w:val="28"/>
        </w:rPr>
        <w:t xml:space="preserve"> </w:t>
      </w:r>
      <w:r w:rsidRPr="009567A3">
        <w:rPr>
          <w:rFonts w:ascii="Times New Roman" w:hAnsi="Times New Roman"/>
          <w:sz w:val="28"/>
          <w:szCs w:val="28"/>
        </w:rPr>
        <w:t>проверять</w:t>
      </w:r>
      <w:r w:rsidRPr="009567A3">
        <w:rPr>
          <w:rFonts w:ascii="Times New Roman" w:hAnsi="Times New Roman"/>
          <w:spacing w:val="1"/>
          <w:sz w:val="28"/>
          <w:szCs w:val="28"/>
        </w:rPr>
        <w:t xml:space="preserve"> </w:t>
      </w:r>
      <w:r w:rsidRPr="009567A3">
        <w:rPr>
          <w:rFonts w:ascii="Times New Roman" w:hAnsi="Times New Roman"/>
          <w:sz w:val="28"/>
          <w:szCs w:val="28"/>
        </w:rPr>
        <w:t>у</w:t>
      </w:r>
      <w:r w:rsidRPr="009567A3">
        <w:rPr>
          <w:rFonts w:ascii="Times New Roman" w:hAnsi="Times New Roman"/>
          <w:spacing w:val="1"/>
          <w:sz w:val="28"/>
          <w:szCs w:val="28"/>
        </w:rPr>
        <w:t xml:space="preserve"> </w:t>
      </w:r>
      <w:r w:rsidRPr="009567A3">
        <w:rPr>
          <w:rFonts w:ascii="Times New Roman" w:hAnsi="Times New Roman"/>
          <w:sz w:val="28"/>
          <w:szCs w:val="28"/>
        </w:rPr>
        <w:t>обучающихся</w:t>
      </w:r>
      <w:r w:rsidRPr="009567A3">
        <w:rPr>
          <w:rFonts w:ascii="Times New Roman" w:hAnsi="Times New Roman"/>
          <w:spacing w:val="1"/>
          <w:sz w:val="28"/>
          <w:szCs w:val="28"/>
        </w:rPr>
        <w:t xml:space="preserve"> </w:t>
      </w:r>
      <w:r w:rsidRPr="009567A3">
        <w:rPr>
          <w:rFonts w:ascii="Times New Roman" w:hAnsi="Times New Roman"/>
          <w:sz w:val="28"/>
          <w:szCs w:val="28"/>
        </w:rPr>
        <w:t>не</w:t>
      </w:r>
      <w:r w:rsidRPr="009567A3">
        <w:rPr>
          <w:rFonts w:ascii="Times New Roman" w:hAnsi="Times New Roman"/>
          <w:spacing w:val="1"/>
          <w:sz w:val="28"/>
          <w:szCs w:val="28"/>
        </w:rPr>
        <w:t xml:space="preserve"> </w:t>
      </w:r>
      <w:r w:rsidRPr="009567A3">
        <w:rPr>
          <w:rFonts w:ascii="Times New Roman" w:hAnsi="Times New Roman"/>
          <w:sz w:val="28"/>
          <w:szCs w:val="28"/>
        </w:rPr>
        <w:t>только</w:t>
      </w:r>
      <w:r w:rsidRPr="009567A3">
        <w:rPr>
          <w:rFonts w:ascii="Times New Roman" w:hAnsi="Times New Roman"/>
          <w:spacing w:val="1"/>
          <w:sz w:val="28"/>
          <w:szCs w:val="28"/>
        </w:rPr>
        <w:t xml:space="preserve"> </w:t>
      </w:r>
      <w:r w:rsidRPr="009567A3">
        <w:rPr>
          <w:rFonts w:ascii="Times New Roman" w:hAnsi="Times New Roman"/>
          <w:sz w:val="28"/>
          <w:szCs w:val="28"/>
        </w:rPr>
        <w:t>сформированность</w:t>
      </w:r>
      <w:r w:rsidRPr="009567A3">
        <w:rPr>
          <w:rFonts w:ascii="Times New Roman" w:hAnsi="Times New Roman"/>
          <w:spacing w:val="1"/>
          <w:sz w:val="28"/>
          <w:szCs w:val="28"/>
        </w:rPr>
        <w:t xml:space="preserve"> </w:t>
      </w:r>
      <w:r w:rsidRPr="009567A3">
        <w:rPr>
          <w:rFonts w:ascii="Times New Roman" w:hAnsi="Times New Roman"/>
          <w:sz w:val="28"/>
          <w:szCs w:val="28"/>
        </w:rPr>
        <w:t>профессиональных</w:t>
      </w:r>
      <w:r w:rsidRPr="009567A3">
        <w:rPr>
          <w:rFonts w:ascii="Times New Roman" w:hAnsi="Times New Roman"/>
          <w:spacing w:val="1"/>
          <w:sz w:val="28"/>
          <w:szCs w:val="28"/>
        </w:rPr>
        <w:t xml:space="preserve"> </w:t>
      </w:r>
      <w:r w:rsidRPr="009567A3">
        <w:rPr>
          <w:rFonts w:ascii="Times New Roman" w:hAnsi="Times New Roman"/>
          <w:sz w:val="28"/>
          <w:szCs w:val="28"/>
        </w:rPr>
        <w:t>компетенций,</w:t>
      </w:r>
      <w:r w:rsidRPr="009567A3">
        <w:rPr>
          <w:rFonts w:ascii="Times New Roman" w:hAnsi="Times New Roman"/>
          <w:spacing w:val="1"/>
          <w:sz w:val="28"/>
          <w:szCs w:val="28"/>
        </w:rPr>
        <w:t xml:space="preserve"> </w:t>
      </w:r>
      <w:r w:rsidRPr="009567A3">
        <w:rPr>
          <w:rFonts w:ascii="Times New Roman" w:hAnsi="Times New Roman"/>
          <w:sz w:val="28"/>
          <w:szCs w:val="28"/>
        </w:rPr>
        <w:t>но</w:t>
      </w:r>
      <w:r w:rsidRPr="009567A3">
        <w:rPr>
          <w:rFonts w:ascii="Times New Roman" w:hAnsi="Times New Roman"/>
          <w:spacing w:val="1"/>
          <w:sz w:val="28"/>
          <w:szCs w:val="28"/>
        </w:rPr>
        <w:t xml:space="preserve"> </w:t>
      </w:r>
      <w:r w:rsidRPr="009567A3">
        <w:rPr>
          <w:rFonts w:ascii="Times New Roman" w:hAnsi="Times New Roman"/>
          <w:sz w:val="28"/>
          <w:szCs w:val="28"/>
        </w:rPr>
        <w:t>и</w:t>
      </w:r>
      <w:r w:rsidRPr="009567A3">
        <w:rPr>
          <w:rFonts w:ascii="Times New Roman" w:hAnsi="Times New Roman"/>
          <w:spacing w:val="1"/>
          <w:sz w:val="28"/>
          <w:szCs w:val="28"/>
        </w:rPr>
        <w:t xml:space="preserve"> </w:t>
      </w:r>
      <w:r w:rsidRPr="009567A3">
        <w:rPr>
          <w:rFonts w:ascii="Times New Roman" w:hAnsi="Times New Roman"/>
          <w:sz w:val="28"/>
          <w:szCs w:val="28"/>
        </w:rPr>
        <w:t>развитие</w:t>
      </w:r>
      <w:r w:rsidRPr="009567A3">
        <w:rPr>
          <w:rFonts w:ascii="Times New Roman" w:hAnsi="Times New Roman"/>
          <w:spacing w:val="1"/>
          <w:sz w:val="28"/>
          <w:szCs w:val="28"/>
        </w:rPr>
        <w:t xml:space="preserve"> </w:t>
      </w:r>
      <w:r w:rsidRPr="009567A3">
        <w:rPr>
          <w:rFonts w:ascii="Times New Roman" w:hAnsi="Times New Roman"/>
          <w:sz w:val="28"/>
          <w:szCs w:val="28"/>
        </w:rPr>
        <w:t>общих</w:t>
      </w:r>
      <w:r w:rsidRPr="009567A3">
        <w:rPr>
          <w:rFonts w:ascii="Times New Roman" w:hAnsi="Times New Roman"/>
          <w:spacing w:val="1"/>
          <w:sz w:val="28"/>
          <w:szCs w:val="28"/>
        </w:rPr>
        <w:t xml:space="preserve"> </w:t>
      </w:r>
      <w:r w:rsidRPr="009567A3">
        <w:rPr>
          <w:rFonts w:ascii="Times New Roman" w:hAnsi="Times New Roman"/>
          <w:sz w:val="28"/>
          <w:szCs w:val="28"/>
        </w:rPr>
        <w:t>компетенций</w:t>
      </w:r>
      <w:r w:rsidRPr="009567A3">
        <w:rPr>
          <w:rFonts w:ascii="Times New Roman" w:hAnsi="Times New Roman"/>
          <w:spacing w:val="1"/>
          <w:sz w:val="28"/>
          <w:szCs w:val="28"/>
        </w:rPr>
        <w:t xml:space="preserve"> </w:t>
      </w:r>
      <w:r w:rsidRPr="009567A3">
        <w:rPr>
          <w:rFonts w:ascii="Times New Roman" w:hAnsi="Times New Roman"/>
          <w:sz w:val="28"/>
          <w:szCs w:val="28"/>
        </w:rPr>
        <w:t>и</w:t>
      </w:r>
      <w:r w:rsidRPr="009567A3">
        <w:rPr>
          <w:rFonts w:ascii="Times New Roman" w:hAnsi="Times New Roman"/>
          <w:spacing w:val="1"/>
          <w:sz w:val="28"/>
          <w:szCs w:val="28"/>
        </w:rPr>
        <w:t xml:space="preserve"> </w:t>
      </w:r>
      <w:r w:rsidRPr="009567A3">
        <w:rPr>
          <w:rFonts w:ascii="Times New Roman" w:hAnsi="Times New Roman"/>
          <w:sz w:val="28"/>
          <w:szCs w:val="28"/>
        </w:rPr>
        <w:t>обеспечивающих их умений.</w:t>
      </w:r>
    </w:p>
    <w:tbl>
      <w:tblPr>
        <w:tblStyle w:val="TableNormal"/>
        <w:tblW w:w="0" w:type="auto"/>
        <w:tblInd w:w="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385"/>
        <w:gridCol w:w="3260"/>
        <w:gridCol w:w="2958"/>
      </w:tblGrid>
      <w:tr w:rsidR="009B16C8" w:rsidRPr="009567A3" w14:paraId="05F76001" w14:textId="77777777" w:rsidTr="00477CDE">
        <w:trPr>
          <w:trHeight w:val="827"/>
        </w:trPr>
        <w:tc>
          <w:tcPr>
            <w:tcW w:w="3385" w:type="dxa"/>
            <w:tcBorders>
              <w:right w:val="single" w:sz="4" w:space="0" w:color="000000"/>
            </w:tcBorders>
          </w:tcPr>
          <w:p w14:paraId="5D7F2BFA" w14:textId="77777777" w:rsidR="009B16C8" w:rsidRPr="009567A3" w:rsidRDefault="009B16C8" w:rsidP="00477CDE">
            <w:pPr>
              <w:pStyle w:val="TableParagraph"/>
              <w:spacing w:line="275" w:lineRule="exact"/>
              <w:ind w:left="502" w:right="486"/>
              <w:jc w:val="center"/>
              <w:rPr>
                <w:rFonts w:cs="Times New Roman"/>
                <w:b/>
                <w:sz w:val="28"/>
                <w:szCs w:val="28"/>
              </w:rPr>
            </w:pPr>
            <w:proofErr w:type="spellStart"/>
            <w:r w:rsidRPr="009567A3">
              <w:rPr>
                <w:rFonts w:cs="Times New Roman"/>
                <w:b/>
                <w:sz w:val="28"/>
                <w:szCs w:val="28"/>
              </w:rPr>
              <w:t>Результаты</w:t>
            </w:r>
            <w:proofErr w:type="spellEnd"/>
            <w:r w:rsidRPr="009567A3">
              <w:rPr>
                <w:rFonts w:cs="Times New Roman"/>
                <w:b/>
                <w:spacing w:val="-2"/>
                <w:sz w:val="28"/>
                <w:szCs w:val="28"/>
              </w:rPr>
              <w:t xml:space="preserve"> </w:t>
            </w:r>
            <w:proofErr w:type="spellStart"/>
            <w:r w:rsidRPr="009567A3">
              <w:rPr>
                <w:rFonts w:cs="Times New Roman"/>
                <w:b/>
                <w:sz w:val="28"/>
                <w:szCs w:val="28"/>
              </w:rPr>
              <w:t>обучения</w:t>
            </w:r>
            <w:proofErr w:type="spellEnd"/>
          </w:p>
          <w:p w14:paraId="72C6FBE8" w14:textId="77777777" w:rsidR="009B16C8" w:rsidRPr="009567A3" w:rsidRDefault="009B16C8" w:rsidP="00477CDE">
            <w:pPr>
              <w:pStyle w:val="TableParagraph"/>
              <w:spacing w:line="274" w:lineRule="exact"/>
              <w:ind w:left="502" w:right="486"/>
              <w:jc w:val="center"/>
              <w:rPr>
                <w:rFonts w:cs="Times New Roman"/>
                <w:b/>
                <w:sz w:val="28"/>
                <w:szCs w:val="28"/>
              </w:rPr>
            </w:pPr>
            <w:r w:rsidRPr="009567A3">
              <w:rPr>
                <w:rFonts w:cs="Times New Roman"/>
                <w:b/>
                <w:spacing w:val="-1"/>
                <w:sz w:val="28"/>
                <w:szCs w:val="28"/>
              </w:rPr>
              <w:t>(</w:t>
            </w:r>
            <w:proofErr w:type="spellStart"/>
            <w:r w:rsidRPr="009567A3">
              <w:rPr>
                <w:rFonts w:cs="Times New Roman"/>
                <w:b/>
                <w:spacing w:val="-1"/>
                <w:sz w:val="28"/>
                <w:szCs w:val="28"/>
              </w:rPr>
              <w:t>освоенные</w:t>
            </w:r>
            <w:proofErr w:type="spellEnd"/>
            <w:r w:rsidRPr="009567A3">
              <w:rPr>
                <w:rFonts w:cs="Times New Roman"/>
                <w:b/>
                <w:spacing w:val="-1"/>
                <w:sz w:val="28"/>
                <w:szCs w:val="28"/>
              </w:rPr>
              <w:t xml:space="preserve"> </w:t>
            </w:r>
            <w:proofErr w:type="spellStart"/>
            <w:r w:rsidRPr="009567A3">
              <w:rPr>
                <w:rFonts w:cs="Times New Roman"/>
                <w:b/>
                <w:sz w:val="28"/>
                <w:szCs w:val="28"/>
              </w:rPr>
              <w:t>общие</w:t>
            </w:r>
            <w:proofErr w:type="spellEnd"/>
            <w:r w:rsidRPr="009567A3">
              <w:rPr>
                <w:rFonts w:cs="Times New Roman"/>
                <w:b/>
                <w:spacing w:val="-57"/>
                <w:sz w:val="28"/>
                <w:szCs w:val="28"/>
              </w:rPr>
              <w:t xml:space="preserve"> </w:t>
            </w:r>
            <w:proofErr w:type="spellStart"/>
            <w:r w:rsidRPr="009567A3">
              <w:rPr>
                <w:rFonts w:cs="Times New Roman"/>
                <w:b/>
                <w:sz w:val="28"/>
                <w:szCs w:val="28"/>
              </w:rPr>
              <w:t>компетенции</w:t>
            </w:r>
            <w:proofErr w:type="spellEnd"/>
            <w:r w:rsidRPr="009567A3">
              <w:rPr>
                <w:rFonts w:cs="Times New Roman"/>
                <w:b/>
                <w:sz w:val="28"/>
                <w:szCs w:val="28"/>
              </w:rPr>
              <w:t>)</w:t>
            </w:r>
          </w:p>
        </w:tc>
        <w:tc>
          <w:tcPr>
            <w:tcW w:w="3260" w:type="dxa"/>
            <w:tcBorders>
              <w:left w:val="single" w:sz="4" w:space="0" w:color="000000"/>
              <w:right w:val="single" w:sz="4" w:space="0" w:color="000000"/>
            </w:tcBorders>
          </w:tcPr>
          <w:p w14:paraId="56BAF2F5" w14:textId="77777777" w:rsidR="009B16C8" w:rsidRPr="009567A3" w:rsidRDefault="009B16C8" w:rsidP="00477CDE">
            <w:pPr>
              <w:pStyle w:val="TableParagraph"/>
              <w:spacing w:before="135"/>
              <w:ind w:left="616" w:right="395" w:hanging="185"/>
              <w:rPr>
                <w:rFonts w:cs="Times New Roman"/>
                <w:b/>
                <w:sz w:val="28"/>
                <w:szCs w:val="28"/>
              </w:rPr>
            </w:pPr>
            <w:proofErr w:type="spellStart"/>
            <w:r w:rsidRPr="009567A3">
              <w:rPr>
                <w:rFonts w:cs="Times New Roman"/>
                <w:b/>
                <w:sz w:val="28"/>
                <w:szCs w:val="28"/>
              </w:rPr>
              <w:t>Основные</w:t>
            </w:r>
            <w:proofErr w:type="spellEnd"/>
            <w:r w:rsidRPr="009567A3">
              <w:rPr>
                <w:rFonts w:cs="Times New Roman"/>
                <w:b/>
                <w:sz w:val="28"/>
                <w:szCs w:val="28"/>
              </w:rPr>
              <w:t xml:space="preserve"> </w:t>
            </w:r>
            <w:proofErr w:type="spellStart"/>
            <w:r w:rsidRPr="009567A3">
              <w:rPr>
                <w:rFonts w:cs="Times New Roman"/>
                <w:b/>
                <w:sz w:val="28"/>
                <w:szCs w:val="28"/>
              </w:rPr>
              <w:t>показатели</w:t>
            </w:r>
            <w:proofErr w:type="spellEnd"/>
            <w:r w:rsidRPr="009567A3">
              <w:rPr>
                <w:rFonts w:cs="Times New Roman"/>
                <w:b/>
                <w:spacing w:val="-57"/>
                <w:sz w:val="28"/>
                <w:szCs w:val="28"/>
              </w:rPr>
              <w:t xml:space="preserve"> </w:t>
            </w:r>
            <w:proofErr w:type="spellStart"/>
            <w:r w:rsidRPr="009567A3">
              <w:rPr>
                <w:rFonts w:cs="Times New Roman"/>
                <w:b/>
                <w:sz w:val="28"/>
                <w:szCs w:val="28"/>
              </w:rPr>
              <w:t>оценки</w:t>
            </w:r>
            <w:proofErr w:type="spellEnd"/>
            <w:r w:rsidRPr="009567A3">
              <w:rPr>
                <w:rFonts w:cs="Times New Roman"/>
                <w:b/>
                <w:spacing w:val="-2"/>
                <w:sz w:val="28"/>
                <w:szCs w:val="28"/>
              </w:rPr>
              <w:t xml:space="preserve"> </w:t>
            </w:r>
            <w:proofErr w:type="spellStart"/>
            <w:r w:rsidRPr="009567A3">
              <w:rPr>
                <w:rFonts w:cs="Times New Roman"/>
                <w:b/>
                <w:sz w:val="28"/>
                <w:szCs w:val="28"/>
              </w:rPr>
              <w:t>результата</w:t>
            </w:r>
            <w:proofErr w:type="spellEnd"/>
          </w:p>
        </w:tc>
        <w:tc>
          <w:tcPr>
            <w:tcW w:w="2958" w:type="dxa"/>
            <w:tcBorders>
              <w:left w:val="single" w:sz="4" w:space="0" w:color="000000"/>
            </w:tcBorders>
          </w:tcPr>
          <w:p w14:paraId="5D078E9F" w14:textId="77777777" w:rsidR="009B16C8" w:rsidRPr="009567A3" w:rsidRDefault="009B16C8" w:rsidP="00477CDE">
            <w:pPr>
              <w:pStyle w:val="TableParagraph"/>
              <w:spacing w:before="135"/>
              <w:ind w:left="448" w:right="419" w:firstLine="91"/>
              <w:rPr>
                <w:rFonts w:cs="Times New Roman"/>
                <w:b/>
                <w:sz w:val="28"/>
                <w:szCs w:val="28"/>
              </w:rPr>
            </w:pPr>
            <w:proofErr w:type="spellStart"/>
            <w:r w:rsidRPr="009567A3">
              <w:rPr>
                <w:rFonts w:cs="Times New Roman"/>
                <w:b/>
                <w:sz w:val="28"/>
                <w:szCs w:val="28"/>
              </w:rPr>
              <w:t>Формы</w:t>
            </w:r>
            <w:proofErr w:type="spellEnd"/>
            <w:r w:rsidRPr="009567A3">
              <w:rPr>
                <w:rFonts w:cs="Times New Roman"/>
                <w:b/>
                <w:sz w:val="28"/>
                <w:szCs w:val="28"/>
              </w:rPr>
              <w:t xml:space="preserve"> и </w:t>
            </w:r>
            <w:proofErr w:type="spellStart"/>
            <w:r w:rsidRPr="009567A3">
              <w:rPr>
                <w:rFonts w:cs="Times New Roman"/>
                <w:b/>
                <w:sz w:val="28"/>
                <w:szCs w:val="28"/>
              </w:rPr>
              <w:t>методы</w:t>
            </w:r>
            <w:proofErr w:type="spellEnd"/>
            <w:r w:rsidRPr="009567A3">
              <w:rPr>
                <w:rFonts w:cs="Times New Roman"/>
                <w:b/>
                <w:spacing w:val="1"/>
                <w:sz w:val="28"/>
                <w:szCs w:val="28"/>
              </w:rPr>
              <w:t xml:space="preserve"> </w:t>
            </w:r>
            <w:proofErr w:type="spellStart"/>
            <w:r w:rsidRPr="009567A3">
              <w:rPr>
                <w:rFonts w:cs="Times New Roman"/>
                <w:b/>
                <w:sz w:val="28"/>
                <w:szCs w:val="28"/>
              </w:rPr>
              <w:t>контроля</w:t>
            </w:r>
            <w:proofErr w:type="spellEnd"/>
            <w:r w:rsidRPr="009567A3">
              <w:rPr>
                <w:rFonts w:cs="Times New Roman"/>
                <w:b/>
                <w:spacing w:val="-7"/>
                <w:sz w:val="28"/>
                <w:szCs w:val="28"/>
              </w:rPr>
              <w:t xml:space="preserve"> </w:t>
            </w:r>
            <w:r w:rsidRPr="009567A3">
              <w:rPr>
                <w:rFonts w:cs="Times New Roman"/>
                <w:b/>
                <w:sz w:val="28"/>
                <w:szCs w:val="28"/>
              </w:rPr>
              <w:t>и</w:t>
            </w:r>
            <w:r w:rsidRPr="009567A3">
              <w:rPr>
                <w:rFonts w:cs="Times New Roman"/>
                <w:b/>
                <w:spacing w:val="-8"/>
                <w:sz w:val="28"/>
                <w:szCs w:val="28"/>
              </w:rPr>
              <w:t xml:space="preserve"> </w:t>
            </w:r>
            <w:proofErr w:type="spellStart"/>
            <w:r w:rsidRPr="009567A3">
              <w:rPr>
                <w:rFonts w:cs="Times New Roman"/>
                <w:b/>
                <w:sz w:val="28"/>
                <w:szCs w:val="28"/>
              </w:rPr>
              <w:t>оценки</w:t>
            </w:r>
            <w:proofErr w:type="spellEnd"/>
          </w:p>
        </w:tc>
      </w:tr>
      <w:tr w:rsidR="009B16C8" w:rsidRPr="009567A3" w14:paraId="36A5FCA4" w14:textId="77777777" w:rsidTr="00477CDE">
        <w:trPr>
          <w:trHeight w:val="2486"/>
        </w:trPr>
        <w:tc>
          <w:tcPr>
            <w:tcW w:w="3385" w:type="dxa"/>
            <w:tcBorders>
              <w:right w:val="single" w:sz="4" w:space="0" w:color="000000"/>
            </w:tcBorders>
          </w:tcPr>
          <w:p w14:paraId="7E2AAB99" w14:textId="77777777" w:rsidR="009B16C8" w:rsidRPr="009567A3" w:rsidRDefault="009B16C8" w:rsidP="00477CDE">
            <w:pPr>
              <w:pStyle w:val="TableParagraph"/>
              <w:spacing w:before="18" w:line="261" w:lineRule="auto"/>
              <w:ind w:left="107" w:right="143"/>
              <w:rPr>
                <w:rFonts w:cs="Times New Roman"/>
                <w:sz w:val="28"/>
                <w:szCs w:val="28"/>
              </w:rPr>
            </w:pPr>
            <w:r w:rsidRPr="009567A3">
              <w:rPr>
                <w:rFonts w:cs="Times New Roman"/>
                <w:sz w:val="28"/>
                <w:szCs w:val="28"/>
              </w:rPr>
              <w:t xml:space="preserve">ОК 1. </w:t>
            </w:r>
            <w:proofErr w:type="spellStart"/>
            <w:r w:rsidRPr="009567A3">
              <w:rPr>
                <w:rFonts w:cs="Times New Roman"/>
                <w:sz w:val="28"/>
                <w:szCs w:val="28"/>
              </w:rPr>
              <w:t>Понимать</w:t>
            </w:r>
            <w:proofErr w:type="spellEnd"/>
            <w:r w:rsidRPr="009567A3">
              <w:rPr>
                <w:rFonts w:cs="Times New Roman"/>
                <w:sz w:val="28"/>
                <w:szCs w:val="28"/>
              </w:rPr>
              <w:t xml:space="preserve"> </w:t>
            </w:r>
            <w:proofErr w:type="spellStart"/>
            <w:r w:rsidRPr="009567A3">
              <w:rPr>
                <w:rFonts w:cs="Times New Roman"/>
                <w:sz w:val="28"/>
                <w:szCs w:val="28"/>
              </w:rPr>
              <w:t>сущность</w:t>
            </w:r>
            <w:proofErr w:type="spellEnd"/>
            <w:r w:rsidRPr="009567A3">
              <w:rPr>
                <w:rFonts w:cs="Times New Roman"/>
                <w:sz w:val="28"/>
                <w:szCs w:val="28"/>
              </w:rPr>
              <w:t xml:space="preserve"> и</w:t>
            </w:r>
            <w:r w:rsidRPr="009567A3">
              <w:rPr>
                <w:rFonts w:cs="Times New Roman"/>
                <w:spacing w:val="1"/>
                <w:sz w:val="28"/>
                <w:szCs w:val="28"/>
              </w:rPr>
              <w:t xml:space="preserve"> </w:t>
            </w:r>
            <w:proofErr w:type="spellStart"/>
            <w:r w:rsidRPr="009567A3">
              <w:rPr>
                <w:rFonts w:cs="Times New Roman"/>
                <w:sz w:val="28"/>
                <w:szCs w:val="28"/>
              </w:rPr>
              <w:t>социальную</w:t>
            </w:r>
            <w:proofErr w:type="spellEnd"/>
            <w:r w:rsidRPr="009567A3">
              <w:rPr>
                <w:rFonts w:cs="Times New Roman"/>
                <w:spacing w:val="-8"/>
                <w:sz w:val="28"/>
                <w:szCs w:val="28"/>
              </w:rPr>
              <w:t xml:space="preserve"> </w:t>
            </w:r>
            <w:proofErr w:type="spellStart"/>
            <w:r w:rsidRPr="009567A3">
              <w:rPr>
                <w:rFonts w:cs="Times New Roman"/>
                <w:sz w:val="28"/>
                <w:szCs w:val="28"/>
              </w:rPr>
              <w:t>значимость</w:t>
            </w:r>
            <w:proofErr w:type="spellEnd"/>
            <w:r w:rsidRPr="009567A3">
              <w:rPr>
                <w:rFonts w:cs="Times New Roman"/>
                <w:spacing w:val="-6"/>
                <w:sz w:val="28"/>
                <w:szCs w:val="28"/>
              </w:rPr>
              <w:t xml:space="preserve"> </w:t>
            </w:r>
            <w:proofErr w:type="spellStart"/>
            <w:r w:rsidRPr="009567A3">
              <w:rPr>
                <w:rFonts w:cs="Times New Roman"/>
                <w:sz w:val="28"/>
                <w:szCs w:val="28"/>
              </w:rPr>
              <w:t>своей</w:t>
            </w:r>
            <w:proofErr w:type="spellEnd"/>
            <w:r w:rsidRPr="009567A3">
              <w:rPr>
                <w:rFonts w:cs="Times New Roman"/>
                <w:spacing w:val="-57"/>
                <w:sz w:val="28"/>
                <w:szCs w:val="28"/>
              </w:rPr>
              <w:t xml:space="preserve"> </w:t>
            </w:r>
            <w:proofErr w:type="spellStart"/>
            <w:r w:rsidRPr="009567A3">
              <w:rPr>
                <w:rFonts w:cs="Times New Roman"/>
                <w:sz w:val="28"/>
                <w:szCs w:val="28"/>
              </w:rPr>
              <w:t>будущей</w:t>
            </w:r>
            <w:proofErr w:type="spellEnd"/>
            <w:r w:rsidRPr="009567A3">
              <w:rPr>
                <w:rFonts w:cs="Times New Roman"/>
                <w:sz w:val="28"/>
                <w:szCs w:val="28"/>
              </w:rPr>
              <w:t xml:space="preserve"> </w:t>
            </w:r>
            <w:proofErr w:type="spellStart"/>
            <w:r w:rsidRPr="009567A3">
              <w:rPr>
                <w:rFonts w:cs="Times New Roman"/>
                <w:sz w:val="28"/>
                <w:szCs w:val="28"/>
              </w:rPr>
              <w:t>профессии</w:t>
            </w:r>
            <w:proofErr w:type="spellEnd"/>
            <w:r w:rsidRPr="009567A3">
              <w:rPr>
                <w:rFonts w:cs="Times New Roman"/>
                <w:sz w:val="28"/>
                <w:szCs w:val="28"/>
              </w:rPr>
              <w:t>,</w:t>
            </w:r>
            <w:r w:rsidRPr="009567A3">
              <w:rPr>
                <w:rFonts w:cs="Times New Roman"/>
                <w:spacing w:val="1"/>
                <w:sz w:val="28"/>
                <w:szCs w:val="28"/>
              </w:rPr>
              <w:t xml:space="preserve"> </w:t>
            </w:r>
            <w:proofErr w:type="spellStart"/>
            <w:r w:rsidRPr="009567A3">
              <w:rPr>
                <w:rFonts w:cs="Times New Roman"/>
                <w:sz w:val="28"/>
                <w:szCs w:val="28"/>
              </w:rPr>
              <w:t>проявлять</w:t>
            </w:r>
            <w:proofErr w:type="spellEnd"/>
            <w:r w:rsidRPr="009567A3">
              <w:rPr>
                <w:rFonts w:cs="Times New Roman"/>
                <w:sz w:val="28"/>
                <w:szCs w:val="28"/>
              </w:rPr>
              <w:t xml:space="preserve"> к </w:t>
            </w:r>
            <w:proofErr w:type="spellStart"/>
            <w:r w:rsidRPr="009567A3">
              <w:rPr>
                <w:rFonts w:cs="Times New Roman"/>
                <w:sz w:val="28"/>
                <w:szCs w:val="28"/>
              </w:rPr>
              <w:t>ней</w:t>
            </w:r>
            <w:proofErr w:type="spellEnd"/>
            <w:r w:rsidRPr="009567A3">
              <w:rPr>
                <w:rFonts w:cs="Times New Roman"/>
                <w:sz w:val="28"/>
                <w:szCs w:val="28"/>
              </w:rPr>
              <w:t xml:space="preserve"> </w:t>
            </w:r>
            <w:proofErr w:type="spellStart"/>
            <w:r w:rsidRPr="009567A3">
              <w:rPr>
                <w:rFonts w:cs="Times New Roman"/>
                <w:sz w:val="28"/>
                <w:szCs w:val="28"/>
              </w:rPr>
              <w:t>устойчивый</w:t>
            </w:r>
            <w:proofErr w:type="spellEnd"/>
            <w:r w:rsidRPr="009567A3">
              <w:rPr>
                <w:rFonts w:cs="Times New Roman"/>
                <w:spacing w:val="1"/>
                <w:sz w:val="28"/>
                <w:szCs w:val="28"/>
              </w:rPr>
              <w:t xml:space="preserve"> </w:t>
            </w:r>
            <w:proofErr w:type="spellStart"/>
            <w:r w:rsidRPr="009567A3">
              <w:rPr>
                <w:rFonts w:cs="Times New Roman"/>
                <w:sz w:val="28"/>
                <w:szCs w:val="28"/>
              </w:rPr>
              <w:t>интерес</w:t>
            </w:r>
            <w:proofErr w:type="spellEnd"/>
          </w:p>
        </w:tc>
        <w:tc>
          <w:tcPr>
            <w:tcW w:w="3260" w:type="dxa"/>
            <w:tcBorders>
              <w:left w:val="single" w:sz="4" w:space="0" w:color="000000"/>
              <w:right w:val="single" w:sz="4" w:space="0" w:color="000000"/>
            </w:tcBorders>
          </w:tcPr>
          <w:p w14:paraId="46061759" w14:textId="77777777" w:rsidR="009B16C8" w:rsidRPr="009567A3" w:rsidRDefault="009B16C8" w:rsidP="00477CDE">
            <w:pPr>
              <w:pStyle w:val="TableParagraph"/>
              <w:ind w:left="112" w:right="188"/>
              <w:rPr>
                <w:rFonts w:cs="Times New Roman"/>
                <w:sz w:val="28"/>
                <w:szCs w:val="28"/>
              </w:rPr>
            </w:pPr>
            <w:proofErr w:type="spellStart"/>
            <w:r w:rsidRPr="009567A3">
              <w:rPr>
                <w:rFonts w:cs="Times New Roman"/>
                <w:sz w:val="28"/>
                <w:szCs w:val="28"/>
              </w:rPr>
              <w:t>Демонстрирует</w:t>
            </w:r>
            <w:proofErr w:type="spellEnd"/>
            <w:r w:rsidRPr="009567A3">
              <w:rPr>
                <w:rFonts w:cs="Times New Roman"/>
                <w:sz w:val="28"/>
                <w:szCs w:val="28"/>
              </w:rPr>
              <w:t xml:space="preserve"> </w:t>
            </w:r>
            <w:proofErr w:type="spellStart"/>
            <w:r w:rsidRPr="009567A3">
              <w:rPr>
                <w:rFonts w:cs="Times New Roman"/>
                <w:sz w:val="28"/>
                <w:szCs w:val="28"/>
              </w:rPr>
              <w:t>устойчивый</w:t>
            </w:r>
            <w:proofErr w:type="spellEnd"/>
            <w:r w:rsidRPr="009567A3">
              <w:rPr>
                <w:rFonts w:cs="Times New Roman"/>
                <w:spacing w:val="-57"/>
                <w:sz w:val="28"/>
                <w:szCs w:val="28"/>
              </w:rPr>
              <w:t xml:space="preserve"> </w:t>
            </w:r>
            <w:proofErr w:type="spellStart"/>
            <w:r w:rsidRPr="009567A3">
              <w:rPr>
                <w:rFonts w:cs="Times New Roman"/>
                <w:sz w:val="28"/>
                <w:szCs w:val="28"/>
              </w:rPr>
              <w:t>интерес</w:t>
            </w:r>
            <w:proofErr w:type="spellEnd"/>
            <w:r w:rsidRPr="009567A3">
              <w:rPr>
                <w:rFonts w:cs="Times New Roman"/>
                <w:sz w:val="28"/>
                <w:szCs w:val="28"/>
              </w:rPr>
              <w:t xml:space="preserve"> к </w:t>
            </w:r>
            <w:proofErr w:type="spellStart"/>
            <w:r w:rsidRPr="009567A3">
              <w:rPr>
                <w:rFonts w:cs="Times New Roman"/>
                <w:sz w:val="28"/>
                <w:szCs w:val="28"/>
              </w:rPr>
              <w:t>будущей</w:t>
            </w:r>
            <w:proofErr w:type="spellEnd"/>
            <w:r w:rsidRPr="009567A3">
              <w:rPr>
                <w:rFonts w:cs="Times New Roman"/>
                <w:spacing w:val="1"/>
                <w:sz w:val="28"/>
                <w:szCs w:val="28"/>
              </w:rPr>
              <w:t xml:space="preserve"> </w:t>
            </w:r>
            <w:proofErr w:type="spellStart"/>
            <w:r w:rsidRPr="009567A3">
              <w:rPr>
                <w:rFonts w:cs="Times New Roman"/>
                <w:sz w:val="28"/>
                <w:szCs w:val="28"/>
              </w:rPr>
              <w:t>профессии</w:t>
            </w:r>
            <w:proofErr w:type="spellEnd"/>
            <w:r w:rsidRPr="009567A3">
              <w:rPr>
                <w:rFonts w:cs="Times New Roman"/>
                <w:sz w:val="28"/>
                <w:szCs w:val="28"/>
              </w:rPr>
              <w:t xml:space="preserve">; </w:t>
            </w:r>
            <w:proofErr w:type="spellStart"/>
            <w:r w:rsidRPr="009567A3">
              <w:rPr>
                <w:rFonts w:cs="Times New Roman"/>
                <w:sz w:val="28"/>
                <w:szCs w:val="28"/>
              </w:rPr>
              <w:t>владеет</w:t>
            </w:r>
            <w:proofErr w:type="spellEnd"/>
            <w:r w:rsidRPr="009567A3">
              <w:rPr>
                <w:rFonts w:cs="Times New Roman"/>
                <w:spacing w:val="1"/>
                <w:sz w:val="28"/>
                <w:szCs w:val="28"/>
              </w:rPr>
              <w:t xml:space="preserve"> </w:t>
            </w:r>
            <w:proofErr w:type="spellStart"/>
            <w:r w:rsidRPr="009567A3">
              <w:rPr>
                <w:rFonts w:cs="Times New Roman"/>
                <w:sz w:val="28"/>
                <w:szCs w:val="28"/>
              </w:rPr>
              <w:t>приемами</w:t>
            </w:r>
            <w:proofErr w:type="spellEnd"/>
            <w:r w:rsidRPr="009567A3">
              <w:rPr>
                <w:rFonts w:cs="Times New Roman"/>
                <w:spacing w:val="1"/>
                <w:sz w:val="28"/>
                <w:szCs w:val="28"/>
              </w:rPr>
              <w:t xml:space="preserve"> </w:t>
            </w:r>
            <w:proofErr w:type="spellStart"/>
            <w:r w:rsidRPr="009567A3">
              <w:rPr>
                <w:rFonts w:cs="Times New Roman"/>
                <w:sz w:val="28"/>
                <w:szCs w:val="28"/>
              </w:rPr>
              <w:t>совершенствования</w:t>
            </w:r>
            <w:proofErr w:type="spellEnd"/>
            <w:r w:rsidRPr="009567A3">
              <w:rPr>
                <w:rFonts w:cs="Times New Roman"/>
                <w:spacing w:val="1"/>
                <w:sz w:val="28"/>
                <w:szCs w:val="28"/>
              </w:rPr>
              <w:t xml:space="preserve"> </w:t>
            </w:r>
            <w:proofErr w:type="spellStart"/>
            <w:r w:rsidRPr="009567A3">
              <w:rPr>
                <w:rFonts w:cs="Times New Roman"/>
                <w:sz w:val="28"/>
                <w:szCs w:val="28"/>
              </w:rPr>
              <w:t>профессиональных</w:t>
            </w:r>
            <w:proofErr w:type="spellEnd"/>
            <w:r w:rsidRPr="009567A3">
              <w:rPr>
                <w:rFonts w:cs="Times New Roman"/>
                <w:sz w:val="28"/>
                <w:szCs w:val="28"/>
              </w:rPr>
              <w:t xml:space="preserve"> </w:t>
            </w:r>
            <w:proofErr w:type="spellStart"/>
            <w:r w:rsidRPr="009567A3">
              <w:rPr>
                <w:rFonts w:cs="Times New Roman"/>
                <w:sz w:val="28"/>
                <w:szCs w:val="28"/>
              </w:rPr>
              <w:t>знаний</w:t>
            </w:r>
            <w:proofErr w:type="spellEnd"/>
            <w:r w:rsidRPr="009567A3">
              <w:rPr>
                <w:rFonts w:cs="Times New Roman"/>
                <w:sz w:val="28"/>
                <w:szCs w:val="28"/>
              </w:rPr>
              <w:t xml:space="preserve"> и</w:t>
            </w:r>
            <w:r w:rsidRPr="009567A3">
              <w:rPr>
                <w:rFonts w:cs="Times New Roman"/>
                <w:spacing w:val="-58"/>
                <w:sz w:val="28"/>
                <w:szCs w:val="28"/>
              </w:rPr>
              <w:t xml:space="preserve"> </w:t>
            </w:r>
            <w:proofErr w:type="spellStart"/>
            <w:r w:rsidRPr="009567A3">
              <w:rPr>
                <w:rFonts w:cs="Times New Roman"/>
                <w:sz w:val="28"/>
                <w:szCs w:val="28"/>
              </w:rPr>
              <w:t>профессионального</w:t>
            </w:r>
            <w:proofErr w:type="spellEnd"/>
            <w:r w:rsidRPr="009567A3">
              <w:rPr>
                <w:rFonts w:cs="Times New Roman"/>
                <w:spacing w:val="-2"/>
                <w:sz w:val="28"/>
                <w:szCs w:val="28"/>
              </w:rPr>
              <w:t xml:space="preserve"> </w:t>
            </w:r>
            <w:proofErr w:type="spellStart"/>
            <w:r w:rsidRPr="009567A3">
              <w:rPr>
                <w:rFonts w:cs="Times New Roman"/>
                <w:sz w:val="28"/>
                <w:szCs w:val="28"/>
              </w:rPr>
              <w:t>опыта</w:t>
            </w:r>
            <w:proofErr w:type="spellEnd"/>
            <w:r w:rsidRPr="009567A3">
              <w:rPr>
                <w:rFonts w:cs="Times New Roman"/>
                <w:sz w:val="28"/>
                <w:szCs w:val="28"/>
              </w:rPr>
              <w:t>.</w:t>
            </w:r>
          </w:p>
        </w:tc>
        <w:tc>
          <w:tcPr>
            <w:tcW w:w="2958" w:type="dxa"/>
            <w:tcBorders>
              <w:left w:val="single" w:sz="4" w:space="0" w:color="000000"/>
              <w:bottom w:val="single" w:sz="4" w:space="0" w:color="000000"/>
            </w:tcBorders>
          </w:tcPr>
          <w:p w14:paraId="72BA9A74" w14:textId="77777777" w:rsidR="009B16C8" w:rsidRPr="009567A3" w:rsidRDefault="009B16C8" w:rsidP="00477CDE">
            <w:pPr>
              <w:pStyle w:val="TableParagraph"/>
              <w:ind w:left="114" w:right="100"/>
              <w:rPr>
                <w:rFonts w:cs="Times New Roman"/>
                <w:sz w:val="28"/>
                <w:szCs w:val="28"/>
              </w:rPr>
            </w:pPr>
            <w:proofErr w:type="spellStart"/>
            <w:r w:rsidRPr="009567A3">
              <w:rPr>
                <w:rFonts w:cs="Times New Roman"/>
                <w:sz w:val="28"/>
                <w:szCs w:val="28"/>
              </w:rPr>
              <w:t>Практическое</w:t>
            </w:r>
            <w:proofErr w:type="spellEnd"/>
            <w:r w:rsidRPr="009567A3">
              <w:rPr>
                <w:rFonts w:cs="Times New Roman"/>
                <w:sz w:val="28"/>
                <w:szCs w:val="28"/>
              </w:rPr>
              <w:t xml:space="preserve"> </w:t>
            </w:r>
            <w:proofErr w:type="spellStart"/>
            <w:r w:rsidRPr="009567A3">
              <w:rPr>
                <w:rFonts w:cs="Times New Roman"/>
                <w:sz w:val="28"/>
                <w:szCs w:val="28"/>
              </w:rPr>
              <w:t>занятие</w:t>
            </w:r>
            <w:proofErr w:type="spellEnd"/>
            <w:r w:rsidRPr="009567A3">
              <w:rPr>
                <w:rFonts w:cs="Times New Roman"/>
                <w:sz w:val="28"/>
                <w:szCs w:val="28"/>
              </w:rPr>
              <w:t>.</w:t>
            </w:r>
            <w:r w:rsidRPr="009567A3">
              <w:rPr>
                <w:rFonts w:cs="Times New Roman"/>
                <w:spacing w:val="1"/>
                <w:sz w:val="28"/>
                <w:szCs w:val="28"/>
              </w:rPr>
              <w:t xml:space="preserve"> </w:t>
            </w:r>
            <w:proofErr w:type="spellStart"/>
            <w:r w:rsidRPr="009567A3">
              <w:rPr>
                <w:rFonts w:cs="Times New Roman"/>
                <w:sz w:val="28"/>
                <w:szCs w:val="28"/>
              </w:rPr>
              <w:t>Проверка</w:t>
            </w:r>
            <w:proofErr w:type="spellEnd"/>
            <w:r w:rsidRPr="009567A3">
              <w:rPr>
                <w:rFonts w:cs="Times New Roman"/>
                <w:sz w:val="28"/>
                <w:szCs w:val="28"/>
              </w:rPr>
              <w:t xml:space="preserve"> </w:t>
            </w:r>
            <w:proofErr w:type="spellStart"/>
            <w:r w:rsidRPr="009567A3">
              <w:rPr>
                <w:rFonts w:cs="Times New Roman"/>
                <w:sz w:val="28"/>
                <w:szCs w:val="28"/>
              </w:rPr>
              <w:t>правильности</w:t>
            </w:r>
            <w:proofErr w:type="spellEnd"/>
            <w:r w:rsidRPr="009567A3">
              <w:rPr>
                <w:rFonts w:cs="Times New Roman"/>
                <w:spacing w:val="1"/>
                <w:sz w:val="28"/>
                <w:szCs w:val="28"/>
              </w:rPr>
              <w:t xml:space="preserve"> </w:t>
            </w:r>
            <w:proofErr w:type="spellStart"/>
            <w:r w:rsidRPr="009567A3">
              <w:rPr>
                <w:rFonts w:cs="Times New Roman"/>
                <w:sz w:val="28"/>
                <w:szCs w:val="28"/>
              </w:rPr>
              <w:t>выполнения</w:t>
            </w:r>
            <w:proofErr w:type="spellEnd"/>
            <w:r w:rsidRPr="009567A3">
              <w:rPr>
                <w:rFonts w:cs="Times New Roman"/>
                <w:sz w:val="28"/>
                <w:szCs w:val="28"/>
              </w:rPr>
              <w:t xml:space="preserve"> </w:t>
            </w:r>
            <w:proofErr w:type="spellStart"/>
            <w:r w:rsidRPr="009567A3">
              <w:rPr>
                <w:rFonts w:cs="Times New Roman"/>
                <w:sz w:val="28"/>
                <w:szCs w:val="28"/>
              </w:rPr>
              <w:t>практической</w:t>
            </w:r>
            <w:proofErr w:type="spellEnd"/>
            <w:r w:rsidRPr="009567A3">
              <w:rPr>
                <w:rFonts w:cs="Times New Roman"/>
                <w:spacing w:val="-57"/>
                <w:sz w:val="28"/>
                <w:szCs w:val="28"/>
              </w:rPr>
              <w:t xml:space="preserve"> </w:t>
            </w:r>
            <w:r w:rsidRPr="009567A3">
              <w:rPr>
                <w:rFonts w:cs="Times New Roman"/>
                <w:sz w:val="28"/>
                <w:szCs w:val="28"/>
              </w:rPr>
              <w:t>работы.</w:t>
            </w:r>
          </w:p>
          <w:p w14:paraId="7BC44E45" w14:textId="77777777" w:rsidR="009B16C8" w:rsidRPr="009567A3" w:rsidRDefault="009B16C8" w:rsidP="00477CDE">
            <w:pPr>
              <w:pStyle w:val="TableParagraph"/>
              <w:ind w:left="114" w:right="210"/>
              <w:rPr>
                <w:rFonts w:cs="Times New Roman"/>
                <w:sz w:val="28"/>
                <w:szCs w:val="28"/>
              </w:rPr>
            </w:pPr>
            <w:proofErr w:type="spellStart"/>
            <w:r w:rsidRPr="009567A3">
              <w:rPr>
                <w:rFonts w:cs="Times New Roman"/>
                <w:sz w:val="28"/>
                <w:szCs w:val="28"/>
              </w:rPr>
              <w:t>Своевременное</w:t>
            </w:r>
            <w:proofErr w:type="spellEnd"/>
            <w:r w:rsidRPr="009567A3">
              <w:rPr>
                <w:rFonts w:cs="Times New Roman"/>
                <w:spacing w:val="1"/>
                <w:sz w:val="28"/>
                <w:szCs w:val="28"/>
              </w:rPr>
              <w:t xml:space="preserve"> </w:t>
            </w:r>
            <w:proofErr w:type="spellStart"/>
            <w:r w:rsidRPr="009567A3">
              <w:rPr>
                <w:rFonts w:cs="Times New Roman"/>
                <w:sz w:val="28"/>
                <w:szCs w:val="28"/>
              </w:rPr>
              <w:t>выполнение</w:t>
            </w:r>
            <w:proofErr w:type="spellEnd"/>
            <w:r w:rsidRPr="009567A3">
              <w:rPr>
                <w:rFonts w:cs="Times New Roman"/>
                <w:spacing w:val="1"/>
                <w:sz w:val="28"/>
                <w:szCs w:val="28"/>
              </w:rPr>
              <w:t xml:space="preserve"> </w:t>
            </w:r>
            <w:proofErr w:type="spellStart"/>
            <w:r w:rsidRPr="009567A3">
              <w:rPr>
                <w:rFonts w:cs="Times New Roman"/>
                <w:sz w:val="28"/>
                <w:szCs w:val="28"/>
              </w:rPr>
              <w:t>самостоятельной</w:t>
            </w:r>
            <w:proofErr w:type="spellEnd"/>
            <w:r w:rsidRPr="009567A3">
              <w:rPr>
                <w:rFonts w:cs="Times New Roman"/>
                <w:sz w:val="28"/>
                <w:szCs w:val="28"/>
              </w:rPr>
              <w:t xml:space="preserve"> работы,</w:t>
            </w:r>
            <w:r w:rsidRPr="009567A3">
              <w:rPr>
                <w:rFonts w:cs="Times New Roman"/>
                <w:spacing w:val="-57"/>
                <w:sz w:val="28"/>
                <w:szCs w:val="28"/>
              </w:rPr>
              <w:t xml:space="preserve"> </w:t>
            </w:r>
            <w:proofErr w:type="spellStart"/>
            <w:r w:rsidRPr="009567A3">
              <w:rPr>
                <w:rFonts w:cs="Times New Roman"/>
                <w:sz w:val="28"/>
                <w:szCs w:val="28"/>
              </w:rPr>
              <w:t>проверка</w:t>
            </w:r>
            <w:proofErr w:type="spellEnd"/>
            <w:r w:rsidRPr="009567A3">
              <w:rPr>
                <w:rFonts w:cs="Times New Roman"/>
                <w:spacing w:val="-2"/>
                <w:sz w:val="28"/>
                <w:szCs w:val="28"/>
              </w:rPr>
              <w:t xml:space="preserve"> </w:t>
            </w:r>
            <w:proofErr w:type="spellStart"/>
            <w:r w:rsidRPr="009567A3">
              <w:rPr>
                <w:rFonts w:cs="Times New Roman"/>
                <w:sz w:val="28"/>
                <w:szCs w:val="28"/>
              </w:rPr>
              <w:t>результатов</w:t>
            </w:r>
            <w:proofErr w:type="spellEnd"/>
          </w:p>
          <w:p w14:paraId="34FBB044" w14:textId="77777777" w:rsidR="009B16C8" w:rsidRPr="009567A3" w:rsidRDefault="009B16C8" w:rsidP="00477CDE">
            <w:pPr>
              <w:pStyle w:val="TableParagraph"/>
              <w:spacing w:line="264" w:lineRule="exact"/>
              <w:ind w:left="114"/>
              <w:rPr>
                <w:rFonts w:cs="Times New Roman"/>
                <w:sz w:val="28"/>
                <w:szCs w:val="28"/>
              </w:rPr>
            </w:pPr>
            <w:r w:rsidRPr="009567A3">
              <w:rPr>
                <w:rFonts w:cs="Times New Roman"/>
                <w:sz w:val="28"/>
                <w:szCs w:val="28"/>
              </w:rPr>
              <w:t>работы.</w:t>
            </w:r>
          </w:p>
        </w:tc>
      </w:tr>
      <w:tr w:rsidR="009B16C8" w:rsidRPr="009567A3" w14:paraId="749B1062" w14:textId="77777777" w:rsidTr="00477CDE">
        <w:trPr>
          <w:trHeight w:val="3443"/>
        </w:trPr>
        <w:tc>
          <w:tcPr>
            <w:tcW w:w="3385" w:type="dxa"/>
            <w:tcBorders>
              <w:right w:val="single" w:sz="4" w:space="0" w:color="000000"/>
            </w:tcBorders>
          </w:tcPr>
          <w:p w14:paraId="18D9F48D" w14:textId="77777777" w:rsidR="009B16C8" w:rsidRPr="009567A3" w:rsidRDefault="009B16C8" w:rsidP="00477CDE">
            <w:pPr>
              <w:pStyle w:val="TableParagraph"/>
              <w:ind w:left="107" w:right="87"/>
              <w:rPr>
                <w:rFonts w:cs="Times New Roman"/>
                <w:sz w:val="28"/>
                <w:szCs w:val="28"/>
              </w:rPr>
            </w:pPr>
            <w:r w:rsidRPr="009567A3">
              <w:rPr>
                <w:rFonts w:cs="Times New Roman"/>
                <w:sz w:val="28"/>
                <w:szCs w:val="28"/>
              </w:rPr>
              <w:t xml:space="preserve">ОК 3. </w:t>
            </w:r>
            <w:proofErr w:type="spellStart"/>
            <w:r w:rsidRPr="009567A3">
              <w:rPr>
                <w:rFonts w:cs="Times New Roman"/>
                <w:sz w:val="28"/>
                <w:szCs w:val="28"/>
              </w:rPr>
              <w:t>Организовывать</w:t>
            </w:r>
            <w:proofErr w:type="spellEnd"/>
            <w:r w:rsidRPr="009567A3">
              <w:rPr>
                <w:rFonts w:cs="Times New Roman"/>
                <w:spacing w:val="1"/>
                <w:sz w:val="28"/>
                <w:szCs w:val="28"/>
              </w:rPr>
              <w:t xml:space="preserve"> </w:t>
            </w:r>
            <w:proofErr w:type="spellStart"/>
            <w:r w:rsidRPr="009567A3">
              <w:rPr>
                <w:rFonts w:cs="Times New Roman"/>
                <w:sz w:val="28"/>
                <w:szCs w:val="28"/>
              </w:rPr>
              <w:t>собственную</w:t>
            </w:r>
            <w:proofErr w:type="spellEnd"/>
            <w:r w:rsidRPr="009567A3">
              <w:rPr>
                <w:rFonts w:cs="Times New Roman"/>
                <w:sz w:val="28"/>
                <w:szCs w:val="28"/>
              </w:rPr>
              <w:t xml:space="preserve"> </w:t>
            </w:r>
            <w:proofErr w:type="spellStart"/>
            <w:r w:rsidRPr="009567A3">
              <w:rPr>
                <w:rFonts w:cs="Times New Roman"/>
                <w:sz w:val="28"/>
                <w:szCs w:val="28"/>
              </w:rPr>
              <w:t>деятельность</w:t>
            </w:r>
            <w:proofErr w:type="spellEnd"/>
            <w:r w:rsidRPr="009567A3">
              <w:rPr>
                <w:rFonts w:cs="Times New Roman"/>
                <w:sz w:val="28"/>
                <w:szCs w:val="28"/>
              </w:rPr>
              <w:t>,</w:t>
            </w:r>
            <w:r w:rsidRPr="009567A3">
              <w:rPr>
                <w:rFonts w:cs="Times New Roman"/>
                <w:spacing w:val="1"/>
                <w:sz w:val="28"/>
                <w:szCs w:val="28"/>
              </w:rPr>
              <w:t xml:space="preserve"> </w:t>
            </w:r>
            <w:proofErr w:type="spellStart"/>
            <w:r w:rsidRPr="009567A3">
              <w:rPr>
                <w:rFonts w:cs="Times New Roman"/>
                <w:sz w:val="28"/>
                <w:szCs w:val="28"/>
              </w:rPr>
              <w:t>выбирать</w:t>
            </w:r>
            <w:proofErr w:type="spellEnd"/>
            <w:r w:rsidRPr="009567A3">
              <w:rPr>
                <w:rFonts w:cs="Times New Roman"/>
                <w:sz w:val="28"/>
                <w:szCs w:val="28"/>
              </w:rPr>
              <w:t xml:space="preserve"> </w:t>
            </w:r>
            <w:proofErr w:type="spellStart"/>
            <w:r w:rsidRPr="009567A3">
              <w:rPr>
                <w:rFonts w:cs="Times New Roman"/>
                <w:sz w:val="28"/>
                <w:szCs w:val="28"/>
              </w:rPr>
              <w:t>типовые</w:t>
            </w:r>
            <w:proofErr w:type="spellEnd"/>
            <w:r w:rsidRPr="009567A3">
              <w:rPr>
                <w:rFonts w:cs="Times New Roman"/>
                <w:sz w:val="28"/>
                <w:szCs w:val="28"/>
              </w:rPr>
              <w:t xml:space="preserve"> </w:t>
            </w:r>
            <w:proofErr w:type="spellStart"/>
            <w:r w:rsidRPr="009567A3">
              <w:rPr>
                <w:rFonts w:cs="Times New Roman"/>
                <w:sz w:val="28"/>
                <w:szCs w:val="28"/>
              </w:rPr>
              <w:t>методы</w:t>
            </w:r>
            <w:proofErr w:type="spellEnd"/>
            <w:r w:rsidRPr="009567A3">
              <w:rPr>
                <w:rFonts w:cs="Times New Roman"/>
                <w:sz w:val="28"/>
                <w:szCs w:val="28"/>
              </w:rPr>
              <w:t xml:space="preserve"> и</w:t>
            </w:r>
            <w:r w:rsidRPr="009567A3">
              <w:rPr>
                <w:rFonts w:cs="Times New Roman"/>
                <w:spacing w:val="1"/>
                <w:sz w:val="28"/>
                <w:szCs w:val="28"/>
              </w:rPr>
              <w:t xml:space="preserve"> </w:t>
            </w:r>
            <w:proofErr w:type="spellStart"/>
            <w:r w:rsidRPr="009567A3">
              <w:rPr>
                <w:rFonts w:cs="Times New Roman"/>
                <w:sz w:val="28"/>
                <w:szCs w:val="28"/>
              </w:rPr>
              <w:t>способы</w:t>
            </w:r>
            <w:proofErr w:type="spellEnd"/>
            <w:r w:rsidRPr="009567A3">
              <w:rPr>
                <w:rFonts w:cs="Times New Roman"/>
                <w:sz w:val="28"/>
                <w:szCs w:val="28"/>
              </w:rPr>
              <w:t xml:space="preserve"> </w:t>
            </w:r>
            <w:proofErr w:type="spellStart"/>
            <w:r w:rsidRPr="009567A3">
              <w:rPr>
                <w:rFonts w:cs="Times New Roman"/>
                <w:sz w:val="28"/>
                <w:szCs w:val="28"/>
              </w:rPr>
              <w:t>выполнения</w:t>
            </w:r>
            <w:proofErr w:type="spellEnd"/>
            <w:r w:rsidRPr="009567A3">
              <w:rPr>
                <w:rFonts w:cs="Times New Roman"/>
                <w:spacing w:val="1"/>
                <w:sz w:val="28"/>
                <w:szCs w:val="28"/>
              </w:rPr>
              <w:t xml:space="preserve"> </w:t>
            </w:r>
            <w:proofErr w:type="spellStart"/>
            <w:r w:rsidRPr="009567A3">
              <w:rPr>
                <w:rFonts w:cs="Times New Roman"/>
                <w:sz w:val="28"/>
                <w:szCs w:val="28"/>
              </w:rPr>
              <w:t>профессиональных</w:t>
            </w:r>
            <w:proofErr w:type="spellEnd"/>
            <w:r w:rsidRPr="009567A3">
              <w:rPr>
                <w:rFonts w:cs="Times New Roman"/>
                <w:sz w:val="28"/>
                <w:szCs w:val="28"/>
              </w:rPr>
              <w:t xml:space="preserve"> </w:t>
            </w:r>
            <w:proofErr w:type="spellStart"/>
            <w:r w:rsidRPr="009567A3">
              <w:rPr>
                <w:rFonts w:cs="Times New Roman"/>
                <w:sz w:val="28"/>
                <w:szCs w:val="28"/>
              </w:rPr>
              <w:t>задач</w:t>
            </w:r>
            <w:proofErr w:type="spellEnd"/>
            <w:r w:rsidRPr="009567A3">
              <w:rPr>
                <w:rFonts w:cs="Times New Roman"/>
                <w:sz w:val="28"/>
                <w:szCs w:val="28"/>
              </w:rPr>
              <w:t>,</w:t>
            </w:r>
            <w:r w:rsidRPr="009567A3">
              <w:rPr>
                <w:rFonts w:cs="Times New Roman"/>
                <w:spacing w:val="1"/>
                <w:sz w:val="28"/>
                <w:szCs w:val="28"/>
              </w:rPr>
              <w:t xml:space="preserve"> </w:t>
            </w:r>
            <w:proofErr w:type="spellStart"/>
            <w:r w:rsidRPr="009567A3">
              <w:rPr>
                <w:rFonts w:cs="Times New Roman"/>
                <w:sz w:val="28"/>
                <w:szCs w:val="28"/>
              </w:rPr>
              <w:t>оценивать</w:t>
            </w:r>
            <w:proofErr w:type="spellEnd"/>
            <w:r w:rsidRPr="009567A3">
              <w:rPr>
                <w:rFonts w:cs="Times New Roman"/>
                <w:sz w:val="28"/>
                <w:szCs w:val="28"/>
              </w:rPr>
              <w:t xml:space="preserve"> </w:t>
            </w:r>
            <w:proofErr w:type="spellStart"/>
            <w:r w:rsidRPr="009567A3">
              <w:rPr>
                <w:rFonts w:cs="Times New Roman"/>
                <w:sz w:val="28"/>
                <w:szCs w:val="28"/>
              </w:rPr>
              <w:t>их</w:t>
            </w:r>
            <w:proofErr w:type="spellEnd"/>
            <w:r w:rsidRPr="009567A3">
              <w:rPr>
                <w:rFonts w:cs="Times New Roman"/>
                <w:sz w:val="28"/>
                <w:szCs w:val="28"/>
              </w:rPr>
              <w:t xml:space="preserve"> </w:t>
            </w:r>
            <w:proofErr w:type="spellStart"/>
            <w:r w:rsidRPr="009567A3">
              <w:rPr>
                <w:rFonts w:cs="Times New Roman"/>
                <w:sz w:val="28"/>
                <w:szCs w:val="28"/>
              </w:rPr>
              <w:t>эффективность</w:t>
            </w:r>
            <w:proofErr w:type="spellEnd"/>
            <w:r w:rsidRPr="009567A3">
              <w:rPr>
                <w:rFonts w:cs="Times New Roman"/>
                <w:sz w:val="28"/>
                <w:szCs w:val="28"/>
              </w:rPr>
              <w:t xml:space="preserve"> и</w:t>
            </w:r>
            <w:r w:rsidRPr="009567A3">
              <w:rPr>
                <w:rFonts w:cs="Times New Roman"/>
                <w:spacing w:val="-58"/>
                <w:sz w:val="28"/>
                <w:szCs w:val="28"/>
              </w:rPr>
              <w:t xml:space="preserve"> </w:t>
            </w:r>
            <w:proofErr w:type="spellStart"/>
            <w:r w:rsidRPr="009567A3">
              <w:rPr>
                <w:rFonts w:cs="Times New Roman"/>
                <w:sz w:val="28"/>
                <w:szCs w:val="28"/>
              </w:rPr>
              <w:t>качество</w:t>
            </w:r>
            <w:proofErr w:type="spellEnd"/>
            <w:r w:rsidRPr="009567A3">
              <w:rPr>
                <w:rFonts w:cs="Times New Roman"/>
                <w:sz w:val="28"/>
                <w:szCs w:val="28"/>
              </w:rPr>
              <w:t>.</w:t>
            </w:r>
          </w:p>
          <w:p w14:paraId="7C8777F2" w14:textId="77777777" w:rsidR="009B16C8" w:rsidRPr="009567A3" w:rsidRDefault="009B16C8" w:rsidP="00477CDE">
            <w:pPr>
              <w:pStyle w:val="TableParagraph"/>
              <w:spacing w:before="15" w:line="264" w:lineRule="auto"/>
              <w:ind w:left="107" w:right="166"/>
              <w:rPr>
                <w:rFonts w:cs="Times New Roman"/>
                <w:sz w:val="28"/>
                <w:szCs w:val="28"/>
              </w:rPr>
            </w:pPr>
            <w:proofErr w:type="spellStart"/>
            <w:r w:rsidRPr="009567A3">
              <w:rPr>
                <w:rFonts w:cs="Times New Roman"/>
                <w:sz w:val="28"/>
                <w:szCs w:val="28"/>
              </w:rPr>
              <w:t>личностного</w:t>
            </w:r>
            <w:proofErr w:type="spellEnd"/>
            <w:r w:rsidRPr="009567A3">
              <w:rPr>
                <w:rFonts w:cs="Times New Roman"/>
                <w:sz w:val="28"/>
                <w:szCs w:val="28"/>
              </w:rPr>
              <w:t xml:space="preserve"> </w:t>
            </w:r>
            <w:proofErr w:type="spellStart"/>
            <w:r w:rsidRPr="009567A3">
              <w:rPr>
                <w:rFonts w:cs="Times New Roman"/>
                <w:sz w:val="28"/>
                <w:szCs w:val="28"/>
              </w:rPr>
              <w:t>развития</w:t>
            </w:r>
            <w:proofErr w:type="spellEnd"/>
            <w:r w:rsidRPr="009567A3">
              <w:rPr>
                <w:rFonts w:cs="Times New Roman"/>
                <w:sz w:val="28"/>
                <w:szCs w:val="28"/>
              </w:rPr>
              <w:t>,</w:t>
            </w:r>
            <w:r w:rsidRPr="009567A3">
              <w:rPr>
                <w:rFonts w:cs="Times New Roman"/>
                <w:spacing w:val="1"/>
                <w:sz w:val="28"/>
                <w:szCs w:val="28"/>
              </w:rPr>
              <w:t xml:space="preserve"> </w:t>
            </w:r>
            <w:proofErr w:type="spellStart"/>
            <w:r w:rsidRPr="009567A3">
              <w:rPr>
                <w:rFonts w:cs="Times New Roman"/>
                <w:sz w:val="28"/>
                <w:szCs w:val="28"/>
              </w:rPr>
              <w:t>заниматься</w:t>
            </w:r>
            <w:proofErr w:type="spellEnd"/>
            <w:r w:rsidRPr="009567A3">
              <w:rPr>
                <w:rFonts w:cs="Times New Roman"/>
                <w:spacing w:val="1"/>
                <w:sz w:val="28"/>
                <w:szCs w:val="28"/>
              </w:rPr>
              <w:t xml:space="preserve"> </w:t>
            </w:r>
            <w:proofErr w:type="spellStart"/>
            <w:r w:rsidRPr="009567A3">
              <w:rPr>
                <w:rFonts w:cs="Times New Roman"/>
                <w:sz w:val="28"/>
                <w:szCs w:val="28"/>
              </w:rPr>
              <w:t>самообразованием</w:t>
            </w:r>
            <w:proofErr w:type="spellEnd"/>
            <w:r w:rsidRPr="009567A3">
              <w:rPr>
                <w:rFonts w:cs="Times New Roman"/>
                <w:sz w:val="28"/>
                <w:szCs w:val="28"/>
              </w:rPr>
              <w:t xml:space="preserve">, </w:t>
            </w:r>
            <w:proofErr w:type="spellStart"/>
            <w:r w:rsidRPr="009567A3">
              <w:rPr>
                <w:rFonts w:cs="Times New Roman"/>
                <w:sz w:val="28"/>
                <w:szCs w:val="28"/>
              </w:rPr>
              <w:t>осознанно</w:t>
            </w:r>
            <w:proofErr w:type="spellEnd"/>
            <w:r w:rsidRPr="009567A3">
              <w:rPr>
                <w:rFonts w:cs="Times New Roman"/>
                <w:spacing w:val="-57"/>
                <w:sz w:val="28"/>
                <w:szCs w:val="28"/>
              </w:rPr>
              <w:t xml:space="preserve"> </w:t>
            </w:r>
            <w:proofErr w:type="spellStart"/>
            <w:r w:rsidRPr="009567A3">
              <w:rPr>
                <w:rFonts w:cs="Times New Roman"/>
                <w:sz w:val="28"/>
                <w:szCs w:val="28"/>
              </w:rPr>
              <w:t>планировать</w:t>
            </w:r>
            <w:proofErr w:type="spellEnd"/>
            <w:r w:rsidRPr="009567A3">
              <w:rPr>
                <w:rFonts w:cs="Times New Roman"/>
                <w:spacing w:val="-2"/>
                <w:sz w:val="28"/>
                <w:szCs w:val="28"/>
              </w:rPr>
              <w:t xml:space="preserve"> </w:t>
            </w:r>
            <w:proofErr w:type="spellStart"/>
            <w:r w:rsidRPr="009567A3">
              <w:rPr>
                <w:rFonts w:cs="Times New Roman"/>
                <w:sz w:val="28"/>
                <w:szCs w:val="28"/>
              </w:rPr>
              <w:t>повышение</w:t>
            </w:r>
            <w:proofErr w:type="spellEnd"/>
          </w:p>
          <w:p w14:paraId="74117DFD" w14:textId="77777777" w:rsidR="009B16C8" w:rsidRPr="009567A3" w:rsidRDefault="009B16C8" w:rsidP="00477CDE">
            <w:pPr>
              <w:pStyle w:val="TableParagraph"/>
              <w:spacing w:line="262" w:lineRule="exact"/>
              <w:ind w:left="107"/>
              <w:rPr>
                <w:rFonts w:cs="Times New Roman"/>
                <w:sz w:val="28"/>
                <w:szCs w:val="28"/>
              </w:rPr>
            </w:pPr>
            <w:proofErr w:type="spellStart"/>
            <w:r w:rsidRPr="009567A3">
              <w:rPr>
                <w:rFonts w:cs="Times New Roman"/>
                <w:sz w:val="28"/>
                <w:szCs w:val="28"/>
              </w:rPr>
              <w:t>квалификации</w:t>
            </w:r>
            <w:proofErr w:type="spellEnd"/>
            <w:r w:rsidRPr="009567A3">
              <w:rPr>
                <w:rFonts w:cs="Times New Roman"/>
                <w:sz w:val="28"/>
                <w:szCs w:val="28"/>
              </w:rPr>
              <w:t>.</w:t>
            </w:r>
          </w:p>
        </w:tc>
        <w:tc>
          <w:tcPr>
            <w:tcW w:w="3260" w:type="dxa"/>
            <w:tcBorders>
              <w:left w:val="single" w:sz="4" w:space="0" w:color="000000"/>
              <w:right w:val="single" w:sz="4" w:space="0" w:color="000000"/>
            </w:tcBorders>
          </w:tcPr>
          <w:p w14:paraId="5E1B5582" w14:textId="77777777" w:rsidR="009B16C8" w:rsidRPr="009567A3" w:rsidRDefault="009B16C8" w:rsidP="00477CDE">
            <w:pPr>
              <w:pStyle w:val="TableParagraph"/>
              <w:ind w:left="112" w:right="270"/>
              <w:rPr>
                <w:rFonts w:cs="Times New Roman"/>
                <w:sz w:val="28"/>
                <w:szCs w:val="28"/>
              </w:rPr>
            </w:pPr>
            <w:proofErr w:type="spellStart"/>
            <w:r w:rsidRPr="009567A3">
              <w:rPr>
                <w:rFonts w:cs="Times New Roman"/>
                <w:sz w:val="28"/>
                <w:szCs w:val="28"/>
              </w:rPr>
              <w:t>Готовность</w:t>
            </w:r>
            <w:proofErr w:type="spellEnd"/>
            <w:r w:rsidRPr="009567A3">
              <w:rPr>
                <w:rFonts w:cs="Times New Roman"/>
                <w:spacing w:val="-7"/>
                <w:sz w:val="28"/>
                <w:szCs w:val="28"/>
              </w:rPr>
              <w:t xml:space="preserve"> </w:t>
            </w:r>
            <w:r w:rsidRPr="009567A3">
              <w:rPr>
                <w:rFonts w:cs="Times New Roman"/>
                <w:sz w:val="28"/>
                <w:szCs w:val="28"/>
              </w:rPr>
              <w:t>и</w:t>
            </w:r>
            <w:r w:rsidRPr="009567A3">
              <w:rPr>
                <w:rFonts w:cs="Times New Roman"/>
                <w:spacing w:val="-5"/>
                <w:sz w:val="28"/>
                <w:szCs w:val="28"/>
              </w:rPr>
              <w:t xml:space="preserve"> </w:t>
            </w:r>
            <w:proofErr w:type="spellStart"/>
            <w:r w:rsidRPr="009567A3">
              <w:rPr>
                <w:rFonts w:cs="Times New Roman"/>
                <w:sz w:val="28"/>
                <w:szCs w:val="28"/>
              </w:rPr>
              <w:t>способность</w:t>
            </w:r>
            <w:proofErr w:type="spellEnd"/>
            <w:r w:rsidRPr="009567A3">
              <w:rPr>
                <w:rFonts w:cs="Times New Roman"/>
                <w:spacing w:val="-5"/>
                <w:sz w:val="28"/>
                <w:szCs w:val="28"/>
              </w:rPr>
              <w:t xml:space="preserve"> </w:t>
            </w:r>
            <w:r w:rsidRPr="009567A3">
              <w:rPr>
                <w:rFonts w:cs="Times New Roman"/>
                <w:sz w:val="28"/>
                <w:szCs w:val="28"/>
              </w:rPr>
              <w:t>к</w:t>
            </w:r>
            <w:r w:rsidRPr="009567A3">
              <w:rPr>
                <w:rFonts w:cs="Times New Roman"/>
                <w:spacing w:val="-57"/>
                <w:sz w:val="28"/>
                <w:szCs w:val="28"/>
              </w:rPr>
              <w:t xml:space="preserve"> </w:t>
            </w:r>
            <w:proofErr w:type="spellStart"/>
            <w:r w:rsidRPr="009567A3">
              <w:rPr>
                <w:rFonts w:cs="Times New Roman"/>
                <w:sz w:val="28"/>
                <w:szCs w:val="28"/>
              </w:rPr>
              <w:t>самостоятельной</w:t>
            </w:r>
            <w:proofErr w:type="spellEnd"/>
            <w:r w:rsidRPr="009567A3">
              <w:rPr>
                <w:rFonts w:cs="Times New Roman"/>
                <w:sz w:val="28"/>
                <w:szCs w:val="28"/>
              </w:rPr>
              <w:t xml:space="preserve"> и</w:t>
            </w:r>
            <w:r w:rsidRPr="009567A3">
              <w:rPr>
                <w:rFonts w:cs="Times New Roman"/>
                <w:spacing w:val="1"/>
                <w:sz w:val="28"/>
                <w:szCs w:val="28"/>
              </w:rPr>
              <w:t xml:space="preserve"> </w:t>
            </w:r>
            <w:proofErr w:type="spellStart"/>
            <w:r w:rsidRPr="009567A3">
              <w:rPr>
                <w:rFonts w:cs="Times New Roman"/>
                <w:sz w:val="28"/>
                <w:szCs w:val="28"/>
              </w:rPr>
              <w:t>ответственной</w:t>
            </w:r>
            <w:proofErr w:type="spellEnd"/>
            <w:r w:rsidRPr="009567A3">
              <w:rPr>
                <w:rFonts w:cs="Times New Roman"/>
                <w:spacing w:val="1"/>
                <w:sz w:val="28"/>
                <w:szCs w:val="28"/>
              </w:rPr>
              <w:t xml:space="preserve"> </w:t>
            </w:r>
            <w:proofErr w:type="spellStart"/>
            <w:r w:rsidRPr="009567A3">
              <w:rPr>
                <w:rFonts w:cs="Times New Roman"/>
                <w:sz w:val="28"/>
                <w:szCs w:val="28"/>
              </w:rPr>
              <w:t>деятельности</w:t>
            </w:r>
            <w:proofErr w:type="spellEnd"/>
            <w:r w:rsidRPr="009567A3">
              <w:rPr>
                <w:rFonts w:cs="Times New Roman"/>
                <w:sz w:val="28"/>
                <w:szCs w:val="28"/>
              </w:rPr>
              <w:t xml:space="preserve">. </w:t>
            </w:r>
            <w:proofErr w:type="spellStart"/>
            <w:r w:rsidRPr="009567A3">
              <w:rPr>
                <w:rFonts w:cs="Times New Roman"/>
                <w:sz w:val="28"/>
                <w:szCs w:val="28"/>
              </w:rPr>
              <w:t>Владеть</w:t>
            </w:r>
            <w:proofErr w:type="spellEnd"/>
            <w:r w:rsidRPr="009567A3">
              <w:rPr>
                <w:rFonts w:cs="Times New Roman"/>
                <w:spacing w:val="1"/>
                <w:sz w:val="28"/>
                <w:szCs w:val="28"/>
              </w:rPr>
              <w:t xml:space="preserve"> </w:t>
            </w:r>
            <w:proofErr w:type="spellStart"/>
            <w:r w:rsidRPr="009567A3">
              <w:rPr>
                <w:rFonts w:cs="Times New Roman"/>
                <w:sz w:val="28"/>
                <w:szCs w:val="28"/>
              </w:rPr>
              <w:t>сведениями</w:t>
            </w:r>
            <w:proofErr w:type="spellEnd"/>
            <w:r w:rsidRPr="009567A3">
              <w:rPr>
                <w:rFonts w:cs="Times New Roman"/>
                <w:sz w:val="28"/>
                <w:szCs w:val="28"/>
              </w:rPr>
              <w:t xml:space="preserve"> о </w:t>
            </w:r>
            <w:proofErr w:type="spellStart"/>
            <w:r w:rsidRPr="009567A3">
              <w:rPr>
                <w:rFonts w:cs="Times New Roman"/>
                <w:sz w:val="28"/>
                <w:szCs w:val="28"/>
              </w:rPr>
              <w:t>бережливом</w:t>
            </w:r>
            <w:proofErr w:type="spellEnd"/>
            <w:r w:rsidRPr="009567A3">
              <w:rPr>
                <w:rFonts w:cs="Times New Roman"/>
                <w:spacing w:val="1"/>
                <w:sz w:val="28"/>
                <w:szCs w:val="28"/>
              </w:rPr>
              <w:t xml:space="preserve"> </w:t>
            </w:r>
            <w:proofErr w:type="spellStart"/>
            <w:r w:rsidRPr="009567A3">
              <w:rPr>
                <w:rFonts w:cs="Times New Roman"/>
                <w:sz w:val="28"/>
                <w:szCs w:val="28"/>
              </w:rPr>
              <w:t>производстве</w:t>
            </w:r>
            <w:proofErr w:type="spellEnd"/>
            <w:r w:rsidRPr="009567A3">
              <w:rPr>
                <w:rFonts w:cs="Times New Roman"/>
                <w:sz w:val="28"/>
                <w:szCs w:val="28"/>
              </w:rPr>
              <w:t>.</w:t>
            </w:r>
          </w:p>
          <w:p w14:paraId="59AC4D24" w14:textId="77777777" w:rsidR="009B16C8" w:rsidRPr="009567A3" w:rsidRDefault="009B16C8" w:rsidP="00477CDE">
            <w:pPr>
              <w:pStyle w:val="TableParagraph"/>
              <w:ind w:left="112" w:right="133"/>
              <w:rPr>
                <w:rFonts w:cs="Times New Roman"/>
                <w:sz w:val="28"/>
                <w:szCs w:val="28"/>
              </w:rPr>
            </w:pPr>
            <w:proofErr w:type="spellStart"/>
            <w:r w:rsidRPr="009567A3">
              <w:rPr>
                <w:rFonts w:cs="Times New Roman"/>
                <w:sz w:val="28"/>
                <w:szCs w:val="28"/>
              </w:rPr>
              <w:t>Правильно</w:t>
            </w:r>
            <w:proofErr w:type="spellEnd"/>
            <w:r w:rsidRPr="009567A3">
              <w:rPr>
                <w:rFonts w:cs="Times New Roman"/>
                <w:sz w:val="28"/>
                <w:szCs w:val="28"/>
              </w:rPr>
              <w:t xml:space="preserve"> и </w:t>
            </w:r>
            <w:proofErr w:type="spellStart"/>
            <w:r w:rsidRPr="009567A3">
              <w:rPr>
                <w:rFonts w:cs="Times New Roman"/>
                <w:sz w:val="28"/>
                <w:szCs w:val="28"/>
              </w:rPr>
              <w:t>эффективно</w:t>
            </w:r>
            <w:proofErr w:type="spellEnd"/>
            <w:r w:rsidRPr="009567A3">
              <w:rPr>
                <w:rFonts w:cs="Times New Roman"/>
                <w:spacing w:val="1"/>
                <w:sz w:val="28"/>
                <w:szCs w:val="28"/>
              </w:rPr>
              <w:t xml:space="preserve"> </w:t>
            </w:r>
            <w:proofErr w:type="spellStart"/>
            <w:r w:rsidRPr="009567A3">
              <w:rPr>
                <w:rFonts w:cs="Times New Roman"/>
                <w:sz w:val="28"/>
                <w:szCs w:val="28"/>
              </w:rPr>
              <w:t>организовывать</w:t>
            </w:r>
            <w:proofErr w:type="spellEnd"/>
            <w:r w:rsidRPr="009567A3">
              <w:rPr>
                <w:rFonts w:cs="Times New Roman"/>
                <w:spacing w:val="-4"/>
                <w:sz w:val="28"/>
                <w:szCs w:val="28"/>
              </w:rPr>
              <w:t xml:space="preserve"> </w:t>
            </w:r>
            <w:proofErr w:type="spellStart"/>
            <w:r w:rsidRPr="009567A3">
              <w:rPr>
                <w:rFonts w:cs="Times New Roman"/>
                <w:sz w:val="28"/>
                <w:szCs w:val="28"/>
              </w:rPr>
              <w:t>свое</w:t>
            </w:r>
            <w:proofErr w:type="spellEnd"/>
            <w:r w:rsidRPr="009567A3">
              <w:rPr>
                <w:rFonts w:cs="Times New Roman"/>
                <w:spacing w:val="-6"/>
                <w:sz w:val="28"/>
                <w:szCs w:val="28"/>
              </w:rPr>
              <w:t xml:space="preserve"> </w:t>
            </w:r>
            <w:proofErr w:type="spellStart"/>
            <w:r w:rsidRPr="009567A3">
              <w:rPr>
                <w:rFonts w:cs="Times New Roman"/>
                <w:sz w:val="28"/>
                <w:szCs w:val="28"/>
              </w:rPr>
              <w:t>рабочее</w:t>
            </w:r>
            <w:proofErr w:type="spellEnd"/>
            <w:r w:rsidRPr="009567A3">
              <w:rPr>
                <w:rFonts w:cs="Times New Roman"/>
                <w:spacing w:val="-57"/>
                <w:sz w:val="28"/>
                <w:szCs w:val="28"/>
              </w:rPr>
              <w:t xml:space="preserve"> </w:t>
            </w:r>
            <w:proofErr w:type="spellStart"/>
            <w:r w:rsidRPr="009567A3">
              <w:rPr>
                <w:rFonts w:cs="Times New Roman"/>
                <w:sz w:val="28"/>
                <w:szCs w:val="28"/>
              </w:rPr>
              <w:t>место</w:t>
            </w:r>
            <w:proofErr w:type="spellEnd"/>
          </w:p>
        </w:tc>
        <w:tc>
          <w:tcPr>
            <w:tcW w:w="2958" w:type="dxa"/>
            <w:tcBorders>
              <w:top w:val="single" w:sz="4" w:space="0" w:color="000000"/>
              <w:left w:val="single" w:sz="4" w:space="0" w:color="000000"/>
              <w:bottom w:val="single" w:sz="4" w:space="0" w:color="000000"/>
            </w:tcBorders>
          </w:tcPr>
          <w:p w14:paraId="42185404" w14:textId="77777777" w:rsidR="009B16C8" w:rsidRPr="009567A3" w:rsidRDefault="009B16C8" w:rsidP="00477CDE">
            <w:pPr>
              <w:pStyle w:val="TableParagraph"/>
              <w:ind w:left="114" w:right="100" w:firstLine="2"/>
              <w:rPr>
                <w:rFonts w:cs="Times New Roman"/>
                <w:sz w:val="28"/>
                <w:szCs w:val="28"/>
              </w:rPr>
            </w:pPr>
            <w:proofErr w:type="spellStart"/>
            <w:r w:rsidRPr="009567A3">
              <w:rPr>
                <w:rFonts w:cs="Times New Roman"/>
                <w:sz w:val="28"/>
                <w:szCs w:val="28"/>
              </w:rPr>
              <w:t>Практическое</w:t>
            </w:r>
            <w:proofErr w:type="spellEnd"/>
            <w:r w:rsidRPr="009567A3">
              <w:rPr>
                <w:rFonts w:cs="Times New Roman"/>
                <w:sz w:val="28"/>
                <w:szCs w:val="28"/>
              </w:rPr>
              <w:t xml:space="preserve"> </w:t>
            </w:r>
            <w:proofErr w:type="spellStart"/>
            <w:r w:rsidRPr="009567A3">
              <w:rPr>
                <w:rFonts w:cs="Times New Roman"/>
                <w:sz w:val="28"/>
                <w:szCs w:val="28"/>
              </w:rPr>
              <w:t>занятие</w:t>
            </w:r>
            <w:proofErr w:type="spellEnd"/>
            <w:r w:rsidRPr="009567A3">
              <w:rPr>
                <w:rFonts w:cs="Times New Roman"/>
                <w:sz w:val="28"/>
                <w:szCs w:val="28"/>
              </w:rPr>
              <w:t>.</w:t>
            </w:r>
            <w:r w:rsidRPr="009567A3">
              <w:rPr>
                <w:rFonts w:cs="Times New Roman"/>
                <w:spacing w:val="1"/>
                <w:sz w:val="28"/>
                <w:szCs w:val="28"/>
              </w:rPr>
              <w:t xml:space="preserve"> </w:t>
            </w:r>
            <w:proofErr w:type="spellStart"/>
            <w:r w:rsidRPr="009567A3">
              <w:rPr>
                <w:rFonts w:cs="Times New Roman"/>
                <w:sz w:val="28"/>
                <w:szCs w:val="28"/>
              </w:rPr>
              <w:t>Проверка</w:t>
            </w:r>
            <w:proofErr w:type="spellEnd"/>
            <w:r w:rsidRPr="009567A3">
              <w:rPr>
                <w:rFonts w:cs="Times New Roman"/>
                <w:sz w:val="28"/>
                <w:szCs w:val="28"/>
              </w:rPr>
              <w:t xml:space="preserve"> </w:t>
            </w:r>
            <w:proofErr w:type="spellStart"/>
            <w:r w:rsidRPr="009567A3">
              <w:rPr>
                <w:rFonts w:cs="Times New Roman"/>
                <w:sz w:val="28"/>
                <w:szCs w:val="28"/>
              </w:rPr>
              <w:t>правильности</w:t>
            </w:r>
            <w:proofErr w:type="spellEnd"/>
            <w:r w:rsidRPr="009567A3">
              <w:rPr>
                <w:rFonts w:cs="Times New Roman"/>
                <w:spacing w:val="1"/>
                <w:sz w:val="28"/>
                <w:szCs w:val="28"/>
              </w:rPr>
              <w:t xml:space="preserve"> </w:t>
            </w:r>
            <w:proofErr w:type="spellStart"/>
            <w:r w:rsidRPr="009567A3">
              <w:rPr>
                <w:rFonts w:cs="Times New Roman"/>
                <w:sz w:val="28"/>
                <w:szCs w:val="28"/>
              </w:rPr>
              <w:t>выполнения</w:t>
            </w:r>
            <w:proofErr w:type="spellEnd"/>
            <w:r w:rsidRPr="009567A3">
              <w:rPr>
                <w:rFonts w:cs="Times New Roman"/>
                <w:sz w:val="28"/>
                <w:szCs w:val="28"/>
              </w:rPr>
              <w:t xml:space="preserve"> </w:t>
            </w:r>
            <w:proofErr w:type="spellStart"/>
            <w:r w:rsidRPr="009567A3">
              <w:rPr>
                <w:rFonts w:cs="Times New Roman"/>
                <w:sz w:val="28"/>
                <w:szCs w:val="28"/>
              </w:rPr>
              <w:t>практической</w:t>
            </w:r>
            <w:proofErr w:type="spellEnd"/>
            <w:r w:rsidRPr="009567A3">
              <w:rPr>
                <w:rFonts w:cs="Times New Roman"/>
                <w:spacing w:val="-57"/>
                <w:sz w:val="28"/>
                <w:szCs w:val="28"/>
              </w:rPr>
              <w:t xml:space="preserve"> </w:t>
            </w:r>
            <w:r w:rsidRPr="009567A3">
              <w:rPr>
                <w:rFonts w:cs="Times New Roman"/>
                <w:sz w:val="28"/>
                <w:szCs w:val="28"/>
              </w:rPr>
              <w:t>работы.</w:t>
            </w:r>
          </w:p>
          <w:p w14:paraId="3A5BF38C" w14:textId="77777777" w:rsidR="009B16C8" w:rsidRPr="009567A3" w:rsidRDefault="009B16C8" w:rsidP="00477CDE">
            <w:pPr>
              <w:pStyle w:val="TableParagraph"/>
              <w:ind w:left="114" w:right="210" w:firstLine="2"/>
              <w:rPr>
                <w:rFonts w:cs="Times New Roman"/>
                <w:sz w:val="28"/>
                <w:szCs w:val="28"/>
              </w:rPr>
            </w:pPr>
            <w:proofErr w:type="spellStart"/>
            <w:r w:rsidRPr="009567A3">
              <w:rPr>
                <w:rFonts w:cs="Times New Roman"/>
                <w:sz w:val="28"/>
                <w:szCs w:val="28"/>
              </w:rPr>
              <w:t>Своевременное</w:t>
            </w:r>
            <w:proofErr w:type="spellEnd"/>
            <w:r w:rsidRPr="009567A3">
              <w:rPr>
                <w:rFonts w:cs="Times New Roman"/>
                <w:spacing w:val="1"/>
                <w:sz w:val="28"/>
                <w:szCs w:val="28"/>
              </w:rPr>
              <w:t xml:space="preserve"> </w:t>
            </w:r>
            <w:proofErr w:type="spellStart"/>
            <w:r w:rsidRPr="009567A3">
              <w:rPr>
                <w:rFonts w:cs="Times New Roman"/>
                <w:sz w:val="28"/>
                <w:szCs w:val="28"/>
              </w:rPr>
              <w:t>выполнение</w:t>
            </w:r>
            <w:proofErr w:type="spellEnd"/>
            <w:r w:rsidRPr="009567A3">
              <w:rPr>
                <w:rFonts w:cs="Times New Roman"/>
                <w:spacing w:val="1"/>
                <w:sz w:val="28"/>
                <w:szCs w:val="28"/>
              </w:rPr>
              <w:t xml:space="preserve"> </w:t>
            </w:r>
            <w:proofErr w:type="spellStart"/>
            <w:r w:rsidRPr="009567A3">
              <w:rPr>
                <w:rFonts w:cs="Times New Roman"/>
                <w:sz w:val="28"/>
                <w:szCs w:val="28"/>
              </w:rPr>
              <w:t>самостоятельной</w:t>
            </w:r>
            <w:proofErr w:type="spellEnd"/>
            <w:r w:rsidRPr="009567A3">
              <w:rPr>
                <w:rFonts w:cs="Times New Roman"/>
                <w:sz w:val="28"/>
                <w:szCs w:val="28"/>
              </w:rPr>
              <w:t xml:space="preserve"> работы,</w:t>
            </w:r>
            <w:r w:rsidRPr="009567A3">
              <w:rPr>
                <w:rFonts w:cs="Times New Roman"/>
                <w:spacing w:val="-57"/>
                <w:sz w:val="28"/>
                <w:szCs w:val="28"/>
              </w:rPr>
              <w:t xml:space="preserve"> </w:t>
            </w:r>
            <w:proofErr w:type="spellStart"/>
            <w:r w:rsidRPr="009567A3">
              <w:rPr>
                <w:rFonts w:cs="Times New Roman"/>
                <w:sz w:val="28"/>
                <w:szCs w:val="28"/>
              </w:rPr>
              <w:t>проверка</w:t>
            </w:r>
            <w:proofErr w:type="spellEnd"/>
            <w:r w:rsidRPr="009567A3">
              <w:rPr>
                <w:rFonts w:cs="Times New Roman"/>
                <w:sz w:val="28"/>
                <w:szCs w:val="28"/>
              </w:rPr>
              <w:t xml:space="preserve"> </w:t>
            </w:r>
            <w:proofErr w:type="spellStart"/>
            <w:r w:rsidRPr="009567A3">
              <w:rPr>
                <w:rFonts w:cs="Times New Roman"/>
                <w:sz w:val="28"/>
                <w:szCs w:val="28"/>
              </w:rPr>
              <w:t>результатов</w:t>
            </w:r>
            <w:proofErr w:type="spellEnd"/>
            <w:r w:rsidRPr="009567A3">
              <w:rPr>
                <w:rFonts w:cs="Times New Roman"/>
                <w:spacing w:val="1"/>
                <w:sz w:val="28"/>
                <w:szCs w:val="28"/>
              </w:rPr>
              <w:t xml:space="preserve"> </w:t>
            </w:r>
            <w:r w:rsidRPr="009567A3">
              <w:rPr>
                <w:rFonts w:cs="Times New Roman"/>
                <w:sz w:val="28"/>
                <w:szCs w:val="28"/>
              </w:rPr>
              <w:t>работы.</w:t>
            </w:r>
          </w:p>
        </w:tc>
      </w:tr>
    </w:tbl>
    <w:p w14:paraId="7BD06739" w14:textId="77777777" w:rsidR="009B16C8" w:rsidRPr="009567A3" w:rsidRDefault="009B16C8" w:rsidP="009B16C8">
      <w:pPr>
        <w:rPr>
          <w:sz w:val="28"/>
          <w:szCs w:val="28"/>
        </w:rPr>
        <w:sectPr w:rsidR="009B16C8" w:rsidRPr="009567A3" w:rsidSect="009B16C8">
          <w:pgSz w:w="11910" w:h="16840"/>
          <w:pgMar w:top="1040" w:right="1020" w:bottom="1260" w:left="820" w:header="0" w:footer="987" w:gutter="0"/>
          <w:cols w:space="720"/>
        </w:sectPr>
      </w:pPr>
    </w:p>
    <w:tbl>
      <w:tblPr>
        <w:tblStyle w:val="TableNormal"/>
        <w:tblW w:w="0" w:type="auto"/>
        <w:tblInd w:w="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385"/>
        <w:gridCol w:w="3260"/>
        <w:gridCol w:w="2958"/>
      </w:tblGrid>
      <w:tr w:rsidR="009B16C8" w:rsidRPr="009567A3" w14:paraId="557DCAFA" w14:textId="77777777" w:rsidTr="00477CDE">
        <w:trPr>
          <w:trHeight w:val="2485"/>
        </w:trPr>
        <w:tc>
          <w:tcPr>
            <w:tcW w:w="3385" w:type="dxa"/>
            <w:tcBorders>
              <w:right w:val="single" w:sz="4" w:space="0" w:color="000000"/>
            </w:tcBorders>
          </w:tcPr>
          <w:p w14:paraId="0514FE01" w14:textId="77777777" w:rsidR="009B16C8" w:rsidRPr="009567A3" w:rsidRDefault="009B16C8" w:rsidP="00477CDE">
            <w:pPr>
              <w:pStyle w:val="TableParagraph"/>
              <w:ind w:left="107" w:right="140"/>
              <w:rPr>
                <w:rFonts w:cs="Times New Roman"/>
                <w:sz w:val="28"/>
                <w:szCs w:val="28"/>
              </w:rPr>
            </w:pPr>
            <w:r w:rsidRPr="009567A3">
              <w:rPr>
                <w:rFonts w:cs="Times New Roman"/>
                <w:sz w:val="28"/>
                <w:szCs w:val="28"/>
              </w:rPr>
              <w:lastRenderedPageBreak/>
              <w:t xml:space="preserve">ОК 4. </w:t>
            </w:r>
            <w:proofErr w:type="spellStart"/>
            <w:r w:rsidRPr="009567A3">
              <w:rPr>
                <w:rFonts w:cs="Times New Roman"/>
                <w:sz w:val="28"/>
                <w:szCs w:val="28"/>
              </w:rPr>
              <w:t>Принимать</w:t>
            </w:r>
            <w:proofErr w:type="spellEnd"/>
            <w:r w:rsidRPr="009567A3">
              <w:rPr>
                <w:rFonts w:cs="Times New Roman"/>
                <w:sz w:val="28"/>
                <w:szCs w:val="28"/>
              </w:rPr>
              <w:t xml:space="preserve"> </w:t>
            </w:r>
            <w:proofErr w:type="spellStart"/>
            <w:r w:rsidRPr="009567A3">
              <w:rPr>
                <w:rFonts w:cs="Times New Roman"/>
                <w:sz w:val="28"/>
                <w:szCs w:val="28"/>
              </w:rPr>
              <w:t>решения</w:t>
            </w:r>
            <w:proofErr w:type="spellEnd"/>
            <w:r w:rsidRPr="009567A3">
              <w:rPr>
                <w:rFonts w:cs="Times New Roman"/>
                <w:sz w:val="28"/>
                <w:szCs w:val="28"/>
              </w:rPr>
              <w:t xml:space="preserve"> в</w:t>
            </w:r>
            <w:r w:rsidRPr="009567A3">
              <w:rPr>
                <w:rFonts w:cs="Times New Roman"/>
                <w:spacing w:val="1"/>
                <w:sz w:val="28"/>
                <w:szCs w:val="28"/>
              </w:rPr>
              <w:t xml:space="preserve"> </w:t>
            </w:r>
            <w:proofErr w:type="spellStart"/>
            <w:r w:rsidRPr="009567A3">
              <w:rPr>
                <w:rFonts w:cs="Times New Roman"/>
                <w:sz w:val="28"/>
                <w:szCs w:val="28"/>
              </w:rPr>
              <w:t>стандартных</w:t>
            </w:r>
            <w:proofErr w:type="spellEnd"/>
            <w:r w:rsidRPr="009567A3">
              <w:rPr>
                <w:rFonts w:cs="Times New Roman"/>
                <w:sz w:val="28"/>
                <w:szCs w:val="28"/>
              </w:rPr>
              <w:t xml:space="preserve"> и </w:t>
            </w:r>
            <w:proofErr w:type="spellStart"/>
            <w:r w:rsidRPr="009567A3">
              <w:rPr>
                <w:rFonts w:cs="Times New Roman"/>
                <w:sz w:val="28"/>
                <w:szCs w:val="28"/>
              </w:rPr>
              <w:t>нестандартных</w:t>
            </w:r>
            <w:proofErr w:type="spellEnd"/>
            <w:r w:rsidRPr="009567A3">
              <w:rPr>
                <w:rFonts w:cs="Times New Roman"/>
                <w:spacing w:val="-58"/>
                <w:sz w:val="28"/>
                <w:szCs w:val="28"/>
              </w:rPr>
              <w:t xml:space="preserve"> </w:t>
            </w:r>
            <w:proofErr w:type="spellStart"/>
            <w:r w:rsidRPr="009567A3">
              <w:rPr>
                <w:rFonts w:cs="Times New Roman"/>
                <w:sz w:val="28"/>
                <w:szCs w:val="28"/>
              </w:rPr>
              <w:t>ситуациях</w:t>
            </w:r>
            <w:proofErr w:type="spellEnd"/>
            <w:r w:rsidRPr="009567A3">
              <w:rPr>
                <w:rFonts w:cs="Times New Roman"/>
                <w:sz w:val="28"/>
                <w:szCs w:val="28"/>
              </w:rPr>
              <w:t xml:space="preserve">, в </w:t>
            </w:r>
            <w:proofErr w:type="spellStart"/>
            <w:r w:rsidRPr="009567A3">
              <w:rPr>
                <w:rFonts w:cs="Times New Roman"/>
                <w:sz w:val="28"/>
                <w:szCs w:val="28"/>
              </w:rPr>
              <w:t>том</w:t>
            </w:r>
            <w:proofErr w:type="spellEnd"/>
            <w:r w:rsidRPr="009567A3">
              <w:rPr>
                <w:rFonts w:cs="Times New Roman"/>
                <w:sz w:val="28"/>
                <w:szCs w:val="28"/>
              </w:rPr>
              <w:t xml:space="preserve"> </w:t>
            </w:r>
            <w:proofErr w:type="spellStart"/>
            <w:r w:rsidRPr="009567A3">
              <w:rPr>
                <w:rFonts w:cs="Times New Roman"/>
                <w:sz w:val="28"/>
                <w:szCs w:val="28"/>
              </w:rPr>
              <w:t>числе</w:t>
            </w:r>
            <w:proofErr w:type="spellEnd"/>
            <w:r w:rsidRPr="009567A3">
              <w:rPr>
                <w:rFonts w:cs="Times New Roman"/>
                <w:spacing w:val="1"/>
                <w:sz w:val="28"/>
                <w:szCs w:val="28"/>
              </w:rPr>
              <w:t xml:space="preserve"> </w:t>
            </w:r>
            <w:proofErr w:type="spellStart"/>
            <w:r w:rsidRPr="009567A3">
              <w:rPr>
                <w:rFonts w:cs="Times New Roman"/>
                <w:sz w:val="28"/>
                <w:szCs w:val="28"/>
              </w:rPr>
              <w:t>ситуациях</w:t>
            </w:r>
            <w:proofErr w:type="spellEnd"/>
            <w:r w:rsidRPr="009567A3">
              <w:rPr>
                <w:rFonts w:cs="Times New Roman"/>
                <w:sz w:val="28"/>
                <w:szCs w:val="28"/>
              </w:rPr>
              <w:t xml:space="preserve"> </w:t>
            </w:r>
            <w:proofErr w:type="spellStart"/>
            <w:r w:rsidRPr="009567A3">
              <w:rPr>
                <w:rFonts w:cs="Times New Roman"/>
                <w:sz w:val="28"/>
                <w:szCs w:val="28"/>
              </w:rPr>
              <w:t>риска</w:t>
            </w:r>
            <w:proofErr w:type="spellEnd"/>
            <w:r w:rsidRPr="009567A3">
              <w:rPr>
                <w:rFonts w:cs="Times New Roman"/>
                <w:sz w:val="28"/>
                <w:szCs w:val="28"/>
              </w:rPr>
              <w:t xml:space="preserve">, и </w:t>
            </w:r>
            <w:proofErr w:type="spellStart"/>
            <w:r w:rsidRPr="009567A3">
              <w:rPr>
                <w:rFonts w:cs="Times New Roman"/>
                <w:sz w:val="28"/>
                <w:szCs w:val="28"/>
              </w:rPr>
              <w:t>нести</w:t>
            </w:r>
            <w:proofErr w:type="spellEnd"/>
            <w:r w:rsidRPr="009567A3">
              <w:rPr>
                <w:rFonts w:cs="Times New Roman"/>
                <w:sz w:val="28"/>
                <w:szCs w:val="28"/>
              </w:rPr>
              <w:t xml:space="preserve"> </w:t>
            </w:r>
            <w:proofErr w:type="spellStart"/>
            <w:r w:rsidRPr="009567A3">
              <w:rPr>
                <w:rFonts w:cs="Times New Roman"/>
                <w:sz w:val="28"/>
                <w:szCs w:val="28"/>
              </w:rPr>
              <w:t>за</w:t>
            </w:r>
            <w:proofErr w:type="spellEnd"/>
            <w:r w:rsidRPr="009567A3">
              <w:rPr>
                <w:rFonts w:cs="Times New Roman"/>
                <w:spacing w:val="1"/>
                <w:sz w:val="28"/>
                <w:szCs w:val="28"/>
              </w:rPr>
              <w:t xml:space="preserve"> </w:t>
            </w:r>
            <w:proofErr w:type="spellStart"/>
            <w:r w:rsidRPr="009567A3">
              <w:rPr>
                <w:rFonts w:cs="Times New Roman"/>
                <w:sz w:val="28"/>
                <w:szCs w:val="28"/>
              </w:rPr>
              <w:t>них</w:t>
            </w:r>
            <w:proofErr w:type="spellEnd"/>
            <w:r w:rsidRPr="009567A3">
              <w:rPr>
                <w:rFonts w:cs="Times New Roman"/>
                <w:spacing w:val="1"/>
                <w:sz w:val="28"/>
                <w:szCs w:val="28"/>
              </w:rPr>
              <w:t xml:space="preserve"> </w:t>
            </w:r>
            <w:proofErr w:type="spellStart"/>
            <w:r w:rsidRPr="009567A3">
              <w:rPr>
                <w:rFonts w:cs="Times New Roman"/>
                <w:sz w:val="28"/>
                <w:szCs w:val="28"/>
              </w:rPr>
              <w:t>ответственность</w:t>
            </w:r>
            <w:proofErr w:type="spellEnd"/>
            <w:r w:rsidRPr="009567A3">
              <w:rPr>
                <w:rFonts w:cs="Times New Roman"/>
                <w:sz w:val="28"/>
                <w:szCs w:val="28"/>
              </w:rPr>
              <w:t>.</w:t>
            </w:r>
          </w:p>
          <w:p w14:paraId="11612F6D" w14:textId="77777777" w:rsidR="009B16C8" w:rsidRPr="009567A3" w:rsidRDefault="009B16C8" w:rsidP="00477CDE">
            <w:pPr>
              <w:pStyle w:val="TableParagraph"/>
              <w:spacing w:before="13"/>
              <w:ind w:left="107"/>
              <w:rPr>
                <w:rFonts w:cs="Times New Roman"/>
                <w:sz w:val="28"/>
                <w:szCs w:val="28"/>
              </w:rPr>
            </w:pPr>
            <w:r w:rsidRPr="009567A3">
              <w:rPr>
                <w:rFonts w:cs="Times New Roman"/>
                <w:sz w:val="28"/>
                <w:szCs w:val="28"/>
              </w:rPr>
              <w:t>.</w:t>
            </w:r>
          </w:p>
        </w:tc>
        <w:tc>
          <w:tcPr>
            <w:tcW w:w="3260" w:type="dxa"/>
            <w:tcBorders>
              <w:left w:val="single" w:sz="4" w:space="0" w:color="000000"/>
              <w:right w:val="single" w:sz="4" w:space="0" w:color="000000"/>
            </w:tcBorders>
          </w:tcPr>
          <w:p w14:paraId="586531E0" w14:textId="77777777" w:rsidR="009B16C8" w:rsidRPr="009567A3" w:rsidRDefault="009B16C8" w:rsidP="00477CDE">
            <w:pPr>
              <w:pStyle w:val="TableParagraph"/>
              <w:ind w:left="112" w:right="106"/>
              <w:rPr>
                <w:rFonts w:cs="Times New Roman"/>
                <w:sz w:val="28"/>
                <w:szCs w:val="28"/>
              </w:rPr>
            </w:pPr>
            <w:proofErr w:type="spellStart"/>
            <w:r w:rsidRPr="009567A3">
              <w:rPr>
                <w:rFonts w:cs="Times New Roman"/>
                <w:sz w:val="28"/>
                <w:szCs w:val="28"/>
              </w:rPr>
              <w:t>Демонстрирует</w:t>
            </w:r>
            <w:proofErr w:type="spellEnd"/>
            <w:r w:rsidRPr="009567A3">
              <w:rPr>
                <w:rFonts w:cs="Times New Roman"/>
                <w:sz w:val="28"/>
                <w:szCs w:val="28"/>
              </w:rPr>
              <w:t xml:space="preserve"> </w:t>
            </w:r>
            <w:proofErr w:type="spellStart"/>
            <w:r w:rsidRPr="009567A3">
              <w:rPr>
                <w:rFonts w:cs="Times New Roman"/>
                <w:sz w:val="28"/>
                <w:szCs w:val="28"/>
              </w:rPr>
              <w:t>способность</w:t>
            </w:r>
            <w:proofErr w:type="spellEnd"/>
            <w:r w:rsidRPr="009567A3">
              <w:rPr>
                <w:rFonts w:cs="Times New Roman"/>
                <w:spacing w:val="1"/>
                <w:sz w:val="28"/>
                <w:szCs w:val="28"/>
              </w:rPr>
              <w:t xml:space="preserve"> </w:t>
            </w:r>
            <w:proofErr w:type="spellStart"/>
            <w:r w:rsidRPr="009567A3">
              <w:rPr>
                <w:rFonts w:cs="Times New Roman"/>
                <w:sz w:val="28"/>
                <w:szCs w:val="28"/>
              </w:rPr>
              <w:t>принимать</w:t>
            </w:r>
            <w:proofErr w:type="spellEnd"/>
            <w:r w:rsidRPr="009567A3">
              <w:rPr>
                <w:rFonts w:cs="Times New Roman"/>
                <w:sz w:val="28"/>
                <w:szCs w:val="28"/>
              </w:rPr>
              <w:t xml:space="preserve"> </w:t>
            </w:r>
            <w:proofErr w:type="spellStart"/>
            <w:r w:rsidRPr="009567A3">
              <w:rPr>
                <w:rFonts w:cs="Times New Roman"/>
                <w:sz w:val="28"/>
                <w:szCs w:val="28"/>
              </w:rPr>
              <w:t>решения</w:t>
            </w:r>
            <w:proofErr w:type="spellEnd"/>
            <w:r w:rsidRPr="009567A3">
              <w:rPr>
                <w:rFonts w:cs="Times New Roman"/>
                <w:sz w:val="28"/>
                <w:szCs w:val="28"/>
              </w:rPr>
              <w:t xml:space="preserve"> в</w:t>
            </w:r>
            <w:r w:rsidRPr="009567A3">
              <w:rPr>
                <w:rFonts w:cs="Times New Roman"/>
                <w:spacing w:val="1"/>
                <w:sz w:val="28"/>
                <w:szCs w:val="28"/>
              </w:rPr>
              <w:t xml:space="preserve"> </w:t>
            </w:r>
            <w:proofErr w:type="spellStart"/>
            <w:r w:rsidRPr="009567A3">
              <w:rPr>
                <w:rFonts w:cs="Times New Roman"/>
                <w:sz w:val="28"/>
                <w:szCs w:val="28"/>
              </w:rPr>
              <w:t>стандартных</w:t>
            </w:r>
            <w:proofErr w:type="spellEnd"/>
            <w:r w:rsidRPr="009567A3">
              <w:rPr>
                <w:rFonts w:cs="Times New Roman"/>
                <w:sz w:val="28"/>
                <w:szCs w:val="28"/>
              </w:rPr>
              <w:t xml:space="preserve"> и</w:t>
            </w:r>
            <w:r w:rsidRPr="009567A3">
              <w:rPr>
                <w:rFonts w:cs="Times New Roman"/>
                <w:spacing w:val="1"/>
                <w:sz w:val="28"/>
                <w:szCs w:val="28"/>
              </w:rPr>
              <w:t xml:space="preserve"> </w:t>
            </w:r>
            <w:proofErr w:type="spellStart"/>
            <w:r w:rsidRPr="009567A3">
              <w:rPr>
                <w:rFonts w:cs="Times New Roman"/>
                <w:sz w:val="28"/>
                <w:szCs w:val="28"/>
              </w:rPr>
              <w:t>нестандартных</w:t>
            </w:r>
            <w:proofErr w:type="spellEnd"/>
            <w:r w:rsidRPr="009567A3">
              <w:rPr>
                <w:rFonts w:cs="Times New Roman"/>
                <w:sz w:val="28"/>
                <w:szCs w:val="28"/>
              </w:rPr>
              <w:t xml:space="preserve"> </w:t>
            </w:r>
            <w:proofErr w:type="spellStart"/>
            <w:r w:rsidRPr="009567A3">
              <w:rPr>
                <w:rFonts w:cs="Times New Roman"/>
                <w:sz w:val="28"/>
                <w:szCs w:val="28"/>
              </w:rPr>
              <w:t>ситуациях</w:t>
            </w:r>
            <w:proofErr w:type="spellEnd"/>
            <w:r w:rsidRPr="009567A3">
              <w:rPr>
                <w:rFonts w:cs="Times New Roman"/>
                <w:sz w:val="28"/>
                <w:szCs w:val="28"/>
              </w:rPr>
              <w:t>, в</w:t>
            </w:r>
            <w:r w:rsidRPr="009567A3">
              <w:rPr>
                <w:rFonts w:cs="Times New Roman"/>
                <w:spacing w:val="1"/>
                <w:sz w:val="28"/>
                <w:szCs w:val="28"/>
              </w:rPr>
              <w:t xml:space="preserve"> </w:t>
            </w:r>
            <w:proofErr w:type="spellStart"/>
            <w:r w:rsidRPr="009567A3">
              <w:rPr>
                <w:rFonts w:cs="Times New Roman"/>
                <w:sz w:val="28"/>
                <w:szCs w:val="28"/>
              </w:rPr>
              <w:t>том</w:t>
            </w:r>
            <w:proofErr w:type="spellEnd"/>
            <w:r w:rsidRPr="009567A3">
              <w:rPr>
                <w:rFonts w:cs="Times New Roman"/>
                <w:spacing w:val="-3"/>
                <w:sz w:val="28"/>
                <w:szCs w:val="28"/>
              </w:rPr>
              <w:t xml:space="preserve"> </w:t>
            </w:r>
            <w:proofErr w:type="spellStart"/>
            <w:r w:rsidRPr="009567A3">
              <w:rPr>
                <w:rFonts w:cs="Times New Roman"/>
                <w:sz w:val="28"/>
                <w:szCs w:val="28"/>
              </w:rPr>
              <w:t>числе</w:t>
            </w:r>
            <w:proofErr w:type="spellEnd"/>
            <w:r w:rsidRPr="009567A3">
              <w:rPr>
                <w:rFonts w:cs="Times New Roman"/>
                <w:spacing w:val="-4"/>
                <w:sz w:val="28"/>
                <w:szCs w:val="28"/>
              </w:rPr>
              <w:t xml:space="preserve"> </w:t>
            </w:r>
            <w:proofErr w:type="spellStart"/>
            <w:r w:rsidRPr="009567A3">
              <w:rPr>
                <w:rFonts w:cs="Times New Roman"/>
                <w:sz w:val="28"/>
                <w:szCs w:val="28"/>
              </w:rPr>
              <w:t>ситуациях</w:t>
            </w:r>
            <w:proofErr w:type="spellEnd"/>
            <w:r w:rsidRPr="009567A3">
              <w:rPr>
                <w:rFonts w:cs="Times New Roman"/>
                <w:sz w:val="28"/>
                <w:szCs w:val="28"/>
              </w:rPr>
              <w:t xml:space="preserve"> </w:t>
            </w:r>
            <w:proofErr w:type="spellStart"/>
            <w:r w:rsidRPr="009567A3">
              <w:rPr>
                <w:rFonts w:cs="Times New Roman"/>
                <w:sz w:val="28"/>
                <w:szCs w:val="28"/>
              </w:rPr>
              <w:t>риска</w:t>
            </w:r>
            <w:proofErr w:type="spellEnd"/>
            <w:r w:rsidRPr="009567A3">
              <w:rPr>
                <w:rFonts w:cs="Times New Roman"/>
                <w:sz w:val="28"/>
                <w:szCs w:val="28"/>
              </w:rPr>
              <w:t>,</w:t>
            </w:r>
            <w:r w:rsidRPr="009567A3">
              <w:rPr>
                <w:rFonts w:cs="Times New Roman"/>
                <w:spacing w:val="-3"/>
                <w:sz w:val="28"/>
                <w:szCs w:val="28"/>
              </w:rPr>
              <w:t xml:space="preserve"> </w:t>
            </w:r>
            <w:r w:rsidRPr="009567A3">
              <w:rPr>
                <w:rFonts w:cs="Times New Roman"/>
                <w:sz w:val="28"/>
                <w:szCs w:val="28"/>
              </w:rPr>
              <w:t>и</w:t>
            </w:r>
            <w:r w:rsidRPr="009567A3">
              <w:rPr>
                <w:rFonts w:cs="Times New Roman"/>
                <w:spacing w:val="-57"/>
                <w:sz w:val="28"/>
                <w:szCs w:val="28"/>
              </w:rPr>
              <w:t xml:space="preserve"> </w:t>
            </w:r>
            <w:proofErr w:type="spellStart"/>
            <w:r w:rsidRPr="009567A3">
              <w:rPr>
                <w:rFonts w:cs="Times New Roman"/>
                <w:sz w:val="28"/>
                <w:szCs w:val="28"/>
              </w:rPr>
              <w:t>нести</w:t>
            </w:r>
            <w:proofErr w:type="spellEnd"/>
            <w:r w:rsidRPr="009567A3">
              <w:rPr>
                <w:rFonts w:cs="Times New Roman"/>
                <w:sz w:val="28"/>
                <w:szCs w:val="28"/>
              </w:rPr>
              <w:t xml:space="preserve"> </w:t>
            </w:r>
            <w:proofErr w:type="spellStart"/>
            <w:r w:rsidRPr="009567A3">
              <w:rPr>
                <w:rFonts w:cs="Times New Roman"/>
                <w:sz w:val="28"/>
                <w:szCs w:val="28"/>
              </w:rPr>
              <w:t>за</w:t>
            </w:r>
            <w:proofErr w:type="spellEnd"/>
            <w:r w:rsidRPr="009567A3">
              <w:rPr>
                <w:rFonts w:cs="Times New Roman"/>
                <w:sz w:val="28"/>
                <w:szCs w:val="28"/>
              </w:rPr>
              <w:t xml:space="preserve"> </w:t>
            </w:r>
            <w:proofErr w:type="spellStart"/>
            <w:r w:rsidRPr="009567A3">
              <w:rPr>
                <w:rFonts w:cs="Times New Roman"/>
                <w:sz w:val="28"/>
                <w:szCs w:val="28"/>
              </w:rPr>
              <w:t>них</w:t>
            </w:r>
            <w:proofErr w:type="spellEnd"/>
            <w:r w:rsidRPr="009567A3">
              <w:rPr>
                <w:rFonts w:cs="Times New Roman"/>
                <w:sz w:val="28"/>
                <w:szCs w:val="28"/>
              </w:rPr>
              <w:t xml:space="preserve"> </w:t>
            </w:r>
            <w:proofErr w:type="spellStart"/>
            <w:r w:rsidRPr="009567A3">
              <w:rPr>
                <w:rFonts w:cs="Times New Roman"/>
                <w:sz w:val="28"/>
                <w:szCs w:val="28"/>
              </w:rPr>
              <w:t>ответственность</w:t>
            </w:r>
            <w:proofErr w:type="spellEnd"/>
            <w:r w:rsidRPr="009567A3">
              <w:rPr>
                <w:rFonts w:cs="Times New Roman"/>
                <w:spacing w:val="-57"/>
                <w:sz w:val="28"/>
                <w:szCs w:val="28"/>
              </w:rPr>
              <w:t xml:space="preserve"> </w:t>
            </w:r>
            <w:proofErr w:type="spellStart"/>
            <w:r w:rsidRPr="009567A3">
              <w:rPr>
                <w:rFonts w:cs="Times New Roman"/>
                <w:sz w:val="28"/>
                <w:szCs w:val="28"/>
              </w:rPr>
              <w:t>при</w:t>
            </w:r>
            <w:proofErr w:type="spellEnd"/>
            <w:r w:rsidRPr="009567A3">
              <w:rPr>
                <w:rFonts w:cs="Times New Roman"/>
                <w:sz w:val="28"/>
                <w:szCs w:val="28"/>
              </w:rPr>
              <w:t xml:space="preserve"> </w:t>
            </w:r>
            <w:proofErr w:type="spellStart"/>
            <w:r w:rsidRPr="009567A3">
              <w:rPr>
                <w:rFonts w:cs="Times New Roman"/>
                <w:sz w:val="28"/>
                <w:szCs w:val="28"/>
              </w:rPr>
              <w:t>выполнение</w:t>
            </w:r>
            <w:proofErr w:type="spellEnd"/>
            <w:r w:rsidRPr="009567A3">
              <w:rPr>
                <w:rFonts w:cs="Times New Roman"/>
                <w:spacing w:val="1"/>
                <w:sz w:val="28"/>
                <w:szCs w:val="28"/>
              </w:rPr>
              <w:t xml:space="preserve"> </w:t>
            </w:r>
            <w:proofErr w:type="spellStart"/>
            <w:r w:rsidRPr="009567A3">
              <w:rPr>
                <w:rFonts w:cs="Times New Roman"/>
                <w:sz w:val="28"/>
                <w:szCs w:val="28"/>
              </w:rPr>
              <w:t>профессиональных</w:t>
            </w:r>
            <w:proofErr w:type="spellEnd"/>
            <w:r w:rsidRPr="009567A3">
              <w:rPr>
                <w:rFonts w:cs="Times New Roman"/>
                <w:sz w:val="28"/>
                <w:szCs w:val="28"/>
              </w:rPr>
              <w:t xml:space="preserve"> </w:t>
            </w:r>
            <w:proofErr w:type="spellStart"/>
            <w:r w:rsidRPr="009567A3">
              <w:rPr>
                <w:rFonts w:cs="Times New Roman"/>
                <w:sz w:val="28"/>
                <w:szCs w:val="28"/>
              </w:rPr>
              <w:t>задач</w:t>
            </w:r>
            <w:proofErr w:type="spellEnd"/>
            <w:r w:rsidRPr="009567A3">
              <w:rPr>
                <w:rFonts w:cs="Times New Roman"/>
                <w:sz w:val="28"/>
                <w:szCs w:val="28"/>
              </w:rPr>
              <w:t>.</w:t>
            </w:r>
          </w:p>
        </w:tc>
        <w:tc>
          <w:tcPr>
            <w:tcW w:w="2958" w:type="dxa"/>
            <w:tcBorders>
              <w:top w:val="single" w:sz="4" w:space="0" w:color="000000"/>
              <w:left w:val="single" w:sz="4" w:space="0" w:color="000000"/>
              <w:bottom w:val="single" w:sz="4" w:space="0" w:color="000000"/>
            </w:tcBorders>
          </w:tcPr>
          <w:p w14:paraId="3D3750F1" w14:textId="77777777" w:rsidR="009B16C8" w:rsidRPr="009567A3" w:rsidRDefault="009B16C8" w:rsidP="00477CDE">
            <w:pPr>
              <w:pStyle w:val="TableParagraph"/>
              <w:ind w:left="114" w:right="86"/>
              <w:jc w:val="both"/>
              <w:rPr>
                <w:rFonts w:cs="Times New Roman"/>
                <w:sz w:val="28"/>
                <w:szCs w:val="28"/>
              </w:rPr>
            </w:pPr>
            <w:proofErr w:type="spellStart"/>
            <w:r w:rsidRPr="009567A3">
              <w:rPr>
                <w:rFonts w:cs="Times New Roman"/>
                <w:sz w:val="28"/>
                <w:szCs w:val="28"/>
              </w:rPr>
              <w:t>Практическое</w:t>
            </w:r>
            <w:proofErr w:type="spellEnd"/>
            <w:r w:rsidRPr="009567A3">
              <w:rPr>
                <w:rFonts w:cs="Times New Roman"/>
                <w:spacing w:val="1"/>
                <w:sz w:val="28"/>
                <w:szCs w:val="28"/>
              </w:rPr>
              <w:t xml:space="preserve"> </w:t>
            </w:r>
            <w:proofErr w:type="spellStart"/>
            <w:r w:rsidRPr="009567A3">
              <w:rPr>
                <w:rFonts w:cs="Times New Roman"/>
                <w:sz w:val="28"/>
                <w:szCs w:val="28"/>
              </w:rPr>
              <w:t>занятие</w:t>
            </w:r>
            <w:proofErr w:type="spellEnd"/>
            <w:r w:rsidRPr="009567A3">
              <w:rPr>
                <w:rFonts w:cs="Times New Roman"/>
                <w:sz w:val="28"/>
                <w:szCs w:val="28"/>
              </w:rPr>
              <w:t>.</w:t>
            </w:r>
            <w:r w:rsidRPr="009567A3">
              <w:rPr>
                <w:rFonts w:cs="Times New Roman"/>
                <w:spacing w:val="-57"/>
                <w:sz w:val="28"/>
                <w:szCs w:val="28"/>
              </w:rPr>
              <w:t xml:space="preserve"> </w:t>
            </w:r>
            <w:proofErr w:type="spellStart"/>
            <w:r w:rsidRPr="009567A3">
              <w:rPr>
                <w:rFonts w:cs="Times New Roman"/>
                <w:sz w:val="28"/>
                <w:szCs w:val="28"/>
              </w:rPr>
              <w:t>Проверка</w:t>
            </w:r>
            <w:proofErr w:type="spellEnd"/>
            <w:r w:rsidRPr="009567A3">
              <w:rPr>
                <w:rFonts w:cs="Times New Roman"/>
                <w:spacing w:val="1"/>
                <w:sz w:val="28"/>
                <w:szCs w:val="28"/>
              </w:rPr>
              <w:t xml:space="preserve"> </w:t>
            </w:r>
            <w:proofErr w:type="spellStart"/>
            <w:r w:rsidRPr="009567A3">
              <w:rPr>
                <w:rFonts w:cs="Times New Roman"/>
                <w:sz w:val="28"/>
                <w:szCs w:val="28"/>
              </w:rPr>
              <w:t>правильности</w:t>
            </w:r>
            <w:proofErr w:type="spellEnd"/>
            <w:r w:rsidRPr="009567A3">
              <w:rPr>
                <w:rFonts w:cs="Times New Roman"/>
                <w:spacing w:val="-57"/>
                <w:sz w:val="28"/>
                <w:szCs w:val="28"/>
              </w:rPr>
              <w:t xml:space="preserve"> </w:t>
            </w:r>
            <w:proofErr w:type="spellStart"/>
            <w:r w:rsidRPr="009567A3">
              <w:rPr>
                <w:rFonts w:cs="Times New Roman"/>
                <w:sz w:val="28"/>
                <w:szCs w:val="28"/>
              </w:rPr>
              <w:t>выполнения</w:t>
            </w:r>
            <w:proofErr w:type="spellEnd"/>
            <w:r w:rsidRPr="009567A3">
              <w:rPr>
                <w:rFonts w:cs="Times New Roman"/>
                <w:sz w:val="28"/>
                <w:szCs w:val="28"/>
              </w:rPr>
              <w:t xml:space="preserve"> </w:t>
            </w:r>
            <w:proofErr w:type="spellStart"/>
            <w:r w:rsidRPr="009567A3">
              <w:rPr>
                <w:rFonts w:cs="Times New Roman"/>
                <w:sz w:val="28"/>
                <w:szCs w:val="28"/>
              </w:rPr>
              <w:t>практической</w:t>
            </w:r>
            <w:proofErr w:type="spellEnd"/>
            <w:r w:rsidRPr="009567A3">
              <w:rPr>
                <w:rFonts w:cs="Times New Roman"/>
                <w:spacing w:val="-57"/>
                <w:sz w:val="28"/>
                <w:szCs w:val="28"/>
              </w:rPr>
              <w:t xml:space="preserve"> </w:t>
            </w:r>
            <w:r w:rsidRPr="009567A3">
              <w:rPr>
                <w:rFonts w:cs="Times New Roman"/>
                <w:sz w:val="28"/>
                <w:szCs w:val="28"/>
              </w:rPr>
              <w:t>работы.</w:t>
            </w:r>
          </w:p>
          <w:p w14:paraId="0E28FCFA" w14:textId="77777777" w:rsidR="009B16C8" w:rsidRPr="009567A3" w:rsidRDefault="009B16C8" w:rsidP="00477CDE">
            <w:pPr>
              <w:pStyle w:val="TableParagraph"/>
              <w:tabs>
                <w:tab w:val="left" w:pos="1635"/>
                <w:tab w:val="left" w:pos="2059"/>
              </w:tabs>
              <w:spacing w:line="270" w:lineRule="atLeast"/>
              <w:ind w:left="114" w:right="84"/>
              <w:rPr>
                <w:rFonts w:cs="Times New Roman"/>
                <w:sz w:val="28"/>
                <w:szCs w:val="28"/>
              </w:rPr>
            </w:pPr>
            <w:proofErr w:type="spellStart"/>
            <w:r w:rsidRPr="009567A3">
              <w:rPr>
                <w:rFonts w:cs="Times New Roman"/>
                <w:sz w:val="28"/>
                <w:szCs w:val="28"/>
              </w:rPr>
              <w:t>Своевременное</w:t>
            </w:r>
            <w:proofErr w:type="spellEnd"/>
            <w:r w:rsidRPr="009567A3">
              <w:rPr>
                <w:rFonts w:cs="Times New Roman"/>
                <w:spacing w:val="1"/>
                <w:sz w:val="28"/>
                <w:szCs w:val="28"/>
              </w:rPr>
              <w:t xml:space="preserve"> </w:t>
            </w:r>
            <w:proofErr w:type="spellStart"/>
            <w:r w:rsidRPr="009567A3">
              <w:rPr>
                <w:rFonts w:cs="Times New Roman"/>
                <w:sz w:val="28"/>
                <w:szCs w:val="28"/>
              </w:rPr>
              <w:t>выполнение</w:t>
            </w:r>
            <w:proofErr w:type="spellEnd"/>
            <w:r w:rsidRPr="009567A3">
              <w:rPr>
                <w:rFonts w:cs="Times New Roman"/>
                <w:spacing w:val="1"/>
                <w:sz w:val="28"/>
                <w:szCs w:val="28"/>
              </w:rPr>
              <w:t xml:space="preserve"> </w:t>
            </w:r>
            <w:proofErr w:type="spellStart"/>
            <w:r w:rsidRPr="009567A3">
              <w:rPr>
                <w:rFonts w:cs="Times New Roman"/>
                <w:sz w:val="28"/>
                <w:szCs w:val="28"/>
              </w:rPr>
              <w:t>самостоятельной</w:t>
            </w:r>
            <w:proofErr w:type="spellEnd"/>
            <w:r w:rsidRPr="009567A3">
              <w:rPr>
                <w:rFonts w:cs="Times New Roman"/>
                <w:sz w:val="28"/>
                <w:szCs w:val="28"/>
              </w:rPr>
              <w:tab/>
            </w:r>
            <w:r w:rsidRPr="009567A3">
              <w:rPr>
                <w:rFonts w:cs="Times New Roman"/>
                <w:spacing w:val="-1"/>
                <w:sz w:val="28"/>
                <w:szCs w:val="28"/>
              </w:rPr>
              <w:t>работы,</w:t>
            </w:r>
            <w:r w:rsidRPr="009567A3">
              <w:rPr>
                <w:rFonts w:cs="Times New Roman"/>
                <w:spacing w:val="-57"/>
                <w:sz w:val="28"/>
                <w:szCs w:val="28"/>
              </w:rPr>
              <w:t xml:space="preserve"> </w:t>
            </w:r>
            <w:proofErr w:type="spellStart"/>
            <w:r w:rsidRPr="009567A3">
              <w:rPr>
                <w:rFonts w:cs="Times New Roman"/>
                <w:sz w:val="28"/>
                <w:szCs w:val="28"/>
              </w:rPr>
              <w:t>проверка</w:t>
            </w:r>
            <w:proofErr w:type="spellEnd"/>
            <w:r w:rsidRPr="009567A3">
              <w:rPr>
                <w:rFonts w:cs="Times New Roman"/>
                <w:sz w:val="28"/>
                <w:szCs w:val="28"/>
              </w:rPr>
              <w:tab/>
            </w:r>
            <w:proofErr w:type="spellStart"/>
            <w:r w:rsidRPr="009567A3">
              <w:rPr>
                <w:rFonts w:cs="Times New Roman"/>
                <w:spacing w:val="-1"/>
                <w:sz w:val="28"/>
                <w:szCs w:val="28"/>
              </w:rPr>
              <w:t>результатов</w:t>
            </w:r>
            <w:proofErr w:type="spellEnd"/>
            <w:r w:rsidRPr="009567A3">
              <w:rPr>
                <w:rFonts w:cs="Times New Roman"/>
                <w:spacing w:val="-57"/>
                <w:sz w:val="28"/>
                <w:szCs w:val="28"/>
              </w:rPr>
              <w:t xml:space="preserve"> </w:t>
            </w:r>
            <w:r w:rsidRPr="009567A3">
              <w:rPr>
                <w:rFonts w:cs="Times New Roman"/>
                <w:sz w:val="28"/>
                <w:szCs w:val="28"/>
              </w:rPr>
              <w:t>работы.</w:t>
            </w:r>
          </w:p>
        </w:tc>
      </w:tr>
      <w:tr w:rsidR="009B16C8" w:rsidRPr="009567A3" w14:paraId="2112C04D" w14:textId="77777777" w:rsidTr="00477CDE">
        <w:trPr>
          <w:trHeight w:val="2483"/>
        </w:trPr>
        <w:tc>
          <w:tcPr>
            <w:tcW w:w="3385" w:type="dxa"/>
            <w:tcBorders>
              <w:right w:val="single" w:sz="4" w:space="0" w:color="000000"/>
            </w:tcBorders>
          </w:tcPr>
          <w:p w14:paraId="55E0AF96" w14:textId="77777777" w:rsidR="009B16C8" w:rsidRPr="009567A3" w:rsidRDefault="009B16C8" w:rsidP="00477CDE">
            <w:pPr>
              <w:pStyle w:val="TableParagraph"/>
              <w:ind w:left="107" w:right="300"/>
              <w:rPr>
                <w:rFonts w:cs="Times New Roman"/>
                <w:sz w:val="28"/>
                <w:szCs w:val="28"/>
              </w:rPr>
            </w:pPr>
            <w:r w:rsidRPr="009567A3">
              <w:rPr>
                <w:rFonts w:cs="Times New Roman"/>
                <w:sz w:val="28"/>
                <w:szCs w:val="28"/>
              </w:rPr>
              <w:t xml:space="preserve">ОК 6. </w:t>
            </w:r>
            <w:proofErr w:type="spellStart"/>
            <w:r w:rsidRPr="009567A3">
              <w:rPr>
                <w:rFonts w:cs="Times New Roman"/>
                <w:sz w:val="28"/>
                <w:szCs w:val="28"/>
              </w:rPr>
              <w:t>Осуществлять</w:t>
            </w:r>
            <w:proofErr w:type="spellEnd"/>
            <w:r w:rsidRPr="009567A3">
              <w:rPr>
                <w:rFonts w:cs="Times New Roman"/>
                <w:sz w:val="28"/>
                <w:szCs w:val="28"/>
              </w:rPr>
              <w:t xml:space="preserve"> </w:t>
            </w:r>
            <w:proofErr w:type="spellStart"/>
            <w:r w:rsidRPr="009567A3">
              <w:rPr>
                <w:rFonts w:cs="Times New Roman"/>
                <w:sz w:val="28"/>
                <w:szCs w:val="28"/>
              </w:rPr>
              <w:t>поиск</w:t>
            </w:r>
            <w:proofErr w:type="spellEnd"/>
            <w:r w:rsidRPr="009567A3">
              <w:rPr>
                <w:rFonts w:cs="Times New Roman"/>
                <w:sz w:val="28"/>
                <w:szCs w:val="28"/>
              </w:rPr>
              <w:t xml:space="preserve"> и</w:t>
            </w:r>
            <w:r w:rsidRPr="009567A3">
              <w:rPr>
                <w:rFonts w:cs="Times New Roman"/>
                <w:spacing w:val="-58"/>
                <w:sz w:val="28"/>
                <w:szCs w:val="28"/>
              </w:rPr>
              <w:t xml:space="preserve"> </w:t>
            </w:r>
            <w:proofErr w:type="spellStart"/>
            <w:r w:rsidRPr="009567A3">
              <w:rPr>
                <w:rFonts w:cs="Times New Roman"/>
                <w:sz w:val="28"/>
                <w:szCs w:val="28"/>
              </w:rPr>
              <w:t>использование</w:t>
            </w:r>
            <w:proofErr w:type="spellEnd"/>
            <w:r w:rsidRPr="009567A3">
              <w:rPr>
                <w:rFonts w:cs="Times New Roman"/>
                <w:sz w:val="28"/>
                <w:szCs w:val="28"/>
              </w:rPr>
              <w:t xml:space="preserve"> </w:t>
            </w:r>
            <w:proofErr w:type="spellStart"/>
            <w:r w:rsidRPr="009567A3">
              <w:rPr>
                <w:rFonts w:cs="Times New Roman"/>
                <w:sz w:val="28"/>
                <w:szCs w:val="28"/>
              </w:rPr>
              <w:t>информации</w:t>
            </w:r>
            <w:proofErr w:type="spellEnd"/>
            <w:r w:rsidRPr="009567A3">
              <w:rPr>
                <w:rFonts w:cs="Times New Roman"/>
                <w:sz w:val="28"/>
                <w:szCs w:val="28"/>
              </w:rPr>
              <w:t>,</w:t>
            </w:r>
            <w:r w:rsidRPr="009567A3">
              <w:rPr>
                <w:rFonts w:cs="Times New Roman"/>
                <w:spacing w:val="-57"/>
                <w:sz w:val="28"/>
                <w:szCs w:val="28"/>
              </w:rPr>
              <w:t xml:space="preserve"> </w:t>
            </w:r>
            <w:proofErr w:type="spellStart"/>
            <w:r w:rsidRPr="009567A3">
              <w:rPr>
                <w:rFonts w:cs="Times New Roman"/>
                <w:sz w:val="28"/>
                <w:szCs w:val="28"/>
              </w:rPr>
              <w:t>необходимой</w:t>
            </w:r>
            <w:proofErr w:type="spellEnd"/>
            <w:r w:rsidRPr="009567A3">
              <w:rPr>
                <w:rFonts w:cs="Times New Roman"/>
                <w:sz w:val="28"/>
                <w:szCs w:val="28"/>
              </w:rPr>
              <w:t xml:space="preserve"> </w:t>
            </w:r>
            <w:proofErr w:type="spellStart"/>
            <w:r w:rsidRPr="009567A3">
              <w:rPr>
                <w:rFonts w:cs="Times New Roman"/>
                <w:sz w:val="28"/>
                <w:szCs w:val="28"/>
              </w:rPr>
              <w:t>для</w:t>
            </w:r>
            <w:proofErr w:type="spellEnd"/>
            <w:r w:rsidRPr="009567A3">
              <w:rPr>
                <w:rFonts w:cs="Times New Roman"/>
                <w:spacing w:val="1"/>
                <w:sz w:val="28"/>
                <w:szCs w:val="28"/>
              </w:rPr>
              <w:t xml:space="preserve"> </w:t>
            </w:r>
            <w:proofErr w:type="spellStart"/>
            <w:r w:rsidRPr="009567A3">
              <w:rPr>
                <w:rFonts w:cs="Times New Roman"/>
                <w:sz w:val="28"/>
                <w:szCs w:val="28"/>
              </w:rPr>
              <w:t>эффективного</w:t>
            </w:r>
            <w:proofErr w:type="spellEnd"/>
            <w:r w:rsidRPr="009567A3">
              <w:rPr>
                <w:rFonts w:cs="Times New Roman"/>
                <w:sz w:val="28"/>
                <w:szCs w:val="28"/>
              </w:rPr>
              <w:t xml:space="preserve"> </w:t>
            </w:r>
            <w:proofErr w:type="spellStart"/>
            <w:r w:rsidRPr="009567A3">
              <w:rPr>
                <w:rFonts w:cs="Times New Roman"/>
                <w:sz w:val="28"/>
                <w:szCs w:val="28"/>
              </w:rPr>
              <w:t>выполнения</w:t>
            </w:r>
            <w:proofErr w:type="spellEnd"/>
            <w:r w:rsidRPr="009567A3">
              <w:rPr>
                <w:rFonts w:cs="Times New Roman"/>
                <w:spacing w:val="1"/>
                <w:sz w:val="28"/>
                <w:szCs w:val="28"/>
              </w:rPr>
              <w:t xml:space="preserve"> </w:t>
            </w:r>
            <w:proofErr w:type="spellStart"/>
            <w:r w:rsidRPr="009567A3">
              <w:rPr>
                <w:rFonts w:cs="Times New Roman"/>
                <w:sz w:val="28"/>
                <w:szCs w:val="28"/>
              </w:rPr>
              <w:t>профессиональных</w:t>
            </w:r>
            <w:proofErr w:type="spellEnd"/>
            <w:r w:rsidRPr="009567A3">
              <w:rPr>
                <w:rFonts w:cs="Times New Roman"/>
                <w:sz w:val="28"/>
                <w:szCs w:val="28"/>
              </w:rPr>
              <w:t xml:space="preserve"> </w:t>
            </w:r>
            <w:proofErr w:type="spellStart"/>
            <w:r w:rsidRPr="009567A3">
              <w:rPr>
                <w:rFonts w:cs="Times New Roman"/>
                <w:sz w:val="28"/>
                <w:szCs w:val="28"/>
              </w:rPr>
              <w:t>задач</w:t>
            </w:r>
            <w:proofErr w:type="spellEnd"/>
            <w:r w:rsidRPr="009567A3">
              <w:rPr>
                <w:rFonts w:cs="Times New Roman"/>
                <w:sz w:val="28"/>
                <w:szCs w:val="28"/>
              </w:rPr>
              <w:t>,</w:t>
            </w:r>
            <w:r w:rsidRPr="009567A3">
              <w:rPr>
                <w:rFonts w:cs="Times New Roman"/>
                <w:spacing w:val="1"/>
                <w:sz w:val="28"/>
                <w:szCs w:val="28"/>
              </w:rPr>
              <w:t xml:space="preserve"> </w:t>
            </w:r>
            <w:proofErr w:type="spellStart"/>
            <w:r w:rsidRPr="009567A3">
              <w:rPr>
                <w:rFonts w:cs="Times New Roman"/>
                <w:sz w:val="28"/>
                <w:szCs w:val="28"/>
              </w:rPr>
              <w:t>профессионального</w:t>
            </w:r>
            <w:proofErr w:type="spellEnd"/>
            <w:r w:rsidRPr="009567A3">
              <w:rPr>
                <w:rFonts w:cs="Times New Roman"/>
                <w:sz w:val="28"/>
                <w:szCs w:val="28"/>
              </w:rPr>
              <w:t xml:space="preserve"> и</w:t>
            </w:r>
            <w:r w:rsidRPr="009567A3">
              <w:rPr>
                <w:rFonts w:cs="Times New Roman"/>
                <w:spacing w:val="1"/>
                <w:sz w:val="28"/>
                <w:szCs w:val="28"/>
              </w:rPr>
              <w:t xml:space="preserve"> </w:t>
            </w:r>
            <w:proofErr w:type="spellStart"/>
            <w:r w:rsidRPr="009567A3">
              <w:rPr>
                <w:rFonts w:cs="Times New Roman"/>
                <w:sz w:val="28"/>
                <w:szCs w:val="28"/>
              </w:rPr>
              <w:t>личностного</w:t>
            </w:r>
            <w:proofErr w:type="spellEnd"/>
            <w:r w:rsidRPr="009567A3">
              <w:rPr>
                <w:rFonts w:cs="Times New Roman"/>
                <w:spacing w:val="-1"/>
                <w:sz w:val="28"/>
                <w:szCs w:val="28"/>
              </w:rPr>
              <w:t xml:space="preserve"> </w:t>
            </w:r>
            <w:proofErr w:type="spellStart"/>
            <w:r w:rsidRPr="009567A3">
              <w:rPr>
                <w:rFonts w:cs="Times New Roman"/>
                <w:sz w:val="28"/>
                <w:szCs w:val="28"/>
              </w:rPr>
              <w:t>развития</w:t>
            </w:r>
            <w:proofErr w:type="spellEnd"/>
            <w:r w:rsidRPr="009567A3">
              <w:rPr>
                <w:rFonts w:cs="Times New Roman"/>
                <w:sz w:val="28"/>
                <w:szCs w:val="28"/>
              </w:rPr>
              <w:t>.</w:t>
            </w:r>
          </w:p>
          <w:p w14:paraId="27BCF45F" w14:textId="77777777" w:rsidR="009B16C8" w:rsidRPr="009567A3" w:rsidRDefault="009B16C8" w:rsidP="00477CDE">
            <w:pPr>
              <w:pStyle w:val="TableParagraph"/>
              <w:spacing w:before="10"/>
              <w:ind w:left="107"/>
              <w:rPr>
                <w:rFonts w:cs="Times New Roman"/>
                <w:sz w:val="28"/>
                <w:szCs w:val="28"/>
              </w:rPr>
            </w:pPr>
            <w:r w:rsidRPr="009567A3">
              <w:rPr>
                <w:rFonts w:cs="Times New Roman"/>
                <w:sz w:val="28"/>
                <w:szCs w:val="28"/>
              </w:rPr>
              <w:t>.</w:t>
            </w:r>
          </w:p>
        </w:tc>
        <w:tc>
          <w:tcPr>
            <w:tcW w:w="3260" w:type="dxa"/>
            <w:tcBorders>
              <w:left w:val="single" w:sz="4" w:space="0" w:color="000000"/>
              <w:right w:val="single" w:sz="4" w:space="0" w:color="000000"/>
            </w:tcBorders>
          </w:tcPr>
          <w:p w14:paraId="16F7A30D" w14:textId="77777777" w:rsidR="009B16C8" w:rsidRPr="009567A3" w:rsidRDefault="009B16C8" w:rsidP="00477CDE">
            <w:pPr>
              <w:pStyle w:val="TableParagraph"/>
              <w:tabs>
                <w:tab w:val="left" w:pos="2804"/>
                <w:tab w:val="left" w:pos="3027"/>
              </w:tabs>
              <w:ind w:left="112" w:right="90"/>
              <w:jc w:val="both"/>
              <w:rPr>
                <w:rFonts w:cs="Times New Roman"/>
                <w:sz w:val="28"/>
                <w:szCs w:val="28"/>
              </w:rPr>
            </w:pPr>
            <w:proofErr w:type="spellStart"/>
            <w:r w:rsidRPr="009567A3">
              <w:rPr>
                <w:rFonts w:cs="Times New Roman"/>
                <w:sz w:val="28"/>
                <w:szCs w:val="28"/>
              </w:rPr>
              <w:t>Демонстрирует</w:t>
            </w:r>
            <w:proofErr w:type="spellEnd"/>
            <w:r w:rsidRPr="009567A3">
              <w:rPr>
                <w:rFonts w:cs="Times New Roman"/>
                <w:spacing w:val="1"/>
                <w:sz w:val="28"/>
                <w:szCs w:val="28"/>
              </w:rPr>
              <w:t xml:space="preserve"> </w:t>
            </w:r>
            <w:proofErr w:type="spellStart"/>
            <w:r w:rsidRPr="009567A3">
              <w:rPr>
                <w:rFonts w:cs="Times New Roman"/>
                <w:sz w:val="28"/>
                <w:szCs w:val="28"/>
              </w:rPr>
              <w:t>способность</w:t>
            </w:r>
            <w:proofErr w:type="spellEnd"/>
            <w:r w:rsidRPr="009567A3">
              <w:rPr>
                <w:rFonts w:cs="Times New Roman"/>
                <w:spacing w:val="-57"/>
                <w:sz w:val="28"/>
                <w:szCs w:val="28"/>
              </w:rPr>
              <w:t xml:space="preserve"> </w:t>
            </w:r>
            <w:proofErr w:type="spellStart"/>
            <w:r w:rsidRPr="009567A3">
              <w:rPr>
                <w:rFonts w:cs="Times New Roman"/>
                <w:sz w:val="28"/>
                <w:szCs w:val="28"/>
              </w:rPr>
              <w:t>Осуществлять</w:t>
            </w:r>
            <w:proofErr w:type="spellEnd"/>
            <w:r w:rsidRPr="009567A3">
              <w:rPr>
                <w:rFonts w:cs="Times New Roman"/>
                <w:spacing w:val="1"/>
                <w:sz w:val="28"/>
                <w:szCs w:val="28"/>
              </w:rPr>
              <w:t xml:space="preserve"> </w:t>
            </w:r>
            <w:proofErr w:type="spellStart"/>
            <w:r w:rsidRPr="009567A3">
              <w:rPr>
                <w:rFonts w:cs="Times New Roman"/>
                <w:sz w:val="28"/>
                <w:szCs w:val="28"/>
              </w:rPr>
              <w:t>поиск</w:t>
            </w:r>
            <w:proofErr w:type="spellEnd"/>
            <w:r w:rsidRPr="009567A3">
              <w:rPr>
                <w:rFonts w:cs="Times New Roman"/>
                <w:spacing w:val="1"/>
                <w:sz w:val="28"/>
                <w:szCs w:val="28"/>
              </w:rPr>
              <w:t xml:space="preserve"> </w:t>
            </w:r>
            <w:r w:rsidRPr="009567A3">
              <w:rPr>
                <w:rFonts w:cs="Times New Roman"/>
                <w:sz w:val="28"/>
                <w:szCs w:val="28"/>
              </w:rPr>
              <w:t>и</w:t>
            </w:r>
            <w:r w:rsidRPr="009567A3">
              <w:rPr>
                <w:rFonts w:cs="Times New Roman"/>
                <w:spacing w:val="-57"/>
                <w:sz w:val="28"/>
                <w:szCs w:val="28"/>
              </w:rPr>
              <w:t xml:space="preserve"> </w:t>
            </w:r>
            <w:proofErr w:type="spellStart"/>
            <w:r w:rsidRPr="009567A3">
              <w:rPr>
                <w:rFonts w:cs="Times New Roman"/>
                <w:sz w:val="28"/>
                <w:szCs w:val="28"/>
              </w:rPr>
              <w:t>использование</w:t>
            </w:r>
            <w:proofErr w:type="spellEnd"/>
            <w:r w:rsidRPr="009567A3">
              <w:rPr>
                <w:rFonts w:cs="Times New Roman"/>
                <w:spacing w:val="1"/>
                <w:sz w:val="28"/>
                <w:szCs w:val="28"/>
              </w:rPr>
              <w:t xml:space="preserve"> </w:t>
            </w:r>
            <w:proofErr w:type="spellStart"/>
            <w:r w:rsidRPr="009567A3">
              <w:rPr>
                <w:rFonts w:cs="Times New Roman"/>
                <w:sz w:val="28"/>
                <w:szCs w:val="28"/>
              </w:rPr>
              <w:t>информации</w:t>
            </w:r>
            <w:proofErr w:type="spellEnd"/>
            <w:r w:rsidRPr="009567A3">
              <w:rPr>
                <w:rFonts w:cs="Times New Roman"/>
                <w:sz w:val="28"/>
                <w:szCs w:val="28"/>
              </w:rPr>
              <w:t>,</w:t>
            </w:r>
            <w:r w:rsidRPr="009567A3">
              <w:rPr>
                <w:rFonts w:cs="Times New Roman"/>
                <w:spacing w:val="1"/>
                <w:sz w:val="28"/>
                <w:szCs w:val="28"/>
              </w:rPr>
              <w:t xml:space="preserve"> </w:t>
            </w:r>
            <w:proofErr w:type="spellStart"/>
            <w:r w:rsidRPr="009567A3">
              <w:rPr>
                <w:rFonts w:cs="Times New Roman"/>
                <w:sz w:val="28"/>
                <w:szCs w:val="28"/>
              </w:rPr>
              <w:t>необходимой</w:t>
            </w:r>
            <w:proofErr w:type="spellEnd"/>
            <w:r w:rsidRPr="009567A3">
              <w:rPr>
                <w:rFonts w:cs="Times New Roman"/>
                <w:sz w:val="28"/>
                <w:szCs w:val="28"/>
              </w:rPr>
              <w:tab/>
            </w:r>
            <w:proofErr w:type="spellStart"/>
            <w:r w:rsidRPr="009567A3">
              <w:rPr>
                <w:rFonts w:cs="Times New Roman"/>
                <w:spacing w:val="-1"/>
                <w:sz w:val="28"/>
                <w:szCs w:val="28"/>
              </w:rPr>
              <w:t>для</w:t>
            </w:r>
            <w:proofErr w:type="spellEnd"/>
            <w:r w:rsidRPr="009567A3">
              <w:rPr>
                <w:rFonts w:cs="Times New Roman"/>
                <w:spacing w:val="-58"/>
                <w:sz w:val="28"/>
                <w:szCs w:val="28"/>
              </w:rPr>
              <w:t xml:space="preserve"> </w:t>
            </w:r>
            <w:proofErr w:type="spellStart"/>
            <w:r w:rsidRPr="009567A3">
              <w:rPr>
                <w:rFonts w:cs="Times New Roman"/>
                <w:sz w:val="28"/>
                <w:szCs w:val="28"/>
              </w:rPr>
              <w:t>эффективного</w:t>
            </w:r>
            <w:proofErr w:type="spellEnd"/>
            <w:r w:rsidRPr="009567A3">
              <w:rPr>
                <w:rFonts w:cs="Times New Roman"/>
                <w:spacing w:val="1"/>
                <w:sz w:val="28"/>
                <w:szCs w:val="28"/>
              </w:rPr>
              <w:t xml:space="preserve"> </w:t>
            </w:r>
            <w:proofErr w:type="spellStart"/>
            <w:r w:rsidRPr="009567A3">
              <w:rPr>
                <w:rFonts w:cs="Times New Roman"/>
                <w:sz w:val="28"/>
                <w:szCs w:val="28"/>
              </w:rPr>
              <w:t>выполнения</w:t>
            </w:r>
            <w:proofErr w:type="spellEnd"/>
            <w:r w:rsidRPr="009567A3">
              <w:rPr>
                <w:rFonts w:cs="Times New Roman"/>
                <w:spacing w:val="-57"/>
                <w:sz w:val="28"/>
                <w:szCs w:val="28"/>
              </w:rPr>
              <w:t xml:space="preserve"> </w:t>
            </w:r>
            <w:proofErr w:type="spellStart"/>
            <w:r w:rsidRPr="009567A3">
              <w:rPr>
                <w:rFonts w:cs="Times New Roman"/>
                <w:sz w:val="28"/>
                <w:szCs w:val="28"/>
              </w:rPr>
              <w:t>профессиональных</w:t>
            </w:r>
            <w:proofErr w:type="spellEnd"/>
            <w:r w:rsidRPr="009567A3">
              <w:rPr>
                <w:rFonts w:cs="Times New Roman"/>
                <w:spacing w:val="1"/>
                <w:sz w:val="28"/>
                <w:szCs w:val="28"/>
              </w:rPr>
              <w:t xml:space="preserve"> </w:t>
            </w:r>
            <w:proofErr w:type="spellStart"/>
            <w:r w:rsidRPr="009567A3">
              <w:rPr>
                <w:rFonts w:cs="Times New Roman"/>
                <w:sz w:val="28"/>
                <w:szCs w:val="28"/>
              </w:rPr>
              <w:t>задач</w:t>
            </w:r>
            <w:proofErr w:type="spellEnd"/>
            <w:r w:rsidRPr="009567A3">
              <w:rPr>
                <w:rFonts w:cs="Times New Roman"/>
                <w:sz w:val="28"/>
                <w:szCs w:val="28"/>
              </w:rPr>
              <w:t>,</w:t>
            </w:r>
            <w:r w:rsidRPr="009567A3">
              <w:rPr>
                <w:rFonts w:cs="Times New Roman"/>
                <w:spacing w:val="-57"/>
                <w:sz w:val="28"/>
                <w:szCs w:val="28"/>
              </w:rPr>
              <w:t xml:space="preserve"> </w:t>
            </w:r>
            <w:proofErr w:type="spellStart"/>
            <w:r w:rsidRPr="009567A3">
              <w:rPr>
                <w:rFonts w:cs="Times New Roman"/>
                <w:sz w:val="28"/>
                <w:szCs w:val="28"/>
              </w:rPr>
              <w:t>профессионального</w:t>
            </w:r>
            <w:proofErr w:type="spellEnd"/>
            <w:r w:rsidRPr="009567A3">
              <w:rPr>
                <w:rFonts w:cs="Times New Roman"/>
                <w:sz w:val="28"/>
                <w:szCs w:val="28"/>
              </w:rPr>
              <w:tab/>
            </w:r>
            <w:r w:rsidRPr="009567A3">
              <w:rPr>
                <w:rFonts w:cs="Times New Roman"/>
                <w:sz w:val="28"/>
                <w:szCs w:val="28"/>
              </w:rPr>
              <w:tab/>
            </w:r>
            <w:r w:rsidRPr="009567A3">
              <w:rPr>
                <w:rFonts w:cs="Times New Roman"/>
                <w:spacing w:val="-3"/>
                <w:sz w:val="28"/>
                <w:szCs w:val="28"/>
              </w:rPr>
              <w:t>и</w:t>
            </w:r>
            <w:r w:rsidRPr="009567A3">
              <w:rPr>
                <w:rFonts w:cs="Times New Roman"/>
                <w:spacing w:val="-58"/>
                <w:sz w:val="28"/>
                <w:szCs w:val="28"/>
              </w:rPr>
              <w:t xml:space="preserve"> </w:t>
            </w:r>
            <w:proofErr w:type="spellStart"/>
            <w:r w:rsidRPr="009567A3">
              <w:rPr>
                <w:rFonts w:cs="Times New Roman"/>
                <w:sz w:val="28"/>
                <w:szCs w:val="28"/>
              </w:rPr>
              <w:t>личностного</w:t>
            </w:r>
            <w:proofErr w:type="spellEnd"/>
            <w:r w:rsidRPr="009567A3">
              <w:rPr>
                <w:rFonts w:cs="Times New Roman"/>
                <w:spacing w:val="-1"/>
                <w:sz w:val="28"/>
                <w:szCs w:val="28"/>
              </w:rPr>
              <w:t xml:space="preserve"> </w:t>
            </w:r>
            <w:proofErr w:type="spellStart"/>
            <w:r w:rsidRPr="009567A3">
              <w:rPr>
                <w:rFonts w:cs="Times New Roman"/>
                <w:sz w:val="28"/>
                <w:szCs w:val="28"/>
              </w:rPr>
              <w:t>развития</w:t>
            </w:r>
            <w:proofErr w:type="spellEnd"/>
            <w:r w:rsidRPr="009567A3">
              <w:rPr>
                <w:rFonts w:cs="Times New Roman"/>
                <w:sz w:val="28"/>
                <w:szCs w:val="28"/>
              </w:rPr>
              <w:t>.</w:t>
            </w:r>
          </w:p>
        </w:tc>
        <w:tc>
          <w:tcPr>
            <w:tcW w:w="2958" w:type="dxa"/>
            <w:tcBorders>
              <w:top w:val="single" w:sz="4" w:space="0" w:color="000000"/>
              <w:left w:val="single" w:sz="4" w:space="0" w:color="000000"/>
              <w:bottom w:val="single" w:sz="4" w:space="0" w:color="000000"/>
            </w:tcBorders>
          </w:tcPr>
          <w:p w14:paraId="3536E897" w14:textId="77777777" w:rsidR="009B16C8" w:rsidRPr="009567A3" w:rsidRDefault="009B16C8" w:rsidP="00477CDE">
            <w:pPr>
              <w:pStyle w:val="TableParagraph"/>
              <w:spacing w:line="235" w:lineRule="auto"/>
              <w:ind w:left="114" w:right="100" w:firstLine="7"/>
              <w:rPr>
                <w:rFonts w:cs="Times New Roman"/>
                <w:sz w:val="28"/>
                <w:szCs w:val="28"/>
                <w:lang w:val="ru-RU"/>
              </w:rPr>
            </w:pPr>
            <w:r w:rsidRPr="009567A3">
              <w:rPr>
                <w:rFonts w:cs="Times New Roman"/>
                <w:sz w:val="28"/>
                <w:szCs w:val="28"/>
                <w:lang w:val="ru-RU"/>
              </w:rPr>
              <w:t>Практическое занятие.</w:t>
            </w:r>
            <w:r w:rsidRPr="009567A3">
              <w:rPr>
                <w:rFonts w:cs="Times New Roman"/>
                <w:spacing w:val="1"/>
                <w:sz w:val="28"/>
                <w:szCs w:val="28"/>
                <w:lang w:val="ru-RU"/>
              </w:rPr>
              <w:t xml:space="preserve"> </w:t>
            </w:r>
            <w:r w:rsidRPr="009567A3">
              <w:rPr>
                <w:rFonts w:cs="Times New Roman"/>
                <w:sz w:val="28"/>
                <w:szCs w:val="28"/>
                <w:lang w:val="ru-RU"/>
              </w:rPr>
              <w:t>Проверка правильности</w:t>
            </w:r>
            <w:r w:rsidRPr="009567A3">
              <w:rPr>
                <w:rFonts w:cs="Times New Roman"/>
                <w:spacing w:val="1"/>
                <w:sz w:val="28"/>
                <w:szCs w:val="28"/>
                <w:lang w:val="ru-RU"/>
              </w:rPr>
              <w:t xml:space="preserve"> </w:t>
            </w:r>
            <w:r w:rsidRPr="009567A3">
              <w:rPr>
                <w:rFonts w:cs="Times New Roman"/>
                <w:sz w:val="28"/>
                <w:szCs w:val="28"/>
                <w:lang w:val="ru-RU"/>
              </w:rPr>
              <w:t>выполнения практической</w:t>
            </w:r>
            <w:r w:rsidRPr="009567A3">
              <w:rPr>
                <w:rFonts w:cs="Times New Roman"/>
                <w:spacing w:val="-57"/>
                <w:sz w:val="28"/>
                <w:szCs w:val="28"/>
                <w:lang w:val="ru-RU"/>
              </w:rPr>
              <w:t xml:space="preserve"> </w:t>
            </w:r>
            <w:r w:rsidRPr="009567A3">
              <w:rPr>
                <w:rFonts w:cs="Times New Roman"/>
                <w:sz w:val="28"/>
                <w:szCs w:val="28"/>
                <w:lang w:val="ru-RU"/>
              </w:rPr>
              <w:t>работы.</w:t>
            </w:r>
          </w:p>
          <w:p w14:paraId="1685AB8B" w14:textId="77777777" w:rsidR="009B16C8" w:rsidRPr="009567A3" w:rsidRDefault="009B16C8" w:rsidP="00477CDE">
            <w:pPr>
              <w:pStyle w:val="TableParagraph"/>
              <w:spacing w:line="235" w:lineRule="auto"/>
              <w:ind w:left="114" w:right="210" w:firstLine="7"/>
              <w:rPr>
                <w:rFonts w:cs="Times New Roman"/>
                <w:sz w:val="28"/>
                <w:szCs w:val="28"/>
                <w:lang w:val="ru-RU"/>
              </w:rPr>
            </w:pPr>
            <w:r w:rsidRPr="009567A3">
              <w:rPr>
                <w:rFonts w:cs="Times New Roman"/>
                <w:sz w:val="28"/>
                <w:szCs w:val="28"/>
                <w:lang w:val="ru-RU"/>
              </w:rPr>
              <w:t>Своевременное</w:t>
            </w:r>
            <w:r w:rsidRPr="009567A3">
              <w:rPr>
                <w:rFonts w:cs="Times New Roman"/>
                <w:spacing w:val="1"/>
                <w:sz w:val="28"/>
                <w:szCs w:val="28"/>
                <w:lang w:val="ru-RU"/>
              </w:rPr>
              <w:t xml:space="preserve"> </w:t>
            </w:r>
            <w:r w:rsidRPr="009567A3">
              <w:rPr>
                <w:rFonts w:cs="Times New Roman"/>
                <w:sz w:val="28"/>
                <w:szCs w:val="28"/>
                <w:lang w:val="ru-RU"/>
              </w:rPr>
              <w:t>выполнение</w:t>
            </w:r>
            <w:r w:rsidRPr="009567A3">
              <w:rPr>
                <w:rFonts w:cs="Times New Roman"/>
                <w:spacing w:val="1"/>
                <w:sz w:val="28"/>
                <w:szCs w:val="28"/>
                <w:lang w:val="ru-RU"/>
              </w:rPr>
              <w:t xml:space="preserve"> </w:t>
            </w:r>
            <w:r w:rsidRPr="009567A3">
              <w:rPr>
                <w:rFonts w:cs="Times New Roman"/>
                <w:sz w:val="28"/>
                <w:szCs w:val="28"/>
                <w:lang w:val="ru-RU"/>
              </w:rPr>
              <w:t>самостоятельной работы,</w:t>
            </w:r>
            <w:r w:rsidRPr="009567A3">
              <w:rPr>
                <w:rFonts w:cs="Times New Roman"/>
                <w:spacing w:val="-57"/>
                <w:sz w:val="28"/>
                <w:szCs w:val="28"/>
                <w:lang w:val="ru-RU"/>
              </w:rPr>
              <w:t xml:space="preserve"> </w:t>
            </w:r>
            <w:r w:rsidRPr="009567A3">
              <w:rPr>
                <w:rFonts w:cs="Times New Roman"/>
                <w:sz w:val="28"/>
                <w:szCs w:val="28"/>
                <w:lang w:val="ru-RU"/>
              </w:rPr>
              <w:t>проверка результатов</w:t>
            </w:r>
            <w:r w:rsidRPr="009567A3">
              <w:rPr>
                <w:rFonts w:cs="Times New Roman"/>
                <w:spacing w:val="1"/>
                <w:sz w:val="28"/>
                <w:szCs w:val="28"/>
                <w:lang w:val="ru-RU"/>
              </w:rPr>
              <w:t xml:space="preserve"> </w:t>
            </w:r>
            <w:r w:rsidRPr="009567A3">
              <w:rPr>
                <w:rFonts w:cs="Times New Roman"/>
                <w:sz w:val="28"/>
                <w:szCs w:val="28"/>
                <w:lang w:val="ru-RU"/>
              </w:rPr>
              <w:t>работы.</w:t>
            </w:r>
          </w:p>
        </w:tc>
      </w:tr>
    </w:tbl>
    <w:p w14:paraId="6768046A" w14:textId="77777777" w:rsidR="009B16C8" w:rsidRPr="009567A3" w:rsidRDefault="009B16C8" w:rsidP="009B16C8">
      <w:pPr>
        <w:spacing w:line="235" w:lineRule="auto"/>
        <w:rPr>
          <w:sz w:val="28"/>
          <w:szCs w:val="28"/>
        </w:rPr>
        <w:sectPr w:rsidR="009B16C8" w:rsidRPr="009567A3" w:rsidSect="009B16C8">
          <w:pgSz w:w="11910" w:h="16840"/>
          <w:pgMar w:top="1120" w:right="1020" w:bottom="1180" w:left="820" w:header="0" w:footer="987" w:gutter="0"/>
          <w:cols w:space="720"/>
        </w:sectPr>
      </w:pPr>
    </w:p>
    <w:p w14:paraId="1C7E4A6D" w14:textId="77777777" w:rsidR="009B16C8" w:rsidRPr="009567A3" w:rsidRDefault="009B16C8" w:rsidP="009B16C8">
      <w:pPr>
        <w:pStyle w:val="1"/>
        <w:spacing w:before="76"/>
        <w:ind w:left="832"/>
        <w:rPr>
          <w:sz w:val="28"/>
          <w:szCs w:val="28"/>
        </w:rPr>
      </w:pPr>
      <w:r w:rsidRPr="009567A3">
        <w:rPr>
          <w:sz w:val="28"/>
          <w:szCs w:val="28"/>
        </w:rPr>
        <w:lastRenderedPageBreak/>
        <w:t>2.</w:t>
      </w:r>
      <w:r w:rsidRPr="009567A3">
        <w:rPr>
          <w:spacing w:val="-5"/>
          <w:sz w:val="28"/>
          <w:szCs w:val="28"/>
        </w:rPr>
        <w:t xml:space="preserve"> </w:t>
      </w:r>
      <w:r w:rsidRPr="009567A3">
        <w:rPr>
          <w:sz w:val="28"/>
          <w:szCs w:val="28"/>
        </w:rPr>
        <w:t>Задания</w:t>
      </w:r>
      <w:r w:rsidRPr="009567A3">
        <w:rPr>
          <w:spacing w:val="-6"/>
          <w:sz w:val="28"/>
          <w:szCs w:val="28"/>
        </w:rPr>
        <w:t xml:space="preserve"> </w:t>
      </w:r>
      <w:r w:rsidRPr="009567A3">
        <w:rPr>
          <w:sz w:val="28"/>
          <w:szCs w:val="28"/>
        </w:rPr>
        <w:t>для</w:t>
      </w:r>
      <w:r w:rsidRPr="009567A3">
        <w:rPr>
          <w:spacing w:val="-5"/>
          <w:sz w:val="28"/>
          <w:szCs w:val="28"/>
        </w:rPr>
        <w:t xml:space="preserve"> </w:t>
      </w:r>
      <w:r w:rsidRPr="009567A3">
        <w:rPr>
          <w:sz w:val="28"/>
          <w:szCs w:val="28"/>
        </w:rPr>
        <w:t>текущего</w:t>
      </w:r>
      <w:r w:rsidRPr="009567A3">
        <w:rPr>
          <w:spacing w:val="-3"/>
          <w:sz w:val="28"/>
          <w:szCs w:val="28"/>
        </w:rPr>
        <w:t xml:space="preserve"> </w:t>
      </w:r>
      <w:r w:rsidRPr="009567A3">
        <w:rPr>
          <w:sz w:val="28"/>
          <w:szCs w:val="28"/>
        </w:rPr>
        <w:t>контроля,</w:t>
      </w:r>
      <w:r w:rsidRPr="009567A3">
        <w:rPr>
          <w:spacing w:val="-6"/>
          <w:sz w:val="28"/>
          <w:szCs w:val="28"/>
        </w:rPr>
        <w:t xml:space="preserve"> </w:t>
      </w:r>
      <w:r w:rsidRPr="009567A3">
        <w:rPr>
          <w:sz w:val="28"/>
          <w:szCs w:val="28"/>
        </w:rPr>
        <w:t>критерии</w:t>
      </w:r>
      <w:r w:rsidRPr="009567A3">
        <w:rPr>
          <w:spacing w:val="-5"/>
          <w:sz w:val="28"/>
          <w:szCs w:val="28"/>
        </w:rPr>
        <w:t xml:space="preserve"> </w:t>
      </w:r>
      <w:r w:rsidRPr="009567A3">
        <w:rPr>
          <w:sz w:val="28"/>
          <w:szCs w:val="28"/>
        </w:rPr>
        <w:t>оценки,</w:t>
      </w:r>
      <w:r w:rsidRPr="009567A3">
        <w:rPr>
          <w:spacing w:val="-5"/>
          <w:sz w:val="28"/>
          <w:szCs w:val="28"/>
        </w:rPr>
        <w:t xml:space="preserve"> </w:t>
      </w:r>
      <w:r w:rsidRPr="009567A3">
        <w:rPr>
          <w:sz w:val="28"/>
          <w:szCs w:val="28"/>
        </w:rPr>
        <w:t>эталоны</w:t>
      </w:r>
      <w:r w:rsidRPr="009567A3">
        <w:rPr>
          <w:spacing w:val="-5"/>
          <w:sz w:val="28"/>
          <w:szCs w:val="28"/>
        </w:rPr>
        <w:t xml:space="preserve"> </w:t>
      </w:r>
      <w:r w:rsidRPr="009567A3">
        <w:rPr>
          <w:sz w:val="28"/>
          <w:szCs w:val="28"/>
        </w:rPr>
        <w:t>ответов</w:t>
      </w:r>
    </w:p>
    <w:p w14:paraId="33F9EB00" w14:textId="77777777" w:rsidR="009B16C8" w:rsidRPr="009567A3" w:rsidRDefault="009B16C8" w:rsidP="009B16C8">
      <w:pPr>
        <w:pStyle w:val="a9"/>
        <w:rPr>
          <w:rFonts w:ascii="Times New Roman" w:hAnsi="Times New Roman"/>
          <w:b/>
          <w:sz w:val="28"/>
          <w:szCs w:val="28"/>
        </w:rPr>
      </w:pPr>
    </w:p>
    <w:p w14:paraId="15B929B5" w14:textId="77777777" w:rsidR="009B16C8" w:rsidRPr="009567A3" w:rsidRDefault="009B16C8" w:rsidP="009B16C8">
      <w:pPr>
        <w:spacing w:before="255"/>
        <w:ind w:left="100" w:right="1657"/>
        <w:rPr>
          <w:b/>
          <w:sz w:val="28"/>
          <w:szCs w:val="28"/>
        </w:rPr>
      </w:pPr>
      <w:r w:rsidRPr="009567A3">
        <w:rPr>
          <w:b/>
          <w:sz w:val="28"/>
          <w:szCs w:val="28"/>
        </w:rPr>
        <w:t>Типовые контрольные задания для текущего контроля успеваемости</w:t>
      </w:r>
      <w:r w:rsidRPr="009567A3">
        <w:rPr>
          <w:b/>
          <w:spacing w:val="-67"/>
          <w:sz w:val="28"/>
          <w:szCs w:val="28"/>
        </w:rPr>
        <w:t xml:space="preserve"> </w:t>
      </w:r>
      <w:r w:rsidRPr="009567A3">
        <w:rPr>
          <w:b/>
          <w:sz w:val="28"/>
          <w:szCs w:val="28"/>
        </w:rPr>
        <w:t>обучающихся</w:t>
      </w:r>
    </w:p>
    <w:p w14:paraId="7B81BBE6" w14:textId="77777777" w:rsidR="009B16C8" w:rsidRPr="009567A3" w:rsidRDefault="009B16C8" w:rsidP="009B16C8">
      <w:pPr>
        <w:pStyle w:val="a9"/>
        <w:spacing w:before="10"/>
        <w:rPr>
          <w:rFonts w:ascii="Times New Roman" w:hAnsi="Times New Roman"/>
          <w:b/>
          <w:sz w:val="28"/>
          <w:szCs w:val="28"/>
        </w:rPr>
      </w:pPr>
    </w:p>
    <w:p w14:paraId="3B125AC5" w14:textId="77777777" w:rsidR="009B16C8" w:rsidRPr="009567A3" w:rsidRDefault="009B16C8" w:rsidP="009B16C8">
      <w:pPr>
        <w:pStyle w:val="1"/>
        <w:ind w:right="269"/>
        <w:rPr>
          <w:sz w:val="28"/>
          <w:szCs w:val="28"/>
        </w:rPr>
      </w:pPr>
      <w:r w:rsidRPr="009567A3">
        <w:rPr>
          <w:sz w:val="28"/>
          <w:szCs w:val="28"/>
        </w:rPr>
        <w:t>Тема. История становления и развития бережливого производства в России и за</w:t>
      </w:r>
      <w:r w:rsidRPr="009567A3">
        <w:rPr>
          <w:spacing w:val="-67"/>
          <w:sz w:val="28"/>
          <w:szCs w:val="28"/>
        </w:rPr>
        <w:t xml:space="preserve"> </w:t>
      </w:r>
      <w:r w:rsidRPr="009567A3">
        <w:rPr>
          <w:sz w:val="28"/>
          <w:szCs w:val="28"/>
        </w:rPr>
        <w:t>рубежом.</w:t>
      </w:r>
    </w:p>
    <w:p w14:paraId="4A3106EA" w14:textId="77777777" w:rsidR="009B16C8" w:rsidRPr="009567A3" w:rsidRDefault="009B16C8" w:rsidP="009B16C8">
      <w:pPr>
        <w:pStyle w:val="a9"/>
        <w:spacing w:line="242" w:lineRule="auto"/>
        <w:ind w:right="4193"/>
        <w:rPr>
          <w:rFonts w:ascii="Times New Roman" w:hAnsi="Times New Roman"/>
          <w:sz w:val="28"/>
          <w:szCs w:val="28"/>
        </w:rPr>
      </w:pPr>
      <w:r w:rsidRPr="009567A3">
        <w:rPr>
          <w:rFonts w:ascii="Times New Roman" w:hAnsi="Times New Roman"/>
          <w:sz w:val="28"/>
          <w:szCs w:val="28"/>
        </w:rPr>
        <w:t>Задание 1. Перечень контрольных вопросов по теме:</w:t>
      </w:r>
      <w:r w:rsidRPr="009567A3">
        <w:rPr>
          <w:rFonts w:ascii="Times New Roman" w:hAnsi="Times New Roman"/>
          <w:spacing w:val="-67"/>
          <w:sz w:val="28"/>
          <w:szCs w:val="28"/>
        </w:rPr>
        <w:t xml:space="preserve"> </w:t>
      </w:r>
      <w:r w:rsidRPr="009567A3">
        <w:rPr>
          <w:rFonts w:ascii="Times New Roman" w:hAnsi="Times New Roman"/>
          <w:sz w:val="28"/>
          <w:szCs w:val="28"/>
        </w:rPr>
        <w:t>Охарактеризуйте</w:t>
      </w:r>
      <w:r w:rsidRPr="009567A3">
        <w:rPr>
          <w:rFonts w:ascii="Times New Roman" w:hAnsi="Times New Roman"/>
          <w:spacing w:val="-1"/>
          <w:sz w:val="28"/>
          <w:szCs w:val="28"/>
        </w:rPr>
        <w:t xml:space="preserve"> </w:t>
      </w:r>
      <w:r w:rsidRPr="009567A3">
        <w:rPr>
          <w:rFonts w:ascii="Times New Roman" w:hAnsi="Times New Roman"/>
          <w:sz w:val="28"/>
          <w:szCs w:val="28"/>
        </w:rPr>
        <w:t>понятие</w:t>
      </w:r>
      <w:r w:rsidRPr="009567A3">
        <w:rPr>
          <w:rFonts w:ascii="Times New Roman" w:hAnsi="Times New Roman"/>
          <w:spacing w:val="-1"/>
          <w:sz w:val="28"/>
          <w:szCs w:val="28"/>
        </w:rPr>
        <w:t xml:space="preserve"> </w:t>
      </w:r>
      <w:r w:rsidRPr="009567A3">
        <w:rPr>
          <w:rFonts w:ascii="Times New Roman" w:hAnsi="Times New Roman"/>
          <w:sz w:val="28"/>
          <w:szCs w:val="28"/>
        </w:rPr>
        <w:t>бережливости.</w:t>
      </w:r>
    </w:p>
    <w:p w14:paraId="55E3268F" w14:textId="77777777" w:rsidR="009B16C8" w:rsidRPr="009567A3" w:rsidRDefault="009B16C8" w:rsidP="009B16C8">
      <w:pPr>
        <w:pStyle w:val="a9"/>
        <w:ind w:right="589"/>
        <w:rPr>
          <w:rFonts w:ascii="Times New Roman" w:hAnsi="Times New Roman"/>
          <w:sz w:val="28"/>
          <w:szCs w:val="28"/>
        </w:rPr>
      </w:pPr>
      <w:r w:rsidRPr="009567A3">
        <w:rPr>
          <w:rFonts w:ascii="Times New Roman" w:hAnsi="Times New Roman"/>
          <w:sz w:val="28"/>
          <w:szCs w:val="28"/>
        </w:rPr>
        <w:t>Кем и когда были предприняты впервые попытки внедрения некоторых элементов</w:t>
      </w:r>
      <w:r w:rsidRPr="009567A3">
        <w:rPr>
          <w:rFonts w:ascii="Times New Roman" w:hAnsi="Times New Roman"/>
          <w:spacing w:val="-67"/>
          <w:sz w:val="28"/>
          <w:szCs w:val="28"/>
        </w:rPr>
        <w:t xml:space="preserve"> </w:t>
      </w:r>
      <w:r w:rsidRPr="009567A3">
        <w:rPr>
          <w:rFonts w:ascii="Times New Roman" w:hAnsi="Times New Roman"/>
          <w:sz w:val="28"/>
          <w:szCs w:val="28"/>
        </w:rPr>
        <w:t>бережливого производства</w:t>
      </w:r>
      <w:r w:rsidRPr="009567A3">
        <w:rPr>
          <w:rFonts w:ascii="Times New Roman" w:hAnsi="Times New Roman"/>
          <w:spacing w:val="-1"/>
          <w:sz w:val="28"/>
          <w:szCs w:val="28"/>
        </w:rPr>
        <w:t xml:space="preserve"> </w:t>
      </w:r>
      <w:r w:rsidRPr="009567A3">
        <w:rPr>
          <w:rFonts w:ascii="Times New Roman" w:hAnsi="Times New Roman"/>
          <w:sz w:val="28"/>
          <w:szCs w:val="28"/>
        </w:rPr>
        <w:t>в</w:t>
      </w:r>
      <w:r w:rsidRPr="009567A3">
        <w:rPr>
          <w:rFonts w:ascii="Times New Roman" w:hAnsi="Times New Roman"/>
          <w:spacing w:val="-3"/>
          <w:sz w:val="28"/>
          <w:szCs w:val="28"/>
        </w:rPr>
        <w:t xml:space="preserve"> </w:t>
      </w:r>
      <w:r w:rsidRPr="009567A3">
        <w:rPr>
          <w:rFonts w:ascii="Times New Roman" w:hAnsi="Times New Roman"/>
          <w:sz w:val="28"/>
          <w:szCs w:val="28"/>
        </w:rPr>
        <w:t>производственный</w:t>
      </w:r>
      <w:r w:rsidRPr="009567A3">
        <w:rPr>
          <w:rFonts w:ascii="Times New Roman" w:hAnsi="Times New Roman"/>
          <w:spacing w:val="-3"/>
          <w:sz w:val="28"/>
          <w:szCs w:val="28"/>
        </w:rPr>
        <w:t xml:space="preserve"> </w:t>
      </w:r>
      <w:r w:rsidRPr="009567A3">
        <w:rPr>
          <w:rFonts w:ascii="Times New Roman" w:hAnsi="Times New Roman"/>
          <w:sz w:val="28"/>
          <w:szCs w:val="28"/>
        </w:rPr>
        <w:t>процесс?</w:t>
      </w:r>
    </w:p>
    <w:p w14:paraId="064B16D7" w14:textId="77777777" w:rsidR="009B16C8" w:rsidRPr="009567A3" w:rsidRDefault="009B16C8" w:rsidP="009B16C8">
      <w:pPr>
        <w:pStyle w:val="a9"/>
        <w:ind w:right="769"/>
        <w:rPr>
          <w:rFonts w:ascii="Times New Roman" w:hAnsi="Times New Roman"/>
          <w:sz w:val="28"/>
          <w:szCs w:val="28"/>
        </w:rPr>
      </w:pPr>
      <w:r w:rsidRPr="009567A3">
        <w:rPr>
          <w:rFonts w:ascii="Times New Roman" w:hAnsi="Times New Roman"/>
          <w:sz w:val="28"/>
          <w:szCs w:val="28"/>
        </w:rPr>
        <w:t xml:space="preserve">Какие принципы </w:t>
      </w:r>
      <w:proofErr w:type="spellStart"/>
      <w:r w:rsidRPr="009567A3">
        <w:rPr>
          <w:rFonts w:ascii="Times New Roman" w:hAnsi="Times New Roman"/>
          <w:sz w:val="28"/>
          <w:szCs w:val="28"/>
        </w:rPr>
        <w:t>Г.Форда</w:t>
      </w:r>
      <w:proofErr w:type="spellEnd"/>
      <w:r w:rsidRPr="009567A3">
        <w:rPr>
          <w:rFonts w:ascii="Times New Roman" w:hAnsi="Times New Roman"/>
          <w:sz w:val="28"/>
          <w:szCs w:val="28"/>
        </w:rPr>
        <w:t xml:space="preserve"> были раскритикованы </w:t>
      </w:r>
      <w:proofErr w:type="spellStart"/>
      <w:r w:rsidRPr="009567A3">
        <w:rPr>
          <w:rFonts w:ascii="Times New Roman" w:hAnsi="Times New Roman"/>
          <w:sz w:val="28"/>
          <w:szCs w:val="28"/>
        </w:rPr>
        <w:t>Т.Оно</w:t>
      </w:r>
      <w:proofErr w:type="spellEnd"/>
      <w:r w:rsidRPr="009567A3">
        <w:rPr>
          <w:rFonts w:ascii="Times New Roman" w:hAnsi="Times New Roman"/>
          <w:sz w:val="28"/>
          <w:szCs w:val="28"/>
        </w:rPr>
        <w:t xml:space="preserve">? </w:t>
      </w:r>
      <w:proofErr w:type="spellStart"/>
      <w:r w:rsidRPr="009567A3">
        <w:rPr>
          <w:rFonts w:ascii="Times New Roman" w:hAnsi="Times New Roman"/>
          <w:sz w:val="28"/>
          <w:szCs w:val="28"/>
        </w:rPr>
        <w:t>Проаргументируйте</w:t>
      </w:r>
      <w:proofErr w:type="spellEnd"/>
      <w:r w:rsidRPr="009567A3">
        <w:rPr>
          <w:rFonts w:ascii="Times New Roman" w:hAnsi="Times New Roman"/>
          <w:sz w:val="28"/>
          <w:szCs w:val="28"/>
        </w:rPr>
        <w:t xml:space="preserve"> их.</w:t>
      </w:r>
      <w:r w:rsidRPr="009567A3">
        <w:rPr>
          <w:rFonts w:ascii="Times New Roman" w:hAnsi="Times New Roman"/>
          <w:spacing w:val="1"/>
          <w:sz w:val="28"/>
          <w:szCs w:val="28"/>
        </w:rPr>
        <w:t xml:space="preserve"> </w:t>
      </w:r>
      <w:r w:rsidRPr="009567A3">
        <w:rPr>
          <w:rFonts w:ascii="Times New Roman" w:hAnsi="Times New Roman"/>
          <w:sz w:val="28"/>
          <w:szCs w:val="28"/>
        </w:rPr>
        <w:t>Какое название было присвоено первым принципам бережливого производства в</w:t>
      </w:r>
      <w:r w:rsidRPr="009567A3">
        <w:rPr>
          <w:rFonts w:ascii="Times New Roman" w:hAnsi="Times New Roman"/>
          <w:spacing w:val="-67"/>
          <w:sz w:val="28"/>
          <w:szCs w:val="28"/>
        </w:rPr>
        <w:t xml:space="preserve"> </w:t>
      </w:r>
      <w:r w:rsidRPr="009567A3">
        <w:rPr>
          <w:rFonts w:ascii="Times New Roman" w:hAnsi="Times New Roman"/>
          <w:sz w:val="28"/>
          <w:szCs w:val="28"/>
        </w:rPr>
        <w:t>научной</w:t>
      </w:r>
      <w:r w:rsidRPr="009567A3">
        <w:rPr>
          <w:rFonts w:ascii="Times New Roman" w:hAnsi="Times New Roman"/>
          <w:spacing w:val="-1"/>
          <w:sz w:val="28"/>
          <w:szCs w:val="28"/>
        </w:rPr>
        <w:t xml:space="preserve"> </w:t>
      </w:r>
      <w:r w:rsidRPr="009567A3">
        <w:rPr>
          <w:rFonts w:ascii="Times New Roman" w:hAnsi="Times New Roman"/>
          <w:sz w:val="28"/>
          <w:szCs w:val="28"/>
        </w:rPr>
        <w:t>литературе?</w:t>
      </w:r>
    </w:p>
    <w:p w14:paraId="09B7F63F" w14:textId="77777777" w:rsidR="009B16C8" w:rsidRPr="009567A3" w:rsidRDefault="009B16C8" w:rsidP="009B16C8">
      <w:pPr>
        <w:pStyle w:val="a9"/>
        <w:spacing w:line="242" w:lineRule="auto"/>
        <w:ind w:right="3179"/>
        <w:rPr>
          <w:rFonts w:ascii="Times New Roman" w:hAnsi="Times New Roman"/>
          <w:sz w:val="28"/>
          <w:szCs w:val="28"/>
        </w:rPr>
      </w:pPr>
      <w:r w:rsidRPr="009567A3">
        <w:rPr>
          <w:rFonts w:ascii="Times New Roman" w:hAnsi="Times New Roman"/>
          <w:sz w:val="28"/>
          <w:szCs w:val="28"/>
        </w:rPr>
        <w:t>Какова цель и задачи концепции бережливого производства?</w:t>
      </w:r>
      <w:r w:rsidRPr="009567A3">
        <w:rPr>
          <w:rFonts w:ascii="Times New Roman" w:hAnsi="Times New Roman"/>
          <w:spacing w:val="-67"/>
          <w:sz w:val="28"/>
          <w:szCs w:val="28"/>
        </w:rPr>
        <w:t xml:space="preserve"> </w:t>
      </w:r>
      <w:r w:rsidRPr="009567A3">
        <w:rPr>
          <w:rFonts w:ascii="Times New Roman" w:hAnsi="Times New Roman"/>
          <w:sz w:val="28"/>
          <w:szCs w:val="28"/>
        </w:rPr>
        <w:t>Что</w:t>
      </w:r>
      <w:r w:rsidRPr="009567A3">
        <w:rPr>
          <w:rFonts w:ascii="Times New Roman" w:hAnsi="Times New Roman"/>
          <w:spacing w:val="-2"/>
          <w:sz w:val="28"/>
          <w:szCs w:val="28"/>
        </w:rPr>
        <w:t xml:space="preserve"> </w:t>
      </w:r>
      <w:r w:rsidRPr="009567A3">
        <w:rPr>
          <w:rFonts w:ascii="Times New Roman" w:hAnsi="Times New Roman"/>
          <w:sz w:val="28"/>
          <w:szCs w:val="28"/>
        </w:rPr>
        <w:t>означает</w:t>
      </w:r>
      <w:r w:rsidRPr="009567A3">
        <w:rPr>
          <w:rFonts w:ascii="Times New Roman" w:hAnsi="Times New Roman"/>
          <w:spacing w:val="-1"/>
          <w:sz w:val="28"/>
          <w:szCs w:val="28"/>
        </w:rPr>
        <w:t xml:space="preserve"> </w:t>
      </w:r>
      <w:r w:rsidRPr="009567A3">
        <w:rPr>
          <w:rFonts w:ascii="Times New Roman" w:hAnsi="Times New Roman"/>
          <w:sz w:val="28"/>
          <w:szCs w:val="28"/>
        </w:rPr>
        <w:t>«встроенное</w:t>
      </w:r>
      <w:r w:rsidRPr="009567A3">
        <w:rPr>
          <w:rFonts w:ascii="Times New Roman" w:hAnsi="Times New Roman"/>
          <w:spacing w:val="-1"/>
          <w:sz w:val="28"/>
          <w:szCs w:val="28"/>
        </w:rPr>
        <w:t xml:space="preserve"> </w:t>
      </w:r>
      <w:r w:rsidRPr="009567A3">
        <w:rPr>
          <w:rFonts w:ascii="Times New Roman" w:hAnsi="Times New Roman"/>
          <w:sz w:val="28"/>
          <w:szCs w:val="28"/>
        </w:rPr>
        <w:t>качество»</w:t>
      </w:r>
      <w:r w:rsidRPr="009567A3">
        <w:rPr>
          <w:rFonts w:ascii="Times New Roman" w:hAnsi="Times New Roman"/>
          <w:spacing w:val="-2"/>
          <w:sz w:val="28"/>
          <w:szCs w:val="28"/>
        </w:rPr>
        <w:t xml:space="preserve"> </w:t>
      </w:r>
      <w:r w:rsidRPr="009567A3">
        <w:rPr>
          <w:rFonts w:ascii="Times New Roman" w:hAnsi="Times New Roman"/>
          <w:sz w:val="28"/>
          <w:szCs w:val="28"/>
        </w:rPr>
        <w:t>и</w:t>
      </w:r>
      <w:r w:rsidRPr="009567A3">
        <w:rPr>
          <w:rFonts w:ascii="Times New Roman" w:hAnsi="Times New Roman"/>
          <w:spacing w:val="-1"/>
          <w:sz w:val="28"/>
          <w:szCs w:val="28"/>
        </w:rPr>
        <w:t xml:space="preserve"> </w:t>
      </w:r>
      <w:r w:rsidRPr="009567A3">
        <w:rPr>
          <w:rFonts w:ascii="Times New Roman" w:hAnsi="Times New Roman"/>
          <w:sz w:val="28"/>
          <w:szCs w:val="28"/>
        </w:rPr>
        <w:t>«точно-вовремя»?</w:t>
      </w:r>
    </w:p>
    <w:p w14:paraId="716E94F1" w14:textId="77777777" w:rsidR="009B16C8" w:rsidRPr="009567A3" w:rsidRDefault="009B16C8" w:rsidP="009B16C8">
      <w:pPr>
        <w:pStyle w:val="a9"/>
        <w:spacing w:line="317" w:lineRule="exact"/>
        <w:rPr>
          <w:rFonts w:ascii="Times New Roman" w:hAnsi="Times New Roman"/>
          <w:sz w:val="28"/>
          <w:szCs w:val="28"/>
        </w:rPr>
      </w:pPr>
      <w:r w:rsidRPr="009567A3">
        <w:rPr>
          <w:rFonts w:ascii="Times New Roman" w:hAnsi="Times New Roman"/>
          <w:sz w:val="28"/>
          <w:szCs w:val="28"/>
        </w:rPr>
        <w:t>Дайте</w:t>
      </w:r>
      <w:r w:rsidRPr="009567A3">
        <w:rPr>
          <w:rFonts w:ascii="Times New Roman" w:hAnsi="Times New Roman"/>
          <w:spacing w:val="-6"/>
          <w:sz w:val="28"/>
          <w:szCs w:val="28"/>
        </w:rPr>
        <w:t xml:space="preserve"> </w:t>
      </w:r>
      <w:r w:rsidRPr="009567A3">
        <w:rPr>
          <w:rFonts w:ascii="Times New Roman" w:hAnsi="Times New Roman"/>
          <w:sz w:val="28"/>
          <w:szCs w:val="28"/>
        </w:rPr>
        <w:t>определение</w:t>
      </w:r>
      <w:r w:rsidRPr="009567A3">
        <w:rPr>
          <w:rFonts w:ascii="Times New Roman" w:hAnsi="Times New Roman"/>
          <w:spacing w:val="-3"/>
          <w:sz w:val="28"/>
          <w:szCs w:val="28"/>
        </w:rPr>
        <w:t xml:space="preserve"> </w:t>
      </w:r>
      <w:r w:rsidRPr="009567A3">
        <w:rPr>
          <w:rFonts w:ascii="Times New Roman" w:hAnsi="Times New Roman"/>
          <w:sz w:val="28"/>
          <w:szCs w:val="28"/>
        </w:rPr>
        <w:t>бережливому</w:t>
      </w:r>
      <w:r w:rsidRPr="009567A3">
        <w:rPr>
          <w:rFonts w:ascii="Times New Roman" w:hAnsi="Times New Roman"/>
          <w:spacing w:val="-7"/>
          <w:sz w:val="28"/>
          <w:szCs w:val="28"/>
        </w:rPr>
        <w:t xml:space="preserve"> </w:t>
      </w:r>
      <w:r w:rsidRPr="009567A3">
        <w:rPr>
          <w:rFonts w:ascii="Times New Roman" w:hAnsi="Times New Roman"/>
          <w:sz w:val="28"/>
          <w:szCs w:val="28"/>
        </w:rPr>
        <w:t>производству.</w:t>
      </w:r>
    </w:p>
    <w:p w14:paraId="3A54DB63" w14:textId="77777777" w:rsidR="009B16C8" w:rsidRPr="009567A3" w:rsidRDefault="009B16C8" w:rsidP="009B16C8">
      <w:pPr>
        <w:pStyle w:val="a9"/>
        <w:spacing w:line="480" w:lineRule="auto"/>
        <w:ind w:right="1114"/>
        <w:rPr>
          <w:rFonts w:ascii="Times New Roman" w:hAnsi="Times New Roman"/>
          <w:sz w:val="28"/>
          <w:szCs w:val="28"/>
        </w:rPr>
      </w:pPr>
      <w:r w:rsidRPr="009567A3">
        <w:rPr>
          <w:rFonts w:ascii="Times New Roman" w:hAnsi="Times New Roman"/>
          <w:sz w:val="28"/>
          <w:szCs w:val="28"/>
        </w:rPr>
        <w:t>Раскройте российский опыт внедрения концепции бережливого производства.</w:t>
      </w:r>
      <w:r w:rsidRPr="009567A3">
        <w:rPr>
          <w:rFonts w:ascii="Times New Roman" w:hAnsi="Times New Roman"/>
          <w:spacing w:val="-67"/>
          <w:sz w:val="28"/>
          <w:szCs w:val="28"/>
        </w:rPr>
        <w:t xml:space="preserve"> </w:t>
      </w:r>
      <w:r w:rsidRPr="009567A3">
        <w:rPr>
          <w:rFonts w:ascii="Times New Roman" w:hAnsi="Times New Roman"/>
          <w:sz w:val="28"/>
          <w:szCs w:val="28"/>
        </w:rPr>
        <w:t>Задание</w:t>
      </w:r>
      <w:r w:rsidRPr="009567A3">
        <w:rPr>
          <w:rFonts w:ascii="Times New Roman" w:hAnsi="Times New Roman"/>
          <w:spacing w:val="-1"/>
          <w:sz w:val="28"/>
          <w:szCs w:val="28"/>
        </w:rPr>
        <w:t xml:space="preserve"> </w:t>
      </w:r>
      <w:r w:rsidRPr="009567A3">
        <w:rPr>
          <w:rFonts w:ascii="Times New Roman" w:hAnsi="Times New Roman"/>
          <w:sz w:val="28"/>
          <w:szCs w:val="28"/>
        </w:rPr>
        <w:t>2. Тест</w:t>
      </w:r>
      <w:r w:rsidRPr="009567A3">
        <w:rPr>
          <w:rFonts w:ascii="Times New Roman" w:hAnsi="Times New Roman"/>
          <w:spacing w:val="-3"/>
          <w:sz w:val="28"/>
          <w:szCs w:val="28"/>
        </w:rPr>
        <w:t xml:space="preserve"> </w:t>
      </w:r>
      <w:r w:rsidRPr="009567A3">
        <w:rPr>
          <w:rFonts w:ascii="Times New Roman" w:hAnsi="Times New Roman"/>
          <w:sz w:val="28"/>
          <w:szCs w:val="28"/>
        </w:rPr>
        <w:t>по</w:t>
      </w:r>
      <w:r w:rsidRPr="009567A3">
        <w:rPr>
          <w:rFonts w:ascii="Times New Roman" w:hAnsi="Times New Roman"/>
          <w:spacing w:val="1"/>
          <w:sz w:val="28"/>
          <w:szCs w:val="28"/>
        </w:rPr>
        <w:t xml:space="preserve"> </w:t>
      </w:r>
      <w:r w:rsidRPr="009567A3">
        <w:rPr>
          <w:rFonts w:ascii="Times New Roman" w:hAnsi="Times New Roman"/>
          <w:sz w:val="28"/>
          <w:szCs w:val="28"/>
        </w:rPr>
        <w:t>теме</w:t>
      </w:r>
    </w:p>
    <w:p w14:paraId="647125ED" w14:textId="77777777" w:rsidR="009B16C8" w:rsidRPr="009567A3" w:rsidRDefault="009B16C8" w:rsidP="009B16C8">
      <w:pPr>
        <w:pStyle w:val="a9"/>
        <w:spacing w:line="322" w:lineRule="exact"/>
        <w:rPr>
          <w:rFonts w:ascii="Times New Roman" w:hAnsi="Times New Roman"/>
          <w:sz w:val="28"/>
          <w:szCs w:val="28"/>
        </w:rPr>
      </w:pPr>
      <w:r w:rsidRPr="009567A3">
        <w:rPr>
          <w:rFonts w:ascii="Times New Roman" w:hAnsi="Times New Roman"/>
          <w:sz w:val="28"/>
          <w:szCs w:val="28"/>
        </w:rPr>
        <w:t>Бережливость</w:t>
      </w:r>
      <w:r w:rsidRPr="009567A3">
        <w:rPr>
          <w:rFonts w:ascii="Times New Roman" w:hAnsi="Times New Roman"/>
          <w:spacing w:val="-3"/>
          <w:sz w:val="28"/>
          <w:szCs w:val="28"/>
        </w:rPr>
        <w:t xml:space="preserve"> </w:t>
      </w:r>
      <w:r w:rsidRPr="009567A3">
        <w:rPr>
          <w:rFonts w:ascii="Times New Roman" w:hAnsi="Times New Roman"/>
          <w:sz w:val="28"/>
          <w:szCs w:val="28"/>
        </w:rPr>
        <w:t>–</w:t>
      </w:r>
      <w:r w:rsidRPr="009567A3">
        <w:rPr>
          <w:rFonts w:ascii="Times New Roman" w:hAnsi="Times New Roman"/>
          <w:spacing w:val="-2"/>
          <w:sz w:val="28"/>
          <w:szCs w:val="28"/>
        </w:rPr>
        <w:t xml:space="preserve"> </w:t>
      </w:r>
      <w:r w:rsidRPr="009567A3">
        <w:rPr>
          <w:rFonts w:ascii="Times New Roman" w:hAnsi="Times New Roman"/>
          <w:sz w:val="28"/>
          <w:szCs w:val="28"/>
        </w:rPr>
        <w:t>это:</w:t>
      </w:r>
    </w:p>
    <w:p w14:paraId="63C8E171" w14:textId="77777777" w:rsidR="009B16C8" w:rsidRPr="009567A3" w:rsidRDefault="009B16C8" w:rsidP="009B16C8">
      <w:pPr>
        <w:pStyle w:val="a9"/>
        <w:ind w:right="347"/>
        <w:rPr>
          <w:rFonts w:ascii="Times New Roman" w:hAnsi="Times New Roman"/>
          <w:sz w:val="28"/>
          <w:szCs w:val="28"/>
        </w:rPr>
      </w:pPr>
      <w:r w:rsidRPr="009567A3">
        <w:rPr>
          <w:rFonts w:ascii="Times New Roman" w:hAnsi="Times New Roman"/>
          <w:sz w:val="28"/>
          <w:szCs w:val="28"/>
        </w:rPr>
        <w:t>А) система действий, приводящих к оправданному в данной ситуации и умеренному</w:t>
      </w:r>
      <w:r w:rsidRPr="009567A3">
        <w:rPr>
          <w:rFonts w:ascii="Times New Roman" w:hAnsi="Times New Roman"/>
          <w:spacing w:val="-67"/>
          <w:sz w:val="28"/>
          <w:szCs w:val="28"/>
        </w:rPr>
        <w:t xml:space="preserve"> </w:t>
      </w:r>
      <w:r w:rsidRPr="009567A3">
        <w:rPr>
          <w:rFonts w:ascii="Times New Roman" w:hAnsi="Times New Roman"/>
          <w:sz w:val="28"/>
          <w:szCs w:val="28"/>
        </w:rPr>
        <w:t>расходу</w:t>
      </w:r>
      <w:r w:rsidRPr="009567A3">
        <w:rPr>
          <w:rFonts w:ascii="Times New Roman" w:hAnsi="Times New Roman"/>
          <w:spacing w:val="-5"/>
          <w:sz w:val="28"/>
          <w:szCs w:val="28"/>
        </w:rPr>
        <w:t xml:space="preserve"> </w:t>
      </w:r>
      <w:r w:rsidRPr="009567A3">
        <w:rPr>
          <w:rFonts w:ascii="Times New Roman" w:hAnsi="Times New Roman"/>
          <w:sz w:val="28"/>
          <w:szCs w:val="28"/>
        </w:rPr>
        <w:t>каких-либо</w:t>
      </w:r>
      <w:r w:rsidRPr="009567A3">
        <w:rPr>
          <w:rFonts w:ascii="Times New Roman" w:hAnsi="Times New Roman"/>
          <w:spacing w:val="-3"/>
          <w:sz w:val="28"/>
          <w:szCs w:val="28"/>
        </w:rPr>
        <w:t xml:space="preserve"> </w:t>
      </w:r>
      <w:r w:rsidRPr="009567A3">
        <w:rPr>
          <w:rFonts w:ascii="Times New Roman" w:hAnsi="Times New Roman"/>
          <w:sz w:val="28"/>
          <w:szCs w:val="28"/>
        </w:rPr>
        <w:t>ресурсов;</w:t>
      </w:r>
    </w:p>
    <w:p w14:paraId="2C7D9EEB" w14:textId="77777777" w:rsidR="009B16C8" w:rsidRPr="009567A3" w:rsidRDefault="009B16C8" w:rsidP="009B16C8">
      <w:pPr>
        <w:pStyle w:val="a9"/>
        <w:spacing w:line="321" w:lineRule="exact"/>
        <w:rPr>
          <w:rFonts w:ascii="Times New Roman" w:hAnsi="Times New Roman"/>
          <w:sz w:val="28"/>
          <w:szCs w:val="28"/>
        </w:rPr>
      </w:pPr>
      <w:r w:rsidRPr="009567A3">
        <w:rPr>
          <w:rFonts w:ascii="Times New Roman" w:hAnsi="Times New Roman"/>
          <w:sz w:val="28"/>
          <w:szCs w:val="28"/>
        </w:rPr>
        <w:t>Б)</w:t>
      </w:r>
      <w:r w:rsidRPr="009567A3">
        <w:rPr>
          <w:rFonts w:ascii="Times New Roman" w:hAnsi="Times New Roman"/>
          <w:spacing w:val="-4"/>
          <w:sz w:val="28"/>
          <w:szCs w:val="28"/>
        </w:rPr>
        <w:t xml:space="preserve"> </w:t>
      </w:r>
      <w:r w:rsidRPr="009567A3">
        <w:rPr>
          <w:rFonts w:ascii="Times New Roman" w:hAnsi="Times New Roman"/>
          <w:sz w:val="28"/>
          <w:szCs w:val="28"/>
        </w:rPr>
        <w:t>мероприятия,</w:t>
      </w:r>
      <w:r w:rsidRPr="009567A3">
        <w:rPr>
          <w:rFonts w:ascii="Times New Roman" w:hAnsi="Times New Roman"/>
          <w:spacing w:val="-3"/>
          <w:sz w:val="28"/>
          <w:szCs w:val="28"/>
        </w:rPr>
        <w:t xml:space="preserve"> </w:t>
      </w:r>
      <w:r w:rsidRPr="009567A3">
        <w:rPr>
          <w:rFonts w:ascii="Times New Roman" w:hAnsi="Times New Roman"/>
          <w:sz w:val="28"/>
          <w:szCs w:val="28"/>
        </w:rPr>
        <w:t>связанные</w:t>
      </w:r>
      <w:r w:rsidRPr="009567A3">
        <w:rPr>
          <w:rFonts w:ascii="Times New Roman" w:hAnsi="Times New Roman"/>
          <w:spacing w:val="-3"/>
          <w:sz w:val="28"/>
          <w:szCs w:val="28"/>
        </w:rPr>
        <w:t xml:space="preserve"> </w:t>
      </w:r>
      <w:r w:rsidRPr="009567A3">
        <w:rPr>
          <w:rFonts w:ascii="Times New Roman" w:hAnsi="Times New Roman"/>
          <w:sz w:val="28"/>
          <w:szCs w:val="28"/>
        </w:rPr>
        <w:t>с</w:t>
      </w:r>
      <w:r w:rsidRPr="009567A3">
        <w:rPr>
          <w:rFonts w:ascii="Times New Roman" w:hAnsi="Times New Roman"/>
          <w:spacing w:val="-3"/>
          <w:sz w:val="28"/>
          <w:szCs w:val="28"/>
        </w:rPr>
        <w:t xml:space="preserve"> </w:t>
      </w:r>
      <w:r w:rsidRPr="009567A3">
        <w:rPr>
          <w:rFonts w:ascii="Times New Roman" w:hAnsi="Times New Roman"/>
          <w:sz w:val="28"/>
          <w:szCs w:val="28"/>
        </w:rPr>
        <w:t>медленными</w:t>
      </w:r>
      <w:r w:rsidRPr="009567A3">
        <w:rPr>
          <w:rFonts w:ascii="Times New Roman" w:hAnsi="Times New Roman"/>
          <w:spacing w:val="-3"/>
          <w:sz w:val="28"/>
          <w:szCs w:val="28"/>
        </w:rPr>
        <w:t xml:space="preserve"> </w:t>
      </w:r>
      <w:r w:rsidRPr="009567A3">
        <w:rPr>
          <w:rFonts w:ascii="Times New Roman" w:hAnsi="Times New Roman"/>
          <w:sz w:val="28"/>
          <w:szCs w:val="28"/>
        </w:rPr>
        <w:t>процессами;</w:t>
      </w:r>
    </w:p>
    <w:p w14:paraId="6A46624E" w14:textId="77777777" w:rsidR="009B16C8" w:rsidRPr="009567A3" w:rsidRDefault="009B16C8" w:rsidP="009B16C8">
      <w:pPr>
        <w:pStyle w:val="a9"/>
        <w:rPr>
          <w:rFonts w:ascii="Times New Roman" w:hAnsi="Times New Roman"/>
          <w:sz w:val="28"/>
          <w:szCs w:val="28"/>
        </w:rPr>
      </w:pPr>
      <w:r w:rsidRPr="009567A3">
        <w:rPr>
          <w:rFonts w:ascii="Times New Roman" w:hAnsi="Times New Roman"/>
          <w:sz w:val="28"/>
          <w:szCs w:val="28"/>
        </w:rPr>
        <w:t>В)</w:t>
      </w:r>
      <w:r w:rsidRPr="009567A3">
        <w:rPr>
          <w:rFonts w:ascii="Times New Roman" w:hAnsi="Times New Roman"/>
          <w:spacing w:val="-3"/>
          <w:sz w:val="28"/>
          <w:szCs w:val="28"/>
        </w:rPr>
        <w:t xml:space="preserve"> </w:t>
      </w:r>
      <w:r w:rsidRPr="009567A3">
        <w:rPr>
          <w:rFonts w:ascii="Times New Roman" w:hAnsi="Times New Roman"/>
          <w:sz w:val="28"/>
          <w:szCs w:val="28"/>
        </w:rPr>
        <w:t>черта</w:t>
      </w:r>
      <w:r w:rsidRPr="009567A3">
        <w:rPr>
          <w:rFonts w:ascii="Times New Roman" w:hAnsi="Times New Roman"/>
          <w:spacing w:val="-2"/>
          <w:sz w:val="28"/>
          <w:szCs w:val="28"/>
        </w:rPr>
        <w:t xml:space="preserve"> </w:t>
      </w:r>
      <w:r w:rsidRPr="009567A3">
        <w:rPr>
          <w:rFonts w:ascii="Times New Roman" w:hAnsi="Times New Roman"/>
          <w:sz w:val="28"/>
          <w:szCs w:val="28"/>
        </w:rPr>
        <w:t>человека,</w:t>
      </w:r>
      <w:r w:rsidRPr="009567A3">
        <w:rPr>
          <w:rFonts w:ascii="Times New Roman" w:hAnsi="Times New Roman"/>
          <w:spacing w:val="-2"/>
          <w:sz w:val="28"/>
          <w:szCs w:val="28"/>
        </w:rPr>
        <w:t xml:space="preserve"> </w:t>
      </w:r>
      <w:r w:rsidRPr="009567A3">
        <w:rPr>
          <w:rFonts w:ascii="Times New Roman" w:hAnsi="Times New Roman"/>
          <w:sz w:val="28"/>
          <w:szCs w:val="28"/>
        </w:rPr>
        <w:t>приводящая</w:t>
      </w:r>
      <w:r w:rsidRPr="009567A3">
        <w:rPr>
          <w:rFonts w:ascii="Times New Roman" w:hAnsi="Times New Roman"/>
          <w:spacing w:val="-5"/>
          <w:sz w:val="28"/>
          <w:szCs w:val="28"/>
        </w:rPr>
        <w:t xml:space="preserve"> </w:t>
      </w:r>
      <w:r w:rsidRPr="009567A3">
        <w:rPr>
          <w:rFonts w:ascii="Times New Roman" w:hAnsi="Times New Roman"/>
          <w:sz w:val="28"/>
          <w:szCs w:val="28"/>
        </w:rPr>
        <w:t>к</w:t>
      </w:r>
      <w:r w:rsidRPr="009567A3">
        <w:rPr>
          <w:rFonts w:ascii="Times New Roman" w:hAnsi="Times New Roman"/>
          <w:spacing w:val="-2"/>
          <w:sz w:val="28"/>
          <w:szCs w:val="28"/>
        </w:rPr>
        <w:t xml:space="preserve"> </w:t>
      </w:r>
      <w:r w:rsidRPr="009567A3">
        <w:rPr>
          <w:rFonts w:ascii="Times New Roman" w:hAnsi="Times New Roman"/>
          <w:sz w:val="28"/>
          <w:szCs w:val="28"/>
        </w:rPr>
        <w:t>расточительности</w:t>
      </w:r>
      <w:r w:rsidRPr="009567A3">
        <w:rPr>
          <w:rFonts w:ascii="Times New Roman" w:hAnsi="Times New Roman"/>
          <w:spacing w:val="-4"/>
          <w:sz w:val="28"/>
          <w:szCs w:val="28"/>
        </w:rPr>
        <w:t xml:space="preserve"> </w:t>
      </w:r>
      <w:r w:rsidRPr="009567A3">
        <w:rPr>
          <w:rFonts w:ascii="Times New Roman" w:hAnsi="Times New Roman"/>
          <w:sz w:val="28"/>
          <w:szCs w:val="28"/>
        </w:rPr>
        <w:t>и</w:t>
      </w:r>
      <w:r w:rsidRPr="009567A3">
        <w:rPr>
          <w:rFonts w:ascii="Times New Roman" w:hAnsi="Times New Roman"/>
          <w:spacing w:val="-2"/>
          <w:sz w:val="28"/>
          <w:szCs w:val="28"/>
        </w:rPr>
        <w:t xml:space="preserve"> </w:t>
      </w:r>
      <w:r w:rsidRPr="009567A3">
        <w:rPr>
          <w:rFonts w:ascii="Times New Roman" w:hAnsi="Times New Roman"/>
          <w:sz w:val="28"/>
          <w:szCs w:val="28"/>
        </w:rPr>
        <w:t>бесхозяйственности.</w:t>
      </w:r>
    </w:p>
    <w:p w14:paraId="2936285F" w14:textId="77777777" w:rsidR="009B16C8" w:rsidRPr="009567A3" w:rsidRDefault="009B16C8" w:rsidP="009B16C8">
      <w:pPr>
        <w:pStyle w:val="a9"/>
        <w:spacing w:before="2"/>
        <w:rPr>
          <w:rFonts w:ascii="Times New Roman" w:hAnsi="Times New Roman"/>
          <w:sz w:val="28"/>
          <w:szCs w:val="28"/>
        </w:rPr>
      </w:pPr>
    </w:p>
    <w:p w14:paraId="1DB79CC8" w14:textId="77777777" w:rsidR="009B16C8" w:rsidRPr="009567A3" w:rsidRDefault="009B16C8" w:rsidP="009B16C8">
      <w:pPr>
        <w:pStyle w:val="a9"/>
        <w:spacing w:before="1"/>
        <w:ind w:right="724"/>
        <w:rPr>
          <w:rFonts w:ascii="Times New Roman" w:hAnsi="Times New Roman"/>
          <w:sz w:val="28"/>
          <w:szCs w:val="28"/>
        </w:rPr>
      </w:pPr>
      <w:r w:rsidRPr="009567A3">
        <w:rPr>
          <w:rFonts w:ascii="Times New Roman" w:hAnsi="Times New Roman"/>
          <w:sz w:val="28"/>
          <w:szCs w:val="28"/>
        </w:rPr>
        <w:t>Основателем концепции бережливого производства, как системного направления</w:t>
      </w:r>
      <w:r w:rsidRPr="009567A3">
        <w:rPr>
          <w:rFonts w:ascii="Times New Roman" w:hAnsi="Times New Roman"/>
          <w:spacing w:val="-67"/>
          <w:sz w:val="28"/>
          <w:szCs w:val="28"/>
        </w:rPr>
        <w:t xml:space="preserve"> </w:t>
      </w:r>
      <w:r w:rsidRPr="009567A3">
        <w:rPr>
          <w:rFonts w:ascii="Times New Roman" w:hAnsi="Times New Roman"/>
          <w:sz w:val="28"/>
          <w:szCs w:val="28"/>
        </w:rPr>
        <w:t>является:</w:t>
      </w:r>
    </w:p>
    <w:p w14:paraId="28065716" w14:textId="77777777" w:rsidR="009B16C8" w:rsidRPr="009567A3" w:rsidRDefault="009B16C8" w:rsidP="009B16C8">
      <w:pPr>
        <w:pStyle w:val="a9"/>
        <w:ind w:right="6341"/>
        <w:rPr>
          <w:rFonts w:ascii="Times New Roman" w:hAnsi="Times New Roman"/>
          <w:sz w:val="28"/>
          <w:szCs w:val="28"/>
        </w:rPr>
      </w:pPr>
      <w:r w:rsidRPr="009567A3">
        <w:rPr>
          <w:rFonts w:ascii="Times New Roman" w:hAnsi="Times New Roman"/>
          <w:sz w:val="28"/>
          <w:szCs w:val="28"/>
        </w:rPr>
        <w:t xml:space="preserve">А) Генри Форд; Б) Джон </w:t>
      </w:r>
      <w:proofErr w:type="spellStart"/>
      <w:r w:rsidRPr="009567A3">
        <w:rPr>
          <w:rFonts w:ascii="Times New Roman" w:hAnsi="Times New Roman"/>
          <w:sz w:val="28"/>
          <w:szCs w:val="28"/>
        </w:rPr>
        <w:t>Крафчик</w:t>
      </w:r>
      <w:proofErr w:type="spellEnd"/>
      <w:r w:rsidRPr="009567A3">
        <w:rPr>
          <w:rFonts w:ascii="Times New Roman" w:hAnsi="Times New Roman"/>
          <w:sz w:val="28"/>
          <w:szCs w:val="28"/>
        </w:rPr>
        <w:t>;</w:t>
      </w:r>
      <w:r w:rsidRPr="009567A3">
        <w:rPr>
          <w:rFonts w:ascii="Times New Roman" w:hAnsi="Times New Roman"/>
          <w:spacing w:val="-67"/>
          <w:sz w:val="28"/>
          <w:szCs w:val="28"/>
        </w:rPr>
        <w:t xml:space="preserve"> </w:t>
      </w:r>
      <w:r w:rsidRPr="009567A3">
        <w:rPr>
          <w:rFonts w:ascii="Times New Roman" w:hAnsi="Times New Roman"/>
          <w:sz w:val="28"/>
          <w:szCs w:val="28"/>
        </w:rPr>
        <w:t>В)</w:t>
      </w:r>
      <w:r w:rsidRPr="009567A3">
        <w:rPr>
          <w:rFonts w:ascii="Times New Roman" w:hAnsi="Times New Roman"/>
          <w:spacing w:val="-1"/>
          <w:sz w:val="28"/>
          <w:szCs w:val="28"/>
        </w:rPr>
        <w:t xml:space="preserve"> </w:t>
      </w:r>
      <w:proofErr w:type="spellStart"/>
      <w:r w:rsidRPr="009567A3">
        <w:rPr>
          <w:rFonts w:ascii="Times New Roman" w:hAnsi="Times New Roman"/>
          <w:sz w:val="28"/>
          <w:szCs w:val="28"/>
        </w:rPr>
        <w:t>Тайити</w:t>
      </w:r>
      <w:proofErr w:type="spellEnd"/>
      <w:r w:rsidRPr="009567A3">
        <w:rPr>
          <w:rFonts w:ascii="Times New Roman" w:hAnsi="Times New Roman"/>
          <w:sz w:val="28"/>
          <w:szCs w:val="28"/>
        </w:rPr>
        <w:t xml:space="preserve"> Оно.</w:t>
      </w:r>
    </w:p>
    <w:p w14:paraId="1647A3D6" w14:textId="77777777" w:rsidR="009B16C8" w:rsidRPr="009567A3" w:rsidRDefault="009B16C8" w:rsidP="009B16C8">
      <w:pPr>
        <w:pStyle w:val="a9"/>
        <w:spacing w:before="10"/>
        <w:rPr>
          <w:rFonts w:ascii="Times New Roman" w:hAnsi="Times New Roman"/>
          <w:sz w:val="28"/>
          <w:szCs w:val="28"/>
        </w:rPr>
      </w:pPr>
    </w:p>
    <w:p w14:paraId="55650F19" w14:textId="77777777" w:rsidR="009B16C8" w:rsidRPr="009567A3" w:rsidRDefault="009B16C8" w:rsidP="009B16C8">
      <w:pPr>
        <w:pStyle w:val="a9"/>
        <w:ind w:right="947"/>
        <w:rPr>
          <w:rFonts w:ascii="Times New Roman" w:hAnsi="Times New Roman"/>
          <w:sz w:val="28"/>
          <w:szCs w:val="28"/>
        </w:rPr>
      </w:pPr>
      <w:r w:rsidRPr="009567A3">
        <w:rPr>
          <w:rFonts w:ascii="Times New Roman" w:hAnsi="Times New Roman"/>
          <w:sz w:val="28"/>
          <w:szCs w:val="28"/>
        </w:rPr>
        <w:t xml:space="preserve">Какая первая идея бережливого производства была сформулирована </w:t>
      </w:r>
      <w:proofErr w:type="spellStart"/>
      <w:r w:rsidRPr="009567A3">
        <w:rPr>
          <w:rFonts w:ascii="Times New Roman" w:hAnsi="Times New Roman"/>
          <w:sz w:val="28"/>
          <w:szCs w:val="28"/>
        </w:rPr>
        <w:t>Г.Фордом</w:t>
      </w:r>
      <w:proofErr w:type="spellEnd"/>
      <w:r w:rsidRPr="009567A3">
        <w:rPr>
          <w:rFonts w:ascii="Times New Roman" w:hAnsi="Times New Roman"/>
          <w:sz w:val="28"/>
          <w:szCs w:val="28"/>
        </w:rPr>
        <w:t>:</w:t>
      </w:r>
      <w:r w:rsidRPr="009567A3">
        <w:rPr>
          <w:rFonts w:ascii="Times New Roman" w:hAnsi="Times New Roman"/>
          <w:spacing w:val="-67"/>
          <w:sz w:val="28"/>
          <w:szCs w:val="28"/>
        </w:rPr>
        <w:t xml:space="preserve"> </w:t>
      </w:r>
      <w:r w:rsidRPr="009567A3">
        <w:rPr>
          <w:rFonts w:ascii="Times New Roman" w:hAnsi="Times New Roman"/>
          <w:sz w:val="28"/>
          <w:szCs w:val="28"/>
        </w:rPr>
        <w:t>А)</w:t>
      </w:r>
      <w:r w:rsidRPr="009567A3">
        <w:rPr>
          <w:rFonts w:ascii="Times New Roman" w:hAnsi="Times New Roman"/>
          <w:spacing w:val="-1"/>
          <w:sz w:val="28"/>
          <w:szCs w:val="28"/>
        </w:rPr>
        <w:t xml:space="preserve"> </w:t>
      </w:r>
      <w:r w:rsidRPr="009567A3">
        <w:rPr>
          <w:rFonts w:ascii="Times New Roman" w:hAnsi="Times New Roman"/>
          <w:sz w:val="28"/>
          <w:szCs w:val="28"/>
        </w:rPr>
        <w:t>массовое производство на</w:t>
      </w:r>
      <w:r w:rsidRPr="009567A3">
        <w:rPr>
          <w:rFonts w:ascii="Times New Roman" w:hAnsi="Times New Roman"/>
          <w:spacing w:val="-1"/>
          <w:sz w:val="28"/>
          <w:szCs w:val="28"/>
        </w:rPr>
        <w:t xml:space="preserve"> </w:t>
      </w:r>
      <w:r w:rsidRPr="009567A3">
        <w:rPr>
          <w:rFonts w:ascii="Times New Roman" w:hAnsi="Times New Roman"/>
          <w:sz w:val="28"/>
          <w:szCs w:val="28"/>
        </w:rPr>
        <w:t>основе</w:t>
      </w:r>
      <w:r w:rsidRPr="009567A3">
        <w:rPr>
          <w:rFonts w:ascii="Times New Roman" w:hAnsi="Times New Roman"/>
          <w:spacing w:val="-2"/>
          <w:sz w:val="28"/>
          <w:szCs w:val="28"/>
        </w:rPr>
        <w:t xml:space="preserve"> </w:t>
      </w:r>
      <w:r w:rsidRPr="009567A3">
        <w:rPr>
          <w:rFonts w:ascii="Times New Roman" w:hAnsi="Times New Roman"/>
          <w:sz w:val="28"/>
          <w:szCs w:val="28"/>
        </w:rPr>
        <w:t>конвейера;</w:t>
      </w:r>
    </w:p>
    <w:p w14:paraId="2101216D" w14:textId="77777777" w:rsidR="009B16C8" w:rsidRPr="009567A3" w:rsidRDefault="009B16C8" w:rsidP="009B16C8">
      <w:pPr>
        <w:pStyle w:val="a9"/>
        <w:spacing w:before="2"/>
        <w:ind w:right="670"/>
        <w:rPr>
          <w:rFonts w:ascii="Times New Roman" w:hAnsi="Times New Roman"/>
          <w:sz w:val="28"/>
          <w:szCs w:val="28"/>
        </w:rPr>
      </w:pPr>
      <w:r w:rsidRPr="009567A3">
        <w:rPr>
          <w:rFonts w:ascii="Times New Roman" w:hAnsi="Times New Roman"/>
          <w:sz w:val="28"/>
          <w:szCs w:val="28"/>
        </w:rPr>
        <w:lastRenderedPageBreak/>
        <w:t>Б) производство должно быть построено по принципу «Точно в строк»; В) запасы</w:t>
      </w:r>
      <w:r w:rsidRPr="009567A3">
        <w:rPr>
          <w:rFonts w:ascii="Times New Roman" w:hAnsi="Times New Roman"/>
          <w:spacing w:val="-67"/>
          <w:sz w:val="28"/>
          <w:szCs w:val="28"/>
        </w:rPr>
        <w:t xml:space="preserve"> </w:t>
      </w:r>
      <w:r w:rsidRPr="009567A3">
        <w:rPr>
          <w:rFonts w:ascii="Times New Roman" w:hAnsi="Times New Roman"/>
          <w:sz w:val="28"/>
          <w:szCs w:val="28"/>
        </w:rPr>
        <w:t>являются</w:t>
      </w:r>
      <w:r w:rsidRPr="009567A3">
        <w:rPr>
          <w:rFonts w:ascii="Times New Roman" w:hAnsi="Times New Roman"/>
          <w:spacing w:val="-2"/>
          <w:sz w:val="28"/>
          <w:szCs w:val="28"/>
        </w:rPr>
        <w:t xml:space="preserve"> </w:t>
      </w:r>
      <w:r w:rsidRPr="009567A3">
        <w:rPr>
          <w:rFonts w:ascii="Times New Roman" w:hAnsi="Times New Roman"/>
          <w:sz w:val="28"/>
          <w:szCs w:val="28"/>
        </w:rPr>
        <w:t>необходимым и</w:t>
      </w:r>
      <w:r w:rsidRPr="009567A3">
        <w:rPr>
          <w:rFonts w:ascii="Times New Roman" w:hAnsi="Times New Roman"/>
          <w:spacing w:val="-3"/>
          <w:sz w:val="28"/>
          <w:szCs w:val="28"/>
        </w:rPr>
        <w:t xml:space="preserve"> </w:t>
      </w:r>
      <w:r w:rsidRPr="009567A3">
        <w:rPr>
          <w:rFonts w:ascii="Times New Roman" w:hAnsi="Times New Roman"/>
          <w:sz w:val="28"/>
          <w:szCs w:val="28"/>
        </w:rPr>
        <w:t>не взвинчивают</w:t>
      </w:r>
      <w:r w:rsidRPr="009567A3">
        <w:rPr>
          <w:rFonts w:ascii="Times New Roman" w:hAnsi="Times New Roman"/>
          <w:spacing w:val="-1"/>
          <w:sz w:val="28"/>
          <w:szCs w:val="28"/>
        </w:rPr>
        <w:t xml:space="preserve"> </w:t>
      </w:r>
      <w:r w:rsidRPr="009567A3">
        <w:rPr>
          <w:rFonts w:ascii="Times New Roman" w:hAnsi="Times New Roman"/>
          <w:sz w:val="28"/>
          <w:szCs w:val="28"/>
        </w:rPr>
        <w:t>цены.</w:t>
      </w:r>
    </w:p>
    <w:p w14:paraId="436C294A" w14:textId="77777777" w:rsidR="009B16C8" w:rsidRPr="009567A3" w:rsidRDefault="009B16C8" w:rsidP="009B16C8">
      <w:pPr>
        <w:pStyle w:val="a9"/>
        <w:spacing w:before="10"/>
        <w:rPr>
          <w:rFonts w:ascii="Times New Roman" w:hAnsi="Times New Roman"/>
          <w:sz w:val="28"/>
          <w:szCs w:val="28"/>
        </w:rPr>
      </w:pPr>
    </w:p>
    <w:p w14:paraId="2778DBCB" w14:textId="77777777" w:rsidR="009B16C8" w:rsidRPr="009567A3" w:rsidRDefault="009B16C8" w:rsidP="009B16C8">
      <w:pPr>
        <w:pStyle w:val="a9"/>
        <w:spacing w:line="322" w:lineRule="exact"/>
        <w:rPr>
          <w:rFonts w:ascii="Times New Roman" w:hAnsi="Times New Roman"/>
          <w:sz w:val="28"/>
          <w:szCs w:val="28"/>
        </w:rPr>
      </w:pPr>
      <w:r w:rsidRPr="009567A3">
        <w:rPr>
          <w:rFonts w:ascii="Times New Roman" w:hAnsi="Times New Roman"/>
          <w:sz w:val="28"/>
          <w:szCs w:val="28"/>
        </w:rPr>
        <w:t>Бережливое</w:t>
      </w:r>
      <w:r w:rsidRPr="009567A3">
        <w:rPr>
          <w:rFonts w:ascii="Times New Roman" w:hAnsi="Times New Roman"/>
          <w:spacing w:val="-3"/>
          <w:sz w:val="28"/>
          <w:szCs w:val="28"/>
        </w:rPr>
        <w:t xml:space="preserve"> </w:t>
      </w:r>
      <w:r w:rsidRPr="009567A3">
        <w:rPr>
          <w:rFonts w:ascii="Times New Roman" w:hAnsi="Times New Roman"/>
          <w:sz w:val="28"/>
          <w:szCs w:val="28"/>
        </w:rPr>
        <w:t>производство</w:t>
      </w:r>
      <w:r w:rsidRPr="009567A3">
        <w:rPr>
          <w:rFonts w:ascii="Times New Roman" w:hAnsi="Times New Roman"/>
          <w:spacing w:val="-5"/>
          <w:sz w:val="28"/>
          <w:szCs w:val="28"/>
        </w:rPr>
        <w:t xml:space="preserve"> </w:t>
      </w:r>
      <w:r w:rsidRPr="009567A3">
        <w:rPr>
          <w:rFonts w:ascii="Times New Roman" w:hAnsi="Times New Roman"/>
          <w:sz w:val="28"/>
          <w:szCs w:val="28"/>
        </w:rPr>
        <w:t>–</w:t>
      </w:r>
      <w:r w:rsidRPr="009567A3">
        <w:rPr>
          <w:rFonts w:ascii="Times New Roman" w:hAnsi="Times New Roman"/>
          <w:spacing w:val="-2"/>
          <w:sz w:val="28"/>
          <w:szCs w:val="28"/>
        </w:rPr>
        <w:t xml:space="preserve"> </w:t>
      </w:r>
      <w:r w:rsidRPr="009567A3">
        <w:rPr>
          <w:rFonts w:ascii="Times New Roman" w:hAnsi="Times New Roman"/>
          <w:sz w:val="28"/>
          <w:szCs w:val="28"/>
        </w:rPr>
        <w:t>это:</w:t>
      </w:r>
    </w:p>
    <w:p w14:paraId="6294C167" w14:textId="77777777" w:rsidR="009B16C8" w:rsidRPr="009567A3" w:rsidRDefault="009B16C8" w:rsidP="009B16C8">
      <w:pPr>
        <w:pStyle w:val="a9"/>
        <w:ind w:right="347"/>
        <w:rPr>
          <w:rFonts w:ascii="Times New Roman" w:hAnsi="Times New Roman"/>
          <w:sz w:val="28"/>
          <w:szCs w:val="28"/>
        </w:rPr>
      </w:pPr>
      <w:r w:rsidRPr="009567A3">
        <w:rPr>
          <w:rFonts w:ascii="Times New Roman" w:hAnsi="Times New Roman"/>
          <w:sz w:val="28"/>
          <w:szCs w:val="28"/>
        </w:rPr>
        <w:t>А) система действий, приводящих к оправданному в данной ситуации и умеренному</w:t>
      </w:r>
      <w:r w:rsidRPr="009567A3">
        <w:rPr>
          <w:rFonts w:ascii="Times New Roman" w:hAnsi="Times New Roman"/>
          <w:spacing w:val="-67"/>
          <w:sz w:val="28"/>
          <w:szCs w:val="28"/>
        </w:rPr>
        <w:t xml:space="preserve"> </w:t>
      </w:r>
      <w:r w:rsidRPr="009567A3">
        <w:rPr>
          <w:rFonts w:ascii="Times New Roman" w:hAnsi="Times New Roman"/>
          <w:sz w:val="28"/>
          <w:szCs w:val="28"/>
        </w:rPr>
        <w:t>расходу</w:t>
      </w:r>
      <w:r w:rsidRPr="009567A3">
        <w:rPr>
          <w:rFonts w:ascii="Times New Roman" w:hAnsi="Times New Roman"/>
          <w:spacing w:val="-5"/>
          <w:sz w:val="28"/>
          <w:szCs w:val="28"/>
        </w:rPr>
        <w:t xml:space="preserve"> </w:t>
      </w:r>
      <w:r w:rsidRPr="009567A3">
        <w:rPr>
          <w:rFonts w:ascii="Times New Roman" w:hAnsi="Times New Roman"/>
          <w:sz w:val="28"/>
          <w:szCs w:val="28"/>
        </w:rPr>
        <w:t>каких-либо</w:t>
      </w:r>
      <w:r w:rsidRPr="009567A3">
        <w:rPr>
          <w:rFonts w:ascii="Times New Roman" w:hAnsi="Times New Roman"/>
          <w:spacing w:val="-3"/>
          <w:sz w:val="28"/>
          <w:szCs w:val="28"/>
        </w:rPr>
        <w:t xml:space="preserve"> </w:t>
      </w:r>
      <w:r w:rsidRPr="009567A3">
        <w:rPr>
          <w:rFonts w:ascii="Times New Roman" w:hAnsi="Times New Roman"/>
          <w:sz w:val="28"/>
          <w:szCs w:val="28"/>
        </w:rPr>
        <w:t>ресурсов;</w:t>
      </w:r>
    </w:p>
    <w:p w14:paraId="7FCC7145" w14:textId="77777777" w:rsidR="009B16C8" w:rsidRPr="009567A3" w:rsidRDefault="009B16C8" w:rsidP="009B16C8">
      <w:pPr>
        <w:pStyle w:val="a9"/>
        <w:spacing w:before="2"/>
        <w:ind w:right="671"/>
        <w:rPr>
          <w:rFonts w:ascii="Times New Roman" w:hAnsi="Times New Roman"/>
          <w:sz w:val="28"/>
          <w:szCs w:val="28"/>
        </w:rPr>
      </w:pPr>
      <w:r w:rsidRPr="009567A3">
        <w:rPr>
          <w:rFonts w:ascii="Times New Roman" w:hAnsi="Times New Roman"/>
          <w:sz w:val="28"/>
          <w:szCs w:val="28"/>
        </w:rPr>
        <w:t>Б) широкая управленческая концепция, направленная на устранение потерь и</w:t>
      </w:r>
      <w:r w:rsidRPr="009567A3">
        <w:rPr>
          <w:rFonts w:ascii="Times New Roman" w:hAnsi="Times New Roman"/>
          <w:spacing w:val="1"/>
          <w:sz w:val="28"/>
          <w:szCs w:val="28"/>
        </w:rPr>
        <w:t xml:space="preserve"> </w:t>
      </w:r>
      <w:r w:rsidRPr="009567A3">
        <w:rPr>
          <w:rFonts w:ascii="Times New Roman" w:hAnsi="Times New Roman"/>
          <w:sz w:val="28"/>
          <w:szCs w:val="28"/>
        </w:rPr>
        <w:t>оптимизацию бизнес-процессов: от этапа разработки продукта, производства и до</w:t>
      </w:r>
      <w:r w:rsidRPr="009567A3">
        <w:rPr>
          <w:rFonts w:ascii="Times New Roman" w:hAnsi="Times New Roman"/>
          <w:spacing w:val="-67"/>
          <w:sz w:val="28"/>
          <w:szCs w:val="28"/>
        </w:rPr>
        <w:t xml:space="preserve"> </w:t>
      </w:r>
      <w:r w:rsidRPr="009567A3">
        <w:rPr>
          <w:rFonts w:ascii="Times New Roman" w:hAnsi="Times New Roman"/>
          <w:sz w:val="28"/>
          <w:szCs w:val="28"/>
        </w:rPr>
        <w:t>взаимодействия</w:t>
      </w:r>
      <w:r w:rsidRPr="009567A3">
        <w:rPr>
          <w:rFonts w:ascii="Times New Roman" w:hAnsi="Times New Roman"/>
          <w:spacing w:val="-1"/>
          <w:sz w:val="28"/>
          <w:szCs w:val="28"/>
        </w:rPr>
        <w:t xml:space="preserve"> </w:t>
      </w:r>
      <w:r w:rsidRPr="009567A3">
        <w:rPr>
          <w:rFonts w:ascii="Times New Roman" w:hAnsi="Times New Roman"/>
          <w:sz w:val="28"/>
          <w:szCs w:val="28"/>
        </w:rPr>
        <w:t>с поставщиками и</w:t>
      </w:r>
      <w:r w:rsidRPr="009567A3">
        <w:rPr>
          <w:rFonts w:ascii="Times New Roman" w:hAnsi="Times New Roman"/>
          <w:spacing w:val="-3"/>
          <w:sz w:val="28"/>
          <w:szCs w:val="28"/>
        </w:rPr>
        <w:t xml:space="preserve"> </w:t>
      </w:r>
      <w:r w:rsidRPr="009567A3">
        <w:rPr>
          <w:rFonts w:ascii="Times New Roman" w:hAnsi="Times New Roman"/>
          <w:sz w:val="28"/>
          <w:szCs w:val="28"/>
        </w:rPr>
        <w:t>клиентами;</w:t>
      </w:r>
    </w:p>
    <w:p w14:paraId="612250A3" w14:textId="77777777" w:rsidR="009B16C8" w:rsidRPr="009567A3" w:rsidRDefault="009B16C8" w:rsidP="009B16C8">
      <w:pPr>
        <w:rPr>
          <w:sz w:val="28"/>
          <w:szCs w:val="28"/>
        </w:rPr>
        <w:sectPr w:rsidR="009B16C8" w:rsidRPr="009567A3" w:rsidSect="009B16C8">
          <w:footerReference w:type="default" r:id="rId8"/>
          <w:pgSz w:w="11920" w:h="16850"/>
          <w:pgMar w:top="960" w:right="260" w:bottom="1540" w:left="1040" w:header="0" w:footer="1358" w:gutter="0"/>
          <w:cols w:space="720"/>
        </w:sectPr>
      </w:pPr>
    </w:p>
    <w:p w14:paraId="7C7C5EB1" w14:textId="77777777" w:rsidR="009B16C8" w:rsidRPr="009567A3" w:rsidRDefault="009B16C8" w:rsidP="009B16C8">
      <w:pPr>
        <w:pStyle w:val="a9"/>
        <w:spacing w:before="71"/>
        <w:ind w:right="225"/>
        <w:rPr>
          <w:rFonts w:ascii="Times New Roman" w:hAnsi="Times New Roman"/>
          <w:sz w:val="28"/>
          <w:szCs w:val="28"/>
        </w:rPr>
      </w:pPr>
      <w:r w:rsidRPr="009567A3">
        <w:rPr>
          <w:rFonts w:ascii="Times New Roman" w:hAnsi="Times New Roman"/>
          <w:sz w:val="28"/>
          <w:szCs w:val="28"/>
        </w:rPr>
        <w:lastRenderedPageBreak/>
        <w:t>В) удовлетворить персонал компании, т.е. предоставить ему ценность производимого</w:t>
      </w:r>
      <w:r w:rsidRPr="009567A3">
        <w:rPr>
          <w:rFonts w:ascii="Times New Roman" w:hAnsi="Times New Roman"/>
          <w:spacing w:val="-67"/>
          <w:sz w:val="28"/>
          <w:szCs w:val="28"/>
        </w:rPr>
        <w:t xml:space="preserve"> </w:t>
      </w:r>
      <w:r w:rsidRPr="009567A3">
        <w:rPr>
          <w:rFonts w:ascii="Times New Roman" w:hAnsi="Times New Roman"/>
          <w:sz w:val="28"/>
          <w:szCs w:val="28"/>
        </w:rPr>
        <w:t>им</w:t>
      </w:r>
      <w:r w:rsidRPr="009567A3">
        <w:rPr>
          <w:rFonts w:ascii="Times New Roman" w:hAnsi="Times New Roman"/>
          <w:spacing w:val="-1"/>
          <w:sz w:val="28"/>
          <w:szCs w:val="28"/>
        </w:rPr>
        <w:t xml:space="preserve"> </w:t>
      </w:r>
      <w:r w:rsidRPr="009567A3">
        <w:rPr>
          <w:rFonts w:ascii="Times New Roman" w:hAnsi="Times New Roman"/>
          <w:sz w:val="28"/>
          <w:szCs w:val="28"/>
        </w:rPr>
        <w:t>товара,</w:t>
      </w:r>
      <w:r w:rsidRPr="009567A3">
        <w:rPr>
          <w:rFonts w:ascii="Times New Roman" w:hAnsi="Times New Roman"/>
          <w:spacing w:val="-4"/>
          <w:sz w:val="28"/>
          <w:szCs w:val="28"/>
        </w:rPr>
        <w:t xml:space="preserve"> </w:t>
      </w:r>
      <w:r w:rsidRPr="009567A3">
        <w:rPr>
          <w:rFonts w:ascii="Times New Roman" w:hAnsi="Times New Roman"/>
          <w:sz w:val="28"/>
          <w:szCs w:val="28"/>
        </w:rPr>
        <w:t>работы или услуги.</w:t>
      </w:r>
    </w:p>
    <w:p w14:paraId="4A49B891" w14:textId="77777777" w:rsidR="009B16C8" w:rsidRPr="009567A3" w:rsidRDefault="009B16C8" w:rsidP="009B16C8">
      <w:pPr>
        <w:pStyle w:val="a9"/>
        <w:spacing w:before="2"/>
        <w:rPr>
          <w:rFonts w:ascii="Times New Roman" w:hAnsi="Times New Roman"/>
          <w:sz w:val="28"/>
          <w:szCs w:val="28"/>
        </w:rPr>
      </w:pPr>
    </w:p>
    <w:p w14:paraId="093A6DB8" w14:textId="77777777" w:rsidR="009B16C8" w:rsidRPr="009567A3" w:rsidRDefault="009B16C8" w:rsidP="009B16C8">
      <w:pPr>
        <w:pStyle w:val="a9"/>
        <w:spacing w:line="322" w:lineRule="exact"/>
        <w:rPr>
          <w:rFonts w:ascii="Times New Roman" w:hAnsi="Times New Roman"/>
          <w:sz w:val="28"/>
          <w:szCs w:val="28"/>
        </w:rPr>
      </w:pPr>
      <w:r w:rsidRPr="009567A3">
        <w:rPr>
          <w:rFonts w:ascii="Times New Roman" w:hAnsi="Times New Roman"/>
          <w:sz w:val="28"/>
          <w:szCs w:val="28"/>
        </w:rPr>
        <w:t>Основные</w:t>
      </w:r>
      <w:r w:rsidRPr="009567A3">
        <w:rPr>
          <w:rFonts w:ascii="Times New Roman" w:hAnsi="Times New Roman"/>
          <w:spacing w:val="-6"/>
          <w:sz w:val="28"/>
          <w:szCs w:val="28"/>
        </w:rPr>
        <w:t xml:space="preserve"> </w:t>
      </w:r>
      <w:r w:rsidRPr="009567A3">
        <w:rPr>
          <w:rFonts w:ascii="Times New Roman" w:hAnsi="Times New Roman"/>
          <w:sz w:val="28"/>
          <w:szCs w:val="28"/>
        </w:rPr>
        <w:t>принципы</w:t>
      </w:r>
      <w:r w:rsidRPr="009567A3">
        <w:rPr>
          <w:rFonts w:ascii="Times New Roman" w:hAnsi="Times New Roman"/>
          <w:spacing w:val="-2"/>
          <w:sz w:val="28"/>
          <w:szCs w:val="28"/>
        </w:rPr>
        <w:t xml:space="preserve"> </w:t>
      </w:r>
      <w:r w:rsidRPr="009567A3">
        <w:rPr>
          <w:rFonts w:ascii="Times New Roman" w:hAnsi="Times New Roman"/>
          <w:sz w:val="28"/>
          <w:szCs w:val="28"/>
        </w:rPr>
        <w:t>БП:</w:t>
      </w:r>
    </w:p>
    <w:p w14:paraId="218FD38F" w14:textId="77777777" w:rsidR="009B16C8" w:rsidRPr="009567A3" w:rsidRDefault="009B16C8" w:rsidP="009B16C8">
      <w:pPr>
        <w:pStyle w:val="a9"/>
        <w:spacing w:line="322" w:lineRule="exact"/>
        <w:rPr>
          <w:rFonts w:ascii="Times New Roman" w:hAnsi="Times New Roman"/>
          <w:sz w:val="28"/>
          <w:szCs w:val="28"/>
        </w:rPr>
      </w:pPr>
      <w:r w:rsidRPr="009567A3">
        <w:rPr>
          <w:rFonts w:ascii="Times New Roman" w:hAnsi="Times New Roman"/>
          <w:sz w:val="28"/>
          <w:szCs w:val="28"/>
        </w:rPr>
        <w:t>А)</w:t>
      </w:r>
      <w:r w:rsidRPr="009567A3">
        <w:rPr>
          <w:rFonts w:ascii="Times New Roman" w:hAnsi="Times New Roman"/>
          <w:spacing w:val="-3"/>
          <w:sz w:val="28"/>
          <w:szCs w:val="28"/>
        </w:rPr>
        <w:t xml:space="preserve"> </w:t>
      </w:r>
      <w:r w:rsidRPr="009567A3">
        <w:rPr>
          <w:rFonts w:ascii="Times New Roman" w:hAnsi="Times New Roman"/>
          <w:sz w:val="28"/>
          <w:szCs w:val="28"/>
        </w:rPr>
        <w:t>«встроенное</w:t>
      </w:r>
      <w:r w:rsidRPr="009567A3">
        <w:rPr>
          <w:rFonts w:ascii="Times New Roman" w:hAnsi="Times New Roman"/>
          <w:spacing w:val="-2"/>
          <w:sz w:val="28"/>
          <w:szCs w:val="28"/>
        </w:rPr>
        <w:t xml:space="preserve"> </w:t>
      </w:r>
      <w:r w:rsidRPr="009567A3">
        <w:rPr>
          <w:rFonts w:ascii="Times New Roman" w:hAnsi="Times New Roman"/>
          <w:sz w:val="28"/>
          <w:szCs w:val="28"/>
        </w:rPr>
        <w:t>качество»;</w:t>
      </w:r>
      <w:r w:rsidRPr="009567A3">
        <w:rPr>
          <w:rFonts w:ascii="Times New Roman" w:hAnsi="Times New Roman"/>
          <w:spacing w:val="-2"/>
          <w:sz w:val="28"/>
          <w:szCs w:val="28"/>
        </w:rPr>
        <w:t xml:space="preserve"> </w:t>
      </w:r>
      <w:r w:rsidRPr="009567A3">
        <w:rPr>
          <w:rFonts w:ascii="Times New Roman" w:hAnsi="Times New Roman"/>
          <w:sz w:val="28"/>
          <w:szCs w:val="28"/>
        </w:rPr>
        <w:t>Б)</w:t>
      </w:r>
      <w:r w:rsidRPr="009567A3">
        <w:rPr>
          <w:rFonts w:ascii="Times New Roman" w:hAnsi="Times New Roman"/>
          <w:spacing w:val="-4"/>
          <w:sz w:val="28"/>
          <w:szCs w:val="28"/>
        </w:rPr>
        <w:t xml:space="preserve"> </w:t>
      </w:r>
      <w:r w:rsidRPr="009567A3">
        <w:rPr>
          <w:rFonts w:ascii="Times New Roman" w:hAnsi="Times New Roman"/>
          <w:sz w:val="28"/>
          <w:szCs w:val="28"/>
        </w:rPr>
        <w:t>«точное</w:t>
      </w:r>
      <w:r w:rsidRPr="009567A3">
        <w:rPr>
          <w:rFonts w:ascii="Times New Roman" w:hAnsi="Times New Roman"/>
          <w:spacing w:val="-2"/>
          <w:sz w:val="28"/>
          <w:szCs w:val="28"/>
        </w:rPr>
        <w:t xml:space="preserve"> </w:t>
      </w:r>
      <w:r w:rsidRPr="009567A3">
        <w:rPr>
          <w:rFonts w:ascii="Times New Roman" w:hAnsi="Times New Roman"/>
          <w:sz w:val="28"/>
          <w:szCs w:val="28"/>
        </w:rPr>
        <w:t>время»;</w:t>
      </w:r>
    </w:p>
    <w:p w14:paraId="25B3D2C4" w14:textId="77777777" w:rsidR="009B16C8" w:rsidRPr="009567A3" w:rsidRDefault="009B16C8" w:rsidP="009B16C8">
      <w:pPr>
        <w:pStyle w:val="a9"/>
        <w:rPr>
          <w:rFonts w:ascii="Times New Roman" w:hAnsi="Times New Roman"/>
          <w:sz w:val="28"/>
          <w:szCs w:val="28"/>
        </w:rPr>
      </w:pPr>
      <w:r w:rsidRPr="009567A3">
        <w:rPr>
          <w:rFonts w:ascii="Times New Roman" w:hAnsi="Times New Roman"/>
          <w:sz w:val="28"/>
          <w:szCs w:val="28"/>
        </w:rPr>
        <w:t>В)</w:t>
      </w:r>
      <w:r w:rsidRPr="009567A3">
        <w:rPr>
          <w:rFonts w:ascii="Times New Roman" w:hAnsi="Times New Roman"/>
          <w:spacing w:val="-3"/>
          <w:sz w:val="28"/>
          <w:szCs w:val="28"/>
        </w:rPr>
        <w:t xml:space="preserve"> </w:t>
      </w:r>
      <w:r w:rsidRPr="009567A3">
        <w:rPr>
          <w:rFonts w:ascii="Times New Roman" w:hAnsi="Times New Roman"/>
          <w:sz w:val="28"/>
          <w:szCs w:val="28"/>
        </w:rPr>
        <w:t>производство</w:t>
      </w:r>
      <w:r w:rsidRPr="009567A3">
        <w:rPr>
          <w:rFonts w:ascii="Times New Roman" w:hAnsi="Times New Roman"/>
          <w:spacing w:val="-1"/>
          <w:sz w:val="28"/>
          <w:szCs w:val="28"/>
        </w:rPr>
        <w:t xml:space="preserve"> </w:t>
      </w:r>
      <w:r w:rsidRPr="009567A3">
        <w:rPr>
          <w:rFonts w:ascii="Times New Roman" w:hAnsi="Times New Roman"/>
          <w:sz w:val="28"/>
          <w:szCs w:val="28"/>
        </w:rPr>
        <w:t>с</w:t>
      </w:r>
      <w:r w:rsidRPr="009567A3">
        <w:rPr>
          <w:rFonts w:ascii="Times New Roman" w:hAnsi="Times New Roman"/>
          <w:spacing w:val="-3"/>
          <w:sz w:val="28"/>
          <w:szCs w:val="28"/>
        </w:rPr>
        <w:t xml:space="preserve"> </w:t>
      </w:r>
      <w:r w:rsidRPr="009567A3">
        <w:rPr>
          <w:rFonts w:ascii="Times New Roman" w:hAnsi="Times New Roman"/>
          <w:sz w:val="28"/>
          <w:szCs w:val="28"/>
        </w:rPr>
        <w:t>потерями;</w:t>
      </w:r>
      <w:r w:rsidRPr="009567A3">
        <w:rPr>
          <w:rFonts w:ascii="Times New Roman" w:hAnsi="Times New Roman"/>
          <w:spacing w:val="-5"/>
          <w:sz w:val="28"/>
          <w:szCs w:val="28"/>
        </w:rPr>
        <w:t xml:space="preserve"> </w:t>
      </w:r>
      <w:r w:rsidRPr="009567A3">
        <w:rPr>
          <w:rFonts w:ascii="Times New Roman" w:hAnsi="Times New Roman"/>
          <w:sz w:val="28"/>
          <w:szCs w:val="28"/>
        </w:rPr>
        <w:t>Г)</w:t>
      </w:r>
      <w:r w:rsidRPr="009567A3">
        <w:rPr>
          <w:rFonts w:ascii="Times New Roman" w:hAnsi="Times New Roman"/>
          <w:spacing w:val="-2"/>
          <w:sz w:val="28"/>
          <w:szCs w:val="28"/>
        </w:rPr>
        <w:t xml:space="preserve"> </w:t>
      </w:r>
      <w:r w:rsidRPr="009567A3">
        <w:rPr>
          <w:rFonts w:ascii="Times New Roman" w:hAnsi="Times New Roman"/>
          <w:sz w:val="28"/>
          <w:szCs w:val="28"/>
        </w:rPr>
        <w:t>все</w:t>
      </w:r>
      <w:r w:rsidRPr="009567A3">
        <w:rPr>
          <w:rFonts w:ascii="Times New Roman" w:hAnsi="Times New Roman"/>
          <w:spacing w:val="-2"/>
          <w:sz w:val="28"/>
          <w:szCs w:val="28"/>
        </w:rPr>
        <w:t xml:space="preserve"> </w:t>
      </w:r>
      <w:r w:rsidRPr="009567A3">
        <w:rPr>
          <w:rFonts w:ascii="Times New Roman" w:hAnsi="Times New Roman"/>
          <w:sz w:val="28"/>
          <w:szCs w:val="28"/>
        </w:rPr>
        <w:t>вышеперечисленное.</w:t>
      </w:r>
    </w:p>
    <w:p w14:paraId="7EA97D6B" w14:textId="77777777" w:rsidR="009B16C8" w:rsidRPr="009567A3" w:rsidRDefault="009B16C8" w:rsidP="009B16C8">
      <w:pPr>
        <w:pStyle w:val="a9"/>
        <w:spacing w:before="10"/>
        <w:rPr>
          <w:rFonts w:ascii="Times New Roman" w:hAnsi="Times New Roman"/>
          <w:sz w:val="28"/>
          <w:szCs w:val="28"/>
        </w:rPr>
      </w:pPr>
    </w:p>
    <w:p w14:paraId="473D785E" w14:textId="77777777" w:rsidR="009B16C8" w:rsidRPr="009567A3" w:rsidRDefault="009B16C8" w:rsidP="009B16C8">
      <w:pPr>
        <w:pStyle w:val="a9"/>
        <w:spacing w:line="242" w:lineRule="auto"/>
        <w:ind w:right="7074"/>
        <w:rPr>
          <w:rFonts w:ascii="Times New Roman" w:hAnsi="Times New Roman"/>
          <w:sz w:val="28"/>
          <w:szCs w:val="28"/>
        </w:rPr>
      </w:pPr>
      <w:r w:rsidRPr="009567A3">
        <w:rPr>
          <w:rFonts w:ascii="Times New Roman" w:hAnsi="Times New Roman"/>
          <w:sz w:val="28"/>
          <w:szCs w:val="28"/>
        </w:rPr>
        <w:t>Что означает термин LEAN?</w:t>
      </w:r>
      <w:r w:rsidRPr="009567A3">
        <w:rPr>
          <w:rFonts w:ascii="Times New Roman" w:hAnsi="Times New Roman"/>
          <w:spacing w:val="-67"/>
          <w:sz w:val="28"/>
          <w:szCs w:val="28"/>
        </w:rPr>
        <w:t xml:space="preserve"> </w:t>
      </w:r>
      <w:r w:rsidRPr="009567A3">
        <w:rPr>
          <w:rFonts w:ascii="Times New Roman" w:hAnsi="Times New Roman"/>
          <w:sz w:val="28"/>
          <w:szCs w:val="28"/>
        </w:rPr>
        <w:t>А)</w:t>
      </w:r>
      <w:r w:rsidRPr="009567A3">
        <w:rPr>
          <w:rFonts w:ascii="Times New Roman" w:hAnsi="Times New Roman"/>
          <w:spacing w:val="-1"/>
          <w:sz w:val="28"/>
          <w:szCs w:val="28"/>
        </w:rPr>
        <w:t xml:space="preserve"> </w:t>
      </w:r>
      <w:r w:rsidRPr="009567A3">
        <w:rPr>
          <w:rFonts w:ascii="Times New Roman" w:hAnsi="Times New Roman"/>
          <w:sz w:val="28"/>
          <w:szCs w:val="28"/>
        </w:rPr>
        <w:t>потери; Б)</w:t>
      </w:r>
      <w:r w:rsidRPr="009567A3">
        <w:rPr>
          <w:rFonts w:ascii="Times New Roman" w:hAnsi="Times New Roman"/>
          <w:spacing w:val="-1"/>
          <w:sz w:val="28"/>
          <w:szCs w:val="28"/>
        </w:rPr>
        <w:t xml:space="preserve"> </w:t>
      </w:r>
      <w:r w:rsidRPr="009567A3">
        <w:rPr>
          <w:rFonts w:ascii="Times New Roman" w:hAnsi="Times New Roman"/>
          <w:sz w:val="28"/>
          <w:szCs w:val="28"/>
        </w:rPr>
        <w:t>качество;</w:t>
      </w:r>
    </w:p>
    <w:p w14:paraId="1C3F89CA" w14:textId="77777777" w:rsidR="009B16C8" w:rsidRPr="009567A3" w:rsidRDefault="009B16C8" w:rsidP="009B16C8">
      <w:pPr>
        <w:pStyle w:val="a9"/>
        <w:spacing w:line="317" w:lineRule="exact"/>
        <w:rPr>
          <w:rFonts w:ascii="Times New Roman" w:hAnsi="Times New Roman"/>
          <w:sz w:val="28"/>
          <w:szCs w:val="28"/>
        </w:rPr>
      </w:pPr>
      <w:r w:rsidRPr="009567A3">
        <w:rPr>
          <w:rFonts w:ascii="Times New Roman" w:hAnsi="Times New Roman"/>
          <w:sz w:val="28"/>
          <w:szCs w:val="28"/>
        </w:rPr>
        <w:t>В)</w:t>
      </w:r>
      <w:r w:rsidRPr="009567A3">
        <w:rPr>
          <w:rFonts w:ascii="Times New Roman" w:hAnsi="Times New Roman"/>
          <w:spacing w:val="-2"/>
          <w:sz w:val="28"/>
          <w:szCs w:val="28"/>
        </w:rPr>
        <w:t xml:space="preserve"> </w:t>
      </w:r>
      <w:r w:rsidRPr="009567A3">
        <w:rPr>
          <w:rFonts w:ascii="Times New Roman" w:hAnsi="Times New Roman"/>
          <w:sz w:val="28"/>
          <w:szCs w:val="28"/>
        </w:rPr>
        <w:t>бережливый;</w:t>
      </w:r>
      <w:r w:rsidRPr="009567A3">
        <w:rPr>
          <w:rFonts w:ascii="Times New Roman" w:hAnsi="Times New Roman"/>
          <w:spacing w:val="-3"/>
          <w:sz w:val="28"/>
          <w:szCs w:val="28"/>
        </w:rPr>
        <w:t xml:space="preserve"> </w:t>
      </w:r>
      <w:r w:rsidRPr="009567A3">
        <w:rPr>
          <w:rFonts w:ascii="Times New Roman" w:hAnsi="Times New Roman"/>
          <w:sz w:val="28"/>
          <w:szCs w:val="28"/>
        </w:rPr>
        <w:t>Г)</w:t>
      </w:r>
      <w:r w:rsidRPr="009567A3">
        <w:rPr>
          <w:rFonts w:ascii="Times New Roman" w:hAnsi="Times New Roman"/>
          <w:spacing w:val="-1"/>
          <w:sz w:val="28"/>
          <w:szCs w:val="28"/>
        </w:rPr>
        <w:t xml:space="preserve"> </w:t>
      </w:r>
      <w:r w:rsidRPr="009567A3">
        <w:rPr>
          <w:rFonts w:ascii="Times New Roman" w:hAnsi="Times New Roman"/>
          <w:sz w:val="28"/>
          <w:szCs w:val="28"/>
        </w:rPr>
        <w:t>безопасный.</w:t>
      </w:r>
    </w:p>
    <w:p w14:paraId="4C95C37A" w14:textId="77777777" w:rsidR="009B16C8" w:rsidRPr="009567A3" w:rsidRDefault="009B16C8" w:rsidP="009B16C8">
      <w:pPr>
        <w:pStyle w:val="a9"/>
        <w:rPr>
          <w:rFonts w:ascii="Times New Roman" w:hAnsi="Times New Roman"/>
          <w:sz w:val="28"/>
          <w:szCs w:val="28"/>
        </w:rPr>
      </w:pPr>
    </w:p>
    <w:p w14:paraId="287908E5" w14:textId="77777777" w:rsidR="009B16C8" w:rsidRPr="009567A3" w:rsidRDefault="009B16C8" w:rsidP="009B16C8">
      <w:pPr>
        <w:pStyle w:val="a9"/>
        <w:spacing w:line="322" w:lineRule="exact"/>
        <w:rPr>
          <w:rFonts w:ascii="Times New Roman" w:hAnsi="Times New Roman"/>
          <w:sz w:val="28"/>
          <w:szCs w:val="28"/>
        </w:rPr>
      </w:pPr>
      <w:r w:rsidRPr="009567A3">
        <w:rPr>
          <w:rFonts w:ascii="Times New Roman" w:hAnsi="Times New Roman"/>
          <w:sz w:val="28"/>
          <w:szCs w:val="28"/>
        </w:rPr>
        <w:t>В</w:t>
      </w:r>
      <w:r w:rsidRPr="009567A3">
        <w:rPr>
          <w:rFonts w:ascii="Times New Roman" w:hAnsi="Times New Roman"/>
          <w:spacing w:val="-2"/>
          <w:sz w:val="28"/>
          <w:szCs w:val="28"/>
        </w:rPr>
        <w:t xml:space="preserve"> </w:t>
      </w:r>
      <w:r w:rsidRPr="009567A3">
        <w:rPr>
          <w:rFonts w:ascii="Times New Roman" w:hAnsi="Times New Roman"/>
          <w:sz w:val="28"/>
          <w:szCs w:val="28"/>
        </w:rPr>
        <w:t>России</w:t>
      </w:r>
      <w:r w:rsidRPr="009567A3">
        <w:rPr>
          <w:rFonts w:ascii="Times New Roman" w:hAnsi="Times New Roman"/>
          <w:spacing w:val="-5"/>
          <w:sz w:val="28"/>
          <w:szCs w:val="28"/>
        </w:rPr>
        <w:t xml:space="preserve"> </w:t>
      </w:r>
      <w:r w:rsidRPr="009567A3">
        <w:rPr>
          <w:rFonts w:ascii="Times New Roman" w:hAnsi="Times New Roman"/>
          <w:sz w:val="28"/>
          <w:szCs w:val="28"/>
        </w:rPr>
        <w:t>первые</w:t>
      </w:r>
      <w:r w:rsidRPr="009567A3">
        <w:rPr>
          <w:rFonts w:ascii="Times New Roman" w:hAnsi="Times New Roman"/>
          <w:spacing w:val="-2"/>
          <w:sz w:val="28"/>
          <w:szCs w:val="28"/>
        </w:rPr>
        <w:t xml:space="preserve"> </w:t>
      </w:r>
      <w:r w:rsidRPr="009567A3">
        <w:rPr>
          <w:rFonts w:ascii="Times New Roman" w:hAnsi="Times New Roman"/>
          <w:sz w:val="28"/>
          <w:szCs w:val="28"/>
        </w:rPr>
        <w:t>элементы</w:t>
      </w:r>
      <w:r w:rsidRPr="009567A3">
        <w:rPr>
          <w:rFonts w:ascii="Times New Roman" w:hAnsi="Times New Roman"/>
          <w:spacing w:val="-2"/>
          <w:sz w:val="28"/>
          <w:szCs w:val="28"/>
        </w:rPr>
        <w:t xml:space="preserve"> </w:t>
      </w:r>
      <w:r w:rsidRPr="009567A3">
        <w:rPr>
          <w:rFonts w:ascii="Times New Roman" w:hAnsi="Times New Roman"/>
          <w:sz w:val="28"/>
          <w:szCs w:val="28"/>
        </w:rPr>
        <w:t>БП</w:t>
      </w:r>
      <w:r w:rsidRPr="009567A3">
        <w:rPr>
          <w:rFonts w:ascii="Times New Roman" w:hAnsi="Times New Roman"/>
          <w:spacing w:val="-3"/>
          <w:sz w:val="28"/>
          <w:szCs w:val="28"/>
        </w:rPr>
        <w:t xml:space="preserve"> </w:t>
      </w:r>
      <w:r w:rsidRPr="009567A3">
        <w:rPr>
          <w:rFonts w:ascii="Times New Roman" w:hAnsi="Times New Roman"/>
          <w:sz w:val="28"/>
          <w:szCs w:val="28"/>
        </w:rPr>
        <w:t>были</w:t>
      </w:r>
      <w:r w:rsidRPr="009567A3">
        <w:rPr>
          <w:rFonts w:ascii="Times New Roman" w:hAnsi="Times New Roman"/>
          <w:spacing w:val="-2"/>
          <w:sz w:val="28"/>
          <w:szCs w:val="28"/>
        </w:rPr>
        <w:t xml:space="preserve"> </w:t>
      </w:r>
      <w:r w:rsidRPr="009567A3">
        <w:rPr>
          <w:rFonts w:ascii="Times New Roman" w:hAnsi="Times New Roman"/>
          <w:sz w:val="28"/>
          <w:szCs w:val="28"/>
        </w:rPr>
        <w:t>внедрены</w:t>
      </w:r>
      <w:r w:rsidRPr="009567A3">
        <w:rPr>
          <w:rFonts w:ascii="Times New Roman" w:hAnsi="Times New Roman"/>
          <w:spacing w:val="-2"/>
          <w:sz w:val="28"/>
          <w:szCs w:val="28"/>
        </w:rPr>
        <w:t xml:space="preserve"> </w:t>
      </w:r>
      <w:r w:rsidRPr="009567A3">
        <w:rPr>
          <w:rFonts w:ascii="Times New Roman" w:hAnsi="Times New Roman"/>
          <w:sz w:val="28"/>
          <w:szCs w:val="28"/>
        </w:rPr>
        <w:t>в:</w:t>
      </w:r>
    </w:p>
    <w:p w14:paraId="46571068" w14:textId="77777777" w:rsidR="009B16C8" w:rsidRPr="009567A3" w:rsidRDefault="009B16C8" w:rsidP="009B16C8">
      <w:pPr>
        <w:pStyle w:val="a9"/>
        <w:spacing w:line="322" w:lineRule="exact"/>
        <w:rPr>
          <w:rFonts w:ascii="Times New Roman" w:hAnsi="Times New Roman"/>
          <w:sz w:val="28"/>
          <w:szCs w:val="28"/>
        </w:rPr>
      </w:pPr>
      <w:r w:rsidRPr="009567A3">
        <w:rPr>
          <w:rFonts w:ascii="Times New Roman" w:hAnsi="Times New Roman"/>
          <w:sz w:val="28"/>
          <w:szCs w:val="28"/>
        </w:rPr>
        <w:t>А)</w:t>
      </w:r>
      <w:r w:rsidRPr="009567A3">
        <w:rPr>
          <w:rFonts w:ascii="Times New Roman" w:hAnsi="Times New Roman"/>
          <w:spacing w:val="-3"/>
          <w:sz w:val="28"/>
          <w:szCs w:val="28"/>
        </w:rPr>
        <w:t xml:space="preserve"> </w:t>
      </w:r>
      <w:r w:rsidRPr="009567A3">
        <w:rPr>
          <w:rFonts w:ascii="Times New Roman" w:hAnsi="Times New Roman"/>
          <w:sz w:val="28"/>
          <w:szCs w:val="28"/>
        </w:rPr>
        <w:t>улучшение</w:t>
      </w:r>
      <w:r w:rsidRPr="009567A3">
        <w:rPr>
          <w:rFonts w:ascii="Times New Roman" w:hAnsi="Times New Roman"/>
          <w:spacing w:val="-4"/>
          <w:sz w:val="28"/>
          <w:szCs w:val="28"/>
        </w:rPr>
        <w:t xml:space="preserve"> </w:t>
      </w:r>
      <w:r w:rsidRPr="009567A3">
        <w:rPr>
          <w:rFonts w:ascii="Times New Roman" w:hAnsi="Times New Roman"/>
          <w:sz w:val="28"/>
          <w:szCs w:val="28"/>
        </w:rPr>
        <w:t>производства</w:t>
      </w:r>
      <w:r w:rsidRPr="009567A3">
        <w:rPr>
          <w:rFonts w:ascii="Times New Roman" w:hAnsi="Times New Roman"/>
          <w:spacing w:val="-4"/>
          <w:sz w:val="28"/>
          <w:szCs w:val="28"/>
        </w:rPr>
        <w:t xml:space="preserve"> </w:t>
      </w:r>
      <w:r w:rsidRPr="009567A3">
        <w:rPr>
          <w:rFonts w:ascii="Times New Roman" w:hAnsi="Times New Roman"/>
          <w:sz w:val="28"/>
          <w:szCs w:val="28"/>
        </w:rPr>
        <w:t>автопрома;</w:t>
      </w:r>
    </w:p>
    <w:p w14:paraId="151D501C" w14:textId="77777777" w:rsidR="009B16C8" w:rsidRPr="009567A3" w:rsidRDefault="009B16C8" w:rsidP="009B16C8">
      <w:pPr>
        <w:pStyle w:val="a9"/>
        <w:rPr>
          <w:rFonts w:ascii="Times New Roman" w:hAnsi="Times New Roman"/>
          <w:sz w:val="28"/>
          <w:szCs w:val="28"/>
        </w:rPr>
      </w:pPr>
      <w:r w:rsidRPr="009567A3">
        <w:rPr>
          <w:rFonts w:ascii="Times New Roman" w:hAnsi="Times New Roman"/>
          <w:sz w:val="28"/>
          <w:szCs w:val="28"/>
        </w:rPr>
        <w:t>Б)</w:t>
      </w:r>
      <w:r w:rsidRPr="009567A3">
        <w:rPr>
          <w:rFonts w:ascii="Times New Roman" w:hAnsi="Times New Roman"/>
          <w:spacing w:val="-3"/>
          <w:sz w:val="28"/>
          <w:szCs w:val="28"/>
        </w:rPr>
        <w:t xml:space="preserve"> </w:t>
      </w:r>
      <w:r w:rsidRPr="009567A3">
        <w:rPr>
          <w:rFonts w:ascii="Times New Roman" w:hAnsi="Times New Roman"/>
          <w:sz w:val="28"/>
          <w:szCs w:val="28"/>
        </w:rPr>
        <w:t>в</w:t>
      </w:r>
      <w:r w:rsidRPr="009567A3">
        <w:rPr>
          <w:rFonts w:ascii="Times New Roman" w:hAnsi="Times New Roman"/>
          <w:spacing w:val="-3"/>
          <w:sz w:val="28"/>
          <w:szCs w:val="28"/>
        </w:rPr>
        <w:t xml:space="preserve"> </w:t>
      </w:r>
      <w:r w:rsidRPr="009567A3">
        <w:rPr>
          <w:rFonts w:ascii="Times New Roman" w:hAnsi="Times New Roman"/>
          <w:sz w:val="28"/>
          <w:szCs w:val="28"/>
        </w:rPr>
        <w:t>повышение</w:t>
      </w:r>
      <w:r w:rsidRPr="009567A3">
        <w:rPr>
          <w:rFonts w:ascii="Times New Roman" w:hAnsi="Times New Roman"/>
          <w:spacing w:val="-5"/>
          <w:sz w:val="28"/>
          <w:szCs w:val="28"/>
        </w:rPr>
        <w:t xml:space="preserve"> </w:t>
      </w:r>
      <w:r w:rsidRPr="009567A3">
        <w:rPr>
          <w:rFonts w:ascii="Times New Roman" w:hAnsi="Times New Roman"/>
          <w:sz w:val="28"/>
          <w:szCs w:val="28"/>
        </w:rPr>
        <w:t>производительности</w:t>
      </w:r>
      <w:r w:rsidRPr="009567A3">
        <w:rPr>
          <w:rFonts w:ascii="Times New Roman" w:hAnsi="Times New Roman"/>
          <w:spacing w:val="-2"/>
          <w:sz w:val="28"/>
          <w:szCs w:val="28"/>
        </w:rPr>
        <w:t xml:space="preserve"> </w:t>
      </w:r>
      <w:r w:rsidRPr="009567A3">
        <w:rPr>
          <w:rFonts w:ascii="Times New Roman" w:hAnsi="Times New Roman"/>
          <w:sz w:val="28"/>
          <w:szCs w:val="28"/>
        </w:rPr>
        <w:t>труда; В)</w:t>
      </w:r>
      <w:r w:rsidRPr="009567A3">
        <w:rPr>
          <w:rFonts w:ascii="Times New Roman" w:hAnsi="Times New Roman"/>
          <w:spacing w:val="-3"/>
          <w:sz w:val="28"/>
          <w:szCs w:val="28"/>
        </w:rPr>
        <w:t xml:space="preserve"> </w:t>
      </w:r>
      <w:r w:rsidRPr="009567A3">
        <w:rPr>
          <w:rFonts w:ascii="Times New Roman" w:hAnsi="Times New Roman"/>
          <w:sz w:val="28"/>
          <w:szCs w:val="28"/>
        </w:rPr>
        <w:t>в</w:t>
      </w:r>
      <w:r w:rsidRPr="009567A3">
        <w:rPr>
          <w:rFonts w:ascii="Times New Roman" w:hAnsi="Times New Roman"/>
          <w:spacing w:val="-3"/>
          <w:sz w:val="28"/>
          <w:szCs w:val="28"/>
        </w:rPr>
        <w:t xml:space="preserve"> </w:t>
      </w:r>
      <w:r w:rsidRPr="009567A3">
        <w:rPr>
          <w:rFonts w:ascii="Times New Roman" w:hAnsi="Times New Roman"/>
          <w:sz w:val="28"/>
          <w:szCs w:val="28"/>
        </w:rPr>
        <w:t>бытовом</w:t>
      </w:r>
      <w:r w:rsidRPr="009567A3">
        <w:rPr>
          <w:rFonts w:ascii="Times New Roman" w:hAnsi="Times New Roman"/>
          <w:spacing w:val="-5"/>
          <w:sz w:val="28"/>
          <w:szCs w:val="28"/>
        </w:rPr>
        <w:t xml:space="preserve"> </w:t>
      </w:r>
      <w:r w:rsidRPr="009567A3">
        <w:rPr>
          <w:rFonts w:ascii="Times New Roman" w:hAnsi="Times New Roman"/>
          <w:sz w:val="28"/>
          <w:szCs w:val="28"/>
        </w:rPr>
        <w:t>хозяйстве.</w:t>
      </w:r>
    </w:p>
    <w:p w14:paraId="2096EBFC" w14:textId="77777777" w:rsidR="009B16C8" w:rsidRPr="009567A3" w:rsidRDefault="009B16C8" w:rsidP="009B16C8">
      <w:pPr>
        <w:pStyle w:val="a9"/>
        <w:spacing w:before="1"/>
        <w:rPr>
          <w:rFonts w:ascii="Times New Roman" w:hAnsi="Times New Roman"/>
          <w:sz w:val="28"/>
          <w:szCs w:val="28"/>
        </w:rPr>
      </w:pPr>
    </w:p>
    <w:p w14:paraId="58E7E3A9" w14:textId="77777777" w:rsidR="009B16C8" w:rsidRPr="009567A3" w:rsidRDefault="009B16C8" w:rsidP="009B16C8">
      <w:pPr>
        <w:pStyle w:val="a9"/>
        <w:spacing w:before="1" w:line="322" w:lineRule="exact"/>
        <w:rPr>
          <w:rFonts w:ascii="Times New Roman" w:hAnsi="Times New Roman"/>
          <w:sz w:val="28"/>
          <w:szCs w:val="28"/>
        </w:rPr>
      </w:pPr>
      <w:r w:rsidRPr="009567A3">
        <w:rPr>
          <w:rFonts w:ascii="Times New Roman" w:hAnsi="Times New Roman"/>
          <w:sz w:val="28"/>
          <w:szCs w:val="28"/>
        </w:rPr>
        <w:t>Задание</w:t>
      </w:r>
      <w:r w:rsidRPr="009567A3">
        <w:rPr>
          <w:rFonts w:ascii="Times New Roman" w:hAnsi="Times New Roman"/>
          <w:spacing w:val="-3"/>
          <w:sz w:val="28"/>
          <w:szCs w:val="28"/>
        </w:rPr>
        <w:t xml:space="preserve"> </w:t>
      </w:r>
      <w:r w:rsidRPr="009567A3">
        <w:rPr>
          <w:rFonts w:ascii="Times New Roman" w:hAnsi="Times New Roman"/>
          <w:sz w:val="28"/>
          <w:szCs w:val="28"/>
        </w:rPr>
        <w:t>3.</w:t>
      </w:r>
      <w:r w:rsidRPr="009567A3">
        <w:rPr>
          <w:rFonts w:ascii="Times New Roman" w:hAnsi="Times New Roman"/>
          <w:spacing w:val="-2"/>
          <w:sz w:val="28"/>
          <w:szCs w:val="28"/>
        </w:rPr>
        <w:t xml:space="preserve"> </w:t>
      </w:r>
      <w:r w:rsidRPr="009567A3">
        <w:rPr>
          <w:rFonts w:ascii="Times New Roman" w:hAnsi="Times New Roman"/>
          <w:sz w:val="28"/>
          <w:szCs w:val="28"/>
        </w:rPr>
        <w:t>Просмотр</w:t>
      </w:r>
      <w:r w:rsidRPr="009567A3">
        <w:rPr>
          <w:rFonts w:ascii="Times New Roman" w:hAnsi="Times New Roman"/>
          <w:spacing w:val="-2"/>
          <w:sz w:val="28"/>
          <w:szCs w:val="28"/>
        </w:rPr>
        <w:t xml:space="preserve"> </w:t>
      </w:r>
      <w:r w:rsidRPr="009567A3">
        <w:rPr>
          <w:rFonts w:ascii="Times New Roman" w:hAnsi="Times New Roman"/>
          <w:sz w:val="28"/>
          <w:szCs w:val="28"/>
        </w:rPr>
        <w:t>и</w:t>
      </w:r>
      <w:r w:rsidRPr="009567A3">
        <w:rPr>
          <w:rFonts w:ascii="Times New Roman" w:hAnsi="Times New Roman"/>
          <w:spacing w:val="-5"/>
          <w:sz w:val="28"/>
          <w:szCs w:val="28"/>
        </w:rPr>
        <w:t xml:space="preserve"> </w:t>
      </w:r>
      <w:r w:rsidRPr="009567A3">
        <w:rPr>
          <w:rFonts w:ascii="Times New Roman" w:hAnsi="Times New Roman"/>
          <w:sz w:val="28"/>
          <w:szCs w:val="28"/>
        </w:rPr>
        <w:t>обсуждение</w:t>
      </w:r>
      <w:r w:rsidRPr="009567A3">
        <w:rPr>
          <w:rFonts w:ascii="Times New Roman" w:hAnsi="Times New Roman"/>
          <w:spacing w:val="-3"/>
          <w:sz w:val="28"/>
          <w:szCs w:val="28"/>
        </w:rPr>
        <w:t xml:space="preserve"> </w:t>
      </w:r>
      <w:r w:rsidRPr="009567A3">
        <w:rPr>
          <w:rFonts w:ascii="Times New Roman" w:hAnsi="Times New Roman"/>
          <w:sz w:val="28"/>
          <w:szCs w:val="28"/>
        </w:rPr>
        <w:t>видеоматериала</w:t>
      </w:r>
    </w:p>
    <w:p w14:paraId="53159E50" w14:textId="77777777" w:rsidR="009B16C8" w:rsidRPr="009567A3" w:rsidRDefault="009B16C8" w:rsidP="009B16C8">
      <w:pPr>
        <w:pStyle w:val="a9"/>
        <w:tabs>
          <w:tab w:val="left" w:pos="1518"/>
          <w:tab w:val="left" w:pos="2937"/>
          <w:tab w:val="left" w:pos="4353"/>
          <w:tab w:val="left" w:pos="7901"/>
        </w:tabs>
        <w:ind w:right="412"/>
        <w:rPr>
          <w:rFonts w:ascii="Times New Roman" w:hAnsi="Times New Roman"/>
          <w:sz w:val="28"/>
          <w:szCs w:val="28"/>
        </w:rPr>
      </w:pPr>
      <w:r w:rsidRPr="009567A3">
        <w:rPr>
          <w:rFonts w:ascii="Times New Roman" w:hAnsi="Times New Roman"/>
          <w:sz w:val="28"/>
          <w:szCs w:val="28"/>
        </w:rPr>
        <w:t>«Генри</w:t>
      </w:r>
      <w:r w:rsidRPr="009567A3">
        <w:rPr>
          <w:rFonts w:ascii="Times New Roman" w:hAnsi="Times New Roman"/>
          <w:sz w:val="28"/>
          <w:szCs w:val="28"/>
        </w:rPr>
        <w:tab/>
        <w:t>Форд</w:t>
      </w:r>
      <w:r w:rsidRPr="009567A3">
        <w:rPr>
          <w:rFonts w:ascii="Times New Roman" w:hAnsi="Times New Roman"/>
          <w:spacing w:val="-8"/>
          <w:sz w:val="28"/>
          <w:szCs w:val="28"/>
        </w:rPr>
        <w:t xml:space="preserve"> </w:t>
      </w:r>
      <w:r w:rsidRPr="009567A3">
        <w:rPr>
          <w:rFonts w:ascii="Times New Roman" w:hAnsi="Times New Roman"/>
          <w:sz w:val="28"/>
          <w:szCs w:val="28"/>
        </w:rPr>
        <w:t>и</w:t>
      </w:r>
      <w:r w:rsidRPr="009567A3">
        <w:rPr>
          <w:rFonts w:ascii="Times New Roman" w:hAnsi="Times New Roman"/>
          <w:sz w:val="28"/>
          <w:szCs w:val="28"/>
        </w:rPr>
        <w:tab/>
        <w:t>массовое</w:t>
      </w:r>
      <w:r w:rsidRPr="009567A3">
        <w:rPr>
          <w:rFonts w:ascii="Times New Roman" w:hAnsi="Times New Roman"/>
          <w:sz w:val="28"/>
          <w:szCs w:val="28"/>
        </w:rPr>
        <w:tab/>
        <w:t>производство»</w:t>
      </w:r>
      <w:r w:rsidRPr="009567A3">
        <w:rPr>
          <w:rFonts w:ascii="Times New Roman" w:hAnsi="Times New Roman"/>
          <w:spacing w:val="-1"/>
          <w:sz w:val="28"/>
          <w:szCs w:val="28"/>
        </w:rPr>
        <w:t xml:space="preserve"> </w:t>
      </w:r>
      <w:r w:rsidRPr="009567A3">
        <w:rPr>
          <w:rFonts w:ascii="Times New Roman" w:hAnsi="Times New Roman"/>
          <w:sz w:val="28"/>
          <w:szCs w:val="28"/>
        </w:rPr>
        <w:t>(ссылка</w:t>
      </w:r>
      <w:r w:rsidRPr="009567A3">
        <w:rPr>
          <w:rFonts w:ascii="Times New Roman" w:hAnsi="Times New Roman"/>
          <w:spacing w:val="1"/>
          <w:sz w:val="28"/>
          <w:szCs w:val="28"/>
        </w:rPr>
        <w:t xml:space="preserve"> </w:t>
      </w:r>
      <w:r w:rsidRPr="009567A3">
        <w:rPr>
          <w:rFonts w:ascii="Times New Roman" w:hAnsi="Times New Roman"/>
          <w:sz w:val="28"/>
          <w:szCs w:val="28"/>
        </w:rPr>
        <w:t>для</w:t>
      </w:r>
      <w:r w:rsidRPr="009567A3">
        <w:rPr>
          <w:rFonts w:ascii="Times New Roman" w:hAnsi="Times New Roman"/>
          <w:sz w:val="28"/>
          <w:szCs w:val="28"/>
        </w:rPr>
        <w:tab/>
        <w:t>просмотра</w:t>
      </w:r>
      <w:r w:rsidRPr="009567A3">
        <w:rPr>
          <w:rFonts w:ascii="Times New Roman" w:hAnsi="Times New Roman"/>
          <w:spacing w:val="1"/>
          <w:sz w:val="28"/>
          <w:szCs w:val="28"/>
        </w:rPr>
        <w:t xml:space="preserve"> </w:t>
      </w:r>
      <w:r w:rsidRPr="009567A3">
        <w:rPr>
          <w:rFonts w:ascii="Times New Roman" w:hAnsi="Times New Roman"/>
          <w:spacing w:val="-1"/>
          <w:sz w:val="28"/>
          <w:szCs w:val="28"/>
        </w:rPr>
        <w:t>https://tmconsult.ru/public/selection_videos/genri-ford-i-massovoe-proizvodstvo-</w:t>
      </w:r>
      <w:r w:rsidRPr="009567A3">
        <w:rPr>
          <w:rFonts w:ascii="Times New Roman" w:hAnsi="Times New Roman"/>
          <w:spacing w:val="11"/>
          <w:sz w:val="28"/>
          <w:szCs w:val="28"/>
        </w:rPr>
        <w:t xml:space="preserve"> </w:t>
      </w:r>
      <w:proofErr w:type="spellStart"/>
      <w:r w:rsidRPr="009567A3">
        <w:rPr>
          <w:rFonts w:ascii="Times New Roman" w:hAnsi="Times New Roman"/>
          <w:sz w:val="28"/>
          <w:szCs w:val="28"/>
        </w:rPr>
        <w:t>russkie</w:t>
      </w:r>
      <w:proofErr w:type="spellEnd"/>
      <w:r w:rsidRPr="009567A3">
        <w:rPr>
          <w:rFonts w:ascii="Times New Roman" w:hAnsi="Times New Roman"/>
          <w:sz w:val="28"/>
          <w:szCs w:val="28"/>
        </w:rPr>
        <w:t>-</w:t>
      </w:r>
      <w:r w:rsidRPr="009567A3">
        <w:rPr>
          <w:rFonts w:ascii="Times New Roman" w:hAnsi="Times New Roman"/>
          <w:spacing w:val="1"/>
          <w:sz w:val="28"/>
          <w:szCs w:val="28"/>
        </w:rPr>
        <w:t xml:space="preserve"> </w:t>
      </w:r>
      <w:proofErr w:type="spellStart"/>
      <w:r w:rsidRPr="009567A3">
        <w:rPr>
          <w:rFonts w:ascii="Times New Roman" w:hAnsi="Times New Roman"/>
          <w:sz w:val="28"/>
          <w:szCs w:val="28"/>
        </w:rPr>
        <w:t>subtitry</w:t>
      </w:r>
      <w:proofErr w:type="spellEnd"/>
      <w:r w:rsidRPr="009567A3">
        <w:rPr>
          <w:rFonts w:ascii="Times New Roman" w:hAnsi="Times New Roman"/>
          <w:sz w:val="28"/>
          <w:szCs w:val="28"/>
        </w:rPr>
        <w:t>/)</w:t>
      </w:r>
    </w:p>
    <w:p w14:paraId="7F674DAF" w14:textId="77777777" w:rsidR="009B16C8" w:rsidRPr="009567A3" w:rsidRDefault="009B16C8" w:rsidP="009B16C8">
      <w:pPr>
        <w:pStyle w:val="a9"/>
        <w:spacing w:before="3"/>
        <w:rPr>
          <w:rFonts w:ascii="Times New Roman" w:hAnsi="Times New Roman"/>
          <w:sz w:val="28"/>
          <w:szCs w:val="28"/>
        </w:rPr>
      </w:pPr>
    </w:p>
    <w:p w14:paraId="391C1E9F" w14:textId="77777777" w:rsidR="009B16C8" w:rsidRPr="009567A3" w:rsidRDefault="009B16C8" w:rsidP="009B16C8">
      <w:pPr>
        <w:pStyle w:val="1"/>
        <w:rPr>
          <w:sz w:val="28"/>
          <w:szCs w:val="28"/>
        </w:rPr>
      </w:pPr>
      <w:r w:rsidRPr="009567A3">
        <w:rPr>
          <w:sz w:val="28"/>
          <w:szCs w:val="28"/>
        </w:rPr>
        <w:t>Тема.</w:t>
      </w:r>
      <w:r w:rsidRPr="009567A3">
        <w:rPr>
          <w:spacing w:val="-3"/>
          <w:sz w:val="28"/>
          <w:szCs w:val="28"/>
        </w:rPr>
        <w:t xml:space="preserve"> </w:t>
      </w:r>
      <w:r w:rsidRPr="009567A3">
        <w:rPr>
          <w:sz w:val="28"/>
          <w:szCs w:val="28"/>
        </w:rPr>
        <w:t>Понятие</w:t>
      </w:r>
      <w:r w:rsidRPr="009567A3">
        <w:rPr>
          <w:spacing w:val="-5"/>
          <w:sz w:val="28"/>
          <w:szCs w:val="28"/>
        </w:rPr>
        <w:t xml:space="preserve"> </w:t>
      </w:r>
      <w:r w:rsidRPr="009567A3">
        <w:rPr>
          <w:sz w:val="28"/>
          <w:szCs w:val="28"/>
        </w:rPr>
        <w:t>бережливого</w:t>
      </w:r>
      <w:r w:rsidRPr="009567A3">
        <w:rPr>
          <w:spacing w:val="-1"/>
          <w:sz w:val="28"/>
          <w:szCs w:val="28"/>
        </w:rPr>
        <w:t xml:space="preserve"> </w:t>
      </w:r>
      <w:r w:rsidRPr="009567A3">
        <w:rPr>
          <w:sz w:val="28"/>
          <w:szCs w:val="28"/>
        </w:rPr>
        <w:t>производства.</w:t>
      </w:r>
    </w:p>
    <w:p w14:paraId="06CF90E8" w14:textId="77777777" w:rsidR="009B16C8" w:rsidRPr="009567A3" w:rsidRDefault="009B16C8" w:rsidP="009B16C8">
      <w:pPr>
        <w:pStyle w:val="a9"/>
        <w:spacing w:before="8"/>
        <w:rPr>
          <w:rFonts w:ascii="Times New Roman" w:hAnsi="Times New Roman"/>
          <w:b/>
          <w:sz w:val="28"/>
          <w:szCs w:val="28"/>
        </w:rPr>
      </w:pPr>
    </w:p>
    <w:p w14:paraId="63F6D145" w14:textId="77777777" w:rsidR="009B16C8" w:rsidRPr="009567A3" w:rsidRDefault="009B16C8" w:rsidP="009B16C8">
      <w:pPr>
        <w:pStyle w:val="a9"/>
        <w:spacing w:before="1"/>
        <w:rPr>
          <w:rFonts w:ascii="Times New Roman" w:hAnsi="Times New Roman"/>
          <w:sz w:val="28"/>
          <w:szCs w:val="28"/>
        </w:rPr>
      </w:pPr>
      <w:r w:rsidRPr="009567A3">
        <w:rPr>
          <w:rFonts w:ascii="Times New Roman" w:hAnsi="Times New Roman"/>
          <w:sz w:val="28"/>
          <w:szCs w:val="28"/>
        </w:rPr>
        <w:t>Задание</w:t>
      </w:r>
      <w:r w:rsidRPr="009567A3">
        <w:rPr>
          <w:rFonts w:ascii="Times New Roman" w:hAnsi="Times New Roman"/>
          <w:spacing w:val="-3"/>
          <w:sz w:val="28"/>
          <w:szCs w:val="28"/>
        </w:rPr>
        <w:t xml:space="preserve"> </w:t>
      </w:r>
      <w:r w:rsidRPr="009567A3">
        <w:rPr>
          <w:rFonts w:ascii="Times New Roman" w:hAnsi="Times New Roman"/>
          <w:sz w:val="28"/>
          <w:szCs w:val="28"/>
        </w:rPr>
        <w:t>1.</w:t>
      </w:r>
      <w:r w:rsidRPr="009567A3">
        <w:rPr>
          <w:rFonts w:ascii="Times New Roman" w:hAnsi="Times New Roman"/>
          <w:spacing w:val="-2"/>
          <w:sz w:val="28"/>
          <w:szCs w:val="28"/>
        </w:rPr>
        <w:t xml:space="preserve"> </w:t>
      </w:r>
      <w:r w:rsidRPr="009567A3">
        <w:rPr>
          <w:rFonts w:ascii="Times New Roman" w:hAnsi="Times New Roman"/>
          <w:sz w:val="28"/>
          <w:szCs w:val="28"/>
        </w:rPr>
        <w:t>Перечень</w:t>
      </w:r>
      <w:r w:rsidRPr="009567A3">
        <w:rPr>
          <w:rFonts w:ascii="Times New Roman" w:hAnsi="Times New Roman"/>
          <w:spacing w:val="-6"/>
          <w:sz w:val="28"/>
          <w:szCs w:val="28"/>
        </w:rPr>
        <w:t xml:space="preserve"> </w:t>
      </w:r>
      <w:r w:rsidRPr="009567A3">
        <w:rPr>
          <w:rFonts w:ascii="Times New Roman" w:hAnsi="Times New Roman"/>
          <w:sz w:val="28"/>
          <w:szCs w:val="28"/>
        </w:rPr>
        <w:t>контрольных</w:t>
      </w:r>
      <w:r w:rsidRPr="009567A3">
        <w:rPr>
          <w:rFonts w:ascii="Times New Roman" w:hAnsi="Times New Roman"/>
          <w:spacing w:val="-1"/>
          <w:sz w:val="28"/>
          <w:szCs w:val="28"/>
        </w:rPr>
        <w:t xml:space="preserve"> </w:t>
      </w:r>
      <w:r w:rsidRPr="009567A3">
        <w:rPr>
          <w:rFonts w:ascii="Times New Roman" w:hAnsi="Times New Roman"/>
          <w:sz w:val="28"/>
          <w:szCs w:val="28"/>
        </w:rPr>
        <w:t>вопросов</w:t>
      </w:r>
      <w:r w:rsidRPr="009567A3">
        <w:rPr>
          <w:rFonts w:ascii="Times New Roman" w:hAnsi="Times New Roman"/>
          <w:spacing w:val="-4"/>
          <w:sz w:val="28"/>
          <w:szCs w:val="28"/>
        </w:rPr>
        <w:t xml:space="preserve"> </w:t>
      </w:r>
      <w:r w:rsidRPr="009567A3">
        <w:rPr>
          <w:rFonts w:ascii="Times New Roman" w:hAnsi="Times New Roman"/>
          <w:sz w:val="28"/>
          <w:szCs w:val="28"/>
        </w:rPr>
        <w:t>по</w:t>
      </w:r>
      <w:r w:rsidRPr="009567A3">
        <w:rPr>
          <w:rFonts w:ascii="Times New Roman" w:hAnsi="Times New Roman"/>
          <w:spacing w:val="-2"/>
          <w:sz w:val="28"/>
          <w:szCs w:val="28"/>
        </w:rPr>
        <w:t xml:space="preserve"> </w:t>
      </w:r>
      <w:r w:rsidRPr="009567A3">
        <w:rPr>
          <w:rFonts w:ascii="Times New Roman" w:hAnsi="Times New Roman"/>
          <w:sz w:val="28"/>
          <w:szCs w:val="28"/>
        </w:rPr>
        <w:t>теме:</w:t>
      </w:r>
    </w:p>
    <w:p w14:paraId="0EC73EBA" w14:textId="77777777" w:rsidR="009B16C8" w:rsidRPr="009567A3" w:rsidRDefault="009B16C8" w:rsidP="009B16C8">
      <w:pPr>
        <w:pStyle w:val="a9"/>
        <w:spacing w:before="10"/>
        <w:rPr>
          <w:rFonts w:ascii="Times New Roman" w:hAnsi="Times New Roman"/>
          <w:sz w:val="28"/>
          <w:szCs w:val="28"/>
        </w:rPr>
      </w:pPr>
    </w:p>
    <w:p w14:paraId="0CBE2650" w14:textId="77777777" w:rsidR="009B16C8" w:rsidRPr="009567A3" w:rsidRDefault="009B16C8" w:rsidP="009B16C8">
      <w:pPr>
        <w:pStyle w:val="a9"/>
        <w:tabs>
          <w:tab w:val="left" w:pos="3645"/>
        </w:tabs>
        <w:spacing w:line="322" w:lineRule="exact"/>
        <w:rPr>
          <w:rFonts w:ascii="Times New Roman" w:hAnsi="Times New Roman"/>
          <w:sz w:val="28"/>
          <w:szCs w:val="28"/>
        </w:rPr>
      </w:pPr>
      <w:r w:rsidRPr="009567A3">
        <w:rPr>
          <w:rFonts w:ascii="Times New Roman" w:hAnsi="Times New Roman"/>
          <w:sz w:val="28"/>
          <w:szCs w:val="28"/>
        </w:rPr>
        <w:t>Раскройте</w:t>
      </w:r>
      <w:r w:rsidRPr="009567A3">
        <w:rPr>
          <w:rFonts w:ascii="Times New Roman" w:hAnsi="Times New Roman"/>
          <w:spacing w:val="125"/>
          <w:sz w:val="28"/>
          <w:szCs w:val="28"/>
        </w:rPr>
        <w:t xml:space="preserve"> </w:t>
      </w:r>
      <w:r w:rsidRPr="009567A3">
        <w:rPr>
          <w:rFonts w:ascii="Times New Roman" w:hAnsi="Times New Roman"/>
          <w:sz w:val="28"/>
          <w:szCs w:val="28"/>
        </w:rPr>
        <w:t>определения</w:t>
      </w:r>
      <w:r w:rsidRPr="009567A3">
        <w:rPr>
          <w:rFonts w:ascii="Times New Roman" w:hAnsi="Times New Roman"/>
          <w:sz w:val="28"/>
          <w:szCs w:val="28"/>
        </w:rPr>
        <w:tab/>
        <w:t>понятиям</w:t>
      </w:r>
      <w:r w:rsidRPr="009567A3">
        <w:rPr>
          <w:rFonts w:ascii="Times New Roman" w:hAnsi="Times New Roman"/>
          <w:spacing w:val="-2"/>
          <w:sz w:val="28"/>
          <w:szCs w:val="28"/>
        </w:rPr>
        <w:t xml:space="preserve"> </w:t>
      </w:r>
      <w:r w:rsidRPr="009567A3">
        <w:rPr>
          <w:rFonts w:ascii="Times New Roman" w:hAnsi="Times New Roman"/>
          <w:sz w:val="28"/>
          <w:szCs w:val="28"/>
        </w:rPr>
        <w:t>«бережливое</w:t>
      </w:r>
      <w:r w:rsidRPr="009567A3">
        <w:rPr>
          <w:rFonts w:ascii="Times New Roman" w:hAnsi="Times New Roman"/>
          <w:spacing w:val="-5"/>
          <w:sz w:val="28"/>
          <w:szCs w:val="28"/>
        </w:rPr>
        <w:t xml:space="preserve"> </w:t>
      </w:r>
      <w:r w:rsidRPr="009567A3">
        <w:rPr>
          <w:rFonts w:ascii="Times New Roman" w:hAnsi="Times New Roman"/>
          <w:sz w:val="28"/>
          <w:szCs w:val="28"/>
        </w:rPr>
        <w:t>производство»,</w:t>
      </w:r>
    </w:p>
    <w:p w14:paraId="75D07C23" w14:textId="77777777" w:rsidR="009B16C8" w:rsidRPr="009567A3" w:rsidRDefault="009B16C8" w:rsidP="009B16C8">
      <w:pPr>
        <w:pStyle w:val="a9"/>
        <w:spacing w:line="322" w:lineRule="exact"/>
        <w:rPr>
          <w:rFonts w:ascii="Times New Roman" w:hAnsi="Times New Roman"/>
          <w:sz w:val="28"/>
          <w:szCs w:val="28"/>
        </w:rPr>
      </w:pPr>
      <w:r w:rsidRPr="009567A3">
        <w:rPr>
          <w:rFonts w:ascii="Times New Roman" w:hAnsi="Times New Roman"/>
          <w:sz w:val="28"/>
          <w:szCs w:val="28"/>
        </w:rPr>
        <w:t>«муда»,</w:t>
      </w:r>
      <w:r w:rsidRPr="009567A3">
        <w:rPr>
          <w:rFonts w:ascii="Times New Roman" w:hAnsi="Times New Roman"/>
          <w:spacing w:val="-3"/>
          <w:sz w:val="28"/>
          <w:szCs w:val="28"/>
        </w:rPr>
        <w:t xml:space="preserve"> </w:t>
      </w:r>
      <w:r w:rsidRPr="009567A3">
        <w:rPr>
          <w:rFonts w:ascii="Times New Roman" w:hAnsi="Times New Roman"/>
          <w:sz w:val="28"/>
          <w:szCs w:val="28"/>
        </w:rPr>
        <w:t>«мура».</w:t>
      </w:r>
      <w:r w:rsidRPr="009567A3">
        <w:rPr>
          <w:rFonts w:ascii="Times New Roman" w:hAnsi="Times New Roman"/>
          <w:spacing w:val="-2"/>
          <w:sz w:val="28"/>
          <w:szCs w:val="28"/>
        </w:rPr>
        <w:t xml:space="preserve"> </w:t>
      </w:r>
      <w:r w:rsidRPr="009567A3">
        <w:rPr>
          <w:rFonts w:ascii="Times New Roman" w:hAnsi="Times New Roman"/>
          <w:sz w:val="28"/>
          <w:szCs w:val="28"/>
        </w:rPr>
        <w:t>Какова</w:t>
      </w:r>
      <w:r w:rsidRPr="009567A3">
        <w:rPr>
          <w:rFonts w:ascii="Times New Roman" w:hAnsi="Times New Roman"/>
          <w:spacing w:val="-3"/>
          <w:sz w:val="28"/>
          <w:szCs w:val="28"/>
        </w:rPr>
        <w:t xml:space="preserve"> </w:t>
      </w:r>
      <w:r w:rsidRPr="009567A3">
        <w:rPr>
          <w:rFonts w:ascii="Times New Roman" w:hAnsi="Times New Roman"/>
          <w:sz w:val="28"/>
          <w:szCs w:val="28"/>
        </w:rPr>
        <w:t>взаимосвязь</w:t>
      </w:r>
      <w:r w:rsidRPr="009567A3">
        <w:rPr>
          <w:rFonts w:ascii="Times New Roman" w:hAnsi="Times New Roman"/>
          <w:spacing w:val="-3"/>
          <w:sz w:val="28"/>
          <w:szCs w:val="28"/>
        </w:rPr>
        <w:t xml:space="preserve"> </w:t>
      </w:r>
      <w:r w:rsidRPr="009567A3">
        <w:rPr>
          <w:rFonts w:ascii="Times New Roman" w:hAnsi="Times New Roman"/>
          <w:sz w:val="28"/>
          <w:szCs w:val="28"/>
        </w:rPr>
        <w:t>между</w:t>
      </w:r>
      <w:r w:rsidRPr="009567A3">
        <w:rPr>
          <w:rFonts w:ascii="Times New Roman" w:hAnsi="Times New Roman"/>
          <w:spacing w:val="-5"/>
          <w:sz w:val="28"/>
          <w:szCs w:val="28"/>
        </w:rPr>
        <w:t xml:space="preserve"> </w:t>
      </w:r>
      <w:r w:rsidRPr="009567A3">
        <w:rPr>
          <w:rFonts w:ascii="Times New Roman" w:hAnsi="Times New Roman"/>
          <w:sz w:val="28"/>
          <w:szCs w:val="28"/>
        </w:rPr>
        <w:t>ними?</w:t>
      </w:r>
    </w:p>
    <w:p w14:paraId="5A3749F1" w14:textId="77777777" w:rsidR="009B16C8" w:rsidRPr="009567A3" w:rsidRDefault="009B16C8" w:rsidP="009B16C8">
      <w:pPr>
        <w:pStyle w:val="a9"/>
        <w:rPr>
          <w:rFonts w:ascii="Times New Roman" w:hAnsi="Times New Roman"/>
          <w:sz w:val="28"/>
          <w:szCs w:val="28"/>
        </w:rPr>
      </w:pPr>
      <w:r w:rsidRPr="009567A3">
        <w:rPr>
          <w:rFonts w:ascii="Times New Roman" w:hAnsi="Times New Roman"/>
          <w:sz w:val="28"/>
          <w:szCs w:val="28"/>
        </w:rPr>
        <w:t>На</w:t>
      </w:r>
      <w:r w:rsidRPr="009567A3">
        <w:rPr>
          <w:rFonts w:ascii="Times New Roman" w:hAnsi="Times New Roman"/>
          <w:spacing w:val="-4"/>
          <w:sz w:val="28"/>
          <w:szCs w:val="28"/>
        </w:rPr>
        <w:t xml:space="preserve"> </w:t>
      </w:r>
      <w:r w:rsidRPr="009567A3">
        <w:rPr>
          <w:rFonts w:ascii="Times New Roman" w:hAnsi="Times New Roman"/>
          <w:sz w:val="28"/>
          <w:szCs w:val="28"/>
        </w:rPr>
        <w:t>каких</w:t>
      </w:r>
      <w:r w:rsidRPr="009567A3">
        <w:rPr>
          <w:rFonts w:ascii="Times New Roman" w:hAnsi="Times New Roman"/>
          <w:spacing w:val="-3"/>
          <w:sz w:val="28"/>
          <w:szCs w:val="28"/>
        </w:rPr>
        <w:t xml:space="preserve"> </w:t>
      </w:r>
      <w:r w:rsidRPr="009567A3">
        <w:rPr>
          <w:rFonts w:ascii="Times New Roman" w:hAnsi="Times New Roman"/>
          <w:sz w:val="28"/>
          <w:szCs w:val="28"/>
        </w:rPr>
        <w:t>принципах</w:t>
      </w:r>
      <w:r w:rsidRPr="009567A3">
        <w:rPr>
          <w:rFonts w:ascii="Times New Roman" w:hAnsi="Times New Roman"/>
          <w:spacing w:val="-5"/>
          <w:sz w:val="28"/>
          <w:szCs w:val="28"/>
        </w:rPr>
        <w:t xml:space="preserve"> </w:t>
      </w:r>
      <w:r w:rsidRPr="009567A3">
        <w:rPr>
          <w:rFonts w:ascii="Times New Roman" w:hAnsi="Times New Roman"/>
          <w:sz w:val="28"/>
          <w:szCs w:val="28"/>
        </w:rPr>
        <w:t>базируется</w:t>
      </w:r>
      <w:r w:rsidRPr="009567A3">
        <w:rPr>
          <w:rFonts w:ascii="Times New Roman" w:hAnsi="Times New Roman"/>
          <w:spacing w:val="-3"/>
          <w:sz w:val="28"/>
          <w:szCs w:val="28"/>
        </w:rPr>
        <w:t xml:space="preserve"> </w:t>
      </w:r>
      <w:r w:rsidRPr="009567A3">
        <w:rPr>
          <w:rFonts w:ascii="Times New Roman" w:hAnsi="Times New Roman"/>
          <w:sz w:val="28"/>
          <w:szCs w:val="28"/>
        </w:rPr>
        <w:t>бережливое</w:t>
      </w:r>
      <w:r w:rsidRPr="009567A3">
        <w:rPr>
          <w:rFonts w:ascii="Times New Roman" w:hAnsi="Times New Roman"/>
          <w:spacing w:val="-7"/>
          <w:sz w:val="28"/>
          <w:szCs w:val="28"/>
        </w:rPr>
        <w:t xml:space="preserve"> </w:t>
      </w:r>
      <w:r w:rsidRPr="009567A3">
        <w:rPr>
          <w:rFonts w:ascii="Times New Roman" w:hAnsi="Times New Roman"/>
          <w:sz w:val="28"/>
          <w:szCs w:val="28"/>
        </w:rPr>
        <w:t>производство?</w:t>
      </w:r>
    </w:p>
    <w:p w14:paraId="161C8CE0" w14:textId="77777777" w:rsidR="009B16C8" w:rsidRPr="009567A3" w:rsidRDefault="009B16C8" w:rsidP="009B16C8">
      <w:pPr>
        <w:pStyle w:val="a9"/>
        <w:spacing w:before="2"/>
        <w:ind w:right="712"/>
        <w:rPr>
          <w:rFonts w:ascii="Times New Roman" w:hAnsi="Times New Roman"/>
          <w:sz w:val="28"/>
          <w:szCs w:val="28"/>
        </w:rPr>
      </w:pPr>
      <w:r w:rsidRPr="009567A3">
        <w:rPr>
          <w:rFonts w:ascii="Times New Roman" w:hAnsi="Times New Roman"/>
          <w:sz w:val="28"/>
          <w:szCs w:val="28"/>
        </w:rPr>
        <w:t>Какие методы используются в бережливом производстве? Дайте им определение.</w:t>
      </w:r>
      <w:r w:rsidRPr="009567A3">
        <w:rPr>
          <w:rFonts w:ascii="Times New Roman" w:hAnsi="Times New Roman"/>
          <w:spacing w:val="-67"/>
          <w:sz w:val="28"/>
          <w:szCs w:val="28"/>
        </w:rPr>
        <w:t xml:space="preserve"> </w:t>
      </w:r>
      <w:r w:rsidRPr="009567A3">
        <w:rPr>
          <w:rFonts w:ascii="Times New Roman" w:hAnsi="Times New Roman"/>
          <w:sz w:val="28"/>
          <w:szCs w:val="28"/>
        </w:rPr>
        <w:t>Что представляет собой стратегия кайдзен? Дайте определение понятию кайдзен.</w:t>
      </w:r>
      <w:r w:rsidRPr="009567A3">
        <w:rPr>
          <w:rFonts w:ascii="Times New Roman" w:hAnsi="Times New Roman"/>
          <w:spacing w:val="-67"/>
          <w:sz w:val="28"/>
          <w:szCs w:val="28"/>
        </w:rPr>
        <w:t xml:space="preserve"> </w:t>
      </w:r>
      <w:r w:rsidRPr="009567A3">
        <w:rPr>
          <w:rFonts w:ascii="Times New Roman" w:hAnsi="Times New Roman"/>
          <w:sz w:val="28"/>
          <w:szCs w:val="28"/>
        </w:rPr>
        <w:t>Можно ли назвать систему бережливого производства оптимизацией</w:t>
      </w:r>
      <w:r w:rsidRPr="009567A3">
        <w:rPr>
          <w:rFonts w:ascii="Times New Roman" w:hAnsi="Times New Roman"/>
          <w:spacing w:val="1"/>
          <w:sz w:val="28"/>
          <w:szCs w:val="28"/>
        </w:rPr>
        <w:t xml:space="preserve"> </w:t>
      </w:r>
      <w:r w:rsidRPr="009567A3">
        <w:rPr>
          <w:rFonts w:ascii="Times New Roman" w:hAnsi="Times New Roman"/>
          <w:sz w:val="28"/>
          <w:szCs w:val="28"/>
        </w:rPr>
        <w:t>производственного процесса?</w:t>
      </w:r>
      <w:r w:rsidRPr="009567A3">
        <w:rPr>
          <w:rFonts w:ascii="Times New Roman" w:hAnsi="Times New Roman"/>
          <w:spacing w:val="2"/>
          <w:sz w:val="28"/>
          <w:szCs w:val="28"/>
        </w:rPr>
        <w:t xml:space="preserve"> </w:t>
      </w:r>
      <w:r w:rsidRPr="009567A3">
        <w:rPr>
          <w:rFonts w:ascii="Times New Roman" w:hAnsi="Times New Roman"/>
          <w:sz w:val="28"/>
          <w:szCs w:val="28"/>
        </w:rPr>
        <w:t>Почему?</w:t>
      </w:r>
    </w:p>
    <w:p w14:paraId="60553D8C" w14:textId="77777777" w:rsidR="009B16C8" w:rsidRPr="009567A3" w:rsidRDefault="009B16C8" w:rsidP="009B16C8">
      <w:pPr>
        <w:pStyle w:val="a9"/>
        <w:spacing w:line="321" w:lineRule="exact"/>
        <w:rPr>
          <w:rFonts w:ascii="Times New Roman" w:hAnsi="Times New Roman"/>
          <w:sz w:val="28"/>
          <w:szCs w:val="28"/>
        </w:rPr>
      </w:pPr>
      <w:r w:rsidRPr="009567A3">
        <w:rPr>
          <w:rFonts w:ascii="Times New Roman" w:hAnsi="Times New Roman"/>
          <w:sz w:val="28"/>
          <w:szCs w:val="28"/>
        </w:rPr>
        <w:t>С</w:t>
      </w:r>
      <w:r w:rsidRPr="009567A3">
        <w:rPr>
          <w:rFonts w:ascii="Times New Roman" w:hAnsi="Times New Roman"/>
          <w:spacing w:val="-3"/>
          <w:sz w:val="28"/>
          <w:szCs w:val="28"/>
        </w:rPr>
        <w:t xml:space="preserve"> </w:t>
      </w:r>
      <w:r w:rsidRPr="009567A3">
        <w:rPr>
          <w:rFonts w:ascii="Times New Roman" w:hAnsi="Times New Roman"/>
          <w:sz w:val="28"/>
          <w:szCs w:val="28"/>
        </w:rPr>
        <w:t>какими</w:t>
      </w:r>
      <w:r w:rsidRPr="009567A3">
        <w:rPr>
          <w:rFonts w:ascii="Times New Roman" w:hAnsi="Times New Roman"/>
          <w:spacing w:val="-4"/>
          <w:sz w:val="28"/>
          <w:szCs w:val="28"/>
        </w:rPr>
        <w:t xml:space="preserve"> </w:t>
      </w:r>
      <w:r w:rsidRPr="009567A3">
        <w:rPr>
          <w:rFonts w:ascii="Times New Roman" w:hAnsi="Times New Roman"/>
          <w:sz w:val="28"/>
          <w:szCs w:val="28"/>
        </w:rPr>
        <w:t>инструментами</w:t>
      </w:r>
      <w:r w:rsidRPr="009567A3">
        <w:rPr>
          <w:rFonts w:ascii="Times New Roman" w:hAnsi="Times New Roman"/>
          <w:spacing w:val="-2"/>
          <w:sz w:val="28"/>
          <w:szCs w:val="28"/>
        </w:rPr>
        <w:t xml:space="preserve"> </w:t>
      </w:r>
      <w:r w:rsidRPr="009567A3">
        <w:rPr>
          <w:rFonts w:ascii="Times New Roman" w:hAnsi="Times New Roman"/>
          <w:sz w:val="28"/>
          <w:szCs w:val="28"/>
        </w:rPr>
        <w:t>бережливого</w:t>
      </w:r>
      <w:r w:rsidRPr="009567A3">
        <w:rPr>
          <w:rFonts w:ascii="Times New Roman" w:hAnsi="Times New Roman"/>
          <w:spacing w:val="-4"/>
          <w:sz w:val="28"/>
          <w:szCs w:val="28"/>
        </w:rPr>
        <w:t xml:space="preserve"> </w:t>
      </w:r>
      <w:r w:rsidRPr="009567A3">
        <w:rPr>
          <w:rFonts w:ascii="Times New Roman" w:hAnsi="Times New Roman"/>
          <w:sz w:val="28"/>
          <w:szCs w:val="28"/>
        </w:rPr>
        <w:t>производства</w:t>
      </w:r>
      <w:r w:rsidRPr="009567A3">
        <w:rPr>
          <w:rFonts w:ascii="Times New Roman" w:hAnsi="Times New Roman"/>
          <w:spacing w:val="-1"/>
          <w:sz w:val="28"/>
          <w:szCs w:val="28"/>
        </w:rPr>
        <w:t xml:space="preserve"> </w:t>
      </w:r>
      <w:r w:rsidRPr="009567A3">
        <w:rPr>
          <w:rFonts w:ascii="Times New Roman" w:hAnsi="Times New Roman"/>
          <w:sz w:val="28"/>
          <w:szCs w:val="28"/>
        </w:rPr>
        <w:t>вы</w:t>
      </w:r>
      <w:r w:rsidRPr="009567A3">
        <w:rPr>
          <w:rFonts w:ascii="Times New Roman" w:hAnsi="Times New Roman"/>
          <w:spacing w:val="-5"/>
          <w:sz w:val="28"/>
          <w:szCs w:val="28"/>
        </w:rPr>
        <w:t xml:space="preserve"> </w:t>
      </w:r>
      <w:r w:rsidRPr="009567A3">
        <w:rPr>
          <w:rFonts w:ascii="Times New Roman" w:hAnsi="Times New Roman"/>
          <w:sz w:val="28"/>
          <w:szCs w:val="28"/>
        </w:rPr>
        <w:t>ознакомились?</w:t>
      </w:r>
    </w:p>
    <w:p w14:paraId="41270B56" w14:textId="77777777" w:rsidR="009B16C8" w:rsidRPr="009567A3" w:rsidRDefault="009B16C8" w:rsidP="009B16C8">
      <w:pPr>
        <w:pStyle w:val="a9"/>
        <w:rPr>
          <w:rFonts w:ascii="Times New Roman" w:hAnsi="Times New Roman"/>
          <w:sz w:val="28"/>
          <w:szCs w:val="28"/>
        </w:rPr>
      </w:pPr>
    </w:p>
    <w:p w14:paraId="11EAB62A" w14:textId="77777777" w:rsidR="009B16C8" w:rsidRPr="009567A3" w:rsidRDefault="009B16C8" w:rsidP="009B16C8">
      <w:pPr>
        <w:pStyle w:val="a9"/>
        <w:spacing w:before="1"/>
        <w:rPr>
          <w:rFonts w:ascii="Times New Roman" w:hAnsi="Times New Roman"/>
          <w:sz w:val="28"/>
          <w:szCs w:val="28"/>
        </w:rPr>
      </w:pPr>
    </w:p>
    <w:p w14:paraId="745B2D84" w14:textId="77777777" w:rsidR="009B16C8" w:rsidRPr="009567A3" w:rsidRDefault="009B16C8" w:rsidP="009B16C8">
      <w:pPr>
        <w:pStyle w:val="a9"/>
        <w:rPr>
          <w:rFonts w:ascii="Times New Roman" w:hAnsi="Times New Roman"/>
          <w:sz w:val="28"/>
          <w:szCs w:val="28"/>
        </w:rPr>
      </w:pPr>
      <w:r w:rsidRPr="009567A3">
        <w:rPr>
          <w:rFonts w:ascii="Times New Roman" w:hAnsi="Times New Roman"/>
          <w:sz w:val="28"/>
          <w:szCs w:val="28"/>
        </w:rPr>
        <w:t>Перечислите</w:t>
      </w:r>
      <w:r w:rsidRPr="009567A3">
        <w:rPr>
          <w:rFonts w:ascii="Times New Roman" w:hAnsi="Times New Roman"/>
          <w:spacing w:val="-4"/>
          <w:sz w:val="28"/>
          <w:szCs w:val="28"/>
        </w:rPr>
        <w:t xml:space="preserve"> </w:t>
      </w:r>
      <w:r w:rsidRPr="009567A3">
        <w:rPr>
          <w:rFonts w:ascii="Times New Roman" w:hAnsi="Times New Roman"/>
          <w:sz w:val="28"/>
          <w:szCs w:val="28"/>
        </w:rPr>
        <w:t>этапы</w:t>
      </w:r>
      <w:r w:rsidRPr="009567A3">
        <w:rPr>
          <w:rFonts w:ascii="Times New Roman" w:hAnsi="Times New Roman"/>
          <w:spacing w:val="-3"/>
          <w:sz w:val="28"/>
          <w:szCs w:val="28"/>
        </w:rPr>
        <w:t xml:space="preserve"> </w:t>
      </w:r>
      <w:r w:rsidRPr="009567A3">
        <w:rPr>
          <w:rFonts w:ascii="Times New Roman" w:hAnsi="Times New Roman"/>
          <w:sz w:val="28"/>
          <w:szCs w:val="28"/>
        </w:rPr>
        <w:t>внедрения</w:t>
      </w:r>
      <w:r w:rsidRPr="009567A3">
        <w:rPr>
          <w:rFonts w:ascii="Times New Roman" w:hAnsi="Times New Roman"/>
          <w:spacing w:val="-3"/>
          <w:sz w:val="28"/>
          <w:szCs w:val="28"/>
        </w:rPr>
        <w:t xml:space="preserve"> </w:t>
      </w:r>
      <w:r w:rsidRPr="009567A3">
        <w:rPr>
          <w:rFonts w:ascii="Times New Roman" w:hAnsi="Times New Roman"/>
          <w:sz w:val="28"/>
          <w:szCs w:val="28"/>
        </w:rPr>
        <w:t>бережливого</w:t>
      </w:r>
      <w:r w:rsidRPr="009567A3">
        <w:rPr>
          <w:rFonts w:ascii="Times New Roman" w:hAnsi="Times New Roman"/>
          <w:spacing w:val="-5"/>
          <w:sz w:val="28"/>
          <w:szCs w:val="28"/>
        </w:rPr>
        <w:t xml:space="preserve"> </w:t>
      </w:r>
      <w:r w:rsidRPr="009567A3">
        <w:rPr>
          <w:rFonts w:ascii="Times New Roman" w:hAnsi="Times New Roman"/>
          <w:sz w:val="28"/>
          <w:szCs w:val="28"/>
        </w:rPr>
        <w:t>производства</w:t>
      </w:r>
      <w:r w:rsidRPr="009567A3">
        <w:rPr>
          <w:rFonts w:ascii="Times New Roman" w:hAnsi="Times New Roman"/>
          <w:spacing w:val="-7"/>
          <w:sz w:val="28"/>
          <w:szCs w:val="28"/>
        </w:rPr>
        <w:t xml:space="preserve"> </w:t>
      </w:r>
      <w:r w:rsidRPr="009567A3">
        <w:rPr>
          <w:rFonts w:ascii="Times New Roman" w:hAnsi="Times New Roman"/>
          <w:sz w:val="28"/>
          <w:szCs w:val="28"/>
        </w:rPr>
        <w:t>на</w:t>
      </w:r>
      <w:r w:rsidRPr="009567A3">
        <w:rPr>
          <w:rFonts w:ascii="Times New Roman" w:hAnsi="Times New Roman"/>
          <w:spacing w:val="-3"/>
          <w:sz w:val="28"/>
          <w:szCs w:val="28"/>
        </w:rPr>
        <w:t xml:space="preserve"> </w:t>
      </w:r>
      <w:r w:rsidRPr="009567A3">
        <w:rPr>
          <w:rFonts w:ascii="Times New Roman" w:hAnsi="Times New Roman"/>
          <w:sz w:val="28"/>
          <w:szCs w:val="28"/>
        </w:rPr>
        <w:t>предприятии</w:t>
      </w:r>
    </w:p>
    <w:p w14:paraId="68EE0CFF" w14:textId="77777777" w:rsidR="009B16C8" w:rsidRPr="009567A3" w:rsidRDefault="009B16C8" w:rsidP="009B16C8">
      <w:pPr>
        <w:pStyle w:val="a9"/>
        <w:spacing w:before="11"/>
        <w:rPr>
          <w:rFonts w:ascii="Times New Roman" w:hAnsi="Times New Roman"/>
          <w:sz w:val="28"/>
          <w:szCs w:val="28"/>
        </w:rPr>
      </w:pPr>
    </w:p>
    <w:p w14:paraId="0F759025" w14:textId="77777777" w:rsidR="009B16C8" w:rsidRPr="009567A3" w:rsidRDefault="009B16C8" w:rsidP="009B16C8">
      <w:pPr>
        <w:pStyle w:val="a9"/>
        <w:ind w:right="789"/>
        <w:rPr>
          <w:rFonts w:ascii="Times New Roman" w:hAnsi="Times New Roman"/>
          <w:sz w:val="28"/>
          <w:szCs w:val="28"/>
        </w:rPr>
      </w:pPr>
      <w:r w:rsidRPr="009567A3">
        <w:rPr>
          <w:rFonts w:ascii="Times New Roman" w:hAnsi="Times New Roman"/>
          <w:sz w:val="28"/>
          <w:szCs w:val="28"/>
        </w:rPr>
        <w:t>Какой принцип использует компания тойота при определении прибыли согласно</w:t>
      </w:r>
      <w:r w:rsidRPr="009567A3">
        <w:rPr>
          <w:rFonts w:ascii="Times New Roman" w:hAnsi="Times New Roman"/>
          <w:spacing w:val="-67"/>
          <w:sz w:val="28"/>
          <w:szCs w:val="28"/>
        </w:rPr>
        <w:t xml:space="preserve"> </w:t>
      </w:r>
      <w:r w:rsidRPr="009567A3">
        <w:rPr>
          <w:rFonts w:ascii="Times New Roman" w:hAnsi="Times New Roman"/>
          <w:sz w:val="28"/>
          <w:szCs w:val="28"/>
        </w:rPr>
        <w:t>бережливому</w:t>
      </w:r>
      <w:r w:rsidRPr="009567A3">
        <w:rPr>
          <w:rFonts w:ascii="Times New Roman" w:hAnsi="Times New Roman"/>
          <w:spacing w:val="-5"/>
          <w:sz w:val="28"/>
          <w:szCs w:val="28"/>
        </w:rPr>
        <w:t xml:space="preserve"> </w:t>
      </w:r>
      <w:r w:rsidRPr="009567A3">
        <w:rPr>
          <w:rFonts w:ascii="Times New Roman" w:hAnsi="Times New Roman"/>
          <w:sz w:val="28"/>
          <w:szCs w:val="28"/>
        </w:rPr>
        <w:t>производству?</w:t>
      </w:r>
    </w:p>
    <w:p w14:paraId="2C27986F" w14:textId="77777777" w:rsidR="009B16C8" w:rsidRPr="009567A3" w:rsidRDefault="009B16C8" w:rsidP="009B16C8">
      <w:pPr>
        <w:pStyle w:val="a9"/>
        <w:ind w:right="1389"/>
        <w:rPr>
          <w:rFonts w:ascii="Times New Roman" w:hAnsi="Times New Roman"/>
          <w:sz w:val="28"/>
          <w:szCs w:val="28"/>
        </w:rPr>
      </w:pPr>
      <w:r w:rsidRPr="009567A3">
        <w:rPr>
          <w:rFonts w:ascii="Times New Roman" w:hAnsi="Times New Roman"/>
          <w:sz w:val="28"/>
          <w:szCs w:val="28"/>
        </w:rPr>
        <w:t>Что такое «Треугольник эффективности»? раскройте основные компоненты</w:t>
      </w:r>
      <w:r w:rsidRPr="009567A3">
        <w:rPr>
          <w:rFonts w:ascii="Times New Roman" w:hAnsi="Times New Roman"/>
          <w:spacing w:val="-67"/>
          <w:sz w:val="28"/>
          <w:szCs w:val="28"/>
        </w:rPr>
        <w:t xml:space="preserve"> </w:t>
      </w:r>
      <w:r w:rsidRPr="009567A3">
        <w:rPr>
          <w:rFonts w:ascii="Times New Roman" w:hAnsi="Times New Roman"/>
          <w:sz w:val="28"/>
          <w:szCs w:val="28"/>
        </w:rPr>
        <w:t>треугольника.</w:t>
      </w:r>
    </w:p>
    <w:p w14:paraId="060FAE9F" w14:textId="77777777" w:rsidR="009B16C8" w:rsidRPr="009567A3" w:rsidRDefault="009B16C8" w:rsidP="009B16C8">
      <w:pPr>
        <w:pStyle w:val="a9"/>
        <w:spacing w:before="1"/>
        <w:rPr>
          <w:rFonts w:ascii="Times New Roman" w:hAnsi="Times New Roman"/>
          <w:sz w:val="28"/>
          <w:szCs w:val="28"/>
        </w:rPr>
      </w:pPr>
    </w:p>
    <w:p w14:paraId="22AACA80" w14:textId="77777777" w:rsidR="009B16C8" w:rsidRPr="009567A3" w:rsidRDefault="009B16C8" w:rsidP="009B16C8">
      <w:pPr>
        <w:pStyle w:val="a9"/>
        <w:rPr>
          <w:rFonts w:ascii="Times New Roman" w:hAnsi="Times New Roman"/>
          <w:sz w:val="28"/>
          <w:szCs w:val="28"/>
        </w:rPr>
      </w:pPr>
      <w:r w:rsidRPr="009567A3">
        <w:rPr>
          <w:rFonts w:ascii="Times New Roman" w:hAnsi="Times New Roman"/>
          <w:sz w:val="28"/>
          <w:szCs w:val="28"/>
        </w:rPr>
        <w:t>Задание</w:t>
      </w:r>
      <w:r w:rsidRPr="009567A3">
        <w:rPr>
          <w:rFonts w:ascii="Times New Roman" w:hAnsi="Times New Roman"/>
          <w:spacing w:val="-1"/>
          <w:sz w:val="28"/>
          <w:szCs w:val="28"/>
        </w:rPr>
        <w:t xml:space="preserve"> </w:t>
      </w:r>
      <w:r w:rsidRPr="009567A3">
        <w:rPr>
          <w:rFonts w:ascii="Times New Roman" w:hAnsi="Times New Roman"/>
          <w:sz w:val="28"/>
          <w:szCs w:val="28"/>
        </w:rPr>
        <w:t>2.</w:t>
      </w:r>
      <w:r w:rsidRPr="009567A3">
        <w:rPr>
          <w:rFonts w:ascii="Times New Roman" w:hAnsi="Times New Roman"/>
          <w:spacing w:val="-1"/>
          <w:sz w:val="28"/>
          <w:szCs w:val="28"/>
        </w:rPr>
        <w:t xml:space="preserve"> </w:t>
      </w:r>
      <w:r w:rsidRPr="009567A3">
        <w:rPr>
          <w:rFonts w:ascii="Times New Roman" w:hAnsi="Times New Roman"/>
          <w:sz w:val="28"/>
          <w:szCs w:val="28"/>
        </w:rPr>
        <w:t>Тест</w:t>
      </w:r>
      <w:r w:rsidRPr="009567A3">
        <w:rPr>
          <w:rFonts w:ascii="Times New Roman" w:hAnsi="Times New Roman"/>
          <w:spacing w:val="-3"/>
          <w:sz w:val="28"/>
          <w:szCs w:val="28"/>
        </w:rPr>
        <w:t xml:space="preserve"> </w:t>
      </w:r>
      <w:r w:rsidRPr="009567A3">
        <w:rPr>
          <w:rFonts w:ascii="Times New Roman" w:hAnsi="Times New Roman"/>
          <w:sz w:val="28"/>
          <w:szCs w:val="28"/>
        </w:rPr>
        <w:t>по теме</w:t>
      </w:r>
    </w:p>
    <w:p w14:paraId="0D2767F2" w14:textId="77777777" w:rsidR="009B16C8" w:rsidRPr="009567A3" w:rsidRDefault="009B16C8" w:rsidP="009B16C8">
      <w:pPr>
        <w:pStyle w:val="a9"/>
        <w:spacing w:before="11"/>
        <w:rPr>
          <w:rFonts w:ascii="Times New Roman" w:hAnsi="Times New Roman"/>
          <w:sz w:val="28"/>
          <w:szCs w:val="28"/>
        </w:rPr>
      </w:pPr>
    </w:p>
    <w:p w14:paraId="3BCB616B" w14:textId="77777777" w:rsidR="009B16C8" w:rsidRPr="009567A3" w:rsidRDefault="009B16C8" w:rsidP="009B16C8">
      <w:pPr>
        <w:pStyle w:val="a9"/>
        <w:rPr>
          <w:rFonts w:ascii="Times New Roman" w:hAnsi="Times New Roman"/>
          <w:sz w:val="28"/>
          <w:szCs w:val="28"/>
        </w:rPr>
      </w:pPr>
      <w:r w:rsidRPr="009567A3">
        <w:rPr>
          <w:rFonts w:ascii="Times New Roman" w:hAnsi="Times New Roman"/>
          <w:sz w:val="28"/>
          <w:szCs w:val="28"/>
        </w:rPr>
        <w:t>В</w:t>
      </w:r>
      <w:r w:rsidRPr="009567A3">
        <w:rPr>
          <w:rFonts w:ascii="Times New Roman" w:hAnsi="Times New Roman"/>
          <w:spacing w:val="-2"/>
          <w:sz w:val="28"/>
          <w:szCs w:val="28"/>
        </w:rPr>
        <w:t xml:space="preserve"> </w:t>
      </w:r>
      <w:r w:rsidRPr="009567A3">
        <w:rPr>
          <w:rFonts w:ascii="Times New Roman" w:hAnsi="Times New Roman"/>
          <w:sz w:val="28"/>
          <w:szCs w:val="28"/>
        </w:rPr>
        <w:t>БП</w:t>
      </w:r>
      <w:r w:rsidRPr="009567A3">
        <w:rPr>
          <w:rFonts w:ascii="Times New Roman" w:hAnsi="Times New Roman"/>
          <w:spacing w:val="-3"/>
          <w:sz w:val="28"/>
          <w:szCs w:val="28"/>
        </w:rPr>
        <w:t xml:space="preserve"> </w:t>
      </w:r>
      <w:r w:rsidRPr="009567A3">
        <w:rPr>
          <w:rFonts w:ascii="Times New Roman" w:hAnsi="Times New Roman"/>
          <w:sz w:val="28"/>
          <w:szCs w:val="28"/>
        </w:rPr>
        <w:t>цену</w:t>
      </w:r>
      <w:r w:rsidRPr="009567A3">
        <w:rPr>
          <w:rFonts w:ascii="Times New Roman" w:hAnsi="Times New Roman"/>
          <w:spacing w:val="-5"/>
          <w:sz w:val="28"/>
          <w:szCs w:val="28"/>
        </w:rPr>
        <w:t xml:space="preserve"> </w:t>
      </w:r>
      <w:r w:rsidRPr="009567A3">
        <w:rPr>
          <w:rFonts w:ascii="Times New Roman" w:hAnsi="Times New Roman"/>
          <w:sz w:val="28"/>
          <w:szCs w:val="28"/>
        </w:rPr>
        <w:t>на</w:t>
      </w:r>
      <w:r w:rsidRPr="009567A3">
        <w:rPr>
          <w:rFonts w:ascii="Times New Roman" w:hAnsi="Times New Roman"/>
          <w:spacing w:val="-2"/>
          <w:sz w:val="28"/>
          <w:szCs w:val="28"/>
        </w:rPr>
        <w:t xml:space="preserve"> </w:t>
      </w:r>
      <w:r w:rsidRPr="009567A3">
        <w:rPr>
          <w:rFonts w:ascii="Times New Roman" w:hAnsi="Times New Roman"/>
          <w:sz w:val="28"/>
          <w:szCs w:val="28"/>
        </w:rPr>
        <w:t>продукт</w:t>
      </w:r>
      <w:r w:rsidRPr="009567A3">
        <w:rPr>
          <w:rFonts w:ascii="Times New Roman" w:hAnsi="Times New Roman"/>
          <w:spacing w:val="-1"/>
          <w:sz w:val="28"/>
          <w:szCs w:val="28"/>
        </w:rPr>
        <w:t xml:space="preserve"> </w:t>
      </w:r>
      <w:r w:rsidRPr="009567A3">
        <w:rPr>
          <w:rFonts w:ascii="Times New Roman" w:hAnsi="Times New Roman"/>
          <w:sz w:val="28"/>
          <w:szCs w:val="28"/>
        </w:rPr>
        <w:t>устанавливает:</w:t>
      </w:r>
    </w:p>
    <w:p w14:paraId="046509AF" w14:textId="77777777" w:rsidR="009B16C8" w:rsidRPr="009567A3" w:rsidRDefault="009B16C8" w:rsidP="009B16C8">
      <w:pPr>
        <w:rPr>
          <w:sz w:val="28"/>
          <w:szCs w:val="28"/>
        </w:rPr>
        <w:sectPr w:rsidR="009B16C8" w:rsidRPr="009567A3" w:rsidSect="009B16C8">
          <w:pgSz w:w="11920" w:h="16850"/>
          <w:pgMar w:top="960" w:right="260" w:bottom="1540" w:left="1040" w:header="0" w:footer="1358" w:gutter="0"/>
          <w:cols w:space="720"/>
        </w:sectPr>
      </w:pPr>
    </w:p>
    <w:p w14:paraId="333140D0" w14:textId="77777777" w:rsidR="009B16C8" w:rsidRPr="009567A3" w:rsidRDefault="009B16C8" w:rsidP="009B16C8">
      <w:pPr>
        <w:pStyle w:val="a9"/>
        <w:spacing w:before="71"/>
        <w:rPr>
          <w:rFonts w:ascii="Times New Roman" w:hAnsi="Times New Roman"/>
          <w:sz w:val="28"/>
          <w:szCs w:val="28"/>
        </w:rPr>
      </w:pPr>
      <w:r w:rsidRPr="009567A3">
        <w:rPr>
          <w:rFonts w:ascii="Times New Roman" w:hAnsi="Times New Roman"/>
          <w:sz w:val="28"/>
          <w:szCs w:val="28"/>
        </w:rPr>
        <w:lastRenderedPageBreak/>
        <w:t>А)</w:t>
      </w:r>
      <w:r w:rsidRPr="009567A3">
        <w:rPr>
          <w:rFonts w:ascii="Times New Roman" w:hAnsi="Times New Roman"/>
          <w:spacing w:val="-3"/>
          <w:sz w:val="28"/>
          <w:szCs w:val="28"/>
        </w:rPr>
        <w:t xml:space="preserve"> </w:t>
      </w:r>
      <w:r w:rsidRPr="009567A3">
        <w:rPr>
          <w:rFonts w:ascii="Times New Roman" w:hAnsi="Times New Roman"/>
          <w:sz w:val="28"/>
          <w:szCs w:val="28"/>
        </w:rPr>
        <w:t>производитель;</w:t>
      </w:r>
      <w:r w:rsidRPr="009567A3">
        <w:rPr>
          <w:rFonts w:ascii="Times New Roman" w:hAnsi="Times New Roman"/>
          <w:spacing w:val="-1"/>
          <w:sz w:val="28"/>
          <w:szCs w:val="28"/>
        </w:rPr>
        <w:t xml:space="preserve"> </w:t>
      </w:r>
      <w:r w:rsidRPr="009567A3">
        <w:rPr>
          <w:rFonts w:ascii="Times New Roman" w:hAnsi="Times New Roman"/>
          <w:sz w:val="28"/>
          <w:szCs w:val="28"/>
        </w:rPr>
        <w:t>Б)</w:t>
      </w:r>
      <w:r w:rsidRPr="009567A3">
        <w:rPr>
          <w:rFonts w:ascii="Times New Roman" w:hAnsi="Times New Roman"/>
          <w:spacing w:val="-2"/>
          <w:sz w:val="28"/>
          <w:szCs w:val="28"/>
        </w:rPr>
        <w:t xml:space="preserve"> </w:t>
      </w:r>
      <w:r w:rsidRPr="009567A3">
        <w:rPr>
          <w:rFonts w:ascii="Times New Roman" w:hAnsi="Times New Roman"/>
          <w:sz w:val="28"/>
          <w:szCs w:val="28"/>
        </w:rPr>
        <w:t>рынок;</w:t>
      </w:r>
    </w:p>
    <w:p w14:paraId="039034EC" w14:textId="77777777" w:rsidR="009B16C8" w:rsidRPr="009567A3" w:rsidRDefault="009B16C8" w:rsidP="009B16C8">
      <w:pPr>
        <w:pStyle w:val="a9"/>
        <w:rPr>
          <w:rFonts w:ascii="Times New Roman" w:hAnsi="Times New Roman"/>
          <w:sz w:val="28"/>
          <w:szCs w:val="28"/>
        </w:rPr>
      </w:pPr>
      <w:r w:rsidRPr="009567A3">
        <w:rPr>
          <w:rFonts w:ascii="Times New Roman" w:hAnsi="Times New Roman"/>
          <w:sz w:val="28"/>
          <w:szCs w:val="28"/>
        </w:rPr>
        <w:t>В)</w:t>
      </w:r>
      <w:r w:rsidRPr="009567A3">
        <w:rPr>
          <w:rFonts w:ascii="Times New Roman" w:hAnsi="Times New Roman"/>
          <w:spacing w:val="-2"/>
          <w:sz w:val="28"/>
          <w:szCs w:val="28"/>
        </w:rPr>
        <w:t xml:space="preserve"> </w:t>
      </w:r>
      <w:r w:rsidRPr="009567A3">
        <w:rPr>
          <w:rFonts w:ascii="Times New Roman" w:hAnsi="Times New Roman"/>
          <w:sz w:val="28"/>
          <w:szCs w:val="28"/>
        </w:rPr>
        <w:t>потребитель;</w:t>
      </w:r>
      <w:r w:rsidRPr="009567A3">
        <w:rPr>
          <w:rFonts w:ascii="Times New Roman" w:hAnsi="Times New Roman"/>
          <w:spacing w:val="-1"/>
          <w:sz w:val="28"/>
          <w:szCs w:val="28"/>
        </w:rPr>
        <w:t xml:space="preserve"> </w:t>
      </w:r>
      <w:r w:rsidRPr="009567A3">
        <w:rPr>
          <w:rFonts w:ascii="Times New Roman" w:hAnsi="Times New Roman"/>
          <w:sz w:val="28"/>
          <w:szCs w:val="28"/>
        </w:rPr>
        <w:t>Г)</w:t>
      </w:r>
      <w:r w:rsidRPr="009567A3">
        <w:rPr>
          <w:rFonts w:ascii="Times New Roman" w:hAnsi="Times New Roman"/>
          <w:spacing w:val="-4"/>
          <w:sz w:val="28"/>
          <w:szCs w:val="28"/>
        </w:rPr>
        <w:t xml:space="preserve"> </w:t>
      </w:r>
      <w:proofErr w:type="spellStart"/>
      <w:r w:rsidRPr="009567A3">
        <w:rPr>
          <w:rFonts w:ascii="Times New Roman" w:hAnsi="Times New Roman"/>
          <w:sz w:val="28"/>
          <w:szCs w:val="28"/>
        </w:rPr>
        <w:t>Тайити</w:t>
      </w:r>
      <w:proofErr w:type="spellEnd"/>
      <w:r w:rsidRPr="009567A3">
        <w:rPr>
          <w:rFonts w:ascii="Times New Roman" w:hAnsi="Times New Roman"/>
          <w:spacing w:val="-2"/>
          <w:sz w:val="28"/>
          <w:szCs w:val="28"/>
        </w:rPr>
        <w:t xml:space="preserve"> </w:t>
      </w:r>
      <w:r w:rsidRPr="009567A3">
        <w:rPr>
          <w:rFonts w:ascii="Times New Roman" w:hAnsi="Times New Roman"/>
          <w:sz w:val="28"/>
          <w:szCs w:val="28"/>
        </w:rPr>
        <w:t>Оно.</w:t>
      </w:r>
    </w:p>
    <w:p w14:paraId="4E4AEE8A" w14:textId="77777777" w:rsidR="009B16C8" w:rsidRPr="009567A3" w:rsidRDefault="009B16C8" w:rsidP="009B16C8">
      <w:pPr>
        <w:pStyle w:val="a9"/>
        <w:spacing w:before="2"/>
        <w:rPr>
          <w:rFonts w:ascii="Times New Roman" w:hAnsi="Times New Roman"/>
          <w:sz w:val="28"/>
          <w:szCs w:val="28"/>
        </w:rPr>
      </w:pPr>
    </w:p>
    <w:p w14:paraId="2BAE15CD" w14:textId="77777777" w:rsidR="009B16C8" w:rsidRPr="009567A3" w:rsidRDefault="009B16C8" w:rsidP="009B16C8">
      <w:pPr>
        <w:pStyle w:val="a9"/>
        <w:spacing w:line="322" w:lineRule="exact"/>
        <w:rPr>
          <w:rFonts w:ascii="Times New Roman" w:hAnsi="Times New Roman"/>
          <w:sz w:val="28"/>
          <w:szCs w:val="28"/>
        </w:rPr>
      </w:pPr>
      <w:r w:rsidRPr="009567A3">
        <w:rPr>
          <w:rFonts w:ascii="Times New Roman" w:hAnsi="Times New Roman"/>
          <w:sz w:val="28"/>
          <w:szCs w:val="28"/>
        </w:rPr>
        <w:t>При</w:t>
      </w:r>
      <w:r w:rsidRPr="009567A3">
        <w:rPr>
          <w:rFonts w:ascii="Times New Roman" w:hAnsi="Times New Roman"/>
          <w:spacing w:val="-5"/>
          <w:sz w:val="28"/>
          <w:szCs w:val="28"/>
        </w:rPr>
        <w:t xml:space="preserve"> </w:t>
      </w:r>
      <w:r w:rsidRPr="009567A3">
        <w:rPr>
          <w:rFonts w:ascii="Times New Roman" w:hAnsi="Times New Roman"/>
          <w:sz w:val="28"/>
          <w:szCs w:val="28"/>
        </w:rPr>
        <w:t>установлении</w:t>
      </w:r>
      <w:r w:rsidRPr="009567A3">
        <w:rPr>
          <w:rFonts w:ascii="Times New Roman" w:hAnsi="Times New Roman"/>
          <w:spacing w:val="-4"/>
          <w:sz w:val="28"/>
          <w:szCs w:val="28"/>
        </w:rPr>
        <w:t xml:space="preserve"> </w:t>
      </w:r>
      <w:r w:rsidRPr="009567A3">
        <w:rPr>
          <w:rFonts w:ascii="Times New Roman" w:hAnsi="Times New Roman"/>
          <w:sz w:val="28"/>
          <w:szCs w:val="28"/>
        </w:rPr>
        <w:t>цены</w:t>
      </w:r>
      <w:r w:rsidRPr="009567A3">
        <w:rPr>
          <w:rFonts w:ascii="Times New Roman" w:hAnsi="Times New Roman"/>
          <w:spacing w:val="-4"/>
          <w:sz w:val="28"/>
          <w:szCs w:val="28"/>
        </w:rPr>
        <w:t xml:space="preserve"> </w:t>
      </w:r>
      <w:r w:rsidRPr="009567A3">
        <w:rPr>
          <w:rFonts w:ascii="Times New Roman" w:hAnsi="Times New Roman"/>
          <w:sz w:val="28"/>
          <w:szCs w:val="28"/>
        </w:rPr>
        <w:t>Компания</w:t>
      </w:r>
      <w:r w:rsidRPr="009567A3">
        <w:rPr>
          <w:rFonts w:ascii="Times New Roman" w:hAnsi="Times New Roman"/>
          <w:spacing w:val="-4"/>
          <w:sz w:val="28"/>
          <w:szCs w:val="28"/>
        </w:rPr>
        <w:t xml:space="preserve"> </w:t>
      </w:r>
      <w:r w:rsidRPr="009567A3">
        <w:rPr>
          <w:rFonts w:ascii="Times New Roman" w:hAnsi="Times New Roman"/>
          <w:sz w:val="28"/>
          <w:szCs w:val="28"/>
        </w:rPr>
        <w:t>Тойота</w:t>
      </w:r>
      <w:r w:rsidRPr="009567A3">
        <w:rPr>
          <w:rFonts w:ascii="Times New Roman" w:hAnsi="Times New Roman"/>
          <w:spacing w:val="-4"/>
          <w:sz w:val="28"/>
          <w:szCs w:val="28"/>
        </w:rPr>
        <w:t xml:space="preserve"> </w:t>
      </w:r>
      <w:r w:rsidRPr="009567A3">
        <w:rPr>
          <w:rFonts w:ascii="Times New Roman" w:hAnsi="Times New Roman"/>
          <w:sz w:val="28"/>
          <w:szCs w:val="28"/>
        </w:rPr>
        <w:t>применяет:</w:t>
      </w:r>
    </w:p>
    <w:p w14:paraId="50872201" w14:textId="77777777" w:rsidR="009B16C8" w:rsidRPr="009567A3" w:rsidRDefault="009B16C8" w:rsidP="009B16C8">
      <w:pPr>
        <w:pStyle w:val="a9"/>
        <w:spacing w:line="322" w:lineRule="exact"/>
        <w:rPr>
          <w:rFonts w:ascii="Times New Roman" w:hAnsi="Times New Roman"/>
          <w:sz w:val="28"/>
          <w:szCs w:val="28"/>
        </w:rPr>
      </w:pPr>
      <w:r w:rsidRPr="009567A3">
        <w:rPr>
          <w:rFonts w:ascii="Times New Roman" w:hAnsi="Times New Roman"/>
          <w:sz w:val="28"/>
          <w:szCs w:val="28"/>
        </w:rPr>
        <w:t>А)</w:t>
      </w:r>
      <w:r w:rsidRPr="009567A3">
        <w:rPr>
          <w:rFonts w:ascii="Times New Roman" w:hAnsi="Times New Roman"/>
          <w:spacing w:val="-3"/>
          <w:sz w:val="28"/>
          <w:szCs w:val="28"/>
        </w:rPr>
        <w:t xml:space="preserve"> </w:t>
      </w:r>
      <w:r w:rsidRPr="009567A3">
        <w:rPr>
          <w:rFonts w:ascii="Times New Roman" w:hAnsi="Times New Roman"/>
          <w:sz w:val="28"/>
          <w:szCs w:val="28"/>
        </w:rPr>
        <w:t>затратный</w:t>
      </w:r>
      <w:r w:rsidRPr="009567A3">
        <w:rPr>
          <w:rFonts w:ascii="Times New Roman" w:hAnsi="Times New Roman"/>
          <w:spacing w:val="-2"/>
          <w:sz w:val="28"/>
          <w:szCs w:val="28"/>
        </w:rPr>
        <w:t xml:space="preserve"> </w:t>
      </w:r>
      <w:r w:rsidRPr="009567A3">
        <w:rPr>
          <w:rFonts w:ascii="Times New Roman" w:hAnsi="Times New Roman"/>
          <w:sz w:val="28"/>
          <w:szCs w:val="28"/>
        </w:rPr>
        <w:t>метод;</w:t>
      </w:r>
    </w:p>
    <w:p w14:paraId="6B30539B" w14:textId="77777777" w:rsidR="009B16C8" w:rsidRPr="009567A3" w:rsidRDefault="009B16C8" w:rsidP="009B16C8">
      <w:pPr>
        <w:pStyle w:val="a9"/>
        <w:spacing w:line="322" w:lineRule="exact"/>
        <w:rPr>
          <w:rFonts w:ascii="Times New Roman" w:hAnsi="Times New Roman"/>
          <w:sz w:val="28"/>
          <w:szCs w:val="28"/>
        </w:rPr>
      </w:pPr>
      <w:r w:rsidRPr="009567A3">
        <w:rPr>
          <w:rFonts w:ascii="Times New Roman" w:hAnsi="Times New Roman"/>
          <w:sz w:val="28"/>
          <w:szCs w:val="28"/>
        </w:rPr>
        <w:t>Б)</w:t>
      </w:r>
      <w:r w:rsidRPr="009567A3">
        <w:rPr>
          <w:rFonts w:ascii="Times New Roman" w:hAnsi="Times New Roman"/>
          <w:spacing w:val="-3"/>
          <w:sz w:val="28"/>
          <w:szCs w:val="28"/>
        </w:rPr>
        <w:t xml:space="preserve"> </w:t>
      </w:r>
      <w:proofErr w:type="spellStart"/>
      <w:r w:rsidRPr="009567A3">
        <w:rPr>
          <w:rFonts w:ascii="Times New Roman" w:hAnsi="Times New Roman"/>
          <w:sz w:val="28"/>
          <w:szCs w:val="28"/>
        </w:rPr>
        <w:t>беззатратный</w:t>
      </w:r>
      <w:proofErr w:type="spellEnd"/>
      <w:r w:rsidRPr="009567A3">
        <w:rPr>
          <w:rFonts w:ascii="Times New Roman" w:hAnsi="Times New Roman"/>
          <w:spacing w:val="-5"/>
          <w:sz w:val="28"/>
          <w:szCs w:val="28"/>
        </w:rPr>
        <w:t xml:space="preserve"> </w:t>
      </w:r>
      <w:r w:rsidRPr="009567A3">
        <w:rPr>
          <w:rFonts w:ascii="Times New Roman" w:hAnsi="Times New Roman"/>
          <w:sz w:val="28"/>
          <w:szCs w:val="28"/>
        </w:rPr>
        <w:t>принцип;</w:t>
      </w:r>
    </w:p>
    <w:p w14:paraId="380459F2" w14:textId="77777777" w:rsidR="009B16C8" w:rsidRPr="009567A3" w:rsidRDefault="009B16C8" w:rsidP="009B16C8">
      <w:pPr>
        <w:pStyle w:val="a9"/>
        <w:rPr>
          <w:rFonts w:ascii="Times New Roman" w:hAnsi="Times New Roman"/>
          <w:sz w:val="28"/>
          <w:szCs w:val="28"/>
        </w:rPr>
      </w:pPr>
      <w:r w:rsidRPr="009567A3">
        <w:rPr>
          <w:rFonts w:ascii="Times New Roman" w:hAnsi="Times New Roman"/>
          <w:sz w:val="28"/>
          <w:szCs w:val="28"/>
        </w:rPr>
        <w:t>В)</w:t>
      </w:r>
      <w:r w:rsidRPr="009567A3">
        <w:rPr>
          <w:rFonts w:ascii="Times New Roman" w:hAnsi="Times New Roman"/>
          <w:spacing w:val="-3"/>
          <w:sz w:val="28"/>
          <w:szCs w:val="28"/>
        </w:rPr>
        <w:t xml:space="preserve"> </w:t>
      </w:r>
      <w:r w:rsidRPr="009567A3">
        <w:rPr>
          <w:rFonts w:ascii="Times New Roman" w:hAnsi="Times New Roman"/>
          <w:sz w:val="28"/>
          <w:szCs w:val="28"/>
        </w:rPr>
        <w:t>принцип</w:t>
      </w:r>
      <w:r w:rsidRPr="009567A3">
        <w:rPr>
          <w:rFonts w:ascii="Times New Roman" w:hAnsi="Times New Roman"/>
          <w:spacing w:val="-2"/>
          <w:sz w:val="28"/>
          <w:szCs w:val="28"/>
        </w:rPr>
        <w:t xml:space="preserve"> </w:t>
      </w:r>
      <w:r w:rsidRPr="009567A3">
        <w:rPr>
          <w:rFonts w:ascii="Times New Roman" w:hAnsi="Times New Roman"/>
          <w:sz w:val="28"/>
          <w:szCs w:val="28"/>
        </w:rPr>
        <w:t>устранения</w:t>
      </w:r>
      <w:r w:rsidRPr="009567A3">
        <w:rPr>
          <w:rFonts w:ascii="Times New Roman" w:hAnsi="Times New Roman"/>
          <w:spacing w:val="-6"/>
          <w:sz w:val="28"/>
          <w:szCs w:val="28"/>
        </w:rPr>
        <w:t xml:space="preserve"> </w:t>
      </w:r>
      <w:r w:rsidRPr="009567A3">
        <w:rPr>
          <w:rFonts w:ascii="Times New Roman" w:hAnsi="Times New Roman"/>
          <w:sz w:val="28"/>
          <w:szCs w:val="28"/>
        </w:rPr>
        <w:t>потерь;</w:t>
      </w:r>
      <w:r w:rsidRPr="009567A3">
        <w:rPr>
          <w:rFonts w:ascii="Times New Roman" w:hAnsi="Times New Roman"/>
          <w:spacing w:val="-1"/>
          <w:sz w:val="28"/>
          <w:szCs w:val="28"/>
        </w:rPr>
        <w:t xml:space="preserve"> </w:t>
      </w:r>
      <w:r w:rsidRPr="009567A3">
        <w:rPr>
          <w:rFonts w:ascii="Times New Roman" w:hAnsi="Times New Roman"/>
          <w:sz w:val="28"/>
          <w:szCs w:val="28"/>
        </w:rPr>
        <w:t>Г)</w:t>
      </w:r>
      <w:r w:rsidRPr="009567A3">
        <w:rPr>
          <w:rFonts w:ascii="Times New Roman" w:hAnsi="Times New Roman"/>
          <w:spacing w:val="-3"/>
          <w:sz w:val="28"/>
          <w:szCs w:val="28"/>
        </w:rPr>
        <w:t xml:space="preserve"> </w:t>
      </w:r>
      <w:r w:rsidRPr="009567A3">
        <w:rPr>
          <w:rFonts w:ascii="Times New Roman" w:hAnsi="Times New Roman"/>
          <w:sz w:val="28"/>
          <w:szCs w:val="28"/>
        </w:rPr>
        <w:t>все</w:t>
      </w:r>
      <w:r w:rsidRPr="009567A3">
        <w:rPr>
          <w:rFonts w:ascii="Times New Roman" w:hAnsi="Times New Roman"/>
          <w:spacing w:val="-4"/>
          <w:sz w:val="28"/>
          <w:szCs w:val="28"/>
        </w:rPr>
        <w:t xml:space="preserve"> </w:t>
      </w:r>
      <w:r w:rsidRPr="009567A3">
        <w:rPr>
          <w:rFonts w:ascii="Times New Roman" w:hAnsi="Times New Roman"/>
          <w:sz w:val="28"/>
          <w:szCs w:val="28"/>
        </w:rPr>
        <w:t>вышеперечисленное.</w:t>
      </w:r>
    </w:p>
    <w:p w14:paraId="19FB5D7A" w14:textId="77777777" w:rsidR="009B16C8" w:rsidRPr="009567A3" w:rsidRDefault="009B16C8" w:rsidP="009B16C8">
      <w:pPr>
        <w:pStyle w:val="a9"/>
        <w:spacing w:before="1"/>
        <w:rPr>
          <w:rFonts w:ascii="Times New Roman" w:hAnsi="Times New Roman"/>
          <w:sz w:val="28"/>
          <w:szCs w:val="28"/>
        </w:rPr>
      </w:pPr>
    </w:p>
    <w:p w14:paraId="5B3DCC83" w14:textId="77777777" w:rsidR="009B16C8" w:rsidRPr="009567A3" w:rsidRDefault="009B16C8" w:rsidP="009B16C8">
      <w:pPr>
        <w:pStyle w:val="a9"/>
        <w:spacing w:line="322" w:lineRule="exact"/>
        <w:rPr>
          <w:rFonts w:ascii="Times New Roman" w:hAnsi="Times New Roman"/>
          <w:sz w:val="28"/>
          <w:szCs w:val="28"/>
        </w:rPr>
      </w:pPr>
      <w:r w:rsidRPr="009567A3">
        <w:rPr>
          <w:rFonts w:ascii="Times New Roman" w:hAnsi="Times New Roman"/>
          <w:sz w:val="28"/>
          <w:szCs w:val="28"/>
        </w:rPr>
        <w:t>В</w:t>
      </w:r>
      <w:r w:rsidRPr="009567A3">
        <w:rPr>
          <w:rFonts w:ascii="Times New Roman" w:hAnsi="Times New Roman"/>
          <w:spacing w:val="-2"/>
          <w:sz w:val="28"/>
          <w:szCs w:val="28"/>
        </w:rPr>
        <w:t xml:space="preserve"> </w:t>
      </w:r>
      <w:r w:rsidRPr="009567A3">
        <w:rPr>
          <w:rFonts w:ascii="Times New Roman" w:hAnsi="Times New Roman"/>
          <w:sz w:val="28"/>
          <w:szCs w:val="28"/>
        </w:rPr>
        <w:t>БП</w:t>
      </w:r>
      <w:r w:rsidRPr="009567A3">
        <w:rPr>
          <w:rFonts w:ascii="Times New Roman" w:hAnsi="Times New Roman"/>
          <w:spacing w:val="-3"/>
          <w:sz w:val="28"/>
          <w:szCs w:val="28"/>
        </w:rPr>
        <w:t xml:space="preserve"> </w:t>
      </w:r>
      <w:r w:rsidRPr="009567A3">
        <w:rPr>
          <w:rFonts w:ascii="Times New Roman" w:hAnsi="Times New Roman"/>
          <w:sz w:val="28"/>
          <w:szCs w:val="28"/>
        </w:rPr>
        <w:t>единственным</w:t>
      </w:r>
      <w:r w:rsidRPr="009567A3">
        <w:rPr>
          <w:rFonts w:ascii="Times New Roman" w:hAnsi="Times New Roman"/>
          <w:spacing w:val="-4"/>
          <w:sz w:val="28"/>
          <w:szCs w:val="28"/>
        </w:rPr>
        <w:t xml:space="preserve"> </w:t>
      </w:r>
      <w:r w:rsidRPr="009567A3">
        <w:rPr>
          <w:rFonts w:ascii="Times New Roman" w:hAnsi="Times New Roman"/>
          <w:sz w:val="28"/>
          <w:szCs w:val="28"/>
        </w:rPr>
        <w:t>путем</w:t>
      </w:r>
      <w:r w:rsidRPr="009567A3">
        <w:rPr>
          <w:rFonts w:ascii="Times New Roman" w:hAnsi="Times New Roman"/>
          <w:spacing w:val="-3"/>
          <w:sz w:val="28"/>
          <w:szCs w:val="28"/>
        </w:rPr>
        <w:t xml:space="preserve"> </w:t>
      </w:r>
      <w:r w:rsidRPr="009567A3">
        <w:rPr>
          <w:rFonts w:ascii="Times New Roman" w:hAnsi="Times New Roman"/>
          <w:sz w:val="28"/>
          <w:szCs w:val="28"/>
        </w:rPr>
        <w:t>повышения</w:t>
      </w:r>
      <w:r w:rsidRPr="009567A3">
        <w:rPr>
          <w:rFonts w:ascii="Times New Roman" w:hAnsi="Times New Roman"/>
          <w:spacing w:val="-2"/>
          <w:sz w:val="28"/>
          <w:szCs w:val="28"/>
        </w:rPr>
        <w:t xml:space="preserve"> </w:t>
      </w:r>
      <w:r w:rsidRPr="009567A3">
        <w:rPr>
          <w:rFonts w:ascii="Times New Roman" w:hAnsi="Times New Roman"/>
          <w:sz w:val="28"/>
          <w:szCs w:val="28"/>
        </w:rPr>
        <w:t>прибыли</w:t>
      </w:r>
      <w:r w:rsidRPr="009567A3">
        <w:rPr>
          <w:rFonts w:ascii="Times New Roman" w:hAnsi="Times New Roman"/>
          <w:spacing w:val="-2"/>
          <w:sz w:val="28"/>
          <w:szCs w:val="28"/>
        </w:rPr>
        <w:t xml:space="preserve"> </w:t>
      </w:r>
      <w:r w:rsidRPr="009567A3">
        <w:rPr>
          <w:rFonts w:ascii="Times New Roman" w:hAnsi="Times New Roman"/>
          <w:sz w:val="28"/>
          <w:szCs w:val="28"/>
        </w:rPr>
        <w:t>является:</w:t>
      </w:r>
    </w:p>
    <w:p w14:paraId="6CDBAA75" w14:textId="77777777" w:rsidR="009B16C8" w:rsidRPr="009567A3" w:rsidRDefault="009B16C8" w:rsidP="009B16C8">
      <w:pPr>
        <w:pStyle w:val="a9"/>
        <w:ind w:right="4164"/>
        <w:rPr>
          <w:rFonts w:ascii="Times New Roman" w:hAnsi="Times New Roman"/>
          <w:sz w:val="28"/>
          <w:szCs w:val="28"/>
        </w:rPr>
      </w:pPr>
      <w:r w:rsidRPr="009567A3">
        <w:rPr>
          <w:rFonts w:ascii="Times New Roman" w:hAnsi="Times New Roman"/>
          <w:sz w:val="28"/>
          <w:szCs w:val="28"/>
        </w:rPr>
        <w:t>А) повышение цены на продукт; Б) снижение затрат;</w:t>
      </w:r>
      <w:r w:rsidRPr="009567A3">
        <w:rPr>
          <w:rFonts w:ascii="Times New Roman" w:hAnsi="Times New Roman"/>
          <w:spacing w:val="-67"/>
          <w:sz w:val="28"/>
          <w:szCs w:val="28"/>
        </w:rPr>
        <w:t xml:space="preserve"> </w:t>
      </w:r>
      <w:r w:rsidRPr="009567A3">
        <w:rPr>
          <w:rFonts w:ascii="Times New Roman" w:hAnsi="Times New Roman"/>
          <w:sz w:val="28"/>
          <w:szCs w:val="28"/>
        </w:rPr>
        <w:t>В)</w:t>
      </w:r>
      <w:r w:rsidRPr="009567A3">
        <w:rPr>
          <w:rFonts w:ascii="Times New Roman" w:hAnsi="Times New Roman"/>
          <w:spacing w:val="-1"/>
          <w:sz w:val="28"/>
          <w:szCs w:val="28"/>
        </w:rPr>
        <w:t xml:space="preserve"> </w:t>
      </w:r>
      <w:r w:rsidRPr="009567A3">
        <w:rPr>
          <w:rFonts w:ascii="Times New Roman" w:hAnsi="Times New Roman"/>
          <w:sz w:val="28"/>
          <w:szCs w:val="28"/>
        </w:rPr>
        <w:t>повышение качества продукта.</w:t>
      </w:r>
    </w:p>
    <w:p w14:paraId="422747C9" w14:textId="77777777" w:rsidR="009B16C8" w:rsidRPr="009567A3" w:rsidRDefault="009B16C8" w:rsidP="009B16C8">
      <w:pPr>
        <w:pStyle w:val="a9"/>
        <w:spacing w:before="11"/>
        <w:rPr>
          <w:rFonts w:ascii="Times New Roman" w:hAnsi="Times New Roman"/>
          <w:sz w:val="28"/>
          <w:szCs w:val="28"/>
        </w:rPr>
      </w:pPr>
    </w:p>
    <w:p w14:paraId="77F9B877" w14:textId="77777777" w:rsidR="009B16C8" w:rsidRPr="009567A3" w:rsidRDefault="009B16C8" w:rsidP="009B16C8">
      <w:pPr>
        <w:pStyle w:val="a9"/>
        <w:spacing w:line="322" w:lineRule="exact"/>
        <w:rPr>
          <w:rFonts w:ascii="Times New Roman" w:hAnsi="Times New Roman"/>
          <w:sz w:val="28"/>
          <w:szCs w:val="28"/>
        </w:rPr>
      </w:pPr>
      <w:r w:rsidRPr="009567A3">
        <w:rPr>
          <w:rFonts w:ascii="Times New Roman" w:hAnsi="Times New Roman"/>
          <w:sz w:val="28"/>
          <w:szCs w:val="28"/>
        </w:rPr>
        <w:t>Треугольник</w:t>
      </w:r>
      <w:r w:rsidRPr="009567A3">
        <w:rPr>
          <w:rFonts w:ascii="Times New Roman" w:hAnsi="Times New Roman"/>
          <w:spacing w:val="-4"/>
          <w:sz w:val="28"/>
          <w:szCs w:val="28"/>
        </w:rPr>
        <w:t xml:space="preserve"> </w:t>
      </w:r>
      <w:r w:rsidRPr="009567A3">
        <w:rPr>
          <w:rFonts w:ascii="Times New Roman" w:hAnsi="Times New Roman"/>
          <w:sz w:val="28"/>
          <w:szCs w:val="28"/>
        </w:rPr>
        <w:t>эффективности</w:t>
      </w:r>
      <w:r w:rsidRPr="009567A3">
        <w:rPr>
          <w:rFonts w:ascii="Times New Roman" w:hAnsi="Times New Roman"/>
          <w:spacing w:val="-5"/>
          <w:sz w:val="28"/>
          <w:szCs w:val="28"/>
        </w:rPr>
        <w:t xml:space="preserve"> </w:t>
      </w:r>
      <w:r w:rsidRPr="009567A3">
        <w:rPr>
          <w:rFonts w:ascii="Times New Roman" w:hAnsi="Times New Roman"/>
          <w:sz w:val="28"/>
          <w:szCs w:val="28"/>
        </w:rPr>
        <w:t>позволяет:</w:t>
      </w:r>
    </w:p>
    <w:p w14:paraId="4226B440" w14:textId="77777777" w:rsidR="009B16C8" w:rsidRPr="009567A3" w:rsidRDefault="009B16C8" w:rsidP="009B16C8">
      <w:pPr>
        <w:pStyle w:val="a9"/>
        <w:spacing w:line="242" w:lineRule="auto"/>
        <w:ind w:right="808"/>
        <w:rPr>
          <w:rFonts w:ascii="Times New Roman" w:hAnsi="Times New Roman"/>
          <w:sz w:val="28"/>
          <w:szCs w:val="28"/>
        </w:rPr>
      </w:pPr>
      <w:r w:rsidRPr="009567A3">
        <w:rPr>
          <w:rFonts w:ascii="Times New Roman" w:hAnsi="Times New Roman"/>
          <w:sz w:val="28"/>
          <w:szCs w:val="28"/>
        </w:rPr>
        <w:t>А) увидеть процесс производства детально; Б) экономически просчитать потери;</w:t>
      </w:r>
      <w:r w:rsidRPr="009567A3">
        <w:rPr>
          <w:rFonts w:ascii="Times New Roman" w:hAnsi="Times New Roman"/>
          <w:spacing w:val="-67"/>
          <w:sz w:val="28"/>
          <w:szCs w:val="28"/>
        </w:rPr>
        <w:t xml:space="preserve"> </w:t>
      </w:r>
      <w:r w:rsidRPr="009567A3">
        <w:rPr>
          <w:rFonts w:ascii="Times New Roman" w:hAnsi="Times New Roman"/>
          <w:sz w:val="28"/>
          <w:szCs w:val="28"/>
        </w:rPr>
        <w:t>В) снизить</w:t>
      </w:r>
      <w:r w:rsidRPr="009567A3">
        <w:rPr>
          <w:rFonts w:ascii="Times New Roman" w:hAnsi="Times New Roman"/>
          <w:spacing w:val="-1"/>
          <w:sz w:val="28"/>
          <w:szCs w:val="28"/>
        </w:rPr>
        <w:t xml:space="preserve"> </w:t>
      </w:r>
      <w:r w:rsidRPr="009567A3">
        <w:rPr>
          <w:rFonts w:ascii="Times New Roman" w:hAnsi="Times New Roman"/>
          <w:sz w:val="28"/>
          <w:szCs w:val="28"/>
        </w:rPr>
        <w:t>затраты.</w:t>
      </w:r>
    </w:p>
    <w:p w14:paraId="61DDE160" w14:textId="77777777" w:rsidR="009B16C8" w:rsidRPr="009567A3" w:rsidRDefault="009B16C8" w:rsidP="009B16C8">
      <w:pPr>
        <w:pStyle w:val="a9"/>
        <w:spacing w:before="6"/>
        <w:rPr>
          <w:rFonts w:ascii="Times New Roman" w:hAnsi="Times New Roman"/>
          <w:sz w:val="28"/>
          <w:szCs w:val="28"/>
        </w:rPr>
      </w:pPr>
    </w:p>
    <w:p w14:paraId="181C0FD2" w14:textId="77777777" w:rsidR="009B16C8" w:rsidRPr="009567A3" w:rsidRDefault="009B16C8" w:rsidP="009B16C8">
      <w:pPr>
        <w:pStyle w:val="a9"/>
        <w:ind w:right="2484"/>
        <w:rPr>
          <w:rFonts w:ascii="Times New Roman" w:hAnsi="Times New Roman"/>
          <w:sz w:val="28"/>
          <w:szCs w:val="28"/>
        </w:rPr>
      </w:pPr>
      <w:r w:rsidRPr="009567A3">
        <w:rPr>
          <w:rFonts w:ascii="Times New Roman" w:hAnsi="Times New Roman"/>
          <w:sz w:val="28"/>
          <w:szCs w:val="28"/>
        </w:rPr>
        <w:t>Треугольник эффективности рассматривает процесс производства:</w:t>
      </w:r>
      <w:r w:rsidRPr="009567A3">
        <w:rPr>
          <w:rFonts w:ascii="Times New Roman" w:hAnsi="Times New Roman"/>
          <w:spacing w:val="-67"/>
          <w:sz w:val="28"/>
          <w:szCs w:val="28"/>
        </w:rPr>
        <w:t xml:space="preserve"> </w:t>
      </w:r>
      <w:r w:rsidRPr="009567A3">
        <w:rPr>
          <w:rFonts w:ascii="Times New Roman" w:hAnsi="Times New Roman"/>
          <w:sz w:val="28"/>
          <w:szCs w:val="28"/>
        </w:rPr>
        <w:t>А)</w:t>
      </w:r>
      <w:r w:rsidRPr="009567A3">
        <w:rPr>
          <w:rFonts w:ascii="Times New Roman" w:hAnsi="Times New Roman"/>
          <w:spacing w:val="-1"/>
          <w:sz w:val="28"/>
          <w:szCs w:val="28"/>
        </w:rPr>
        <w:t xml:space="preserve"> </w:t>
      </w:r>
      <w:r w:rsidRPr="009567A3">
        <w:rPr>
          <w:rFonts w:ascii="Times New Roman" w:hAnsi="Times New Roman"/>
          <w:sz w:val="28"/>
          <w:szCs w:val="28"/>
        </w:rPr>
        <w:t>как непрерывный;</w:t>
      </w:r>
    </w:p>
    <w:p w14:paraId="0797AD01" w14:textId="77777777" w:rsidR="009B16C8" w:rsidRPr="009567A3" w:rsidRDefault="009B16C8" w:rsidP="009B16C8">
      <w:pPr>
        <w:pStyle w:val="a9"/>
        <w:spacing w:before="10"/>
        <w:rPr>
          <w:rFonts w:ascii="Times New Roman" w:hAnsi="Times New Roman"/>
          <w:sz w:val="28"/>
          <w:szCs w:val="28"/>
        </w:rPr>
      </w:pPr>
    </w:p>
    <w:p w14:paraId="60D4BE4D" w14:textId="77777777" w:rsidR="009B16C8" w:rsidRPr="009567A3" w:rsidRDefault="009B16C8" w:rsidP="009B16C8">
      <w:pPr>
        <w:pStyle w:val="a9"/>
        <w:spacing w:before="1"/>
        <w:rPr>
          <w:rFonts w:ascii="Times New Roman" w:hAnsi="Times New Roman"/>
          <w:sz w:val="28"/>
          <w:szCs w:val="28"/>
        </w:rPr>
      </w:pPr>
      <w:r w:rsidRPr="009567A3">
        <w:rPr>
          <w:rFonts w:ascii="Times New Roman" w:hAnsi="Times New Roman"/>
          <w:sz w:val="28"/>
          <w:szCs w:val="28"/>
        </w:rPr>
        <w:t>Б)</w:t>
      </w:r>
      <w:r w:rsidRPr="009567A3">
        <w:rPr>
          <w:rFonts w:ascii="Times New Roman" w:hAnsi="Times New Roman"/>
          <w:spacing w:val="-2"/>
          <w:sz w:val="28"/>
          <w:szCs w:val="28"/>
        </w:rPr>
        <w:t xml:space="preserve"> </w:t>
      </w:r>
      <w:r w:rsidRPr="009567A3">
        <w:rPr>
          <w:rFonts w:ascii="Times New Roman" w:hAnsi="Times New Roman"/>
          <w:sz w:val="28"/>
          <w:szCs w:val="28"/>
        </w:rPr>
        <w:t>как</w:t>
      </w:r>
      <w:r w:rsidRPr="009567A3">
        <w:rPr>
          <w:rFonts w:ascii="Times New Roman" w:hAnsi="Times New Roman"/>
          <w:spacing w:val="-1"/>
          <w:sz w:val="28"/>
          <w:szCs w:val="28"/>
        </w:rPr>
        <w:t xml:space="preserve"> </w:t>
      </w:r>
      <w:r w:rsidRPr="009567A3">
        <w:rPr>
          <w:rFonts w:ascii="Times New Roman" w:hAnsi="Times New Roman"/>
          <w:sz w:val="28"/>
          <w:szCs w:val="28"/>
        </w:rPr>
        <w:t>идеальный;</w:t>
      </w:r>
    </w:p>
    <w:p w14:paraId="5C957FFD" w14:textId="77777777" w:rsidR="009B16C8" w:rsidRPr="009567A3" w:rsidRDefault="009B16C8" w:rsidP="009B16C8">
      <w:pPr>
        <w:pStyle w:val="a9"/>
        <w:spacing w:line="242" w:lineRule="auto"/>
        <w:ind w:right="355"/>
        <w:rPr>
          <w:rFonts w:ascii="Times New Roman" w:hAnsi="Times New Roman"/>
          <w:sz w:val="28"/>
          <w:szCs w:val="28"/>
        </w:rPr>
      </w:pPr>
      <w:r w:rsidRPr="009567A3">
        <w:rPr>
          <w:rFonts w:ascii="Times New Roman" w:hAnsi="Times New Roman"/>
          <w:sz w:val="28"/>
          <w:szCs w:val="28"/>
        </w:rPr>
        <w:t>В) через анализ 4-х параметров (качество, затраты, поставка, риски); Г) через работу</w:t>
      </w:r>
      <w:r w:rsidRPr="009567A3">
        <w:rPr>
          <w:rFonts w:ascii="Times New Roman" w:hAnsi="Times New Roman"/>
          <w:spacing w:val="-67"/>
          <w:sz w:val="28"/>
          <w:szCs w:val="28"/>
        </w:rPr>
        <w:t xml:space="preserve"> </w:t>
      </w:r>
      <w:r w:rsidRPr="009567A3">
        <w:rPr>
          <w:rFonts w:ascii="Times New Roman" w:hAnsi="Times New Roman"/>
          <w:sz w:val="28"/>
          <w:szCs w:val="28"/>
        </w:rPr>
        <w:t>компании</w:t>
      </w:r>
      <w:r w:rsidRPr="009567A3">
        <w:rPr>
          <w:rFonts w:ascii="Times New Roman" w:hAnsi="Times New Roman"/>
          <w:spacing w:val="-1"/>
          <w:sz w:val="28"/>
          <w:szCs w:val="28"/>
        </w:rPr>
        <w:t xml:space="preserve"> </w:t>
      </w:r>
      <w:r w:rsidRPr="009567A3">
        <w:rPr>
          <w:rFonts w:ascii="Times New Roman" w:hAnsi="Times New Roman"/>
          <w:sz w:val="28"/>
          <w:szCs w:val="28"/>
        </w:rPr>
        <w:t>МакДональдс.</w:t>
      </w:r>
    </w:p>
    <w:p w14:paraId="6E5BFBF4" w14:textId="77777777" w:rsidR="009B16C8" w:rsidRPr="009567A3" w:rsidRDefault="009B16C8" w:rsidP="009B16C8">
      <w:pPr>
        <w:pStyle w:val="a9"/>
        <w:spacing w:before="6"/>
        <w:rPr>
          <w:rFonts w:ascii="Times New Roman" w:hAnsi="Times New Roman"/>
          <w:sz w:val="28"/>
          <w:szCs w:val="28"/>
        </w:rPr>
      </w:pPr>
    </w:p>
    <w:p w14:paraId="59DDA0D2" w14:textId="77777777" w:rsidR="009B16C8" w:rsidRPr="009567A3" w:rsidRDefault="009B16C8" w:rsidP="009B16C8">
      <w:pPr>
        <w:pStyle w:val="a9"/>
        <w:spacing w:line="322" w:lineRule="exact"/>
        <w:rPr>
          <w:rFonts w:ascii="Times New Roman" w:hAnsi="Times New Roman"/>
          <w:sz w:val="28"/>
          <w:szCs w:val="28"/>
        </w:rPr>
      </w:pPr>
      <w:r w:rsidRPr="009567A3">
        <w:rPr>
          <w:rFonts w:ascii="Times New Roman" w:hAnsi="Times New Roman"/>
          <w:sz w:val="28"/>
          <w:szCs w:val="28"/>
        </w:rPr>
        <w:t>Повышением</w:t>
      </w:r>
      <w:r w:rsidRPr="009567A3">
        <w:rPr>
          <w:rFonts w:ascii="Times New Roman" w:hAnsi="Times New Roman"/>
          <w:spacing w:val="-4"/>
          <w:sz w:val="28"/>
          <w:szCs w:val="28"/>
        </w:rPr>
        <w:t xml:space="preserve"> </w:t>
      </w:r>
      <w:r w:rsidRPr="009567A3">
        <w:rPr>
          <w:rFonts w:ascii="Times New Roman" w:hAnsi="Times New Roman"/>
          <w:sz w:val="28"/>
          <w:szCs w:val="28"/>
        </w:rPr>
        <w:t>эффективности</w:t>
      </w:r>
      <w:r w:rsidRPr="009567A3">
        <w:rPr>
          <w:rFonts w:ascii="Times New Roman" w:hAnsi="Times New Roman"/>
          <w:spacing w:val="-5"/>
          <w:sz w:val="28"/>
          <w:szCs w:val="28"/>
        </w:rPr>
        <w:t xml:space="preserve"> </w:t>
      </w:r>
      <w:r w:rsidRPr="009567A3">
        <w:rPr>
          <w:rFonts w:ascii="Times New Roman" w:hAnsi="Times New Roman"/>
          <w:sz w:val="28"/>
          <w:szCs w:val="28"/>
        </w:rPr>
        <w:t>процесса</w:t>
      </w:r>
      <w:r w:rsidRPr="009567A3">
        <w:rPr>
          <w:rFonts w:ascii="Times New Roman" w:hAnsi="Times New Roman"/>
          <w:spacing w:val="-3"/>
          <w:sz w:val="28"/>
          <w:szCs w:val="28"/>
        </w:rPr>
        <w:t xml:space="preserve"> </w:t>
      </w:r>
      <w:r w:rsidRPr="009567A3">
        <w:rPr>
          <w:rFonts w:ascii="Times New Roman" w:hAnsi="Times New Roman"/>
          <w:sz w:val="28"/>
          <w:szCs w:val="28"/>
        </w:rPr>
        <w:t>является:</w:t>
      </w:r>
    </w:p>
    <w:p w14:paraId="266F88C2" w14:textId="77777777" w:rsidR="009B16C8" w:rsidRPr="009567A3" w:rsidRDefault="009B16C8" w:rsidP="009B16C8">
      <w:pPr>
        <w:pStyle w:val="a9"/>
        <w:ind w:right="1332"/>
        <w:rPr>
          <w:rFonts w:ascii="Times New Roman" w:hAnsi="Times New Roman"/>
          <w:sz w:val="28"/>
          <w:szCs w:val="28"/>
        </w:rPr>
      </w:pPr>
      <w:r w:rsidRPr="009567A3">
        <w:rPr>
          <w:rFonts w:ascii="Times New Roman" w:hAnsi="Times New Roman"/>
          <w:sz w:val="28"/>
          <w:szCs w:val="28"/>
        </w:rPr>
        <w:t>А) улучшение минимум одного параметра треугольника эффективности при</w:t>
      </w:r>
      <w:r w:rsidRPr="009567A3">
        <w:rPr>
          <w:rFonts w:ascii="Times New Roman" w:hAnsi="Times New Roman"/>
          <w:spacing w:val="-67"/>
          <w:sz w:val="28"/>
          <w:szCs w:val="28"/>
        </w:rPr>
        <w:t xml:space="preserve"> </w:t>
      </w:r>
      <w:r w:rsidRPr="009567A3">
        <w:rPr>
          <w:rFonts w:ascii="Times New Roman" w:hAnsi="Times New Roman"/>
          <w:sz w:val="28"/>
          <w:szCs w:val="28"/>
        </w:rPr>
        <w:t>ухудшении</w:t>
      </w:r>
      <w:r w:rsidRPr="009567A3">
        <w:rPr>
          <w:rFonts w:ascii="Times New Roman" w:hAnsi="Times New Roman"/>
          <w:spacing w:val="-1"/>
          <w:sz w:val="28"/>
          <w:szCs w:val="28"/>
        </w:rPr>
        <w:t xml:space="preserve"> </w:t>
      </w:r>
      <w:r w:rsidRPr="009567A3">
        <w:rPr>
          <w:rFonts w:ascii="Times New Roman" w:hAnsi="Times New Roman"/>
          <w:sz w:val="28"/>
          <w:szCs w:val="28"/>
        </w:rPr>
        <w:t>всех</w:t>
      </w:r>
      <w:r w:rsidRPr="009567A3">
        <w:rPr>
          <w:rFonts w:ascii="Times New Roman" w:hAnsi="Times New Roman"/>
          <w:spacing w:val="1"/>
          <w:sz w:val="28"/>
          <w:szCs w:val="28"/>
        </w:rPr>
        <w:t xml:space="preserve"> </w:t>
      </w:r>
      <w:r w:rsidRPr="009567A3">
        <w:rPr>
          <w:rFonts w:ascii="Times New Roman" w:hAnsi="Times New Roman"/>
          <w:sz w:val="28"/>
          <w:szCs w:val="28"/>
        </w:rPr>
        <w:t>остальных;</w:t>
      </w:r>
    </w:p>
    <w:p w14:paraId="1FDE469B" w14:textId="77777777" w:rsidR="009B16C8" w:rsidRPr="009567A3" w:rsidRDefault="009B16C8" w:rsidP="009B16C8">
      <w:pPr>
        <w:pStyle w:val="a9"/>
        <w:spacing w:line="242" w:lineRule="auto"/>
        <w:ind w:right="468"/>
        <w:rPr>
          <w:rFonts w:ascii="Times New Roman" w:hAnsi="Times New Roman"/>
          <w:sz w:val="28"/>
          <w:szCs w:val="28"/>
        </w:rPr>
      </w:pPr>
      <w:r w:rsidRPr="009567A3">
        <w:rPr>
          <w:rFonts w:ascii="Times New Roman" w:hAnsi="Times New Roman"/>
          <w:sz w:val="28"/>
          <w:szCs w:val="28"/>
        </w:rPr>
        <w:t>Б) ухудшение одного или нескольких параметров треугольника эффективности при</w:t>
      </w:r>
      <w:r w:rsidRPr="009567A3">
        <w:rPr>
          <w:rFonts w:ascii="Times New Roman" w:hAnsi="Times New Roman"/>
          <w:spacing w:val="-67"/>
          <w:sz w:val="28"/>
          <w:szCs w:val="28"/>
        </w:rPr>
        <w:t xml:space="preserve"> </w:t>
      </w:r>
      <w:r w:rsidRPr="009567A3">
        <w:rPr>
          <w:rFonts w:ascii="Times New Roman" w:hAnsi="Times New Roman"/>
          <w:sz w:val="28"/>
          <w:szCs w:val="28"/>
        </w:rPr>
        <w:t>ухудшении</w:t>
      </w:r>
      <w:r w:rsidRPr="009567A3">
        <w:rPr>
          <w:rFonts w:ascii="Times New Roman" w:hAnsi="Times New Roman"/>
          <w:spacing w:val="-1"/>
          <w:sz w:val="28"/>
          <w:szCs w:val="28"/>
        </w:rPr>
        <w:t xml:space="preserve"> </w:t>
      </w:r>
      <w:r w:rsidRPr="009567A3">
        <w:rPr>
          <w:rFonts w:ascii="Times New Roman" w:hAnsi="Times New Roman"/>
          <w:sz w:val="28"/>
          <w:szCs w:val="28"/>
        </w:rPr>
        <w:t>всех</w:t>
      </w:r>
      <w:r w:rsidRPr="009567A3">
        <w:rPr>
          <w:rFonts w:ascii="Times New Roman" w:hAnsi="Times New Roman"/>
          <w:spacing w:val="1"/>
          <w:sz w:val="28"/>
          <w:szCs w:val="28"/>
        </w:rPr>
        <w:t xml:space="preserve"> </w:t>
      </w:r>
      <w:r w:rsidRPr="009567A3">
        <w:rPr>
          <w:rFonts w:ascii="Times New Roman" w:hAnsi="Times New Roman"/>
          <w:sz w:val="28"/>
          <w:szCs w:val="28"/>
        </w:rPr>
        <w:t>остальных;</w:t>
      </w:r>
    </w:p>
    <w:p w14:paraId="2D4770C4" w14:textId="77777777" w:rsidR="009B16C8" w:rsidRPr="009567A3" w:rsidRDefault="009B16C8" w:rsidP="009B16C8">
      <w:pPr>
        <w:pStyle w:val="a9"/>
        <w:ind w:right="157"/>
        <w:rPr>
          <w:rFonts w:ascii="Times New Roman" w:hAnsi="Times New Roman"/>
          <w:sz w:val="28"/>
          <w:szCs w:val="28"/>
        </w:rPr>
      </w:pPr>
      <w:r w:rsidRPr="009567A3">
        <w:rPr>
          <w:rFonts w:ascii="Times New Roman" w:hAnsi="Times New Roman"/>
          <w:sz w:val="28"/>
          <w:szCs w:val="28"/>
        </w:rPr>
        <w:t>В) улучшение как минимум одного из параметров без ухудшения других показателей;</w:t>
      </w:r>
      <w:r w:rsidRPr="009567A3">
        <w:rPr>
          <w:rFonts w:ascii="Times New Roman" w:hAnsi="Times New Roman"/>
          <w:spacing w:val="-67"/>
          <w:sz w:val="28"/>
          <w:szCs w:val="28"/>
        </w:rPr>
        <w:t xml:space="preserve"> </w:t>
      </w:r>
      <w:r w:rsidRPr="009567A3">
        <w:rPr>
          <w:rFonts w:ascii="Times New Roman" w:hAnsi="Times New Roman"/>
          <w:sz w:val="28"/>
          <w:szCs w:val="28"/>
        </w:rPr>
        <w:t>Г)</w:t>
      </w:r>
      <w:r w:rsidRPr="009567A3">
        <w:rPr>
          <w:rFonts w:ascii="Times New Roman" w:hAnsi="Times New Roman"/>
          <w:spacing w:val="-1"/>
          <w:sz w:val="28"/>
          <w:szCs w:val="28"/>
        </w:rPr>
        <w:t xml:space="preserve"> </w:t>
      </w:r>
      <w:r w:rsidRPr="009567A3">
        <w:rPr>
          <w:rFonts w:ascii="Times New Roman" w:hAnsi="Times New Roman"/>
          <w:sz w:val="28"/>
          <w:szCs w:val="28"/>
        </w:rPr>
        <w:t>нет верного</w:t>
      </w:r>
      <w:r w:rsidRPr="009567A3">
        <w:rPr>
          <w:rFonts w:ascii="Times New Roman" w:hAnsi="Times New Roman"/>
          <w:spacing w:val="1"/>
          <w:sz w:val="28"/>
          <w:szCs w:val="28"/>
        </w:rPr>
        <w:t xml:space="preserve"> </w:t>
      </w:r>
      <w:r w:rsidRPr="009567A3">
        <w:rPr>
          <w:rFonts w:ascii="Times New Roman" w:hAnsi="Times New Roman"/>
          <w:sz w:val="28"/>
          <w:szCs w:val="28"/>
        </w:rPr>
        <w:t>ответа.</w:t>
      </w:r>
    </w:p>
    <w:p w14:paraId="28BDDB7B" w14:textId="77777777" w:rsidR="009B16C8" w:rsidRPr="009567A3" w:rsidRDefault="009B16C8" w:rsidP="009B16C8">
      <w:pPr>
        <w:pStyle w:val="a9"/>
        <w:spacing w:before="5"/>
        <w:rPr>
          <w:rFonts w:ascii="Times New Roman" w:hAnsi="Times New Roman"/>
          <w:sz w:val="28"/>
          <w:szCs w:val="28"/>
        </w:rPr>
      </w:pPr>
    </w:p>
    <w:p w14:paraId="1699D414" w14:textId="77777777" w:rsidR="009B16C8" w:rsidRPr="009567A3" w:rsidRDefault="009B16C8" w:rsidP="009B16C8">
      <w:pPr>
        <w:pStyle w:val="a9"/>
        <w:spacing w:line="322" w:lineRule="exact"/>
        <w:rPr>
          <w:rFonts w:ascii="Times New Roman" w:hAnsi="Times New Roman"/>
          <w:sz w:val="28"/>
          <w:szCs w:val="28"/>
        </w:rPr>
      </w:pPr>
      <w:r w:rsidRPr="009567A3">
        <w:rPr>
          <w:rFonts w:ascii="Times New Roman" w:hAnsi="Times New Roman"/>
          <w:sz w:val="28"/>
          <w:szCs w:val="28"/>
        </w:rPr>
        <w:t>Качество</w:t>
      </w:r>
      <w:r w:rsidRPr="009567A3">
        <w:rPr>
          <w:rFonts w:ascii="Times New Roman" w:hAnsi="Times New Roman"/>
          <w:spacing w:val="-1"/>
          <w:sz w:val="28"/>
          <w:szCs w:val="28"/>
        </w:rPr>
        <w:t xml:space="preserve"> </w:t>
      </w:r>
      <w:r w:rsidRPr="009567A3">
        <w:rPr>
          <w:rFonts w:ascii="Times New Roman" w:hAnsi="Times New Roman"/>
          <w:sz w:val="28"/>
          <w:szCs w:val="28"/>
        </w:rPr>
        <w:t>–</w:t>
      </w:r>
      <w:r w:rsidRPr="009567A3">
        <w:rPr>
          <w:rFonts w:ascii="Times New Roman" w:hAnsi="Times New Roman"/>
          <w:spacing w:val="-1"/>
          <w:sz w:val="28"/>
          <w:szCs w:val="28"/>
        </w:rPr>
        <w:t xml:space="preserve"> </w:t>
      </w:r>
      <w:r w:rsidRPr="009567A3">
        <w:rPr>
          <w:rFonts w:ascii="Times New Roman" w:hAnsi="Times New Roman"/>
          <w:sz w:val="28"/>
          <w:szCs w:val="28"/>
        </w:rPr>
        <w:t>это:</w:t>
      </w:r>
    </w:p>
    <w:p w14:paraId="2669C74D" w14:textId="77777777" w:rsidR="009B16C8" w:rsidRPr="009567A3" w:rsidRDefault="009B16C8" w:rsidP="009B16C8">
      <w:pPr>
        <w:pStyle w:val="a9"/>
        <w:spacing w:line="322" w:lineRule="exact"/>
        <w:rPr>
          <w:rFonts w:ascii="Times New Roman" w:hAnsi="Times New Roman"/>
          <w:sz w:val="28"/>
          <w:szCs w:val="28"/>
        </w:rPr>
      </w:pPr>
      <w:r w:rsidRPr="009567A3">
        <w:rPr>
          <w:rFonts w:ascii="Times New Roman" w:hAnsi="Times New Roman"/>
          <w:sz w:val="28"/>
          <w:szCs w:val="28"/>
        </w:rPr>
        <w:lastRenderedPageBreak/>
        <w:t>А)</w:t>
      </w:r>
      <w:r w:rsidRPr="009567A3">
        <w:rPr>
          <w:rFonts w:ascii="Times New Roman" w:hAnsi="Times New Roman"/>
          <w:spacing w:val="-3"/>
          <w:sz w:val="28"/>
          <w:szCs w:val="28"/>
        </w:rPr>
        <w:t xml:space="preserve"> </w:t>
      </w:r>
      <w:r w:rsidRPr="009567A3">
        <w:rPr>
          <w:rFonts w:ascii="Times New Roman" w:hAnsi="Times New Roman"/>
          <w:sz w:val="28"/>
          <w:szCs w:val="28"/>
        </w:rPr>
        <w:t>срок</w:t>
      </w:r>
      <w:r w:rsidRPr="009567A3">
        <w:rPr>
          <w:rFonts w:ascii="Times New Roman" w:hAnsi="Times New Roman"/>
          <w:spacing w:val="-2"/>
          <w:sz w:val="28"/>
          <w:szCs w:val="28"/>
        </w:rPr>
        <w:t xml:space="preserve"> </w:t>
      </w:r>
      <w:r w:rsidRPr="009567A3">
        <w:rPr>
          <w:rFonts w:ascii="Times New Roman" w:hAnsi="Times New Roman"/>
          <w:sz w:val="28"/>
          <w:szCs w:val="28"/>
        </w:rPr>
        <w:t>и</w:t>
      </w:r>
      <w:r w:rsidRPr="009567A3">
        <w:rPr>
          <w:rFonts w:ascii="Times New Roman" w:hAnsi="Times New Roman"/>
          <w:spacing w:val="-2"/>
          <w:sz w:val="28"/>
          <w:szCs w:val="28"/>
        </w:rPr>
        <w:t xml:space="preserve"> </w:t>
      </w:r>
      <w:r w:rsidRPr="009567A3">
        <w:rPr>
          <w:rFonts w:ascii="Times New Roman" w:hAnsi="Times New Roman"/>
          <w:sz w:val="28"/>
          <w:szCs w:val="28"/>
        </w:rPr>
        <w:t>характеристики</w:t>
      </w:r>
      <w:r w:rsidRPr="009567A3">
        <w:rPr>
          <w:rFonts w:ascii="Times New Roman" w:hAnsi="Times New Roman"/>
          <w:spacing w:val="-2"/>
          <w:sz w:val="28"/>
          <w:szCs w:val="28"/>
        </w:rPr>
        <w:t xml:space="preserve"> </w:t>
      </w:r>
      <w:r w:rsidRPr="009567A3">
        <w:rPr>
          <w:rFonts w:ascii="Times New Roman" w:hAnsi="Times New Roman"/>
          <w:sz w:val="28"/>
          <w:szCs w:val="28"/>
        </w:rPr>
        <w:t>поставки</w:t>
      </w:r>
      <w:r w:rsidRPr="009567A3">
        <w:rPr>
          <w:rFonts w:ascii="Times New Roman" w:hAnsi="Times New Roman"/>
          <w:spacing w:val="-2"/>
          <w:sz w:val="28"/>
          <w:szCs w:val="28"/>
        </w:rPr>
        <w:t xml:space="preserve"> </w:t>
      </w:r>
      <w:r w:rsidRPr="009567A3">
        <w:rPr>
          <w:rFonts w:ascii="Times New Roman" w:hAnsi="Times New Roman"/>
          <w:sz w:val="28"/>
          <w:szCs w:val="28"/>
        </w:rPr>
        <w:t>продукта;</w:t>
      </w:r>
    </w:p>
    <w:p w14:paraId="430FAC1D" w14:textId="77777777" w:rsidR="009B16C8" w:rsidRPr="009567A3" w:rsidRDefault="009B16C8" w:rsidP="009B16C8">
      <w:pPr>
        <w:pStyle w:val="a9"/>
        <w:spacing w:line="242" w:lineRule="auto"/>
        <w:ind w:right="174"/>
        <w:rPr>
          <w:rFonts w:ascii="Times New Roman" w:hAnsi="Times New Roman"/>
          <w:sz w:val="28"/>
          <w:szCs w:val="28"/>
        </w:rPr>
      </w:pPr>
      <w:r w:rsidRPr="009567A3">
        <w:rPr>
          <w:rFonts w:ascii="Times New Roman" w:hAnsi="Times New Roman"/>
          <w:sz w:val="28"/>
          <w:szCs w:val="28"/>
        </w:rPr>
        <w:t>Б) техника безопасности, экологические риски, ущерб здоровью; В) затраты на сырье,</w:t>
      </w:r>
      <w:r w:rsidRPr="009567A3">
        <w:rPr>
          <w:rFonts w:ascii="Times New Roman" w:hAnsi="Times New Roman"/>
          <w:spacing w:val="-67"/>
          <w:sz w:val="28"/>
          <w:szCs w:val="28"/>
        </w:rPr>
        <w:t xml:space="preserve"> </w:t>
      </w:r>
      <w:r w:rsidRPr="009567A3">
        <w:rPr>
          <w:rFonts w:ascii="Times New Roman" w:hAnsi="Times New Roman"/>
          <w:sz w:val="28"/>
          <w:szCs w:val="28"/>
        </w:rPr>
        <w:t>оплату</w:t>
      </w:r>
      <w:r w:rsidRPr="009567A3">
        <w:rPr>
          <w:rFonts w:ascii="Times New Roman" w:hAnsi="Times New Roman"/>
          <w:spacing w:val="-4"/>
          <w:sz w:val="28"/>
          <w:szCs w:val="28"/>
        </w:rPr>
        <w:t xml:space="preserve"> </w:t>
      </w:r>
      <w:r w:rsidRPr="009567A3">
        <w:rPr>
          <w:rFonts w:ascii="Times New Roman" w:hAnsi="Times New Roman"/>
          <w:sz w:val="28"/>
          <w:szCs w:val="28"/>
        </w:rPr>
        <w:t>труда,</w:t>
      </w:r>
      <w:r w:rsidRPr="009567A3">
        <w:rPr>
          <w:rFonts w:ascii="Times New Roman" w:hAnsi="Times New Roman"/>
          <w:spacing w:val="-2"/>
          <w:sz w:val="28"/>
          <w:szCs w:val="28"/>
        </w:rPr>
        <w:t xml:space="preserve"> </w:t>
      </w:r>
      <w:r w:rsidRPr="009567A3">
        <w:rPr>
          <w:rFonts w:ascii="Times New Roman" w:hAnsi="Times New Roman"/>
          <w:sz w:val="28"/>
          <w:szCs w:val="28"/>
        </w:rPr>
        <w:t>налоги;</w:t>
      </w:r>
    </w:p>
    <w:p w14:paraId="4B4AB7E4" w14:textId="77777777" w:rsidR="009B16C8" w:rsidRPr="009567A3" w:rsidRDefault="009B16C8" w:rsidP="009B16C8">
      <w:pPr>
        <w:pStyle w:val="a9"/>
        <w:spacing w:line="317" w:lineRule="exact"/>
        <w:rPr>
          <w:rFonts w:ascii="Times New Roman" w:hAnsi="Times New Roman"/>
          <w:sz w:val="28"/>
          <w:szCs w:val="28"/>
        </w:rPr>
      </w:pPr>
      <w:r w:rsidRPr="009567A3">
        <w:rPr>
          <w:rFonts w:ascii="Times New Roman" w:hAnsi="Times New Roman"/>
          <w:sz w:val="28"/>
          <w:szCs w:val="28"/>
        </w:rPr>
        <w:t>Г)</w:t>
      </w:r>
      <w:r w:rsidRPr="009567A3">
        <w:rPr>
          <w:rFonts w:ascii="Times New Roman" w:hAnsi="Times New Roman"/>
          <w:spacing w:val="-3"/>
          <w:sz w:val="28"/>
          <w:szCs w:val="28"/>
        </w:rPr>
        <w:t xml:space="preserve"> </w:t>
      </w:r>
      <w:r w:rsidRPr="009567A3">
        <w:rPr>
          <w:rFonts w:ascii="Times New Roman" w:hAnsi="Times New Roman"/>
          <w:sz w:val="28"/>
          <w:szCs w:val="28"/>
        </w:rPr>
        <w:t>соответствие</w:t>
      </w:r>
      <w:r w:rsidRPr="009567A3">
        <w:rPr>
          <w:rFonts w:ascii="Times New Roman" w:hAnsi="Times New Roman"/>
          <w:spacing w:val="-5"/>
          <w:sz w:val="28"/>
          <w:szCs w:val="28"/>
        </w:rPr>
        <w:t xml:space="preserve"> </w:t>
      </w:r>
      <w:r w:rsidRPr="009567A3">
        <w:rPr>
          <w:rFonts w:ascii="Times New Roman" w:hAnsi="Times New Roman"/>
          <w:sz w:val="28"/>
          <w:szCs w:val="28"/>
        </w:rPr>
        <w:t>продукта</w:t>
      </w:r>
      <w:r w:rsidRPr="009567A3">
        <w:rPr>
          <w:rFonts w:ascii="Times New Roman" w:hAnsi="Times New Roman"/>
          <w:spacing w:val="-2"/>
          <w:sz w:val="28"/>
          <w:szCs w:val="28"/>
        </w:rPr>
        <w:t xml:space="preserve"> </w:t>
      </w:r>
      <w:r w:rsidRPr="009567A3">
        <w:rPr>
          <w:rFonts w:ascii="Times New Roman" w:hAnsi="Times New Roman"/>
          <w:sz w:val="28"/>
          <w:szCs w:val="28"/>
        </w:rPr>
        <w:t>предъявляемым</w:t>
      </w:r>
      <w:r w:rsidRPr="009567A3">
        <w:rPr>
          <w:rFonts w:ascii="Times New Roman" w:hAnsi="Times New Roman"/>
          <w:spacing w:val="-2"/>
          <w:sz w:val="28"/>
          <w:szCs w:val="28"/>
        </w:rPr>
        <w:t xml:space="preserve"> </w:t>
      </w:r>
      <w:r w:rsidRPr="009567A3">
        <w:rPr>
          <w:rFonts w:ascii="Times New Roman" w:hAnsi="Times New Roman"/>
          <w:sz w:val="28"/>
          <w:szCs w:val="28"/>
        </w:rPr>
        <w:t>нормам</w:t>
      </w:r>
      <w:r w:rsidRPr="009567A3">
        <w:rPr>
          <w:rFonts w:ascii="Times New Roman" w:hAnsi="Times New Roman"/>
          <w:spacing w:val="-5"/>
          <w:sz w:val="28"/>
          <w:szCs w:val="28"/>
        </w:rPr>
        <w:t xml:space="preserve"> </w:t>
      </w:r>
      <w:r w:rsidRPr="009567A3">
        <w:rPr>
          <w:rFonts w:ascii="Times New Roman" w:hAnsi="Times New Roman"/>
          <w:sz w:val="28"/>
          <w:szCs w:val="28"/>
        </w:rPr>
        <w:t>и</w:t>
      </w:r>
      <w:r w:rsidRPr="009567A3">
        <w:rPr>
          <w:rFonts w:ascii="Times New Roman" w:hAnsi="Times New Roman"/>
          <w:spacing w:val="-3"/>
          <w:sz w:val="28"/>
          <w:szCs w:val="28"/>
        </w:rPr>
        <w:t xml:space="preserve"> </w:t>
      </w:r>
      <w:r w:rsidRPr="009567A3">
        <w:rPr>
          <w:rFonts w:ascii="Times New Roman" w:hAnsi="Times New Roman"/>
          <w:sz w:val="28"/>
          <w:szCs w:val="28"/>
        </w:rPr>
        <w:t>стандартам.</w:t>
      </w:r>
    </w:p>
    <w:p w14:paraId="0C7D7A20" w14:textId="77777777" w:rsidR="009B16C8" w:rsidRPr="009567A3" w:rsidRDefault="009B16C8" w:rsidP="009B16C8">
      <w:pPr>
        <w:pStyle w:val="a9"/>
        <w:spacing w:before="11"/>
        <w:rPr>
          <w:rFonts w:ascii="Times New Roman" w:hAnsi="Times New Roman"/>
          <w:sz w:val="28"/>
          <w:szCs w:val="28"/>
        </w:rPr>
      </w:pPr>
    </w:p>
    <w:p w14:paraId="44C2DE5D" w14:textId="77777777" w:rsidR="009B16C8" w:rsidRPr="009567A3" w:rsidRDefault="009B16C8" w:rsidP="009B16C8">
      <w:pPr>
        <w:pStyle w:val="a9"/>
        <w:spacing w:line="322" w:lineRule="exact"/>
        <w:rPr>
          <w:rFonts w:ascii="Times New Roman" w:hAnsi="Times New Roman"/>
          <w:sz w:val="28"/>
          <w:szCs w:val="28"/>
        </w:rPr>
      </w:pPr>
      <w:r w:rsidRPr="009567A3">
        <w:rPr>
          <w:rFonts w:ascii="Times New Roman" w:hAnsi="Times New Roman"/>
          <w:sz w:val="28"/>
          <w:szCs w:val="28"/>
        </w:rPr>
        <w:t>Риски</w:t>
      </w:r>
      <w:r w:rsidRPr="009567A3">
        <w:rPr>
          <w:rFonts w:ascii="Times New Roman" w:hAnsi="Times New Roman"/>
          <w:spacing w:val="-2"/>
          <w:sz w:val="28"/>
          <w:szCs w:val="28"/>
        </w:rPr>
        <w:t xml:space="preserve"> </w:t>
      </w:r>
      <w:r w:rsidRPr="009567A3">
        <w:rPr>
          <w:rFonts w:ascii="Times New Roman" w:hAnsi="Times New Roman"/>
          <w:sz w:val="28"/>
          <w:szCs w:val="28"/>
        </w:rPr>
        <w:t>–</w:t>
      </w:r>
      <w:r w:rsidRPr="009567A3">
        <w:rPr>
          <w:rFonts w:ascii="Times New Roman" w:hAnsi="Times New Roman"/>
          <w:spacing w:val="-1"/>
          <w:sz w:val="28"/>
          <w:szCs w:val="28"/>
        </w:rPr>
        <w:t xml:space="preserve"> </w:t>
      </w:r>
      <w:r w:rsidRPr="009567A3">
        <w:rPr>
          <w:rFonts w:ascii="Times New Roman" w:hAnsi="Times New Roman"/>
          <w:sz w:val="28"/>
          <w:szCs w:val="28"/>
        </w:rPr>
        <w:t>это:</w:t>
      </w:r>
    </w:p>
    <w:p w14:paraId="02D96D3B" w14:textId="77777777" w:rsidR="009B16C8" w:rsidRPr="009567A3" w:rsidRDefault="009B16C8" w:rsidP="009B16C8">
      <w:pPr>
        <w:pStyle w:val="a9"/>
        <w:rPr>
          <w:rFonts w:ascii="Times New Roman" w:hAnsi="Times New Roman"/>
          <w:sz w:val="28"/>
          <w:szCs w:val="28"/>
        </w:rPr>
      </w:pPr>
      <w:r w:rsidRPr="009567A3">
        <w:rPr>
          <w:rFonts w:ascii="Times New Roman" w:hAnsi="Times New Roman"/>
          <w:sz w:val="28"/>
          <w:szCs w:val="28"/>
        </w:rPr>
        <w:t>А)</w:t>
      </w:r>
      <w:r w:rsidRPr="009567A3">
        <w:rPr>
          <w:rFonts w:ascii="Times New Roman" w:hAnsi="Times New Roman"/>
          <w:spacing w:val="-3"/>
          <w:sz w:val="28"/>
          <w:szCs w:val="28"/>
        </w:rPr>
        <w:t xml:space="preserve"> </w:t>
      </w:r>
      <w:r w:rsidRPr="009567A3">
        <w:rPr>
          <w:rFonts w:ascii="Times New Roman" w:hAnsi="Times New Roman"/>
          <w:sz w:val="28"/>
          <w:szCs w:val="28"/>
        </w:rPr>
        <w:t>срок</w:t>
      </w:r>
      <w:r w:rsidRPr="009567A3">
        <w:rPr>
          <w:rFonts w:ascii="Times New Roman" w:hAnsi="Times New Roman"/>
          <w:spacing w:val="-2"/>
          <w:sz w:val="28"/>
          <w:szCs w:val="28"/>
        </w:rPr>
        <w:t xml:space="preserve"> </w:t>
      </w:r>
      <w:r w:rsidRPr="009567A3">
        <w:rPr>
          <w:rFonts w:ascii="Times New Roman" w:hAnsi="Times New Roman"/>
          <w:sz w:val="28"/>
          <w:szCs w:val="28"/>
        </w:rPr>
        <w:t>и</w:t>
      </w:r>
      <w:r w:rsidRPr="009567A3">
        <w:rPr>
          <w:rFonts w:ascii="Times New Roman" w:hAnsi="Times New Roman"/>
          <w:spacing w:val="-2"/>
          <w:sz w:val="28"/>
          <w:szCs w:val="28"/>
        </w:rPr>
        <w:t xml:space="preserve"> </w:t>
      </w:r>
      <w:r w:rsidRPr="009567A3">
        <w:rPr>
          <w:rFonts w:ascii="Times New Roman" w:hAnsi="Times New Roman"/>
          <w:sz w:val="28"/>
          <w:szCs w:val="28"/>
        </w:rPr>
        <w:t>характеристики</w:t>
      </w:r>
      <w:r w:rsidRPr="009567A3">
        <w:rPr>
          <w:rFonts w:ascii="Times New Roman" w:hAnsi="Times New Roman"/>
          <w:spacing w:val="-2"/>
          <w:sz w:val="28"/>
          <w:szCs w:val="28"/>
        </w:rPr>
        <w:t xml:space="preserve"> </w:t>
      </w:r>
      <w:r w:rsidRPr="009567A3">
        <w:rPr>
          <w:rFonts w:ascii="Times New Roman" w:hAnsi="Times New Roman"/>
          <w:sz w:val="28"/>
          <w:szCs w:val="28"/>
        </w:rPr>
        <w:t>поставки</w:t>
      </w:r>
      <w:r w:rsidRPr="009567A3">
        <w:rPr>
          <w:rFonts w:ascii="Times New Roman" w:hAnsi="Times New Roman"/>
          <w:spacing w:val="-2"/>
          <w:sz w:val="28"/>
          <w:szCs w:val="28"/>
        </w:rPr>
        <w:t xml:space="preserve"> </w:t>
      </w:r>
      <w:r w:rsidRPr="009567A3">
        <w:rPr>
          <w:rFonts w:ascii="Times New Roman" w:hAnsi="Times New Roman"/>
          <w:sz w:val="28"/>
          <w:szCs w:val="28"/>
        </w:rPr>
        <w:t>продукта;</w:t>
      </w:r>
    </w:p>
    <w:p w14:paraId="6A4022EF" w14:textId="77777777" w:rsidR="009B16C8" w:rsidRPr="009567A3" w:rsidRDefault="009B16C8" w:rsidP="009B16C8">
      <w:pPr>
        <w:pStyle w:val="a9"/>
        <w:spacing w:line="242" w:lineRule="auto"/>
        <w:ind w:right="174"/>
        <w:rPr>
          <w:rFonts w:ascii="Times New Roman" w:hAnsi="Times New Roman"/>
          <w:sz w:val="28"/>
          <w:szCs w:val="28"/>
        </w:rPr>
      </w:pPr>
      <w:r w:rsidRPr="009567A3">
        <w:rPr>
          <w:rFonts w:ascii="Times New Roman" w:hAnsi="Times New Roman"/>
          <w:sz w:val="28"/>
          <w:szCs w:val="28"/>
        </w:rPr>
        <w:t>Б) техника безопасности, экологические риски, ущерб здоровью; В) затраты на сырье,</w:t>
      </w:r>
      <w:r w:rsidRPr="009567A3">
        <w:rPr>
          <w:rFonts w:ascii="Times New Roman" w:hAnsi="Times New Roman"/>
          <w:spacing w:val="-67"/>
          <w:sz w:val="28"/>
          <w:szCs w:val="28"/>
        </w:rPr>
        <w:t xml:space="preserve"> </w:t>
      </w:r>
      <w:r w:rsidRPr="009567A3">
        <w:rPr>
          <w:rFonts w:ascii="Times New Roman" w:hAnsi="Times New Roman"/>
          <w:sz w:val="28"/>
          <w:szCs w:val="28"/>
        </w:rPr>
        <w:t>оплату</w:t>
      </w:r>
      <w:r w:rsidRPr="009567A3">
        <w:rPr>
          <w:rFonts w:ascii="Times New Roman" w:hAnsi="Times New Roman"/>
          <w:spacing w:val="-4"/>
          <w:sz w:val="28"/>
          <w:szCs w:val="28"/>
        </w:rPr>
        <w:t xml:space="preserve"> </w:t>
      </w:r>
      <w:r w:rsidRPr="009567A3">
        <w:rPr>
          <w:rFonts w:ascii="Times New Roman" w:hAnsi="Times New Roman"/>
          <w:sz w:val="28"/>
          <w:szCs w:val="28"/>
        </w:rPr>
        <w:t>труда,</w:t>
      </w:r>
      <w:r w:rsidRPr="009567A3">
        <w:rPr>
          <w:rFonts w:ascii="Times New Roman" w:hAnsi="Times New Roman"/>
          <w:spacing w:val="-2"/>
          <w:sz w:val="28"/>
          <w:szCs w:val="28"/>
        </w:rPr>
        <w:t xml:space="preserve"> </w:t>
      </w:r>
      <w:r w:rsidRPr="009567A3">
        <w:rPr>
          <w:rFonts w:ascii="Times New Roman" w:hAnsi="Times New Roman"/>
          <w:sz w:val="28"/>
          <w:szCs w:val="28"/>
        </w:rPr>
        <w:t>налоги;</w:t>
      </w:r>
    </w:p>
    <w:p w14:paraId="39891500" w14:textId="77777777" w:rsidR="009B16C8" w:rsidRPr="009567A3" w:rsidRDefault="009B16C8" w:rsidP="009B16C8">
      <w:pPr>
        <w:pStyle w:val="a9"/>
        <w:spacing w:line="317" w:lineRule="exact"/>
        <w:rPr>
          <w:rFonts w:ascii="Times New Roman" w:hAnsi="Times New Roman"/>
          <w:sz w:val="28"/>
          <w:szCs w:val="28"/>
        </w:rPr>
      </w:pPr>
      <w:r w:rsidRPr="009567A3">
        <w:rPr>
          <w:rFonts w:ascii="Times New Roman" w:hAnsi="Times New Roman"/>
          <w:sz w:val="28"/>
          <w:szCs w:val="28"/>
        </w:rPr>
        <w:t>Г)</w:t>
      </w:r>
      <w:r w:rsidRPr="009567A3">
        <w:rPr>
          <w:rFonts w:ascii="Times New Roman" w:hAnsi="Times New Roman"/>
          <w:spacing w:val="-2"/>
          <w:sz w:val="28"/>
          <w:szCs w:val="28"/>
        </w:rPr>
        <w:t xml:space="preserve"> </w:t>
      </w:r>
      <w:r w:rsidRPr="009567A3">
        <w:rPr>
          <w:rFonts w:ascii="Times New Roman" w:hAnsi="Times New Roman"/>
          <w:sz w:val="28"/>
          <w:szCs w:val="28"/>
        </w:rPr>
        <w:t>соответствие</w:t>
      </w:r>
      <w:r w:rsidRPr="009567A3">
        <w:rPr>
          <w:rFonts w:ascii="Times New Roman" w:hAnsi="Times New Roman"/>
          <w:spacing w:val="-5"/>
          <w:sz w:val="28"/>
          <w:szCs w:val="28"/>
        </w:rPr>
        <w:t xml:space="preserve"> </w:t>
      </w:r>
      <w:r w:rsidRPr="009567A3">
        <w:rPr>
          <w:rFonts w:ascii="Times New Roman" w:hAnsi="Times New Roman"/>
          <w:sz w:val="28"/>
          <w:szCs w:val="28"/>
        </w:rPr>
        <w:t>продукта</w:t>
      </w:r>
      <w:r w:rsidRPr="009567A3">
        <w:rPr>
          <w:rFonts w:ascii="Times New Roman" w:hAnsi="Times New Roman"/>
          <w:spacing w:val="-2"/>
          <w:sz w:val="28"/>
          <w:szCs w:val="28"/>
        </w:rPr>
        <w:t xml:space="preserve"> </w:t>
      </w:r>
      <w:r w:rsidRPr="009567A3">
        <w:rPr>
          <w:rFonts w:ascii="Times New Roman" w:hAnsi="Times New Roman"/>
          <w:sz w:val="28"/>
          <w:szCs w:val="28"/>
        </w:rPr>
        <w:t>предъявляемым</w:t>
      </w:r>
      <w:r w:rsidRPr="009567A3">
        <w:rPr>
          <w:rFonts w:ascii="Times New Roman" w:hAnsi="Times New Roman"/>
          <w:spacing w:val="-2"/>
          <w:sz w:val="28"/>
          <w:szCs w:val="28"/>
        </w:rPr>
        <w:t xml:space="preserve"> </w:t>
      </w:r>
      <w:r w:rsidRPr="009567A3">
        <w:rPr>
          <w:rFonts w:ascii="Times New Roman" w:hAnsi="Times New Roman"/>
          <w:sz w:val="28"/>
          <w:szCs w:val="28"/>
        </w:rPr>
        <w:t>нормам</w:t>
      </w:r>
      <w:r w:rsidRPr="009567A3">
        <w:rPr>
          <w:rFonts w:ascii="Times New Roman" w:hAnsi="Times New Roman"/>
          <w:spacing w:val="-4"/>
          <w:sz w:val="28"/>
          <w:szCs w:val="28"/>
        </w:rPr>
        <w:t xml:space="preserve"> </w:t>
      </w:r>
      <w:r w:rsidRPr="009567A3">
        <w:rPr>
          <w:rFonts w:ascii="Times New Roman" w:hAnsi="Times New Roman"/>
          <w:sz w:val="28"/>
          <w:szCs w:val="28"/>
        </w:rPr>
        <w:t>и</w:t>
      </w:r>
      <w:r w:rsidRPr="009567A3">
        <w:rPr>
          <w:rFonts w:ascii="Times New Roman" w:hAnsi="Times New Roman"/>
          <w:spacing w:val="-2"/>
          <w:sz w:val="28"/>
          <w:szCs w:val="28"/>
        </w:rPr>
        <w:t xml:space="preserve"> </w:t>
      </w:r>
      <w:r w:rsidRPr="009567A3">
        <w:rPr>
          <w:rFonts w:ascii="Times New Roman" w:hAnsi="Times New Roman"/>
          <w:sz w:val="28"/>
          <w:szCs w:val="28"/>
        </w:rPr>
        <w:t>стандартам.</w:t>
      </w:r>
    </w:p>
    <w:p w14:paraId="5AF77A3D" w14:textId="77777777" w:rsidR="009B16C8" w:rsidRPr="009567A3" w:rsidRDefault="009B16C8" w:rsidP="009B16C8">
      <w:pPr>
        <w:pStyle w:val="a9"/>
        <w:spacing w:before="10"/>
        <w:rPr>
          <w:rFonts w:ascii="Times New Roman" w:hAnsi="Times New Roman"/>
          <w:sz w:val="28"/>
          <w:szCs w:val="28"/>
        </w:rPr>
      </w:pPr>
    </w:p>
    <w:p w14:paraId="63195CCF" w14:textId="77777777" w:rsidR="009B16C8" w:rsidRPr="009567A3" w:rsidRDefault="009B16C8" w:rsidP="009B16C8">
      <w:pPr>
        <w:pStyle w:val="a9"/>
        <w:rPr>
          <w:rFonts w:ascii="Times New Roman" w:hAnsi="Times New Roman"/>
          <w:sz w:val="28"/>
          <w:szCs w:val="28"/>
        </w:rPr>
      </w:pPr>
      <w:r w:rsidRPr="009567A3">
        <w:rPr>
          <w:rFonts w:ascii="Times New Roman" w:hAnsi="Times New Roman"/>
          <w:sz w:val="28"/>
          <w:szCs w:val="28"/>
        </w:rPr>
        <w:t>Поставка</w:t>
      </w:r>
      <w:r w:rsidRPr="009567A3">
        <w:rPr>
          <w:rFonts w:ascii="Times New Roman" w:hAnsi="Times New Roman"/>
          <w:spacing w:val="-4"/>
          <w:sz w:val="28"/>
          <w:szCs w:val="28"/>
        </w:rPr>
        <w:t xml:space="preserve"> </w:t>
      </w:r>
      <w:r w:rsidRPr="009567A3">
        <w:rPr>
          <w:rFonts w:ascii="Times New Roman" w:hAnsi="Times New Roman"/>
          <w:sz w:val="28"/>
          <w:szCs w:val="28"/>
        </w:rPr>
        <w:t>–</w:t>
      </w:r>
      <w:r w:rsidRPr="009567A3">
        <w:rPr>
          <w:rFonts w:ascii="Times New Roman" w:hAnsi="Times New Roman"/>
          <w:spacing w:val="-1"/>
          <w:sz w:val="28"/>
          <w:szCs w:val="28"/>
        </w:rPr>
        <w:t xml:space="preserve"> </w:t>
      </w:r>
      <w:r w:rsidRPr="009567A3">
        <w:rPr>
          <w:rFonts w:ascii="Times New Roman" w:hAnsi="Times New Roman"/>
          <w:sz w:val="28"/>
          <w:szCs w:val="28"/>
        </w:rPr>
        <w:t>это:</w:t>
      </w:r>
    </w:p>
    <w:p w14:paraId="5F0A6B8E" w14:textId="77777777" w:rsidR="009B16C8" w:rsidRPr="009567A3" w:rsidRDefault="009B16C8" w:rsidP="009B16C8">
      <w:pPr>
        <w:rPr>
          <w:sz w:val="28"/>
          <w:szCs w:val="28"/>
        </w:rPr>
        <w:sectPr w:rsidR="009B16C8" w:rsidRPr="009567A3" w:rsidSect="009B16C8">
          <w:pgSz w:w="11920" w:h="16850"/>
          <w:pgMar w:top="960" w:right="260" w:bottom="1540" w:left="1040" w:header="0" w:footer="1358" w:gutter="0"/>
          <w:cols w:space="720"/>
        </w:sectPr>
      </w:pPr>
    </w:p>
    <w:p w14:paraId="2DCD182E" w14:textId="77777777" w:rsidR="009B16C8" w:rsidRPr="009567A3" w:rsidRDefault="009B16C8" w:rsidP="009B16C8">
      <w:pPr>
        <w:pStyle w:val="a9"/>
        <w:spacing w:before="71"/>
        <w:rPr>
          <w:rFonts w:ascii="Times New Roman" w:hAnsi="Times New Roman"/>
          <w:sz w:val="28"/>
          <w:szCs w:val="28"/>
        </w:rPr>
      </w:pPr>
      <w:r w:rsidRPr="009567A3">
        <w:rPr>
          <w:rFonts w:ascii="Times New Roman" w:hAnsi="Times New Roman"/>
          <w:sz w:val="28"/>
          <w:szCs w:val="28"/>
        </w:rPr>
        <w:lastRenderedPageBreak/>
        <w:t>А)</w:t>
      </w:r>
      <w:r w:rsidRPr="009567A3">
        <w:rPr>
          <w:rFonts w:ascii="Times New Roman" w:hAnsi="Times New Roman"/>
          <w:spacing w:val="-3"/>
          <w:sz w:val="28"/>
          <w:szCs w:val="28"/>
        </w:rPr>
        <w:t xml:space="preserve"> </w:t>
      </w:r>
      <w:r w:rsidRPr="009567A3">
        <w:rPr>
          <w:rFonts w:ascii="Times New Roman" w:hAnsi="Times New Roman"/>
          <w:sz w:val="28"/>
          <w:szCs w:val="28"/>
        </w:rPr>
        <w:t>срок</w:t>
      </w:r>
      <w:r w:rsidRPr="009567A3">
        <w:rPr>
          <w:rFonts w:ascii="Times New Roman" w:hAnsi="Times New Roman"/>
          <w:spacing w:val="-2"/>
          <w:sz w:val="28"/>
          <w:szCs w:val="28"/>
        </w:rPr>
        <w:t xml:space="preserve"> </w:t>
      </w:r>
      <w:r w:rsidRPr="009567A3">
        <w:rPr>
          <w:rFonts w:ascii="Times New Roman" w:hAnsi="Times New Roman"/>
          <w:sz w:val="28"/>
          <w:szCs w:val="28"/>
        </w:rPr>
        <w:t>и</w:t>
      </w:r>
      <w:r w:rsidRPr="009567A3">
        <w:rPr>
          <w:rFonts w:ascii="Times New Roman" w:hAnsi="Times New Roman"/>
          <w:spacing w:val="-2"/>
          <w:sz w:val="28"/>
          <w:szCs w:val="28"/>
        </w:rPr>
        <w:t xml:space="preserve"> </w:t>
      </w:r>
      <w:r w:rsidRPr="009567A3">
        <w:rPr>
          <w:rFonts w:ascii="Times New Roman" w:hAnsi="Times New Roman"/>
          <w:sz w:val="28"/>
          <w:szCs w:val="28"/>
        </w:rPr>
        <w:t>характеристики</w:t>
      </w:r>
      <w:r w:rsidRPr="009567A3">
        <w:rPr>
          <w:rFonts w:ascii="Times New Roman" w:hAnsi="Times New Roman"/>
          <w:spacing w:val="-2"/>
          <w:sz w:val="28"/>
          <w:szCs w:val="28"/>
        </w:rPr>
        <w:t xml:space="preserve"> </w:t>
      </w:r>
      <w:r w:rsidRPr="009567A3">
        <w:rPr>
          <w:rFonts w:ascii="Times New Roman" w:hAnsi="Times New Roman"/>
          <w:sz w:val="28"/>
          <w:szCs w:val="28"/>
        </w:rPr>
        <w:t>поставки</w:t>
      </w:r>
      <w:r w:rsidRPr="009567A3">
        <w:rPr>
          <w:rFonts w:ascii="Times New Roman" w:hAnsi="Times New Roman"/>
          <w:spacing w:val="-2"/>
          <w:sz w:val="28"/>
          <w:szCs w:val="28"/>
        </w:rPr>
        <w:t xml:space="preserve"> </w:t>
      </w:r>
      <w:r w:rsidRPr="009567A3">
        <w:rPr>
          <w:rFonts w:ascii="Times New Roman" w:hAnsi="Times New Roman"/>
          <w:sz w:val="28"/>
          <w:szCs w:val="28"/>
        </w:rPr>
        <w:t>продукта;</w:t>
      </w:r>
    </w:p>
    <w:p w14:paraId="30255E46" w14:textId="77777777" w:rsidR="009B16C8" w:rsidRPr="009567A3" w:rsidRDefault="009B16C8" w:rsidP="009B16C8">
      <w:pPr>
        <w:pStyle w:val="a9"/>
        <w:spacing w:line="242" w:lineRule="auto"/>
        <w:ind w:right="174"/>
        <w:rPr>
          <w:rFonts w:ascii="Times New Roman" w:hAnsi="Times New Roman"/>
          <w:sz w:val="28"/>
          <w:szCs w:val="28"/>
        </w:rPr>
      </w:pPr>
      <w:r w:rsidRPr="009567A3">
        <w:rPr>
          <w:rFonts w:ascii="Times New Roman" w:hAnsi="Times New Roman"/>
          <w:sz w:val="28"/>
          <w:szCs w:val="28"/>
        </w:rPr>
        <w:t>Б) техника безопасности, экологические риски, ущерб здоровью; В) затраты на сырье,</w:t>
      </w:r>
      <w:r w:rsidRPr="009567A3">
        <w:rPr>
          <w:rFonts w:ascii="Times New Roman" w:hAnsi="Times New Roman"/>
          <w:spacing w:val="-67"/>
          <w:sz w:val="28"/>
          <w:szCs w:val="28"/>
        </w:rPr>
        <w:t xml:space="preserve"> </w:t>
      </w:r>
      <w:r w:rsidRPr="009567A3">
        <w:rPr>
          <w:rFonts w:ascii="Times New Roman" w:hAnsi="Times New Roman"/>
          <w:sz w:val="28"/>
          <w:szCs w:val="28"/>
        </w:rPr>
        <w:t>оплату</w:t>
      </w:r>
      <w:r w:rsidRPr="009567A3">
        <w:rPr>
          <w:rFonts w:ascii="Times New Roman" w:hAnsi="Times New Roman"/>
          <w:spacing w:val="-4"/>
          <w:sz w:val="28"/>
          <w:szCs w:val="28"/>
        </w:rPr>
        <w:t xml:space="preserve"> </w:t>
      </w:r>
      <w:r w:rsidRPr="009567A3">
        <w:rPr>
          <w:rFonts w:ascii="Times New Roman" w:hAnsi="Times New Roman"/>
          <w:sz w:val="28"/>
          <w:szCs w:val="28"/>
        </w:rPr>
        <w:t>труда,</w:t>
      </w:r>
      <w:r w:rsidRPr="009567A3">
        <w:rPr>
          <w:rFonts w:ascii="Times New Roman" w:hAnsi="Times New Roman"/>
          <w:spacing w:val="-2"/>
          <w:sz w:val="28"/>
          <w:szCs w:val="28"/>
        </w:rPr>
        <w:t xml:space="preserve"> </w:t>
      </w:r>
      <w:r w:rsidRPr="009567A3">
        <w:rPr>
          <w:rFonts w:ascii="Times New Roman" w:hAnsi="Times New Roman"/>
          <w:sz w:val="28"/>
          <w:szCs w:val="28"/>
        </w:rPr>
        <w:t>налоги;</w:t>
      </w:r>
    </w:p>
    <w:p w14:paraId="249E7ACC" w14:textId="77777777" w:rsidR="009B16C8" w:rsidRPr="009567A3" w:rsidRDefault="009B16C8" w:rsidP="009B16C8">
      <w:pPr>
        <w:pStyle w:val="a9"/>
        <w:spacing w:line="317" w:lineRule="exact"/>
        <w:rPr>
          <w:rFonts w:ascii="Times New Roman" w:hAnsi="Times New Roman"/>
          <w:sz w:val="28"/>
          <w:szCs w:val="28"/>
        </w:rPr>
      </w:pPr>
      <w:r w:rsidRPr="009567A3">
        <w:rPr>
          <w:rFonts w:ascii="Times New Roman" w:hAnsi="Times New Roman"/>
          <w:sz w:val="28"/>
          <w:szCs w:val="28"/>
        </w:rPr>
        <w:t>Г)</w:t>
      </w:r>
      <w:r w:rsidRPr="009567A3">
        <w:rPr>
          <w:rFonts w:ascii="Times New Roman" w:hAnsi="Times New Roman"/>
          <w:spacing w:val="-3"/>
          <w:sz w:val="28"/>
          <w:szCs w:val="28"/>
        </w:rPr>
        <w:t xml:space="preserve"> </w:t>
      </w:r>
      <w:r w:rsidRPr="009567A3">
        <w:rPr>
          <w:rFonts w:ascii="Times New Roman" w:hAnsi="Times New Roman"/>
          <w:sz w:val="28"/>
          <w:szCs w:val="28"/>
        </w:rPr>
        <w:t>соответствие</w:t>
      </w:r>
      <w:r w:rsidRPr="009567A3">
        <w:rPr>
          <w:rFonts w:ascii="Times New Roman" w:hAnsi="Times New Roman"/>
          <w:spacing w:val="-5"/>
          <w:sz w:val="28"/>
          <w:szCs w:val="28"/>
        </w:rPr>
        <w:t xml:space="preserve"> </w:t>
      </w:r>
      <w:r w:rsidRPr="009567A3">
        <w:rPr>
          <w:rFonts w:ascii="Times New Roman" w:hAnsi="Times New Roman"/>
          <w:sz w:val="28"/>
          <w:szCs w:val="28"/>
        </w:rPr>
        <w:t>продукта</w:t>
      </w:r>
      <w:r w:rsidRPr="009567A3">
        <w:rPr>
          <w:rFonts w:ascii="Times New Roman" w:hAnsi="Times New Roman"/>
          <w:spacing w:val="-2"/>
          <w:sz w:val="28"/>
          <w:szCs w:val="28"/>
        </w:rPr>
        <w:t xml:space="preserve"> </w:t>
      </w:r>
      <w:r w:rsidRPr="009567A3">
        <w:rPr>
          <w:rFonts w:ascii="Times New Roman" w:hAnsi="Times New Roman"/>
          <w:sz w:val="28"/>
          <w:szCs w:val="28"/>
        </w:rPr>
        <w:t>предъявляемым</w:t>
      </w:r>
      <w:r w:rsidRPr="009567A3">
        <w:rPr>
          <w:rFonts w:ascii="Times New Roman" w:hAnsi="Times New Roman"/>
          <w:spacing w:val="-2"/>
          <w:sz w:val="28"/>
          <w:szCs w:val="28"/>
        </w:rPr>
        <w:t xml:space="preserve"> </w:t>
      </w:r>
      <w:r w:rsidRPr="009567A3">
        <w:rPr>
          <w:rFonts w:ascii="Times New Roman" w:hAnsi="Times New Roman"/>
          <w:sz w:val="28"/>
          <w:szCs w:val="28"/>
        </w:rPr>
        <w:t>нормам</w:t>
      </w:r>
      <w:r w:rsidRPr="009567A3">
        <w:rPr>
          <w:rFonts w:ascii="Times New Roman" w:hAnsi="Times New Roman"/>
          <w:spacing w:val="-5"/>
          <w:sz w:val="28"/>
          <w:szCs w:val="28"/>
        </w:rPr>
        <w:t xml:space="preserve"> </w:t>
      </w:r>
      <w:r w:rsidRPr="009567A3">
        <w:rPr>
          <w:rFonts w:ascii="Times New Roman" w:hAnsi="Times New Roman"/>
          <w:sz w:val="28"/>
          <w:szCs w:val="28"/>
        </w:rPr>
        <w:t>и</w:t>
      </w:r>
      <w:r w:rsidRPr="009567A3">
        <w:rPr>
          <w:rFonts w:ascii="Times New Roman" w:hAnsi="Times New Roman"/>
          <w:spacing w:val="-3"/>
          <w:sz w:val="28"/>
          <w:szCs w:val="28"/>
        </w:rPr>
        <w:t xml:space="preserve"> </w:t>
      </w:r>
      <w:r w:rsidRPr="009567A3">
        <w:rPr>
          <w:rFonts w:ascii="Times New Roman" w:hAnsi="Times New Roman"/>
          <w:sz w:val="28"/>
          <w:szCs w:val="28"/>
        </w:rPr>
        <w:t>стандартам.</w:t>
      </w:r>
    </w:p>
    <w:p w14:paraId="6ED9B601" w14:textId="77777777" w:rsidR="009B16C8" w:rsidRPr="009567A3" w:rsidRDefault="009B16C8" w:rsidP="009B16C8">
      <w:pPr>
        <w:pStyle w:val="a9"/>
        <w:spacing w:before="11"/>
        <w:rPr>
          <w:rFonts w:ascii="Times New Roman" w:hAnsi="Times New Roman"/>
          <w:sz w:val="28"/>
          <w:szCs w:val="28"/>
        </w:rPr>
      </w:pPr>
    </w:p>
    <w:p w14:paraId="312832A9" w14:textId="77777777" w:rsidR="009B16C8" w:rsidRPr="009567A3" w:rsidRDefault="009B16C8" w:rsidP="009B16C8">
      <w:pPr>
        <w:pStyle w:val="a9"/>
        <w:spacing w:line="322" w:lineRule="exact"/>
        <w:rPr>
          <w:rFonts w:ascii="Times New Roman" w:hAnsi="Times New Roman"/>
          <w:sz w:val="28"/>
          <w:szCs w:val="28"/>
        </w:rPr>
      </w:pPr>
      <w:r w:rsidRPr="009567A3">
        <w:rPr>
          <w:rFonts w:ascii="Times New Roman" w:hAnsi="Times New Roman"/>
          <w:sz w:val="28"/>
          <w:szCs w:val="28"/>
        </w:rPr>
        <w:t>Затраты</w:t>
      </w:r>
      <w:r w:rsidRPr="009567A3">
        <w:rPr>
          <w:rFonts w:ascii="Times New Roman" w:hAnsi="Times New Roman"/>
          <w:spacing w:val="-4"/>
          <w:sz w:val="28"/>
          <w:szCs w:val="28"/>
        </w:rPr>
        <w:t xml:space="preserve"> </w:t>
      </w:r>
      <w:r w:rsidRPr="009567A3">
        <w:rPr>
          <w:rFonts w:ascii="Times New Roman" w:hAnsi="Times New Roman"/>
          <w:sz w:val="28"/>
          <w:szCs w:val="28"/>
        </w:rPr>
        <w:t>–</w:t>
      </w:r>
      <w:r w:rsidRPr="009567A3">
        <w:rPr>
          <w:rFonts w:ascii="Times New Roman" w:hAnsi="Times New Roman"/>
          <w:spacing w:val="-1"/>
          <w:sz w:val="28"/>
          <w:szCs w:val="28"/>
        </w:rPr>
        <w:t xml:space="preserve"> </w:t>
      </w:r>
      <w:r w:rsidRPr="009567A3">
        <w:rPr>
          <w:rFonts w:ascii="Times New Roman" w:hAnsi="Times New Roman"/>
          <w:sz w:val="28"/>
          <w:szCs w:val="28"/>
        </w:rPr>
        <w:t>это:</w:t>
      </w:r>
    </w:p>
    <w:p w14:paraId="6E2C3F41" w14:textId="77777777" w:rsidR="009B16C8" w:rsidRPr="009567A3" w:rsidRDefault="009B16C8" w:rsidP="009B16C8">
      <w:pPr>
        <w:pStyle w:val="a9"/>
        <w:spacing w:line="322" w:lineRule="exact"/>
        <w:rPr>
          <w:rFonts w:ascii="Times New Roman" w:hAnsi="Times New Roman"/>
          <w:sz w:val="28"/>
          <w:szCs w:val="28"/>
        </w:rPr>
      </w:pPr>
      <w:r w:rsidRPr="009567A3">
        <w:rPr>
          <w:rFonts w:ascii="Times New Roman" w:hAnsi="Times New Roman"/>
          <w:sz w:val="28"/>
          <w:szCs w:val="28"/>
        </w:rPr>
        <w:t>А)</w:t>
      </w:r>
      <w:r w:rsidRPr="009567A3">
        <w:rPr>
          <w:rFonts w:ascii="Times New Roman" w:hAnsi="Times New Roman"/>
          <w:spacing w:val="-3"/>
          <w:sz w:val="28"/>
          <w:szCs w:val="28"/>
        </w:rPr>
        <w:t xml:space="preserve"> </w:t>
      </w:r>
      <w:r w:rsidRPr="009567A3">
        <w:rPr>
          <w:rFonts w:ascii="Times New Roman" w:hAnsi="Times New Roman"/>
          <w:sz w:val="28"/>
          <w:szCs w:val="28"/>
        </w:rPr>
        <w:t>срок</w:t>
      </w:r>
      <w:r w:rsidRPr="009567A3">
        <w:rPr>
          <w:rFonts w:ascii="Times New Roman" w:hAnsi="Times New Roman"/>
          <w:spacing w:val="-2"/>
          <w:sz w:val="28"/>
          <w:szCs w:val="28"/>
        </w:rPr>
        <w:t xml:space="preserve"> </w:t>
      </w:r>
      <w:r w:rsidRPr="009567A3">
        <w:rPr>
          <w:rFonts w:ascii="Times New Roman" w:hAnsi="Times New Roman"/>
          <w:sz w:val="28"/>
          <w:szCs w:val="28"/>
        </w:rPr>
        <w:t>и</w:t>
      </w:r>
      <w:r w:rsidRPr="009567A3">
        <w:rPr>
          <w:rFonts w:ascii="Times New Roman" w:hAnsi="Times New Roman"/>
          <w:spacing w:val="-2"/>
          <w:sz w:val="28"/>
          <w:szCs w:val="28"/>
        </w:rPr>
        <w:t xml:space="preserve"> </w:t>
      </w:r>
      <w:r w:rsidRPr="009567A3">
        <w:rPr>
          <w:rFonts w:ascii="Times New Roman" w:hAnsi="Times New Roman"/>
          <w:sz w:val="28"/>
          <w:szCs w:val="28"/>
        </w:rPr>
        <w:t>характеристики</w:t>
      </w:r>
      <w:r w:rsidRPr="009567A3">
        <w:rPr>
          <w:rFonts w:ascii="Times New Roman" w:hAnsi="Times New Roman"/>
          <w:spacing w:val="-2"/>
          <w:sz w:val="28"/>
          <w:szCs w:val="28"/>
        </w:rPr>
        <w:t xml:space="preserve"> </w:t>
      </w:r>
      <w:r w:rsidRPr="009567A3">
        <w:rPr>
          <w:rFonts w:ascii="Times New Roman" w:hAnsi="Times New Roman"/>
          <w:sz w:val="28"/>
          <w:szCs w:val="28"/>
        </w:rPr>
        <w:t>поставки</w:t>
      </w:r>
      <w:r w:rsidRPr="009567A3">
        <w:rPr>
          <w:rFonts w:ascii="Times New Roman" w:hAnsi="Times New Roman"/>
          <w:spacing w:val="-2"/>
          <w:sz w:val="28"/>
          <w:szCs w:val="28"/>
        </w:rPr>
        <w:t xml:space="preserve"> </w:t>
      </w:r>
      <w:r w:rsidRPr="009567A3">
        <w:rPr>
          <w:rFonts w:ascii="Times New Roman" w:hAnsi="Times New Roman"/>
          <w:sz w:val="28"/>
          <w:szCs w:val="28"/>
        </w:rPr>
        <w:t>продукта;</w:t>
      </w:r>
    </w:p>
    <w:p w14:paraId="328393DB" w14:textId="77777777" w:rsidR="009B16C8" w:rsidRPr="009567A3" w:rsidRDefault="009B16C8" w:rsidP="009B16C8">
      <w:pPr>
        <w:pStyle w:val="a9"/>
        <w:spacing w:line="242" w:lineRule="auto"/>
        <w:ind w:right="174"/>
        <w:rPr>
          <w:rFonts w:ascii="Times New Roman" w:hAnsi="Times New Roman"/>
          <w:sz w:val="28"/>
          <w:szCs w:val="28"/>
        </w:rPr>
      </w:pPr>
      <w:r w:rsidRPr="009567A3">
        <w:rPr>
          <w:rFonts w:ascii="Times New Roman" w:hAnsi="Times New Roman"/>
          <w:sz w:val="28"/>
          <w:szCs w:val="28"/>
        </w:rPr>
        <w:t>Б) техника безопасности, экологические риски, ущерб здоровью; В) затраты на сырье,</w:t>
      </w:r>
      <w:r w:rsidRPr="009567A3">
        <w:rPr>
          <w:rFonts w:ascii="Times New Roman" w:hAnsi="Times New Roman"/>
          <w:spacing w:val="-67"/>
          <w:sz w:val="28"/>
          <w:szCs w:val="28"/>
        </w:rPr>
        <w:t xml:space="preserve"> </w:t>
      </w:r>
      <w:r w:rsidRPr="009567A3">
        <w:rPr>
          <w:rFonts w:ascii="Times New Roman" w:hAnsi="Times New Roman"/>
          <w:sz w:val="28"/>
          <w:szCs w:val="28"/>
        </w:rPr>
        <w:t>оплату</w:t>
      </w:r>
      <w:r w:rsidRPr="009567A3">
        <w:rPr>
          <w:rFonts w:ascii="Times New Roman" w:hAnsi="Times New Roman"/>
          <w:spacing w:val="-4"/>
          <w:sz w:val="28"/>
          <w:szCs w:val="28"/>
        </w:rPr>
        <w:t xml:space="preserve"> </w:t>
      </w:r>
      <w:r w:rsidRPr="009567A3">
        <w:rPr>
          <w:rFonts w:ascii="Times New Roman" w:hAnsi="Times New Roman"/>
          <w:sz w:val="28"/>
          <w:szCs w:val="28"/>
        </w:rPr>
        <w:t>труда,</w:t>
      </w:r>
      <w:r w:rsidRPr="009567A3">
        <w:rPr>
          <w:rFonts w:ascii="Times New Roman" w:hAnsi="Times New Roman"/>
          <w:spacing w:val="-2"/>
          <w:sz w:val="28"/>
          <w:szCs w:val="28"/>
        </w:rPr>
        <w:t xml:space="preserve"> </w:t>
      </w:r>
      <w:r w:rsidRPr="009567A3">
        <w:rPr>
          <w:rFonts w:ascii="Times New Roman" w:hAnsi="Times New Roman"/>
          <w:sz w:val="28"/>
          <w:szCs w:val="28"/>
        </w:rPr>
        <w:t>налоги;</w:t>
      </w:r>
    </w:p>
    <w:p w14:paraId="7CCBFA1E" w14:textId="77777777" w:rsidR="009B16C8" w:rsidRPr="009567A3" w:rsidRDefault="009B16C8" w:rsidP="009B16C8">
      <w:pPr>
        <w:pStyle w:val="a9"/>
        <w:spacing w:line="317" w:lineRule="exact"/>
        <w:rPr>
          <w:rFonts w:ascii="Times New Roman" w:hAnsi="Times New Roman"/>
          <w:sz w:val="28"/>
          <w:szCs w:val="28"/>
        </w:rPr>
      </w:pPr>
      <w:r w:rsidRPr="009567A3">
        <w:rPr>
          <w:rFonts w:ascii="Times New Roman" w:hAnsi="Times New Roman"/>
          <w:sz w:val="28"/>
          <w:szCs w:val="28"/>
        </w:rPr>
        <w:t>Г)</w:t>
      </w:r>
      <w:r w:rsidRPr="009567A3">
        <w:rPr>
          <w:rFonts w:ascii="Times New Roman" w:hAnsi="Times New Roman"/>
          <w:spacing w:val="-3"/>
          <w:sz w:val="28"/>
          <w:szCs w:val="28"/>
        </w:rPr>
        <w:t xml:space="preserve"> </w:t>
      </w:r>
      <w:r w:rsidRPr="009567A3">
        <w:rPr>
          <w:rFonts w:ascii="Times New Roman" w:hAnsi="Times New Roman"/>
          <w:sz w:val="28"/>
          <w:szCs w:val="28"/>
        </w:rPr>
        <w:t>соответствие</w:t>
      </w:r>
      <w:r w:rsidRPr="009567A3">
        <w:rPr>
          <w:rFonts w:ascii="Times New Roman" w:hAnsi="Times New Roman"/>
          <w:spacing w:val="-5"/>
          <w:sz w:val="28"/>
          <w:szCs w:val="28"/>
        </w:rPr>
        <w:t xml:space="preserve"> </w:t>
      </w:r>
      <w:r w:rsidRPr="009567A3">
        <w:rPr>
          <w:rFonts w:ascii="Times New Roman" w:hAnsi="Times New Roman"/>
          <w:sz w:val="28"/>
          <w:szCs w:val="28"/>
        </w:rPr>
        <w:t>продукта</w:t>
      </w:r>
      <w:r w:rsidRPr="009567A3">
        <w:rPr>
          <w:rFonts w:ascii="Times New Roman" w:hAnsi="Times New Roman"/>
          <w:spacing w:val="-2"/>
          <w:sz w:val="28"/>
          <w:szCs w:val="28"/>
        </w:rPr>
        <w:t xml:space="preserve"> </w:t>
      </w:r>
      <w:r w:rsidRPr="009567A3">
        <w:rPr>
          <w:rFonts w:ascii="Times New Roman" w:hAnsi="Times New Roman"/>
          <w:sz w:val="28"/>
          <w:szCs w:val="28"/>
        </w:rPr>
        <w:t>предъявляемым</w:t>
      </w:r>
      <w:r w:rsidRPr="009567A3">
        <w:rPr>
          <w:rFonts w:ascii="Times New Roman" w:hAnsi="Times New Roman"/>
          <w:spacing w:val="-2"/>
          <w:sz w:val="28"/>
          <w:szCs w:val="28"/>
        </w:rPr>
        <w:t xml:space="preserve"> </w:t>
      </w:r>
      <w:r w:rsidRPr="009567A3">
        <w:rPr>
          <w:rFonts w:ascii="Times New Roman" w:hAnsi="Times New Roman"/>
          <w:sz w:val="28"/>
          <w:szCs w:val="28"/>
        </w:rPr>
        <w:t>нормам</w:t>
      </w:r>
      <w:r w:rsidRPr="009567A3">
        <w:rPr>
          <w:rFonts w:ascii="Times New Roman" w:hAnsi="Times New Roman"/>
          <w:spacing w:val="-5"/>
          <w:sz w:val="28"/>
          <w:szCs w:val="28"/>
        </w:rPr>
        <w:t xml:space="preserve"> </w:t>
      </w:r>
      <w:r w:rsidRPr="009567A3">
        <w:rPr>
          <w:rFonts w:ascii="Times New Roman" w:hAnsi="Times New Roman"/>
          <w:sz w:val="28"/>
          <w:szCs w:val="28"/>
        </w:rPr>
        <w:t>и</w:t>
      </w:r>
      <w:r w:rsidRPr="009567A3">
        <w:rPr>
          <w:rFonts w:ascii="Times New Roman" w:hAnsi="Times New Roman"/>
          <w:spacing w:val="-3"/>
          <w:sz w:val="28"/>
          <w:szCs w:val="28"/>
        </w:rPr>
        <w:t xml:space="preserve"> </w:t>
      </w:r>
      <w:r w:rsidRPr="009567A3">
        <w:rPr>
          <w:rFonts w:ascii="Times New Roman" w:hAnsi="Times New Roman"/>
          <w:sz w:val="28"/>
          <w:szCs w:val="28"/>
        </w:rPr>
        <w:t>стандартам.</w:t>
      </w:r>
    </w:p>
    <w:p w14:paraId="38474EA1" w14:textId="77777777" w:rsidR="009B16C8" w:rsidRPr="009567A3" w:rsidRDefault="009B16C8" w:rsidP="009B16C8">
      <w:pPr>
        <w:pStyle w:val="a9"/>
        <w:spacing w:before="11"/>
        <w:rPr>
          <w:rFonts w:ascii="Times New Roman" w:hAnsi="Times New Roman"/>
          <w:sz w:val="28"/>
          <w:szCs w:val="28"/>
        </w:rPr>
      </w:pPr>
    </w:p>
    <w:p w14:paraId="22A04889" w14:textId="77777777" w:rsidR="009B16C8" w:rsidRPr="009567A3" w:rsidRDefault="009B16C8" w:rsidP="009B16C8">
      <w:pPr>
        <w:pStyle w:val="a9"/>
        <w:spacing w:line="322" w:lineRule="exact"/>
        <w:rPr>
          <w:rFonts w:ascii="Times New Roman" w:hAnsi="Times New Roman"/>
          <w:sz w:val="28"/>
          <w:szCs w:val="28"/>
        </w:rPr>
      </w:pPr>
      <w:r w:rsidRPr="009567A3">
        <w:rPr>
          <w:rFonts w:ascii="Times New Roman" w:hAnsi="Times New Roman"/>
          <w:sz w:val="28"/>
          <w:szCs w:val="28"/>
        </w:rPr>
        <w:t>Расчет</w:t>
      </w:r>
      <w:r w:rsidRPr="009567A3">
        <w:rPr>
          <w:rFonts w:ascii="Times New Roman" w:hAnsi="Times New Roman"/>
          <w:spacing w:val="-3"/>
          <w:sz w:val="28"/>
          <w:szCs w:val="28"/>
        </w:rPr>
        <w:t xml:space="preserve"> </w:t>
      </w:r>
      <w:r w:rsidRPr="009567A3">
        <w:rPr>
          <w:rFonts w:ascii="Times New Roman" w:hAnsi="Times New Roman"/>
          <w:sz w:val="28"/>
          <w:szCs w:val="28"/>
        </w:rPr>
        <w:t>цены</w:t>
      </w:r>
      <w:r w:rsidRPr="009567A3">
        <w:rPr>
          <w:rFonts w:ascii="Times New Roman" w:hAnsi="Times New Roman"/>
          <w:spacing w:val="-3"/>
          <w:sz w:val="28"/>
          <w:szCs w:val="28"/>
        </w:rPr>
        <w:t xml:space="preserve"> </w:t>
      </w:r>
      <w:r w:rsidRPr="009567A3">
        <w:rPr>
          <w:rFonts w:ascii="Times New Roman" w:hAnsi="Times New Roman"/>
          <w:sz w:val="28"/>
          <w:szCs w:val="28"/>
        </w:rPr>
        <w:t>продукции</w:t>
      </w:r>
      <w:r w:rsidRPr="009567A3">
        <w:rPr>
          <w:rFonts w:ascii="Times New Roman" w:hAnsi="Times New Roman"/>
          <w:spacing w:val="-2"/>
          <w:sz w:val="28"/>
          <w:szCs w:val="28"/>
        </w:rPr>
        <w:t xml:space="preserve"> </w:t>
      </w:r>
      <w:r w:rsidRPr="009567A3">
        <w:rPr>
          <w:rFonts w:ascii="Times New Roman" w:hAnsi="Times New Roman"/>
          <w:sz w:val="28"/>
          <w:szCs w:val="28"/>
        </w:rPr>
        <w:t>в</w:t>
      </w:r>
      <w:r w:rsidRPr="009567A3">
        <w:rPr>
          <w:rFonts w:ascii="Times New Roman" w:hAnsi="Times New Roman"/>
          <w:spacing w:val="-4"/>
          <w:sz w:val="28"/>
          <w:szCs w:val="28"/>
        </w:rPr>
        <w:t xml:space="preserve"> </w:t>
      </w:r>
      <w:r w:rsidRPr="009567A3">
        <w:rPr>
          <w:rFonts w:ascii="Times New Roman" w:hAnsi="Times New Roman"/>
          <w:sz w:val="28"/>
          <w:szCs w:val="28"/>
        </w:rPr>
        <w:t>бережливом</w:t>
      </w:r>
      <w:r w:rsidRPr="009567A3">
        <w:rPr>
          <w:rFonts w:ascii="Times New Roman" w:hAnsi="Times New Roman"/>
          <w:spacing w:val="-5"/>
          <w:sz w:val="28"/>
          <w:szCs w:val="28"/>
        </w:rPr>
        <w:t xml:space="preserve"> </w:t>
      </w:r>
      <w:r w:rsidRPr="009567A3">
        <w:rPr>
          <w:rFonts w:ascii="Times New Roman" w:hAnsi="Times New Roman"/>
          <w:sz w:val="28"/>
          <w:szCs w:val="28"/>
        </w:rPr>
        <w:t>производстве:</w:t>
      </w:r>
    </w:p>
    <w:p w14:paraId="7A0B85A2" w14:textId="77777777" w:rsidR="009B16C8" w:rsidRPr="009567A3" w:rsidRDefault="009B16C8" w:rsidP="009B16C8">
      <w:pPr>
        <w:pStyle w:val="a9"/>
        <w:spacing w:line="322" w:lineRule="exact"/>
        <w:rPr>
          <w:rFonts w:ascii="Times New Roman" w:hAnsi="Times New Roman"/>
          <w:sz w:val="28"/>
          <w:szCs w:val="28"/>
        </w:rPr>
      </w:pPr>
      <w:r w:rsidRPr="009567A3">
        <w:rPr>
          <w:rFonts w:ascii="Times New Roman" w:hAnsi="Times New Roman"/>
          <w:sz w:val="28"/>
          <w:szCs w:val="28"/>
        </w:rPr>
        <w:t>А)</w:t>
      </w:r>
      <w:r w:rsidRPr="009567A3">
        <w:rPr>
          <w:rFonts w:ascii="Times New Roman" w:hAnsi="Times New Roman"/>
          <w:spacing w:val="-1"/>
          <w:sz w:val="28"/>
          <w:szCs w:val="28"/>
        </w:rPr>
        <w:t xml:space="preserve"> </w:t>
      </w:r>
      <w:r w:rsidRPr="009567A3">
        <w:rPr>
          <w:rFonts w:ascii="Times New Roman" w:hAnsi="Times New Roman"/>
          <w:sz w:val="28"/>
          <w:szCs w:val="28"/>
        </w:rPr>
        <w:t>Себестоимость</w:t>
      </w:r>
      <w:r w:rsidRPr="009567A3">
        <w:rPr>
          <w:rFonts w:ascii="Times New Roman" w:hAnsi="Times New Roman"/>
          <w:spacing w:val="-2"/>
          <w:sz w:val="28"/>
          <w:szCs w:val="28"/>
        </w:rPr>
        <w:t xml:space="preserve"> </w:t>
      </w:r>
      <w:r w:rsidRPr="009567A3">
        <w:rPr>
          <w:rFonts w:ascii="Times New Roman" w:hAnsi="Times New Roman"/>
          <w:sz w:val="28"/>
          <w:szCs w:val="28"/>
        </w:rPr>
        <w:t>+</w:t>
      </w:r>
      <w:r w:rsidRPr="009567A3">
        <w:rPr>
          <w:rFonts w:ascii="Times New Roman" w:hAnsi="Times New Roman"/>
          <w:spacing w:val="-4"/>
          <w:sz w:val="28"/>
          <w:szCs w:val="28"/>
        </w:rPr>
        <w:t xml:space="preserve"> </w:t>
      </w:r>
      <w:r w:rsidRPr="009567A3">
        <w:rPr>
          <w:rFonts w:ascii="Times New Roman" w:hAnsi="Times New Roman"/>
          <w:sz w:val="28"/>
          <w:szCs w:val="28"/>
        </w:rPr>
        <w:t>Прибыль</w:t>
      </w:r>
      <w:r w:rsidRPr="009567A3">
        <w:rPr>
          <w:rFonts w:ascii="Times New Roman" w:hAnsi="Times New Roman"/>
          <w:spacing w:val="-1"/>
          <w:sz w:val="28"/>
          <w:szCs w:val="28"/>
        </w:rPr>
        <w:t xml:space="preserve"> </w:t>
      </w:r>
      <w:r w:rsidRPr="009567A3">
        <w:rPr>
          <w:rFonts w:ascii="Times New Roman" w:hAnsi="Times New Roman"/>
          <w:sz w:val="28"/>
          <w:szCs w:val="28"/>
        </w:rPr>
        <w:t>=</w:t>
      </w:r>
      <w:r w:rsidRPr="009567A3">
        <w:rPr>
          <w:rFonts w:ascii="Times New Roman" w:hAnsi="Times New Roman"/>
          <w:spacing w:val="-2"/>
          <w:sz w:val="28"/>
          <w:szCs w:val="28"/>
        </w:rPr>
        <w:t xml:space="preserve"> </w:t>
      </w:r>
      <w:r w:rsidRPr="009567A3">
        <w:rPr>
          <w:rFonts w:ascii="Times New Roman" w:hAnsi="Times New Roman"/>
          <w:sz w:val="28"/>
          <w:szCs w:val="28"/>
        </w:rPr>
        <w:t>Цена</w:t>
      </w:r>
      <w:r w:rsidRPr="009567A3">
        <w:rPr>
          <w:rFonts w:ascii="Times New Roman" w:hAnsi="Times New Roman"/>
          <w:spacing w:val="-4"/>
          <w:sz w:val="28"/>
          <w:szCs w:val="28"/>
        </w:rPr>
        <w:t xml:space="preserve"> </w:t>
      </w:r>
      <w:r w:rsidRPr="009567A3">
        <w:rPr>
          <w:rFonts w:ascii="Times New Roman" w:hAnsi="Times New Roman"/>
          <w:sz w:val="28"/>
          <w:szCs w:val="28"/>
        </w:rPr>
        <w:t>для</w:t>
      </w:r>
      <w:r w:rsidRPr="009567A3">
        <w:rPr>
          <w:rFonts w:ascii="Times New Roman" w:hAnsi="Times New Roman"/>
          <w:spacing w:val="-1"/>
          <w:sz w:val="28"/>
          <w:szCs w:val="28"/>
        </w:rPr>
        <w:t xml:space="preserve"> </w:t>
      </w:r>
      <w:r w:rsidRPr="009567A3">
        <w:rPr>
          <w:rFonts w:ascii="Times New Roman" w:hAnsi="Times New Roman"/>
          <w:sz w:val="28"/>
          <w:szCs w:val="28"/>
        </w:rPr>
        <w:t>покупателя.</w:t>
      </w:r>
    </w:p>
    <w:p w14:paraId="27129E33" w14:textId="77777777" w:rsidR="009B16C8" w:rsidRPr="009567A3" w:rsidRDefault="009B16C8" w:rsidP="009B16C8">
      <w:pPr>
        <w:pStyle w:val="a9"/>
        <w:rPr>
          <w:rFonts w:ascii="Times New Roman" w:hAnsi="Times New Roman"/>
          <w:sz w:val="28"/>
          <w:szCs w:val="28"/>
        </w:rPr>
      </w:pPr>
      <w:r w:rsidRPr="009567A3">
        <w:rPr>
          <w:rFonts w:ascii="Times New Roman" w:hAnsi="Times New Roman"/>
          <w:sz w:val="28"/>
          <w:szCs w:val="28"/>
        </w:rPr>
        <w:t>Б)</w:t>
      </w:r>
      <w:r w:rsidRPr="009567A3">
        <w:rPr>
          <w:rFonts w:ascii="Times New Roman" w:hAnsi="Times New Roman"/>
          <w:spacing w:val="-3"/>
          <w:sz w:val="28"/>
          <w:szCs w:val="28"/>
        </w:rPr>
        <w:t xml:space="preserve"> </w:t>
      </w:r>
      <w:r w:rsidRPr="009567A3">
        <w:rPr>
          <w:rFonts w:ascii="Times New Roman" w:hAnsi="Times New Roman"/>
          <w:sz w:val="28"/>
          <w:szCs w:val="28"/>
        </w:rPr>
        <w:t>Прибыль</w:t>
      </w:r>
      <w:r w:rsidRPr="009567A3">
        <w:rPr>
          <w:rFonts w:ascii="Times New Roman" w:hAnsi="Times New Roman"/>
          <w:spacing w:val="-2"/>
          <w:sz w:val="28"/>
          <w:szCs w:val="28"/>
        </w:rPr>
        <w:t xml:space="preserve"> </w:t>
      </w:r>
      <w:r w:rsidRPr="009567A3">
        <w:rPr>
          <w:rFonts w:ascii="Times New Roman" w:hAnsi="Times New Roman"/>
          <w:sz w:val="28"/>
          <w:szCs w:val="28"/>
        </w:rPr>
        <w:t>=</w:t>
      </w:r>
      <w:r w:rsidRPr="009567A3">
        <w:rPr>
          <w:rFonts w:ascii="Times New Roman" w:hAnsi="Times New Roman"/>
          <w:spacing w:val="-2"/>
          <w:sz w:val="28"/>
          <w:szCs w:val="28"/>
        </w:rPr>
        <w:t xml:space="preserve"> </w:t>
      </w:r>
      <w:r w:rsidRPr="009567A3">
        <w:rPr>
          <w:rFonts w:ascii="Times New Roman" w:hAnsi="Times New Roman"/>
          <w:sz w:val="28"/>
          <w:szCs w:val="28"/>
        </w:rPr>
        <w:t>Цена</w:t>
      </w:r>
      <w:r w:rsidRPr="009567A3">
        <w:rPr>
          <w:rFonts w:ascii="Times New Roman" w:hAnsi="Times New Roman"/>
          <w:spacing w:val="-4"/>
          <w:sz w:val="28"/>
          <w:szCs w:val="28"/>
        </w:rPr>
        <w:t xml:space="preserve"> </w:t>
      </w:r>
      <w:r w:rsidRPr="009567A3">
        <w:rPr>
          <w:rFonts w:ascii="Times New Roman" w:hAnsi="Times New Roman"/>
          <w:sz w:val="28"/>
          <w:szCs w:val="28"/>
        </w:rPr>
        <w:t>покупателя –</w:t>
      </w:r>
      <w:r w:rsidRPr="009567A3">
        <w:rPr>
          <w:rFonts w:ascii="Times New Roman" w:hAnsi="Times New Roman"/>
          <w:spacing w:val="-1"/>
          <w:sz w:val="28"/>
          <w:szCs w:val="28"/>
        </w:rPr>
        <w:t xml:space="preserve"> </w:t>
      </w:r>
      <w:r w:rsidRPr="009567A3">
        <w:rPr>
          <w:rFonts w:ascii="Times New Roman" w:hAnsi="Times New Roman"/>
          <w:sz w:val="28"/>
          <w:szCs w:val="28"/>
        </w:rPr>
        <w:t>Затраты</w:t>
      </w:r>
      <w:r w:rsidRPr="009567A3">
        <w:rPr>
          <w:rFonts w:ascii="Times New Roman" w:hAnsi="Times New Roman"/>
          <w:spacing w:val="-1"/>
          <w:sz w:val="28"/>
          <w:szCs w:val="28"/>
        </w:rPr>
        <w:t xml:space="preserve"> </w:t>
      </w:r>
      <w:r w:rsidRPr="009567A3">
        <w:rPr>
          <w:rFonts w:ascii="Times New Roman" w:hAnsi="Times New Roman"/>
          <w:sz w:val="28"/>
          <w:szCs w:val="28"/>
        </w:rPr>
        <w:t>на</w:t>
      </w:r>
      <w:r w:rsidRPr="009567A3">
        <w:rPr>
          <w:rFonts w:ascii="Times New Roman" w:hAnsi="Times New Roman"/>
          <w:spacing w:val="-4"/>
          <w:sz w:val="28"/>
          <w:szCs w:val="28"/>
        </w:rPr>
        <w:t xml:space="preserve"> </w:t>
      </w:r>
      <w:r w:rsidRPr="009567A3">
        <w:rPr>
          <w:rFonts w:ascii="Times New Roman" w:hAnsi="Times New Roman"/>
          <w:sz w:val="28"/>
          <w:szCs w:val="28"/>
        </w:rPr>
        <w:t>производство</w:t>
      </w:r>
    </w:p>
    <w:p w14:paraId="104BD83B" w14:textId="77777777" w:rsidR="009B16C8" w:rsidRPr="009567A3" w:rsidRDefault="009B16C8" w:rsidP="009B16C8">
      <w:pPr>
        <w:pStyle w:val="a9"/>
        <w:spacing w:before="1"/>
        <w:rPr>
          <w:rFonts w:ascii="Times New Roman" w:hAnsi="Times New Roman"/>
          <w:sz w:val="28"/>
          <w:szCs w:val="28"/>
        </w:rPr>
      </w:pPr>
    </w:p>
    <w:p w14:paraId="48B310C5" w14:textId="77777777" w:rsidR="009B16C8" w:rsidRPr="009567A3" w:rsidRDefault="009B16C8" w:rsidP="009B16C8">
      <w:pPr>
        <w:pStyle w:val="a9"/>
        <w:spacing w:before="1" w:line="322" w:lineRule="exact"/>
        <w:rPr>
          <w:rFonts w:ascii="Times New Roman" w:hAnsi="Times New Roman"/>
          <w:sz w:val="28"/>
          <w:szCs w:val="28"/>
        </w:rPr>
      </w:pPr>
      <w:r w:rsidRPr="009567A3">
        <w:rPr>
          <w:rFonts w:ascii="Times New Roman" w:hAnsi="Times New Roman"/>
          <w:sz w:val="28"/>
          <w:szCs w:val="28"/>
        </w:rPr>
        <w:t>Поток</w:t>
      </w:r>
      <w:r w:rsidRPr="009567A3">
        <w:rPr>
          <w:rFonts w:ascii="Times New Roman" w:hAnsi="Times New Roman"/>
          <w:spacing w:val="-6"/>
          <w:sz w:val="28"/>
          <w:szCs w:val="28"/>
        </w:rPr>
        <w:t xml:space="preserve"> </w:t>
      </w:r>
      <w:r w:rsidRPr="009567A3">
        <w:rPr>
          <w:rFonts w:ascii="Times New Roman" w:hAnsi="Times New Roman"/>
          <w:sz w:val="28"/>
          <w:szCs w:val="28"/>
        </w:rPr>
        <w:t>ценности</w:t>
      </w:r>
      <w:r w:rsidRPr="009567A3">
        <w:rPr>
          <w:rFonts w:ascii="Times New Roman" w:hAnsi="Times New Roman"/>
          <w:spacing w:val="-2"/>
          <w:sz w:val="28"/>
          <w:szCs w:val="28"/>
        </w:rPr>
        <w:t xml:space="preserve"> </w:t>
      </w:r>
      <w:r w:rsidRPr="009567A3">
        <w:rPr>
          <w:rFonts w:ascii="Times New Roman" w:hAnsi="Times New Roman"/>
          <w:sz w:val="28"/>
          <w:szCs w:val="28"/>
        </w:rPr>
        <w:t>это:</w:t>
      </w:r>
    </w:p>
    <w:p w14:paraId="18973E65" w14:textId="77777777" w:rsidR="009B16C8" w:rsidRPr="009567A3" w:rsidRDefault="009B16C8" w:rsidP="009B16C8">
      <w:pPr>
        <w:pStyle w:val="a9"/>
        <w:spacing w:line="322" w:lineRule="exact"/>
        <w:rPr>
          <w:rFonts w:ascii="Times New Roman" w:hAnsi="Times New Roman"/>
          <w:sz w:val="28"/>
          <w:szCs w:val="28"/>
        </w:rPr>
      </w:pPr>
      <w:r w:rsidRPr="009567A3">
        <w:rPr>
          <w:rFonts w:ascii="Times New Roman" w:hAnsi="Times New Roman"/>
          <w:sz w:val="28"/>
          <w:szCs w:val="28"/>
        </w:rPr>
        <w:t>А)</w:t>
      </w:r>
      <w:r w:rsidRPr="009567A3">
        <w:rPr>
          <w:rFonts w:ascii="Times New Roman" w:hAnsi="Times New Roman"/>
          <w:spacing w:val="-3"/>
          <w:sz w:val="28"/>
          <w:szCs w:val="28"/>
        </w:rPr>
        <w:t xml:space="preserve"> </w:t>
      </w:r>
      <w:r w:rsidRPr="009567A3">
        <w:rPr>
          <w:rFonts w:ascii="Times New Roman" w:hAnsi="Times New Roman"/>
          <w:sz w:val="28"/>
          <w:szCs w:val="28"/>
        </w:rPr>
        <w:t>Управление</w:t>
      </w:r>
      <w:r w:rsidRPr="009567A3">
        <w:rPr>
          <w:rFonts w:ascii="Times New Roman" w:hAnsi="Times New Roman"/>
          <w:spacing w:val="-2"/>
          <w:sz w:val="28"/>
          <w:szCs w:val="28"/>
        </w:rPr>
        <w:t xml:space="preserve"> </w:t>
      </w:r>
      <w:r w:rsidRPr="009567A3">
        <w:rPr>
          <w:rFonts w:ascii="Times New Roman" w:hAnsi="Times New Roman"/>
          <w:sz w:val="28"/>
          <w:szCs w:val="28"/>
        </w:rPr>
        <w:t>информационными</w:t>
      </w:r>
      <w:r w:rsidRPr="009567A3">
        <w:rPr>
          <w:rFonts w:ascii="Times New Roman" w:hAnsi="Times New Roman"/>
          <w:spacing w:val="-3"/>
          <w:sz w:val="28"/>
          <w:szCs w:val="28"/>
        </w:rPr>
        <w:t xml:space="preserve"> </w:t>
      </w:r>
      <w:r w:rsidRPr="009567A3">
        <w:rPr>
          <w:rFonts w:ascii="Times New Roman" w:hAnsi="Times New Roman"/>
          <w:sz w:val="28"/>
          <w:szCs w:val="28"/>
        </w:rPr>
        <w:t>потоками</w:t>
      </w:r>
      <w:r w:rsidRPr="009567A3">
        <w:rPr>
          <w:rFonts w:ascii="Times New Roman" w:hAnsi="Times New Roman"/>
          <w:spacing w:val="-2"/>
          <w:sz w:val="28"/>
          <w:szCs w:val="28"/>
        </w:rPr>
        <w:t xml:space="preserve"> </w:t>
      </w:r>
      <w:r w:rsidRPr="009567A3">
        <w:rPr>
          <w:rFonts w:ascii="Times New Roman" w:hAnsi="Times New Roman"/>
          <w:sz w:val="28"/>
          <w:szCs w:val="28"/>
        </w:rPr>
        <w:t>от</w:t>
      </w:r>
      <w:r w:rsidRPr="009567A3">
        <w:rPr>
          <w:rFonts w:ascii="Times New Roman" w:hAnsi="Times New Roman"/>
          <w:spacing w:val="-3"/>
          <w:sz w:val="28"/>
          <w:szCs w:val="28"/>
        </w:rPr>
        <w:t xml:space="preserve"> </w:t>
      </w:r>
      <w:r w:rsidRPr="009567A3">
        <w:rPr>
          <w:rFonts w:ascii="Times New Roman" w:hAnsi="Times New Roman"/>
          <w:sz w:val="28"/>
          <w:szCs w:val="28"/>
        </w:rPr>
        <w:t>заказа</w:t>
      </w:r>
      <w:r w:rsidRPr="009567A3">
        <w:rPr>
          <w:rFonts w:ascii="Times New Roman" w:hAnsi="Times New Roman"/>
          <w:spacing w:val="-2"/>
          <w:sz w:val="28"/>
          <w:szCs w:val="28"/>
        </w:rPr>
        <w:t xml:space="preserve"> </w:t>
      </w:r>
      <w:r w:rsidRPr="009567A3">
        <w:rPr>
          <w:rFonts w:ascii="Times New Roman" w:hAnsi="Times New Roman"/>
          <w:sz w:val="28"/>
          <w:szCs w:val="28"/>
        </w:rPr>
        <w:t>до</w:t>
      </w:r>
      <w:r w:rsidRPr="009567A3">
        <w:rPr>
          <w:rFonts w:ascii="Times New Roman" w:hAnsi="Times New Roman"/>
          <w:spacing w:val="-6"/>
          <w:sz w:val="28"/>
          <w:szCs w:val="28"/>
        </w:rPr>
        <w:t xml:space="preserve"> </w:t>
      </w:r>
      <w:r w:rsidRPr="009567A3">
        <w:rPr>
          <w:rFonts w:ascii="Times New Roman" w:hAnsi="Times New Roman"/>
          <w:sz w:val="28"/>
          <w:szCs w:val="28"/>
        </w:rPr>
        <w:t>поставки</w:t>
      </w:r>
    </w:p>
    <w:p w14:paraId="7D416096" w14:textId="77777777" w:rsidR="009B16C8" w:rsidRPr="009567A3" w:rsidRDefault="009B16C8" w:rsidP="009B16C8">
      <w:pPr>
        <w:pStyle w:val="a9"/>
        <w:rPr>
          <w:rFonts w:ascii="Times New Roman" w:hAnsi="Times New Roman"/>
          <w:sz w:val="28"/>
          <w:szCs w:val="28"/>
        </w:rPr>
      </w:pPr>
      <w:r w:rsidRPr="009567A3">
        <w:rPr>
          <w:rFonts w:ascii="Times New Roman" w:hAnsi="Times New Roman"/>
          <w:sz w:val="28"/>
          <w:szCs w:val="28"/>
        </w:rPr>
        <w:t>Б)</w:t>
      </w:r>
      <w:r w:rsidRPr="009567A3">
        <w:rPr>
          <w:rFonts w:ascii="Times New Roman" w:hAnsi="Times New Roman"/>
          <w:spacing w:val="-3"/>
          <w:sz w:val="28"/>
          <w:szCs w:val="28"/>
        </w:rPr>
        <w:t xml:space="preserve"> </w:t>
      </w:r>
      <w:r w:rsidRPr="009567A3">
        <w:rPr>
          <w:rFonts w:ascii="Times New Roman" w:hAnsi="Times New Roman"/>
          <w:sz w:val="28"/>
          <w:szCs w:val="28"/>
        </w:rPr>
        <w:t>Преобразование</w:t>
      </w:r>
      <w:r w:rsidRPr="009567A3">
        <w:rPr>
          <w:rFonts w:ascii="Times New Roman" w:hAnsi="Times New Roman"/>
          <w:spacing w:val="-5"/>
          <w:sz w:val="28"/>
          <w:szCs w:val="28"/>
        </w:rPr>
        <w:t xml:space="preserve"> </w:t>
      </w:r>
      <w:r w:rsidRPr="009567A3">
        <w:rPr>
          <w:rFonts w:ascii="Times New Roman" w:hAnsi="Times New Roman"/>
          <w:sz w:val="28"/>
          <w:szCs w:val="28"/>
        </w:rPr>
        <w:t>от</w:t>
      </w:r>
      <w:r w:rsidRPr="009567A3">
        <w:rPr>
          <w:rFonts w:ascii="Times New Roman" w:hAnsi="Times New Roman"/>
          <w:spacing w:val="-2"/>
          <w:sz w:val="28"/>
          <w:szCs w:val="28"/>
        </w:rPr>
        <w:t xml:space="preserve"> </w:t>
      </w:r>
      <w:r w:rsidRPr="009567A3">
        <w:rPr>
          <w:rFonts w:ascii="Times New Roman" w:hAnsi="Times New Roman"/>
          <w:sz w:val="28"/>
          <w:szCs w:val="28"/>
        </w:rPr>
        <w:t>сырья</w:t>
      </w:r>
      <w:r w:rsidRPr="009567A3">
        <w:rPr>
          <w:rFonts w:ascii="Times New Roman" w:hAnsi="Times New Roman"/>
          <w:spacing w:val="-5"/>
          <w:sz w:val="28"/>
          <w:szCs w:val="28"/>
        </w:rPr>
        <w:t xml:space="preserve"> </w:t>
      </w:r>
      <w:r w:rsidRPr="009567A3">
        <w:rPr>
          <w:rFonts w:ascii="Times New Roman" w:hAnsi="Times New Roman"/>
          <w:sz w:val="28"/>
          <w:szCs w:val="28"/>
        </w:rPr>
        <w:t>до</w:t>
      </w:r>
      <w:r w:rsidRPr="009567A3">
        <w:rPr>
          <w:rFonts w:ascii="Times New Roman" w:hAnsi="Times New Roman"/>
          <w:spacing w:val="-1"/>
          <w:sz w:val="28"/>
          <w:szCs w:val="28"/>
        </w:rPr>
        <w:t xml:space="preserve"> </w:t>
      </w:r>
      <w:r w:rsidRPr="009567A3">
        <w:rPr>
          <w:rFonts w:ascii="Times New Roman" w:hAnsi="Times New Roman"/>
          <w:sz w:val="28"/>
          <w:szCs w:val="28"/>
        </w:rPr>
        <w:t>готового</w:t>
      </w:r>
      <w:r w:rsidRPr="009567A3">
        <w:rPr>
          <w:rFonts w:ascii="Times New Roman" w:hAnsi="Times New Roman"/>
          <w:spacing w:val="-1"/>
          <w:sz w:val="28"/>
          <w:szCs w:val="28"/>
        </w:rPr>
        <w:t xml:space="preserve"> </w:t>
      </w:r>
      <w:r w:rsidRPr="009567A3">
        <w:rPr>
          <w:rFonts w:ascii="Times New Roman" w:hAnsi="Times New Roman"/>
          <w:sz w:val="28"/>
          <w:szCs w:val="28"/>
        </w:rPr>
        <w:t>продукта</w:t>
      </w:r>
      <w:r w:rsidRPr="009567A3">
        <w:rPr>
          <w:rFonts w:ascii="Times New Roman" w:hAnsi="Times New Roman"/>
          <w:spacing w:val="-1"/>
          <w:sz w:val="28"/>
          <w:szCs w:val="28"/>
        </w:rPr>
        <w:t xml:space="preserve"> </w:t>
      </w:r>
      <w:r w:rsidRPr="009567A3">
        <w:rPr>
          <w:rFonts w:ascii="Times New Roman" w:hAnsi="Times New Roman"/>
          <w:sz w:val="28"/>
          <w:szCs w:val="28"/>
        </w:rPr>
        <w:t>в</w:t>
      </w:r>
      <w:r w:rsidRPr="009567A3">
        <w:rPr>
          <w:rFonts w:ascii="Times New Roman" w:hAnsi="Times New Roman"/>
          <w:spacing w:val="-3"/>
          <w:sz w:val="28"/>
          <w:szCs w:val="28"/>
        </w:rPr>
        <w:t xml:space="preserve"> </w:t>
      </w:r>
      <w:r w:rsidRPr="009567A3">
        <w:rPr>
          <w:rFonts w:ascii="Times New Roman" w:hAnsi="Times New Roman"/>
          <w:sz w:val="28"/>
          <w:szCs w:val="28"/>
        </w:rPr>
        <w:t>руках</w:t>
      </w:r>
      <w:r w:rsidRPr="009567A3">
        <w:rPr>
          <w:rFonts w:ascii="Times New Roman" w:hAnsi="Times New Roman"/>
          <w:spacing w:val="-1"/>
          <w:sz w:val="28"/>
          <w:szCs w:val="28"/>
        </w:rPr>
        <w:t xml:space="preserve"> </w:t>
      </w:r>
      <w:r w:rsidRPr="009567A3">
        <w:rPr>
          <w:rFonts w:ascii="Times New Roman" w:hAnsi="Times New Roman"/>
          <w:sz w:val="28"/>
          <w:szCs w:val="28"/>
        </w:rPr>
        <w:t>потребителя</w:t>
      </w:r>
    </w:p>
    <w:p w14:paraId="502347A9" w14:textId="77777777" w:rsidR="009B16C8" w:rsidRPr="009567A3" w:rsidRDefault="009B16C8" w:rsidP="009B16C8">
      <w:pPr>
        <w:pStyle w:val="a9"/>
        <w:spacing w:before="10"/>
        <w:rPr>
          <w:rFonts w:ascii="Times New Roman" w:hAnsi="Times New Roman"/>
          <w:sz w:val="28"/>
          <w:szCs w:val="28"/>
        </w:rPr>
      </w:pPr>
    </w:p>
    <w:p w14:paraId="74811142" w14:textId="77777777" w:rsidR="009B16C8" w:rsidRPr="009567A3" w:rsidRDefault="009B16C8" w:rsidP="009B16C8">
      <w:pPr>
        <w:pStyle w:val="a9"/>
        <w:ind w:right="1655"/>
        <w:rPr>
          <w:rFonts w:ascii="Times New Roman" w:hAnsi="Times New Roman"/>
          <w:sz w:val="28"/>
          <w:szCs w:val="28"/>
        </w:rPr>
      </w:pPr>
      <w:r w:rsidRPr="009567A3">
        <w:rPr>
          <w:rFonts w:ascii="Times New Roman" w:hAnsi="Times New Roman"/>
          <w:sz w:val="28"/>
          <w:szCs w:val="28"/>
        </w:rPr>
        <w:t>В) Действия, которые требуется совершить, чтобы преобразовать сырье и</w:t>
      </w:r>
      <w:r w:rsidRPr="009567A3">
        <w:rPr>
          <w:rFonts w:ascii="Times New Roman" w:hAnsi="Times New Roman"/>
          <w:spacing w:val="-67"/>
          <w:sz w:val="28"/>
          <w:szCs w:val="28"/>
        </w:rPr>
        <w:t xml:space="preserve"> </w:t>
      </w:r>
      <w:r w:rsidRPr="009567A3">
        <w:rPr>
          <w:rFonts w:ascii="Times New Roman" w:hAnsi="Times New Roman"/>
          <w:sz w:val="28"/>
          <w:szCs w:val="28"/>
        </w:rPr>
        <w:t>информацию</w:t>
      </w:r>
      <w:r w:rsidRPr="009567A3">
        <w:rPr>
          <w:rFonts w:ascii="Times New Roman" w:hAnsi="Times New Roman"/>
          <w:spacing w:val="-2"/>
          <w:sz w:val="28"/>
          <w:szCs w:val="28"/>
        </w:rPr>
        <w:t xml:space="preserve"> </w:t>
      </w:r>
      <w:r w:rsidRPr="009567A3">
        <w:rPr>
          <w:rFonts w:ascii="Times New Roman" w:hAnsi="Times New Roman"/>
          <w:sz w:val="28"/>
          <w:szCs w:val="28"/>
        </w:rPr>
        <w:t>в</w:t>
      </w:r>
      <w:r w:rsidRPr="009567A3">
        <w:rPr>
          <w:rFonts w:ascii="Times New Roman" w:hAnsi="Times New Roman"/>
          <w:spacing w:val="-1"/>
          <w:sz w:val="28"/>
          <w:szCs w:val="28"/>
        </w:rPr>
        <w:t xml:space="preserve"> </w:t>
      </w:r>
      <w:r w:rsidRPr="009567A3">
        <w:rPr>
          <w:rFonts w:ascii="Times New Roman" w:hAnsi="Times New Roman"/>
          <w:sz w:val="28"/>
          <w:szCs w:val="28"/>
        </w:rPr>
        <w:t>готовое изделие</w:t>
      </w:r>
      <w:r w:rsidRPr="009567A3">
        <w:rPr>
          <w:rFonts w:ascii="Times New Roman" w:hAnsi="Times New Roman"/>
          <w:spacing w:val="-3"/>
          <w:sz w:val="28"/>
          <w:szCs w:val="28"/>
        </w:rPr>
        <w:t xml:space="preserve"> </w:t>
      </w:r>
      <w:r w:rsidRPr="009567A3">
        <w:rPr>
          <w:rFonts w:ascii="Times New Roman" w:hAnsi="Times New Roman"/>
          <w:sz w:val="28"/>
          <w:szCs w:val="28"/>
        </w:rPr>
        <w:t>и сервис.</w:t>
      </w:r>
    </w:p>
    <w:p w14:paraId="167FFC47" w14:textId="77777777" w:rsidR="009B16C8" w:rsidRPr="009567A3" w:rsidRDefault="009B16C8" w:rsidP="009B16C8">
      <w:pPr>
        <w:pStyle w:val="a9"/>
        <w:spacing w:before="2"/>
        <w:rPr>
          <w:rFonts w:ascii="Times New Roman" w:hAnsi="Times New Roman"/>
          <w:sz w:val="28"/>
          <w:szCs w:val="28"/>
        </w:rPr>
      </w:pPr>
    </w:p>
    <w:p w14:paraId="46FDE777" w14:textId="77777777" w:rsidR="009B16C8" w:rsidRPr="009567A3" w:rsidRDefault="009B16C8" w:rsidP="009B16C8">
      <w:pPr>
        <w:pStyle w:val="a9"/>
        <w:spacing w:line="322" w:lineRule="exact"/>
        <w:rPr>
          <w:rFonts w:ascii="Times New Roman" w:hAnsi="Times New Roman"/>
          <w:sz w:val="28"/>
          <w:szCs w:val="28"/>
        </w:rPr>
      </w:pPr>
      <w:proofErr w:type="spellStart"/>
      <w:r w:rsidRPr="009567A3">
        <w:rPr>
          <w:rFonts w:ascii="Times New Roman" w:hAnsi="Times New Roman"/>
          <w:sz w:val="28"/>
          <w:szCs w:val="28"/>
        </w:rPr>
        <w:t>Гемба</w:t>
      </w:r>
      <w:proofErr w:type="spellEnd"/>
      <w:r w:rsidRPr="009567A3">
        <w:rPr>
          <w:rFonts w:ascii="Times New Roman" w:hAnsi="Times New Roman"/>
          <w:spacing w:val="-2"/>
          <w:sz w:val="28"/>
          <w:szCs w:val="28"/>
        </w:rPr>
        <w:t xml:space="preserve"> </w:t>
      </w:r>
      <w:r w:rsidRPr="009567A3">
        <w:rPr>
          <w:rFonts w:ascii="Times New Roman" w:hAnsi="Times New Roman"/>
          <w:sz w:val="28"/>
          <w:szCs w:val="28"/>
        </w:rPr>
        <w:t>-</w:t>
      </w:r>
      <w:r w:rsidRPr="009567A3">
        <w:rPr>
          <w:rFonts w:ascii="Times New Roman" w:hAnsi="Times New Roman"/>
          <w:spacing w:val="-2"/>
          <w:sz w:val="28"/>
          <w:szCs w:val="28"/>
        </w:rPr>
        <w:t xml:space="preserve"> </w:t>
      </w:r>
      <w:proofErr w:type="gramStart"/>
      <w:r w:rsidRPr="009567A3">
        <w:rPr>
          <w:rFonts w:ascii="Times New Roman" w:hAnsi="Times New Roman"/>
          <w:sz w:val="28"/>
          <w:szCs w:val="28"/>
        </w:rPr>
        <w:t>это..</w:t>
      </w:r>
      <w:proofErr w:type="gramEnd"/>
    </w:p>
    <w:p w14:paraId="15A59880" w14:textId="77777777" w:rsidR="009B16C8" w:rsidRPr="009567A3" w:rsidRDefault="009B16C8" w:rsidP="009B16C8">
      <w:pPr>
        <w:pStyle w:val="a9"/>
        <w:spacing w:line="322" w:lineRule="exact"/>
        <w:rPr>
          <w:rFonts w:ascii="Times New Roman" w:hAnsi="Times New Roman"/>
          <w:sz w:val="28"/>
          <w:szCs w:val="28"/>
        </w:rPr>
      </w:pPr>
      <w:r w:rsidRPr="009567A3">
        <w:rPr>
          <w:rFonts w:ascii="Times New Roman" w:hAnsi="Times New Roman"/>
          <w:sz w:val="28"/>
          <w:szCs w:val="28"/>
        </w:rPr>
        <w:t>А)</w:t>
      </w:r>
      <w:r w:rsidRPr="009567A3">
        <w:rPr>
          <w:rFonts w:ascii="Times New Roman" w:hAnsi="Times New Roman"/>
          <w:spacing w:val="-3"/>
          <w:sz w:val="28"/>
          <w:szCs w:val="28"/>
        </w:rPr>
        <w:t xml:space="preserve"> </w:t>
      </w:r>
      <w:r w:rsidRPr="009567A3">
        <w:rPr>
          <w:rFonts w:ascii="Times New Roman" w:hAnsi="Times New Roman"/>
          <w:sz w:val="28"/>
          <w:szCs w:val="28"/>
        </w:rPr>
        <w:t>место,</w:t>
      </w:r>
      <w:r w:rsidRPr="009567A3">
        <w:rPr>
          <w:rFonts w:ascii="Times New Roman" w:hAnsi="Times New Roman"/>
          <w:spacing w:val="-2"/>
          <w:sz w:val="28"/>
          <w:szCs w:val="28"/>
        </w:rPr>
        <w:t xml:space="preserve"> </w:t>
      </w:r>
      <w:r w:rsidRPr="009567A3">
        <w:rPr>
          <w:rFonts w:ascii="Times New Roman" w:hAnsi="Times New Roman"/>
          <w:sz w:val="28"/>
          <w:szCs w:val="28"/>
        </w:rPr>
        <w:t>где</w:t>
      </w:r>
      <w:r w:rsidRPr="009567A3">
        <w:rPr>
          <w:rFonts w:ascii="Times New Roman" w:hAnsi="Times New Roman"/>
          <w:spacing w:val="-2"/>
          <w:sz w:val="28"/>
          <w:szCs w:val="28"/>
        </w:rPr>
        <w:t xml:space="preserve"> </w:t>
      </w:r>
      <w:r w:rsidRPr="009567A3">
        <w:rPr>
          <w:rFonts w:ascii="Times New Roman" w:hAnsi="Times New Roman"/>
          <w:sz w:val="28"/>
          <w:szCs w:val="28"/>
        </w:rPr>
        <w:t>выполняется</w:t>
      </w:r>
      <w:r w:rsidRPr="009567A3">
        <w:rPr>
          <w:rFonts w:ascii="Times New Roman" w:hAnsi="Times New Roman"/>
          <w:spacing w:val="-3"/>
          <w:sz w:val="28"/>
          <w:szCs w:val="28"/>
        </w:rPr>
        <w:t xml:space="preserve"> </w:t>
      </w:r>
      <w:r w:rsidRPr="009567A3">
        <w:rPr>
          <w:rFonts w:ascii="Times New Roman" w:hAnsi="Times New Roman"/>
          <w:sz w:val="28"/>
          <w:szCs w:val="28"/>
        </w:rPr>
        <w:t>работа;</w:t>
      </w:r>
      <w:r w:rsidRPr="009567A3">
        <w:rPr>
          <w:rFonts w:ascii="Times New Roman" w:hAnsi="Times New Roman"/>
          <w:spacing w:val="-2"/>
          <w:sz w:val="28"/>
          <w:szCs w:val="28"/>
        </w:rPr>
        <w:t xml:space="preserve"> </w:t>
      </w:r>
      <w:r w:rsidRPr="009567A3">
        <w:rPr>
          <w:rFonts w:ascii="Times New Roman" w:hAnsi="Times New Roman"/>
          <w:sz w:val="28"/>
          <w:szCs w:val="28"/>
        </w:rPr>
        <w:t>Б)</w:t>
      </w:r>
      <w:r w:rsidRPr="009567A3">
        <w:rPr>
          <w:rFonts w:ascii="Times New Roman" w:hAnsi="Times New Roman"/>
          <w:spacing w:val="-2"/>
          <w:sz w:val="28"/>
          <w:szCs w:val="28"/>
        </w:rPr>
        <w:t xml:space="preserve"> </w:t>
      </w:r>
      <w:r w:rsidRPr="009567A3">
        <w:rPr>
          <w:rFonts w:ascii="Times New Roman" w:hAnsi="Times New Roman"/>
          <w:sz w:val="28"/>
          <w:szCs w:val="28"/>
        </w:rPr>
        <w:t>место,</w:t>
      </w:r>
      <w:r w:rsidRPr="009567A3">
        <w:rPr>
          <w:rFonts w:ascii="Times New Roman" w:hAnsi="Times New Roman"/>
          <w:spacing w:val="-3"/>
          <w:sz w:val="28"/>
          <w:szCs w:val="28"/>
        </w:rPr>
        <w:t xml:space="preserve"> </w:t>
      </w:r>
      <w:r w:rsidRPr="009567A3">
        <w:rPr>
          <w:rFonts w:ascii="Times New Roman" w:hAnsi="Times New Roman"/>
          <w:sz w:val="28"/>
          <w:szCs w:val="28"/>
        </w:rPr>
        <w:t>где</w:t>
      </w:r>
      <w:r w:rsidRPr="009567A3">
        <w:rPr>
          <w:rFonts w:ascii="Times New Roman" w:hAnsi="Times New Roman"/>
          <w:spacing w:val="-3"/>
          <w:sz w:val="28"/>
          <w:szCs w:val="28"/>
        </w:rPr>
        <w:t xml:space="preserve"> </w:t>
      </w:r>
      <w:r w:rsidRPr="009567A3">
        <w:rPr>
          <w:rFonts w:ascii="Times New Roman" w:hAnsi="Times New Roman"/>
          <w:sz w:val="28"/>
          <w:szCs w:val="28"/>
        </w:rPr>
        <w:t>создается</w:t>
      </w:r>
      <w:r w:rsidRPr="009567A3">
        <w:rPr>
          <w:rFonts w:ascii="Times New Roman" w:hAnsi="Times New Roman"/>
          <w:spacing w:val="-2"/>
          <w:sz w:val="28"/>
          <w:szCs w:val="28"/>
        </w:rPr>
        <w:t xml:space="preserve"> </w:t>
      </w:r>
      <w:r w:rsidRPr="009567A3">
        <w:rPr>
          <w:rFonts w:ascii="Times New Roman" w:hAnsi="Times New Roman"/>
          <w:sz w:val="28"/>
          <w:szCs w:val="28"/>
        </w:rPr>
        <w:t>ценность;</w:t>
      </w:r>
    </w:p>
    <w:p w14:paraId="0CD818EE" w14:textId="77777777" w:rsidR="009B16C8" w:rsidRPr="009567A3" w:rsidRDefault="009B16C8" w:rsidP="009B16C8">
      <w:pPr>
        <w:pStyle w:val="a9"/>
        <w:rPr>
          <w:rFonts w:ascii="Times New Roman" w:hAnsi="Times New Roman"/>
          <w:sz w:val="28"/>
          <w:szCs w:val="28"/>
        </w:rPr>
      </w:pPr>
      <w:r w:rsidRPr="009567A3">
        <w:rPr>
          <w:rFonts w:ascii="Times New Roman" w:hAnsi="Times New Roman"/>
          <w:sz w:val="28"/>
          <w:szCs w:val="28"/>
        </w:rPr>
        <w:t>В)</w:t>
      </w:r>
      <w:r w:rsidRPr="009567A3">
        <w:rPr>
          <w:rFonts w:ascii="Times New Roman" w:hAnsi="Times New Roman"/>
          <w:spacing w:val="-2"/>
          <w:sz w:val="28"/>
          <w:szCs w:val="28"/>
        </w:rPr>
        <w:t xml:space="preserve"> </w:t>
      </w:r>
      <w:r w:rsidRPr="009567A3">
        <w:rPr>
          <w:rFonts w:ascii="Times New Roman" w:hAnsi="Times New Roman"/>
          <w:sz w:val="28"/>
          <w:szCs w:val="28"/>
        </w:rPr>
        <w:t>место</w:t>
      </w:r>
      <w:r w:rsidRPr="009567A3">
        <w:rPr>
          <w:rFonts w:ascii="Times New Roman" w:hAnsi="Times New Roman"/>
          <w:spacing w:val="-2"/>
          <w:sz w:val="28"/>
          <w:szCs w:val="28"/>
        </w:rPr>
        <w:t xml:space="preserve"> </w:t>
      </w:r>
      <w:r w:rsidRPr="009567A3">
        <w:rPr>
          <w:rFonts w:ascii="Times New Roman" w:hAnsi="Times New Roman"/>
          <w:sz w:val="28"/>
          <w:szCs w:val="28"/>
        </w:rPr>
        <w:t>возникновения</w:t>
      </w:r>
      <w:r w:rsidRPr="009567A3">
        <w:rPr>
          <w:rFonts w:ascii="Times New Roman" w:hAnsi="Times New Roman"/>
          <w:spacing w:val="-1"/>
          <w:sz w:val="28"/>
          <w:szCs w:val="28"/>
        </w:rPr>
        <w:t xml:space="preserve"> </w:t>
      </w:r>
      <w:r w:rsidRPr="009567A3">
        <w:rPr>
          <w:rFonts w:ascii="Times New Roman" w:hAnsi="Times New Roman"/>
          <w:sz w:val="28"/>
          <w:szCs w:val="28"/>
        </w:rPr>
        <w:t>и</w:t>
      </w:r>
      <w:r w:rsidRPr="009567A3">
        <w:rPr>
          <w:rFonts w:ascii="Times New Roman" w:hAnsi="Times New Roman"/>
          <w:spacing w:val="-5"/>
          <w:sz w:val="28"/>
          <w:szCs w:val="28"/>
        </w:rPr>
        <w:t xml:space="preserve"> </w:t>
      </w:r>
      <w:r w:rsidRPr="009567A3">
        <w:rPr>
          <w:rFonts w:ascii="Times New Roman" w:hAnsi="Times New Roman"/>
          <w:sz w:val="28"/>
          <w:szCs w:val="28"/>
        </w:rPr>
        <w:t>решения</w:t>
      </w:r>
      <w:r w:rsidRPr="009567A3">
        <w:rPr>
          <w:rFonts w:ascii="Times New Roman" w:hAnsi="Times New Roman"/>
          <w:spacing w:val="-1"/>
          <w:sz w:val="28"/>
          <w:szCs w:val="28"/>
        </w:rPr>
        <w:t xml:space="preserve"> </w:t>
      </w:r>
      <w:r w:rsidRPr="009567A3">
        <w:rPr>
          <w:rFonts w:ascii="Times New Roman" w:hAnsi="Times New Roman"/>
          <w:sz w:val="28"/>
          <w:szCs w:val="28"/>
        </w:rPr>
        <w:t>проблем;</w:t>
      </w:r>
      <w:r w:rsidRPr="009567A3">
        <w:rPr>
          <w:rFonts w:ascii="Times New Roman" w:hAnsi="Times New Roman"/>
          <w:spacing w:val="-4"/>
          <w:sz w:val="28"/>
          <w:szCs w:val="28"/>
        </w:rPr>
        <w:t xml:space="preserve"> </w:t>
      </w:r>
      <w:r w:rsidRPr="009567A3">
        <w:rPr>
          <w:rFonts w:ascii="Times New Roman" w:hAnsi="Times New Roman"/>
          <w:sz w:val="28"/>
          <w:szCs w:val="28"/>
        </w:rPr>
        <w:t>Г)</w:t>
      </w:r>
      <w:r w:rsidRPr="009567A3">
        <w:rPr>
          <w:rFonts w:ascii="Times New Roman" w:hAnsi="Times New Roman"/>
          <w:spacing w:val="-1"/>
          <w:sz w:val="28"/>
          <w:szCs w:val="28"/>
        </w:rPr>
        <w:t xml:space="preserve"> </w:t>
      </w:r>
      <w:r w:rsidRPr="009567A3">
        <w:rPr>
          <w:rFonts w:ascii="Times New Roman" w:hAnsi="Times New Roman"/>
          <w:sz w:val="28"/>
          <w:szCs w:val="28"/>
        </w:rPr>
        <w:t>все</w:t>
      </w:r>
      <w:r w:rsidRPr="009567A3">
        <w:rPr>
          <w:rFonts w:ascii="Times New Roman" w:hAnsi="Times New Roman"/>
          <w:spacing w:val="-2"/>
          <w:sz w:val="28"/>
          <w:szCs w:val="28"/>
        </w:rPr>
        <w:t xml:space="preserve"> </w:t>
      </w:r>
      <w:r w:rsidRPr="009567A3">
        <w:rPr>
          <w:rFonts w:ascii="Times New Roman" w:hAnsi="Times New Roman"/>
          <w:sz w:val="28"/>
          <w:szCs w:val="28"/>
        </w:rPr>
        <w:t>из</w:t>
      </w:r>
      <w:r w:rsidRPr="009567A3">
        <w:rPr>
          <w:rFonts w:ascii="Times New Roman" w:hAnsi="Times New Roman"/>
          <w:spacing w:val="-4"/>
          <w:sz w:val="28"/>
          <w:szCs w:val="28"/>
        </w:rPr>
        <w:t xml:space="preserve"> </w:t>
      </w:r>
      <w:r w:rsidRPr="009567A3">
        <w:rPr>
          <w:rFonts w:ascii="Times New Roman" w:hAnsi="Times New Roman"/>
          <w:sz w:val="28"/>
          <w:szCs w:val="28"/>
        </w:rPr>
        <w:t>перечисленного</w:t>
      </w:r>
      <w:r w:rsidRPr="009567A3">
        <w:rPr>
          <w:rFonts w:ascii="Times New Roman" w:hAnsi="Times New Roman"/>
          <w:spacing w:val="-1"/>
          <w:sz w:val="28"/>
          <w:szCs w:val="28"/>
        </w:rPr>
        <w:t xml:space="preserve"> </w:t>
      </w:r>
      <w:r w:rsidRPr="009567A3">
        <w:rPr>
          <w:rFonts w:ascii="Times New Roman" w:hAnsi="Times New Roman"/>
          <w:sz w:val="28"/>
          <w:szCs w:val="28"/>
        </w:rPr>
        <w:t>верно.</w:t>
      </w:r>
    </w:p>
    <w:p w14:paraId="59411F4D" w14:textId="77777777" w:rsidR="009B16C8" w:rsidRPr="009567A3" w:rsidRDefault="009B16C8" w:rsidP="009B16C8">
      <w:pPr>
        <w:pStyle w:val="a9"/>
        <w:spacing w:before="10"/>
        <w:rPr>
          <w:rFonts w:ascii="Times New Roman" w:hAnsi="Times New Roman"/>
          <w:sz w:val="28"/>
          <w:szCs w:val="28"/>
        </w:rPr>
      </w:pPr>
    </w:p>
    <w:p w14:paraId="325AB9B2" w14:textId="77777777" w:rsidR="009B16C8" w:rsidRPr="009567A3" w:rsidRDefault="009B16C8" w:rsidP="009B16C8">
      <w:pPr>
        <w:pStyle w:val="a9"/>
        <w:rPr>
          <w:rFonts w:ascii="Times New Roman" w:hAnsi="Times New Roman"/>
          <w:sz w:val="28"/>
          <w:szCs w:val="28"/>
        </w:rPr>
      </w:pPr>
      <w:r w:rsidRPr="009567A3">
        <w:rPr>
          <w:rFonts w:ascii="Times New Roman" w:hAnsi="Times New Roman"/>
          <w:sz w:val="28"/>
          <w:szCs w:val="28"/>
        </w:rPr>
        <w:t>Муда</w:t>
      </w:r>
      <w:r w:rsidRPr="009567A3">
        <w:rPr>
          <w:rFonts w:ascii="Times New Roman" w:hAnsi="Times New Roman"/>
          <w:spacing w:val="-2"/>
          <w:sz w:val="28"/>
          <w:szCs w:val="28"/>
        </w:rPr>
        <w:t xml:space="preserve"> </w:t>
      </w:r>
      <w:r w:rsidRPr="009567A3">
        <w:rPr>
          <w:rFonts w:ascii="Times New Roman" w:hAnsi="Times New Roman"/>
          <w:sz w:val="28"/>
          <w:szCs w:val="28"/>
        </w:rPr>
        <w:t>это:</w:t>
      </w:r>
    </w:p>
    <w:p w14:paraId="5D92AAA5" w14:textId="77777777" w:rsidR="009B16C8" w:rsidRPr="009567A3" w:rsidRDefault="009B16C8" w:rsidP="009B16C8">
      <w:pPr>
        <w:pStyle w:val="a9"/>
        <w:spacing w:before="2" w:line="322" w:lineRule="exact"/>
        <w:rPr>
          <w:rFonts w:ascii="Times New Roman" w:hAnsi="Times New Roman"/>
          <w:sz w:val="28"/>
          <w:szCs w:val="28"/>
        </w:rPr>
      </w:pPr>
      <w:r w:rsidRPr="009567A3">
        <w:rPr>
          <w:rFonts w:ascii="Times New Roman" w:hAnsi="Times New Roman"/>
          <w:sz w:val="28"/>
          <w:szCs w:val="28"/>
        </w:rPr>
        <w:t>А)</w:t>
      </w:r>
      <w:r w:rsidRPr="009567A3">
        <w:rPr>
          <w:rFonts w:ascii="Times New Roman" w:hAnsi="Times New Roman"/>
          <w:spacing w:val="-2"/>
          <w:sz w:val="28"/>
          <w:szCs w:val="28"/>
        </w:rPr>
        <w:t xml:space="preserve"> </w:t>
      </w:r>
      <w:r w:rsidRPr="009567A3">
        <w:rPr>
          <w:rFonts w:ascii="Times New Roman" w:hAnsi="Times New Roman"/>
          <w:sz w:val="28"/>
          <w:szCs w:val="28"/>
        </w:rPr>
        <w:t>Создание</w:t>
      </w:r>
      <w:r w:rsidRPr="009567A3">
        <w:rPr>
          <w:rFonts w:ascii="Times New Roman" w:hAnsi="Times New Roman"/>
          <w:spacing w:val="-2"/>
          <w:sz w:val="28"/>
          <w:szCs w:val="28"/>
        </w:rPr>
        <w:t xml:space="preserve"> </w:t>
      </w:r>
      <w:r w:rsidRPr="009567A3">
        <w:rPr>
          <w:rFonts w:ascii="Times New Roman" w:hAnsi="Times New Roman"/>
          <w:sz w:val="28"/>
          <w:szCs w:val="28"/>
        </w:rPr>
        <w:t>добавляющей</w:t>
      </w:r>
      <w:r w:rsidRPr="009567A3">
        <w:rPr>
          <w:rFonts w:ascii="Times New Roman" w:hAnsi="Times New Roman"/>
          <w:spacing w:val="-1"/>
          <w:sz w:val="28"/>
          <w:szCs w:val="28"/>
        </w:rPr>
        <w:t xml:space="preserve"> </w:t>
      </w:r>
      <w:r w:rsidRPr="009567A3">
        <w:rPr>
          <w:rFonts w:ascii="Times New Roman" w:hAnsi="Times New Roman"/>
          <w:sz w:val="28"/>
          <w:szCs w:val="28"/>
        </w:rPr>
        <w:t>ценности</w:t>
      </w:r>
    </w:p>
    <w:p w14:paraId="5EA952A2" w14:textId="77777777" w:rsidR="009B16C8" w:rsidRPr="009567A3" w:rsidRDefault="009B16C8" w:rsidP="009B16C8">
      <w:pPr>
        <w:pStyle w:val="a9"/>
        <w:ind w:right="1556"/>
        <w:rPr>
          <w:rFonts w:ascii="Times New Roman" w:hAnsi="Times New Roman"/>
          <w:sz w:val="28"/>
          <w:szCs w:val="28"/>
        </w:rPr>
      </w:pPr>
      <w:r w:rsidRPr="009567A3">
        <w:rPr>
          <w:rFonts w:ascii="Times New Roman" w:hAnsi="Times New Roman"/>
          <w:sz w:val="28"/>
          <w:szCs w:val="28"/>
        </w:rPr>
        <w:t>Б) Время на переналадку оборудования В) Встраивание контроля качества</w:t>
      </w:r>
      <w:r w:rsidRPr="009567A3">
        <w:rPr>
          <w:rFonts w:ascii="Times New Roman" w:hAnsi="Times New Roman"/>
          <w:spacing w:val="-67"/>
          <w:sz w:val="28"/>
          <w:szCs w:val="28"/>
        </w:rPr>
        <w:t xml:space="preserve"> </w:t>
      </w:r>
      <w:r w:rsidRPr="009567A3">
        <w:rPr>
          <w:rFonts w:ascii="Times New Roman" w:hAnsi="Times New Roman"/>
          <w:sz w:val="28"/>
          <w:szCs w:val="28"/>
        </w:rPr>
        <w:t>Г)</w:t>
      </w:r>
      <w:r w:rsidRPr="009567A3">
        <w:rPr>
          <w:rFonts w:ascii="Times New Roman" w:hAnsi="Times New Roman"/>
          <w:spacing w:val="-1"/>
          <w:sz w:val="28"/>
          <w:szCs w:val="28"/>
        </w:rPr>
        <w:t xml:space="preserve"> </w:t>
      </w:r>
      <w:r w:rsidRPr="009567A3">
        <w:rPr>
          <w:rFonts w:ascii="Times New Roman" w:hAnsi="Times New Roman"/>
          <w:sz w:val="28"/>
          <w:szCs w:val="28"/>
        </w:rPr>
        <w:t>Потери</w:t>
      </w:r>
    </w:p>
    <w:p w14:paraId="20D3F0C3" w14:textId="77777777" w:rsidR="009B16C8" w:rsidRPr="009567A3" w:rsidRDefault="009B16C8" w:rsidP="009B16C8">
      <w:pPr>
        <w:pStyle w:val="a9"/>
        <w:rPr>
          <w:rFonts w:ascii="Times New Roman" w:hAnsi="Times New Roman"/>
          <w:sz w:val="28"/>
          <w:szCs w:val="28"/>
        </w:rPr>
      </w:pPr>
      <w:r w:rsidRPr="009567A3">
        <w:rPr>
          <w:rFonts w:ascii="Times New Roman" w:hAnsi="Times New Roman"/>
          <w:sz w:val="28"/>
          <w:szCs w:val="28"/>
        </w:rPr>
        <w:t>Д)</w:t>
      </w:r>
      <w:r w:rsidRPr="009567A3">
        <w:rPr>
          <w:rFonts w:ascii="Times New Roman" w:hAnsi="Times New Roman"/>
          <w:spacing w:val="-3"/>
          <w:sz w:val="28"/>
          <w:szCs w:val="28"/>
        </w:rPr>
        <w:t xml:space="preserve"> </w:t>
      </w:r>
      <w:r w:rsidRPr="009567A3">
        <w:rPr>
          <w:rFonts w:ascii="Times New Roman" w:hAnsi="Times New Roman"/>
          <w:sz w:val="28"/>
          <w:szCs w:val="28"/>
        </w:rPr>
        <w:t>Выравнивание</w:t>
      </w:r>
      <w:r w:rsidRPr="009567A3">
        <w:rPr>
          <w:rFonts w:ascii="Times New Roman" w:hAnsi="Times New Roman"/>
          <w:spacing w:val="-3"/>
          <w:sz w:val="28"/>
          <w:szCs w:val="28"/>
        </w:rPr>
        <w:t xml:space="preserve"> </w:t>
      </w:r>
      <w:r w:rsidRPr="009567A3">
        <w:rPr>
          <w:rFonts w:ascii="Times New Roman" w:hAnsi="Times New Roman"/>
          <w:sz w:val="28"/>
          <w:szCs w:val="28"/>
        </w:rPr>
        <w:t>производства</w:t>
      </w:r>
    </w:p>
    <w:p w14:paraId="7DC82F7E" w14:textId="77777777" w:rsidR="009B16C8" w:rsidRPr="009567A3" w:rsidRDefault="009B16C8" w:rsidP="009B16C8">
      <w:pPr>
        <w:pStyle w:val="a9"/>
        <w:spacing w:before="4"/>
        <w:rPr>
          <w:rFonts w:ascii="Times New Roman" w:hAnsi="Times New Roman"/>
          <w:sz w:val="28"/>
          <w:szCs w:val="28"/>
        </w:rPr>
      </w:pPr>
    </w:p>
    <w:p w14:paraId="03D2FFFF" w14:textId="77777777" w:rsidR="009B16C8" w:rsidRPr="009567A3" w:rsidRDefault="009B16C8" w:rsidP="009B16C8">
      <w:pPr>
        <w:pStyle w:val="1"/>
        <w:rPr>
          <w:sz w:val="28"/>
          <w:szCs w:val="28"/>
        </w:rPr>
      </w:pPr>
      <w:r w:rsidRPr="009567A3">
        <w:rPr>
          <w:sz w:val="28"/>
          <w:szCs w:val="28"/>
        </w:rPr>
        <w:t>Тема.</w:t>
      </w:r>
      <w:r w:rsidRPr="009567A3">
        <w:rPr>
          <w:spacing w:val="-4"/>
          <w:sz w:val="28"/>
          <w:szCs w:val="28"/>
        </w:rPr>
        <w:t xml:space="preserve"> </w:t>
      </w:r>
      <w:r w:rsidRPr="009567A3">
        <w:rPr>
          <w:sz w:val="28"/>
          <w:szCs w:val="28"/>
        </w:rPr>
        <w:t>Принципы</w:t>
      </w:r>
      <w:r w:rsidRPr="009567A3">
        <w:rPr>
          <w:spacing w:val="-4"/>
          <w:sz w:val="28"/>
          <w:szCs w:val="28"/>
        </w:rPr>
        <w:t xml:space="preserve"> </w:t>
      </w:r>
      <w:r w:rsidRPr="009567A3">
        <w:rPr>
          <w:sz w:val="28"/>
          <w:szCs w:val="28"/>
        </w:rPr>
        <w:t>бережливого</w:t>
      </w:r>
      <w:r w:rsidRPr="009567A3">
        <w:rPr>
          <w:spacing w:val="-1"/>
          <w:sz w:val="28"/>
          <w:szCs w:val="28"/>
        </w:rPr>
        <w:t xml:space="preserve"> </w:t>
      </w:r>
      <w:r w:rsidRPr="009567A3">
        <w:rPr>
          <w:sz w:val="28"/>
          <w:szCs w:val="28"/>
        </w:rPr>
        <w:t>производства.</w:t>
      </w:r>
    </w:p>
    <w:p w14:paraId="50B379A1" w14:textId="77777777" w:rsidR="009B16C8" w:rsidRPr="009567A3" w:rsidRDefault="009B16C8" w:rsidP="009B16C8">
      <w:pPr>
        <w:pStyle w:val="a9"/>
        <w:spacing w:before="8"/>
        <w:rPr>
          <w:rFonts w:ascii="Times New Roman" w:hAnsi="Times New Roman"/>
          <w:b/>
          <w:sz w:val="28"/>
          <w:szCs w:val="28"/>
        </w:rPr>
      </w:pPr>
    </w:p>
    <w:p w14:paraId="104E04D6" w14:textId="77777777" w:rsidR="009B16C8" w:rsidRPr="009567A3" w:rsidRDefault="009B16C8" w:rsidP="009B16C8">
      <w:pPr>
        <w:pStyle w:val="a9"/>
        <w:spacing w:line="322" w:lineRule="exact"/>
        <w:rPr>
          <w:rFonts w:ascii="Times New Roman" w:hAnsi="Times New Roman"/>
          <w:sz w:val="28"/>
          <w:szCs w:val="28"/>
        </w:rPr>
      </w:pPr>
      <w:r w:rsidRPr="009567A3">
        <w:rPr>
          <w:rFonts w:ascii="Times New Roman" w:hAnsi="Times New Roman"/>
          <w:sz w:val="28"/>
          <w:szCs w:val="28"/>
        </w:rPr>
        <w:t>Задание</w:t>
      </w:r>
      <w:r w:rsidRPr="009567A3">
        <w:rPr>
          <w:rFonts w:ascii="Times New Roman" w:hAnsi="Times New Roman"/>
          <w:spacing w:val="-2"/>
          <w:sz w:val="28"/>
          <w:szCs w:val="28"/>
        </w:rPr>
        <w:t xml:space="preserve"> </w:t>
      </w:r>
      <w:r w:rsidRPr="009567A3">
        <w:rPr>
          <w:rFonts w:ascii="Times New Roman" w:hAnsi="Times New Roman"/>
          <w:sz w:val="28"/>
          <w:szCs w:val="28"/>
        </w:rPr>
        <w:t>1.</w:t>
      </w:r>
      <w:r w:rsidRPr="009567A3">
        <w:rPr>
          <w:rFonts w:ascii="Times New Roman" w:hAnsi="Times New Roman"/>
          <w:spacing w:val="-2"/>
          <w:sz w:val="28"/>
          <w:szCs w:val="28"/>
        </w:rPr>
        <w:t xml:space="preserve"> </w:t>
      </w:r>
      <w:r w:rsidRPr="009567A3">
        <w:rPr>
          <w:rFonts w:ascii="Times New Roman" w:hAnsi="Times New Roman"/>
          <w:sz w:val="28"/>
          <w:szCs w:val="28"/>
        </w:rPr>
        <w:t>Перечень</w:t>
      </w:r>
      <w:r w:rsidRPr="009567A3">
        <w:rPr>
          <w:rFonts w:ascii="Times New Roman" w:hAnsi="Times New Roman"/>
          <w:spacing w:val="-5"/>
          <w:sz w:val="28"/>
          <w:szCs w:val="28"/>
        </w:rPr>
        <w:t xml:space="preserve"> </w:t>
      </w:r>
      <w:r w:rsidRPr="009567A3">
        <w:rPr>
          <w:rFonts w:ascii="Times New Roman" w:hAnsi="Times New Roman"/>
          <w:sz w:val="28"/>
          <w:szCs w:val="28"/>
        </w:rPr>
        <w:t>контрольных</w:t>
      </w:r>
      <w:r w:rsidRPr="009567A3">
        <w:rPr>
          <w:rFonts w:ascii="Times New Roman" w:hAnsi="Times New Roman"/>
          <w:spacing w:val="2"/>
          <w:sz w:val="28"/>
          <w:szCs w:val="28"/>
        </w:rPr>
        <w:t xml:space="preserve"> </w:t>
      </w:r>
      <w:r w:rsidRPr="009567A3">
        <w:rPr>
          <w:rFonts w:ascii="Times New Roman" w:hAnsi="Times New Roman"/>
          <w:sz w:val="28"/>
          <w:szCs w:val="28"/>
        </w:rPr>
        <w:t>вопросов</w:t>
      </w:r>
      <w:r w:rsidRPr="009567A3">
        <w:rPr>
          <w:rFonts w:ascii="Times New Roman" w:hAnsi="Times New Roman"/>
          <w:spacing w:val="-4"/>
          <w:sz w:val="28"/>
          <w:szCs w:val="28"/>
        </w:rPr>
        <w:t xml:space="preserve"> </w:t>
      </w:r>
      <w:r w:rsidRPr="009567A3">
        <w:rPr>
          <w:rFonts w:ascii="Times New Roman" w:hAnsi="Times New Roman"/>
          <w:sz w:val="28"/>
          <w:szCs w:val="28"/>
        </w:rPr>
        <w:t>по теме.</w:t>
      </w:r>
    </w:p>
    <w:p w14:paraId="1C1C3613" w14:textId="77777777" w:rsidR="009B16C8" w:rsidRPr="009567A3" w:rsidRDefault="009B16C8" w:rsidP="009B16C8">
      <w:pPr>
        <w:pStyle w:val="a8"/>
        <w:widowControl w:val="0"/>
        <w:numPr>
          <w:ilvl w:val="0"/>
          <w:numId w:val="42"/>
        </w:numPr>
        <w:tabs>
          <w:tab w:val="left" w:pos="808"/>
          <w:tab w:val="left" w:pos="809"/>
        </w:tabs>
        <w:autoSpaceDE w:val="0"/>
        <w:autoSpaceDN w:val="0"/>
        <w:spacing w:after="0" w:line="240" w:lineRule="auto"/>
        <w:ind w:hanging="709"/>
        <w:contextualSpacing w:val="0"/>
        <w:rPr>
          <w:rFonts w:ascii="Times New Roman" w:hAnsi="Times New Roman"/>
          <w:sz w:val="28"/>
          <w:szCs w:val="28"/>
        </w:rPr>
      </w:pPr>
      <w:r w:rsidRPr="009567A3">
        <w:rPr>
          <w:rFonts w:ascii="Times New Roman" w:hAnsi="Times New Roman"/>
          <w:sz w:val="28"/>
          <w:szCs w:val="28"/>
        </w:rPr>
        <w:t>Сколько</w:t>
      </w:r>
      <w:r w:rsidRPr="009567A3">
        <w:rPr>
          <w:rFonts w:ascii="Times New Roman" w:hAnsi="Times New Roman"/>
          <w:spacing w:val="-2"/>
          <w:sz w:val="28"/>
          <w:szCs w:val="28"/>
        </w:rPr>
        <w:t xml:space="preserve"> </w:t>
      </w:r>
      <w:r w:rsidRPr="009567A3">
        <w:rPr>
          <w:rFonts w:ascii="Times New Roman" w:hAnsi="Times New Roman"/>
          <w:sz w:val="28"/>
          <w:szCs w:val="28"/>
        </w:rPr>
        <w:t>принципов</w:t>
      </w:r>
      <w:r w:rsidRPr="009567A3">
        <w:rPr>
          <w:rFonts w:ascii="Times New Roman" w:hAnsi="Times New Roman"/>
          <w:spacing w:val="-5"/>
          <w:sz w:val="28"/>
          <w:szCs w:val="28"/>
        </w:rPr>
        <w:t xml:space="preserve"> </w:t>
      </w:r>
      <w:r w:rsidRPr="009567A3">
        <w:rPr>
          <w:rFonts w:ascii="Times New Roman" w:hAnsi="Times New Roman"/>
          <w:sz w:val="28"/>
          <w:szCs w:val="28"/>
        </w:rPr>
        <w:t>выделяется в</w:t>
      </w:r>
      <w:r w:rsidRPr="009567A3">
        <w:rPr>
          <w:rFonts w:ascii="Times New Roman" w:hAnsi="Times New Roman"/>
          <w:spacing w:val="-4"/>
          <w:sz w:val="28"/>
          <w:szCs w:val="28"/>
        </w:rPr>
        <w:t xml:space="preserve"> </w:t>
      </w:r>
      <w:r w:rsidRPr="009567A3">
        <w:rPr>
          <w:rFonts w:ascii="Times New Roman" w:hAnsi="Times New Roman"/>
          <w:sz w:val="28"/>
          <w:szCs w:val="28"/>
        </w:rPr>
        <w:t>системе</w:t>
      </w:r>
      <w:r w:rsidRPr="009567A3">
        <w:rPr>
          <w:rFonts w:ascii="Times New Roman" w:hAnsi="Times New Roman"/>
          <w:spacing w:val="-2"/>
          <w:sz w:val="28"/>
          <w:szCs w:val="28"/>
        </w:rPr>
        <w:t xml:space="preserve"> </w:t>
      </w:r>
      <w:r w:rsidRPr="009567A3">
        <w:rPr>
          <w:rFonts w:ascii="Times New Roman" w:hAnsi="Times New Roman"/>
          <w:sz w:val="28"/>
          <w:szCs w:val="28"/>
        </w:rPr>
        <w:t>бережливого</w:t>
      </w:r>
      <w:r w:rsidRPr="009567A3">
        <w:rPr>
          <w:rFonts w:ascii="Times New Roman" w:hAnsi="Times New Roman"/>
          <w:spacing w:val="-2"/>
          <w:sz w:val="28"/>
          <w:szCs w:val="28"/>
        </w:rPr>
        <w:t xml:space="preserve"> </w:t>
      </w:r>
      <w:r w:rsidRPr="009567A3">
        <w:rPr>
          <w:rFonts w:ascii="Times New Roman" w:hAnsi="Times New Roman"/>
          <w:sz w:val="28"/>
          <w:szCs w:val="28"/>
        </w:rPr>
        <w:t>производства</w:t>
      </w:r>
    </w:p>
    <w:p w14:paraId="01533074" w14:textId="77777777" w:rsidR="009B16C8" w:rsidRPr="009567A3" w:rsidRDefault="009B16C8" w:rsidP="009B16C8">
      <w:pPr>
        <w:pStyle w:val="a9"/>
        <w:spacing w:before="11"/>
        <w:rPr>
          <w:rFonts w:ascii="Times New Roman" w:hAnsi="Times New Roman"/>
          <w:sz w:val="28"/>
          <w:szCs w:val="28"/>
        </w:rPr>
      </w:pPr>
    </w:p>
    <w:p w14:paraId="6F76726F" w14:textId="77777777" w:rsidR="009B16C8" w:rsidRPr="009567A3" w:rsidRDefault="009B16C8" w:rsidP="009B16C8">
      <w:pPr>
        <w:pStyle w:val="a8"/>
        <w:widowControl w:val="0"/>
        <w:numPr>
          <w:ilvl w:val="0"/>
          <w:numId w:val="42"/>
        </w:numPr>
        <w:tabs>
          <w:tab w:val="left" w:pos="808"/>
          <w:tab w:val="left" w:pos="809"/>
        </w:tabs>
        <w:autoSpaceDE w:val="0"/>
        <w:autoSpaceDN w:val="0"/>
        <w:spacing w:after="0" w:line="322" w:lineRule="exact"/>
        <w:ind w:hanging="709"/>
        <w:contextualSpacing w:val="0"/>
        <w:rPr>
          <w:rFonts w:ascii="Times New Roman" w:hAnsi="Times New Roman"/>
          <w:sz w:val="28"/>
          <w:szCs w:val="28"/>
        </w:rPr>
      </w:pPr>
      <w:r w:rsidRPr="009567A3">
        <w:rPr>
          <w:rFonts w:ascii="Times New Roman" w:hAnsi="Times New Roman"/>
          <w:sz w:val="28"/>
          <w:szCs w:val="28"/>
        </w:rPr>
        <w:t>Что</w:t>
      </w:r>
      <w:r w:rsidRPr="009567A3">
        <w:rPr>
          <w:rFonts w:ascii="Times New Roman" w:hAnsi="Times New Roman"/>
          <w:spacing w:val="-4"/>
          <w:sz w:val="28"/>
          <w:szCs w:val="28"/>
        </w:rPr>
        <w:t xml:space="preserve"> </w:t>
      </w:r>
      <w:r w:rsidRPr="009567A3">
        <w:rPr>
          <w:rFonts w:ascii="Times New Roman" w:hAnsi="Times New Roman"/>
          <w:sz w:val="28"/>
          <w:szCs w:val="28"/>
        </w:rPr>
        <w:t>предполагает</w:t>
      </w:r>
      <w:r w:rsidRPr="009567A3">
        <w:rPr>
          <w:rFonts w:ascii="Times New Roman" w:hAnsi="Times New Roman"/>
          <w:spacing w:val="-4"/>
          <w:sz w:val="28"/>
          <w:szCs w:val="28"/>
        </w:rPr>
        <w:t xml:space="preserve"> </w:t>
      </w:r>
      <w:r w:rsidRPr="009567A3">
        <w:rPr>
          <w:rFonts w:ascii="Times New Roman" w:hAnsi="Times New Roman"/>
          <w:sz w:val="28"/>
          <w:szCs w:val="28"/>
        </w:rPr>
        <w:t>блок</w:t>
      </w:r>
      <w:r w:rsidRPr="009567A3">
        <w:rPr>
          <w:rFonts w:ascii="Times New Roman" w:hAnsi="Times New Roman"/>
          <w:spacing w:val="-3"/>
          <w:sz w:val="28"/>
          <w:szCs w:val="28"/>
        </w:rPr>
        <w:t xml:space="preserve"> </w:t>
      </w:r>
      <w:r w:rsidRPr="009567A3">
        <w:rPr>
          <w:rFonts w:ascii="Times New Roman" w:hAnsi="Times New Roman"/>
          <w:sz w:val="28"/>
          <w:szCs w:val="28"/>
        </w:rPr>
        <w:t>принципов</w:t>
      </w:r>
      <w:r w:rsidRPr="009567A3">
        <w:rPr>
          <w:rFonts w:ascii="Times New Roman" w:hAnsi="Times New Roman"/>
          <w:spacing w:val="-5"/>
          <w:sz w:val="28"/>
          <w:szCs w:val="28"/>
        </w:rPr>
        <w:t xml:space="preserve"> </w:t>
      </w:r>
      <w:r w:rsidRPr="009567A3">
        <w:rPr>
          <w:rFonts w:ascii="Times New Roman" w:hAnsi="Times New Roman"/>
          <w:sz w:val="28"/>
          <w:szCs w:val="28"/>
        </w:rPr>
        <w:t>«Философия</w:t>
      </w:r>
      <w:r w:rsidRPr="009567A3">
        <w:rPr>
          <w:rFonts w:ascii="Times New Roman" w:hAnsi="Times New Roman"/>
          <w:spacing w:val="-4"/>
          <w:sz w:val="28"/>
          <w:szCs w:val="28"/>
        </w:rPr>
        <w:t xml:space="preserve"> </w:t>
      </w:r>
      <w:r w:rsidRPr="009567A3">
        <w:rPr>
          <w:rFonts w:ascii="Times New Roman" w:hAnsi="Times New Roman"/>
          <w:sz w:val="28"/>
          <w:szCs w:val="28"/>
        </w:rPr>
        <w:t>долгосрочной</w:t>
      </w:r>
      <w:r w:rsidRPr="009567A3">
        <w:rPr>
          <w:rFonts w:ascii="Times New Roman" w:hAnsi="Times New Roman"/>
          <w:spacing w:val="-6"/>
          <w:sz w:val="28"/>
          <w:szCs w:val="28"/>
        </w:rPr>
        <w:t xml:space="preserve"> </w:t>
      </w:r>
      <w:r w:rsidRPr="009567A3">
        <w:rPr>
          <w:rFonts w:ascii="Times New Roman" w:hAnsi="Times New Roman"/>
          <w:sz w:val="28"/>
          <w:szCs w:val="28"/>
        </w:rPr>
        <w:t>перспективы»?</w:t>
      </w:r>
    </w:p>
    <w:p w14:paraId="2E10F12E" w14:textId="77777777" w:rsidR="009B16C8" w:rsidRPr="009567A3" w:rsidRDefault="009B16C8" w:rsidP="009B16C8">
      <w:pPr>
        <w:pStyle w:val="a8"/>
        <w:widowControl w:val="0"/>
        <w:numPr>
          <w:ilvl w:val="0"/>
          <w:numId w:val="42"/>
        </w:numPr>
        <w:tabs>
          <w:tab w:val="left" w:pos="808"/>
          <w:tab w:val="left" w:pos="809"/>
        </w:tabs>
        <w:autoSpaceDE w:val="0"/>
        <w:autoSpaceDN w:val="0"/>
        <w:spacing w:after="0" w:line="240" w:lineRule="auto"/>
        <w:ind w:hanging="709"/>
        <w:contextualSpacing w:val="0"/>
        <w:rPr>
          <w:rFonts w:ascii="Times New Roman" w:hAnsi="Times New Roman"/>
          <w:sz w:val="28"/>
          <w:szCs w:val="28"/>
        </w:rPr>
      </w:pPr>
      <w:r w:rsidRPr="009567A3">
        <w:rPr>
          <w:rFonts w:ascii="Times New Roman" w:hAnsi="Times New Roman"/>
          <w:sz w:val="28"/>
          <w:szCs w:val="28"/>
        </w:rPr>
        <w:t>С</w:t>
      </w:r>
      <w:r w:rsidRPr="009567A3">
        <w:rPr>
          <w:rFonts w:ascii="Times New Roman" w:hAnsi="Times New Roman"/>
          <w:spacing w:val="-2"/>
          <w:sz w:val="28"/>
          <w:szCs w:val="28"/>
        </w:rPr>
        <w:t xml:space="preserve"> </w:t>
      </w:r>
      <w:r w:rsidRPr="009567A3">
        <w:rPr>
          <w:rFonts w:ascii="Times New Roman" w:hAnsi="Times New Roman"/>
          <w:sz w:val="28"/>
          <w:szCs w:val="28"/>
        </w:rPr>
        <w:t>какого</w:t>
      </w:r>
      <w:r w:rsidRPr="009567A3">
        <w:rPr>
          <w:rFonts w:ascii="Times New Roman" w:hAnsi="Times New Roman"/>
          <w:spacing w:val="-4"/>
          <w:sz w:val="28"/>
          <w:szCs w:val="28"/>
        </w:rPr>
        <w:t xml:space="preserve"> </w:t>
      </w:r>
      <w:r w:rsidRPr="009567A3">
        <w:rPr>
          <w:rFonts w:ascii="Times New Roman" w:hAnsi="Times New Roman"/>
          <w:sz w:val="28"/>
          <w:szCs w:val="28"/>
        </w:rPr>
        <w:t>блока</w:t>
      </w:r>
      <w:r w:rsidRPr="009567A3">
        <w:rPr>
          <w:rFonts w:ascii="Times New Roman" w:hAnsi="Times New Roman"/>
          <w:spacing w:val="-2"/>
          <w:sz w:val="28"/>
          <w:szCs w:val="28"/>
        </w:rPr>
        <w:t xml:space="preserve"> </w:t>
      </w:r>
      <w:r w:rsidRPr="009567A3">
        <w:rPr>
          <w:rFonts w:ascii="Times New Roman" w:hAnsi="Times New Roman"/>
          <w:sz w:val="28"/>
          <w:szCs w:val="28"/>
        </w:rPr>
        <w:t>принципов</w:t>
      </w:r>
      <w:r w:rsidRPr="009567A3">
        <w:rPr>
          <w:rFonts w:ascii="Times New Roman" w:hAnsi="Times New Roman"/>
          <w:spacing w:val="-4"/>
          <w:sz w:val="28"/>
          <w:szCs w:val="28"/>
        </w:rPr>
        <w:t xml:space="preserve"> </w:t>
      </w:r>
      <w:r w:rsidRPr="009567A3">
        <w:rPr>
          <w:rFonts w:ascii="Times New Roman" w:hAnsi="Times New Roman"/>
          <w:sz w:val="28"/>
          <w:szCs w:val="28"/>
        </w:rPr>
        <w:t>начинается</w:t>
      </w:r>
      <w:r w:rsidRPr="009567A3">
        <w:rPr>
          <w:rFonts w:ascii="Times New Roman" w:hAnsi="Times New Roman"/>
          <w:spacing w:val="-4"/>
          <w:sz w:val="28"/>
          <w:szCs w:val="28"/>
        </w:rPr>
        <w:t xml:space="preserve"> </w:t>
      </w:r>
      <w:r w:rsidRPr="009567A3">
        <w:rPr>
          <w:rFonts w:ascii="Times New Roman" w:hAnsi="Times New Roman"/>
          <w:sz w:val="28"/>
          <w:szCs w:val="28"/>
        </w:rPr>
        <w:t>внедрение</w:t>
      </w:r>
      <w:r w:rsidRPr="009567A3">
        <w:rPr>
          <w:rFonts w:ascii="Times New Roman" w:hAnsi="Times New Roman"/>
          <w:spacing w:val="-2"/>
          <w:sz w:val="28"/>
          <w:szCs w:val="28"/>
        </w:rPr>
        <w:t xml:space="preserve"> </w:t>
      </w:r>
      <w:r w:rsidRPr="009567A3">
        <w:rPr>
          <w:rFonts w:ascii="Times New Roman" w:hAnsi="Times New Roman"/>
          <w:sz w:val="28"/>
          <w:szCs w:val="28"/>
        </w:rPr>
        <w:t>кайдзен</w:t>
      </w:r>
      <w:r w:rsidRPr="009567A3">
        <w:rPr>
          <w:rFonts w:ascii="Times New Roman" w:hAnsi="Times New Roman"/>
          <w:spacing w:val="-2"/>
          <w:sz w:val="28"/>
          <w:szCs w:val="28"/>
        </w:rPr>
        <w:t xml:space="preserve"> </w:t>
      </w:r>
      <w:r w:rsidRPr="009567A3">
        <w:rPr>
          <w:rFonts w:ascii="Times New Roman" w:hAnsi="Times New Roman"/>
          <w:sz w:val="28"/>
          <w:szCs w:val="28"/>
        </w:rPr>
        <w:t>в</w:t>
      </w:r>
      <w:r w:rsidRPr="009567A3">
        <w:rPr>
          <w:rFonts w:ascii="Times New Roman" w:hAnsi="Times New Roman"/>
          <w:spacing w:val="-6"/>
          <w:sz w:val="28"/>
          <w:szCs w:val="28"/>
        </w:rPr>
        <w:t xml:space="preserve"> </w:t>
      </w:r>
      <w:r w:rsidRPr="009567A3">
        <w:rPr>
          <w:rFonts w:ascii="Times New Roman" w:hAnsi="Times New Roman"/>
          <w:sz w:val="28"/>
          <w:szCs w:val="28"/>
        </w:rPr>
        <w:t>организации?</w:t>
      </w:r>
    </w:p>
    <w:p w14:paraId="5B014375" w14:textId="77777777" w:rsidR="009B16C8" w:rsidRPr="009567A3" w:rsidRDefault="009B16C8" w:rsidP="009B16C8">
      <w:pPr>
        <w:pStyle w:val="a8"/>
        <w:widowControl w:val="0"/>
        <w:numPr>
          <w:ilvl w:val="0"/>
          <w:numId w:val="42"/>
        </w:numPr>
        <w:tabs>
          <w:tab w:val="left" w:pos="808"/>
          <w:tab w:val="left" w:pos="809"/>
        </w:tabs>
        <w:autoSpaceDE w:val="0"/>
        <w:autoSpaceDN w:val="0"/>
        <w:spacing w:after="0" w:line="242" w:lineRule="auto"/>
        <w:ind w:left="100" w:right="860" w:firstLine="0"/>
        <w:contextualSpacing w:val="0"/>
        <w:rPr>
          <w:rFonts w:ascii="Times New Roman" w:hAnsi="Times New Roman"/>
          <w:sz w:val="28"/>
          <w:szCs w:val="28"/>
        </w:rPr>
      </w:pPr>
      <w:r w:rsidRPr="009567A3">
        <w:rPr>
          <w:rFonts w:ascii="Times New Roman" w:hAnsi="Times New Roman"/>
          <w:sz w:val="28"/>
          <w:szCs w:val="28"/>
        </w:rPr>
        <w:t>Обозначьте особенности процесса непрерывного улучшения деятельности</w:t>
      </w:r>
      <w:r w:rsidRPr="009567A3">
        <w:rPr>
          <w:rFonts w:ascii="Times New Roman" w:hAnsi="Times New Roman"/>
          <w:spacing w:val="-67"/>
          <w:sz w:val="28"/>
          <w:szCs w:val="28"/>
        </w:rPr>
        <w:t xml:space="preserve"> </w:t>
      </w:r>
      <w:r w:rsidRPr="009567A3">
        <w:rPr>
          <w:rFonts w:ascii="Times New Roman" w:hAnsi="Times New Roman"/>
          <w:sz w:val="28"/>
          <w:szCs w:val="28"/>
        </w:rPr>
        <w:t>организации.</w:t>
      </w:r>
    </w:p>
    <w:p w14:paraId="5A85BFDC" w14:textId="77777777" w:rsidR="009B16C8" w:rsidRPr="009567A3" w:rsidRDefault="009B16C8" w:rsidP="009B16C8">
      <w:pPr>
        <w:pStyle w:val="a8"/>
        <w:widowControl w:val="0"/>
        <w:numPr>
          <w:ilvl w:val="0"/>
          <w:numId w:val="42"/>
        </w:numPr>
        <w:tabs>
          <w:tab w:val="left" w:pos="808"/>
          <w:tab w:val="left" w:pos="809"/>
        </w:tabs>
        <w:autoSpaceDE w:val="0"/>
        <w:autoSpaceDN w:val="0"/>
        <w:spacing w:after="0" w:line="317" w:lineRule="exact"/>
        <w:ind w:hanging="709"/>
        <w:contextualSpacing w:val="0"/>
        <w:rPr>
          <w:rFonts w:ascii="Times New Roman" w:hAnsi="Times New Roman"/>
          <w:sz w:val="28"/>
          <w:szCs w:val="28"/>
        </w:rPr>
      </w:pPr>
      <w:r w:rsidRPr="009567A3">
        <w:rPr>
          <w:rFonts w:ascii="Times New Roman" w:hAnsi="Times New Roman"/>
          <w:sz w:val="28"/>
          <w:szCs w:val="28"/>
        </w:rPr>
        <w:t>Что</w:t>
      </w:r>
      <w:r w:rsidRPr="009567A3">
        <w:rPr>
          <w:rFonts w:ascii="Times New Roman" w:hAnsi="Times New Roman"/>
          <w:spacing w:val="-3"/>
          <w:sz w:val="28"/>
          <w:szCs w:val="28"/>
        </w:rPr>
        <w:t xml:space="preserve"> </w:t>
      </w:r>
      <w:r w:rsidRPr="009567A3">
        <w:rPr>
          <w:rFonts w:ascii="Times New Roman" w:hAnsi="Times New Roman"/>
          <w:sz w:val="28"/>
          <w:szCs w:val="28"/>
        </w:rPr>
        <w:t>означает</w:t>
      </w:r>
      <w:r w:rsidRPr="009567A3">
        <w:rPr>
          <w:rFonts w:ascii="Times New Roman" w:hAnsi="Times New Roman"/>
          <w:spacing w:val="-3"/>
          <w:sz w:val="28"/>
          <w:szCs w:val="28"/>
        </w:rPr>
        <w:t xml:space="preserve"> </w:t>
      </w:r>
      <w:r w:rsidRPr="009567A3">
        <w:rPr>
          <w:rFonts w:ascii="Times New Roman" w:hAnsi="Times New Roman"/>
          <w:sz w:val="28"/>
          <w:szCs w:val="28"/>
        </w:rPr>
        <w:t>«совершенствуй</w:t>
      </w:r>
      <w:r w:rsidRPr="009567A3">
        <w:rPr>
          <w:rFonts w:ascii="Times New Roman" w:hAnsi="Times New Roman"/>
          <w:spacing w:val="-3"/>
          <w:sz w:val="28"/>
          <w:szCs w:val="28"/>
        </w:rPr>
        <w:t xml:space="preserve"> </w:t>
      </w:r>
      <w:r w:rsidRPr="009567A3">
        <w:rPr>
          <w:rFonts w:ascii="Times New Roman" w:hAnsi="Times New Roman"/>
          <w:sz w:val="28"/>
          <w:szCs w:val="28"/>
        </w:rPr>
        <w:t>своих</w:t>
      </w:r>
      <w:r w:rsidRPr="009567A3">
        <w:rPr>
          <w:rFonts w:ascii="Times New Roman" w:hAnsi="Times New Roman"/>
          <w:spacing w:val="-2"/>
          <w:sz w:val="28"/>
          <w:szCs w:val="28"/>
        </w:rPr>
        <w:t xml:space="preserve"> </w:t>
      </w:r>
      <w:r w:rsidRPr="009567A3">
        <w:rPr>
          <w:rFonts w:ascii="Times New Roman" w:hAnsi="Times New Roman"/>
          <w:sz w:val="28"/>
          <w:szCs w:val="28"/>
        </w:rPr>
        <w:t>сотрудников</w:t>
      </w:r>
      <w:r w:rsidRPr="009567A3">
        <w:rPr>
          <w:rFonts w:ascii="Times New Roman" w:hAnsi="Times New Roman"/>
          <w:spacing w:val="-5"/>
          <w:sz w:val="28"/>
          <w:szCs w:val="28"/>
        </w:rPr>
        <w:t xml:space="preserve"> </w:t>
      </w:r>
      <w:r w:rsidRPr="009567A3">
        <w:rPr>
          <w:rFonts w:ascii="Times New Roman" w:hAnsi="Times New Roman"/>
          <w:sz w:val="28"/>
          <w:szCs w:val="28"/>
        </w:rPr>
        <w:t>и</w:t>
      </w:r>
      <w:r w:rsidRPr="009567A3">
        <w:rPr>
          <w:rFonts w:ascii="Times New Roman" w:hAnsi="Times New Roman"/>
          <w:spacing w:val="-6"/>
          <w:sz w:val="28"/>
          <w:szCs w:val="28"/>
        </w:rPr>
        <w:t xml:space="preserve"> </w:t>
      </w:r>
      <w:r w:rsidRPr="009567A3">
        <w:rPr>
          <w:rFonts w:ascii="Times New Roman" w:hAnsi="Times New Roman"/>
          <w:sz w:val="28"/>
          <w:szCs w:val="28"/>
        </w:rPr>
        <w:t>партнеров»?</w:t>
      </w:r>
    </w:p>
    <w:p w14:paraId="581E4B63" w14:textId="77777777" w:rsidR="009B16C8" w:rsidRPr="009567A3" w:rsidRDefault="009B16C8" w:rsidP="009B16C8">
      <w:pPr>
        <w:pStyle w:val="a8"/>
        <w:widowControl w:val="0"/>
        <w:numPr>
          <w:ilvl w:val="0"/>
          <w:numId w:val="42"/>
        </w:numPr>
        <w:tabs>
          <w:tab w:val="left" w:pos="808"/>
          <w:tab w:val="left" w:pos="809"/>
          <w:tab w:val="left" w:pos="3645"/>
          <w:tab w:val="left" w:pos="4353"/>
          <w:tab w:val="left" w:pos="6482"/>
          <w:tab w:val="left" w:pos="8609"/>
        </w:tabs>
        <w:autoSpaceDE w:val="0"/>
        <w:autoSpaceDN w:val="0"/>
        <w:spacing w:after="0" w:line="240" w:lineRule="auto"/>
        <w:ind w:left="100" w:right="318" w:firstLine="0"/>
        <w:contextualSpacing w:val="0"/>
        <w:rPr>
          <w:rFonts w:ascii="Times New Roman" w:hAnsi="Times New Roman"/>
          <w:sz w:val="28"/>
          <w:szCs w:val="28"/>
        </w:rPr>
      </w:pPr>
      <w:r w:rsidRPr="009567A3">
        <w:rPr>
          <w:rFonts w:ascii="Times New Roman" w:hAnsi="Times New Roman"/>
          <w:sz w:val="28"/>
          <w:szCs w:val="28"/>
        </w:rPr>
        <w:t>Где,</w:t>
      </w:r>
      <w:r w:rsidRPr="009567A3">
        <w:rPr>
          <w:rFonts w:ascii="Times New Roman" w:hAnsi="Times New Roman"/>
          <w:spacing w:val="5"/>
          <w:sz w:val="28"/>
          <w:szCs w:val="28"/>
        </w:rPr>
        <w:t xml:space="preserve"> </w:t>
      </w:r>
      <w:proofErr w:type="spellStart"/>
      <w:r w:rsidRPr="009567A3">
        <w:rPr>
          <w:rFonts w:ascii="Times New Roman" w:hAnsi="Times New Roman"/>
          <w:sz w:val="28"/>
          <w:szCs w:val="28"/>
        </w:rPr>
        <w:t>всоответствие</w:t>
      </w:r>
      <w:proofErr w:type="spellEnd"/>
      <w:r w:rsidRPr="009567A3">
        <w:rPr>
          <w:rFonts w:ascii="Times New Roman" w:hAnsi="Times New Roman"/>
          <w:sz w:val="28"/>
          <w:szCs w:val="28"/>
        </w:rPr>
        <w:tab/>
        <w:t>с</w:t>
      </w:r>
      <w:r w:rsidRPr="009567A3">
        <w:rPr>
          <w:rFonts w:ascii="Times New Roman" w:hAnsi="Times New Roman"/>
          <w:sz w:val="28"/>
          <w:szCs w:val="28"/>
        </w:rPr>
        <w:tab/>
        <w:t>концепцией</w:t>
      </w:r>
      <w:r w:rsidRPr="009567A3">
        <w:rPr>
          <w:rFonts w:ascii="Times New Roman" w:hAnsi="Times New Roman"/>
          <w:sz w:val="28"/>
          <w:szCs w:val="28"/>
        </w:rPr>
        <w:tab/>
        <w:t>бережливого</w:t>
      </w:r>
      <w:r w:rsidRPr="009567A3">
        <w:rPr>
          <w:rFonts w:ascii="Times New Roman" w:hAnsi="Times New Roman"/>
          <w:sz w:val="28"/>
          <w:szCs w:val="28"/>
        </w:rPr>
        <w:tab/>
        <w:t>производства,</w:t>
      </w:r>
      <w:r w:rsidRPr="009567A3">
        <w:rPr>
          <w:rFonts w:ascii="Times New Roman" w:hAnsi="Times New Roman"/>
          <w:spacing w:val="-67"/>
          <w:sz w:val="28"/>
          <w:szCs w:val="28"/>
        </w:rPr>
        <w:t xml:space="preserve"> </w:t>
      </w:r>
      <w:r w:rsidRPr="009567A3">
        <w:rPr>
          <w:rFonts w:ascii="Times New Roman" w:hAnsi="Times New Roman"/>
          <w:sz w:val="28"/>
          <w:szCs w:val="28"/>
        </w:rPr>
        <w:t>должны</w:t>
      </w:r>
      <w:r w:rsidRPr="009567A3">
        <w:rPr>
          <w:rFonts w:ascii="Times New Roman" w:hAnsi="Times New Roman"/>
          <w:spacing w:val="-1"/>
          <w:sz w:val="28"/>
          <w:szCs w:val="28"/>
        </w:rPr>
        <w:t xml:space="preserve"> </w:t>
      </w:r>
      <w:r w:rsidRPr="009567A3">
        <w:rPr>
          <w:rFonts w:ascii="Times New Roman" w:hAnsi="Times New Roman"/>
          <w:sz w:val="28"/>
          <w:szCs w:val="28"/>
        </w:rPr>
        <w:t>решать</w:t>
      </w:r>
      <w:r w:rsidRPr="009567A3">
        <w:rPr>
          <w:rFonts w:ascii="Times New Roman" w:hAnsi="Times New Roman"/>
          <w:spacing w:val="-2"/>
          <w:sz w:val="28"/>
          <w:szCs w:val="28"/>
        </w:rPr>
        <w:t xml:space="preserve"> </w:t>
      </w:r>
      <w:r w:rsidRPr="009567A3">
        <w:rPr>
          <w:rFonts w:ascii="Times New Roman" w:hAnsi="Times New Roman"/>
          <w:sz w:val="28"/>
          <w:szCs w:val="28"/>
        </w:rPr>
        <w:t>проблемы,</w:t>
      </w:r>
      <w:r w:rsidRPr="009567A3">
        <w:rPr>
          <w:rFonts w:ascii="Times New Roman" w:hAnsi="Times New Roman"/>
          <w:spacing w:val="-1"/>
          <w:sz w:val="28"/>
          <w:szCs w:val="28"/>
        </w:rPr>
        <w:t xml:space="preserve"> </w:t>
      </w:r>
      <w:r w:rsidRPr="009567A3">
        <w:rPr>
          <w:rFonts w:ascii="Times New Roman" w:hAnsi="Times New Roman"/>
          <w:sz w:val="28"/>
          <w:szCs w:val="28"/>
        </w:rPr>
        <w:t>возникающие</w:t>
      </w:r>
      <w:r w:rsidRPr="009567A3">
        <w:rPr>
          <w:rFonts w:ascii="Times New Roman" w:hAnsi="Times New Roman"/>
          <w:spacing w:val="-1"/>
          <w:sz w:val="28"/>
          <w:szCs w:val="28"/>
        </w:rPr>
        <w:t xml:space="preserve"> </w:t>
      </w:r>
      <w:r w:rsidRPr="009567A3">
        <w:rPr>
          <w:rFonts w:ascii="Times New Roman" w:hAnsi="Times New Roman"/>
          <w:sz w:val="28"/>
          <w:szCs w:val="28"/>
        </w:rPr>
        <w:t>в</w:t>
      </w:r>
      <w:r w:rsidRPr="009567A3">
        <w:rPr>
          <w:rFonts w:ascii="Times New Roman" w:hAnsi="Times New Roman"/>
          <w:spacing w:val="-2"/>
          <w:sz w:val="28"/>
          <w:szCs w:val="28"/>
        </w:rPr>
        <w:t xml:space="preserve"> </w:t>
      </w:r>
      <w:r w:rsidRPr="009567A3">
        <w:rPr>
          <w:rFonts w:ascii="Times New Roman" w:hAnsi="Times New Roman"/>
          <w:sz w:val="28"/>
          <w:szCs w:val="28"/>
        </w:rPr>
        <w:t>производственном процессе?</w:t>
      </w:r>
    </w:p>
    <w:p w14:paraId="1D3F0775" w14:textId="77777777" w:rsidR="009B16C8" w:rsidRPr="009567A3" w:rsidRDefault="009B16C8" w:rsidP="009B16C8">
      <w:pPr>
        <w:rPr>
          <w:sz w:val="28"/>
          <w:szCs w:val="28"/>
        </w:rPr>
        <w:sectPr w:rsidR="009B16C8" w:rsidRPr="009567A3" w:rsidSect="009B16C8">
          <w:pgSz w:w="11920" w:h="16850"/>
          <w:pgMar w:top="960" w:right="260" w:bottom="1540" w:left="1040" w:header="0" w:footer="1358" w:gutter="0"/>
          <w:cols w:space="720"/>
        </w:sectPr>
      </w:pPr>
    </w:p>
    <w:p w14:paraId="160DDBF6" w14:textId="77777777" w:rsidR="009B16C8" w:rsidRPr="009567A3" w:rsidRDefault="009B16C8" w:rsidP="009B16C8">
      <w:pPr>
        <w:pStyle w:val="a8"/>
        <w:widowControl w:val="0"/>
        <w:numPr>
          <w:ilvl w:val="0"/>
          <w:numId w:val="42"/>
        </w:numPr>
        <w:tabs>
          <w:tab w:val="left" w:pos="808"/>
          <w:tab w:val="left" w:pos="809"/>
        </w:tabs>
        <w:autoSpaceDE w:val="0"/>
        <w:autoSpaceDN w:val="0"/>
        <w:spacing w:before="71" w:after="0" w:line="240" w:lineRule="auto"/>
        <w:ind w:left="100" w:right="546" w:firstLine="0"/>
        <w:contextualSpacing w:val="0"/>
        <w:rPr>
          <w:rFonts w:ascii="Times New Roman" w:hAnsi="Times New Roman"/>
          <w:sz w:val="28"/>
          <w:szCs w:val="28"/>
        </w:rPr>
      </w:pPr>
      <w:r w:rsidRPr="009567A3">
        <w:rPr>
          <w:rFonts w:ascii="Times New Roman" w:hAnsi="Times New Roman"/>
          <w:sz w:val="28"/>
          <w:szCs w:val="28"/>
        </w:rPr>
        <w:lastRenderedPageBreak/>
        <w:t>Является ли верным обвинять сотрудника при каждом случае возникновения</w:t>
      </w:r>
      <w:r w:rsidRPr="009567A3">
        <w:rPr>
          <w:rFonts w:ascii="Times New Roman" w:hAnsi="Times New Roman"/>
          <w:spacing w:val="-67"/>
          <w:sz w:val="28"/>
          <w:szCs w:val="28"/>
        </w:rPr>
        <w:t xml:space="preserve"> </w:t>
      </w:r>
      <w:r w:rsidRPr="009567A3">
        <w:rPr>
          <w:rFonts w:ascii="Times New Roman" w:hAnsi="Times New Roman"/>
          <w:sz w:val="28"/>
          <w:szCs w:val="28"/>
        </w:rPr>
        <w:t>ошибки</w:t>
      </w:r>
      <w:r w:rsidRPr="009567A3">
        <w:rPr>
          <w:rFonts w:ascii="Times New Roman" w:hAnsi="Times New Roman"/>
          <w:spacing w:val="-1"/>
          <w:sz w:val="28"/>
          <w:szCs w:val="28"/>
        </w:rPr>
        <w:t xml:space="preserve"> </w:t>
      </w:r>
      <w:r w:rsidRPr="009567A3">
        <w:rPr>
          <w:rFonts w:ascii="Times New Roman" w:hAnsi="Times New Roman"/>
          <w:sz w:val="28"/>
          <w:szCs w:val="28"/>
        </w:rPr>
        <w:t>или проблемы?</w:t>
      </w:r>
      <w:r w:rsidRPr="009567A3">
        <w:rPr>
          <w:rFonts w:ascii="Times New Roman" w:hAnsi="Times New Roman"/>
          <w:spacing w:val="1"/>
          <w:sz w:val="28"/>
          <w:szCs w:val="28"/>
        </w:rPr>
        <w:t xml:space="preserve"> </w:t>
      </w:r>
      <w:r w:rsidRPr="009567A3">
        <w:rPr>
          <w:rFonts w:ascii="Times New Roman" w:hAnsi="Times New Roman"/>
          <w:sz w:val="28"/>
          <w:szCs w:val="28"/>
        </w:rPr>
        <w:t>Что</w:t>
      </w:r>
      <w:r w:rsidRPr="009567A3">
        <w:rPr>
          <w:rFonts w:ascii="Times New Roman" w:hAnsi="Times New Roman"/>
          <w:spacing w:val="1"/>
          <w:sz w:val="28"/>
          <w:szCs w:val="28"/>
        </w:rPr>
        <w:t xml:space="preserve"> </w:t>
      </w:r>
      <w:r w:rsidRPr="009567A3">
        <w:rPr>
          <w:rFonts w:ascii="Times New Roman" w:hAnsi="Times New Roman"/>
          <w:sz w:val="28"/>
          <w:szCs w:val="28"/>
        </w:rPr>
        <w:t>является</w:t>
      </w:r>
      <w:r w:rsidRPr="009567A3">
        <w:rPr>
          <w:rFonts w:ascii="Times New Roman" w:hAnsi="Times New Roman"/>
          <w:spacing w:val="-1"/>
          <w:sz w:val="28"/>
          <w:szCs w:val="28"/>
        </w:rPr>
        <w:t xml:space="preserve"> </w:t>
      </w:r>
      <w:r w:rsidRPr="009567A3">
        <w:rPr>
          <w:rFonts w:ascii="Times New Roman" w:hAnsi="Times New Roman"/>
          <w:sz w:val="28"/>
          <w:szCs w:val="28"/>
        </w:rPr>
        <w:t>важным при</w:t>
      </w:r>
      <w:r w:rsidRPr="009567A3">
        <w:rPr>
          <w:rFonts w:ascii="Times New Roman" w:hAnsi="Times New Roman"/>
          <w:spacing w:val="-1"/>
          <w:sz w:val="28"/>
          <w:szCs w:val="28"/>
        </w:rPr>
        <w:t xml:space="preserve"> </w:t>
      </w:r>
      <w:r w:rsidRPr="009567A3">
        <w:rPr>
          <w:rFonts w:ascii="Times New Roman" w:hAnsi="Times New Roman"/>
          <w:sz w:val="28"/>
          <w:szCs w:val="28"/>
        </w:rPr>
        <w:t>этом?</w:t>
      </w:r>
    </w:p>
    <w:p w14:paraId="2CBC38A5" w14:textId="77777777" w:rsidR="009B16C8" w:rsidRPr="009567A3" w:rsidRDefault="009B16C8" w:rsidP="009B16C8">
      <w:pPr>
        <w:pStyle w:val="a9"/>
        <w:spacing w:before="2"/>
        <w:rPr>
          <w:rFonts w:ascii="Times New Roman" w:hAnsi="Times New Roman"/>
          <w:sz w:val="28"/>
          <w:szCs w:val="28"/>
        </w:rPr>
      </w:pPr>
    </w:p>
    <w:p w14:paraId="4BD5E855" w14:textId="77777777" w:rsidR="009B16C8" w:rsidRPr="009567A3" w:rsidRDefault="009B16C8" w:rsidP="009B16C8">
      <w:pPr>
        <w:pStyle w:val="a9"/>
        <w:rPr>
          <w:rFonts w:ascii="Times New Roman" w:hAnsi="Times New Roman"/>
          <w:sz w:val="28"/>
          <w:szCs w:val="28"/>
        </w:rPr>
      </w:pPr>
      <w:r w:rsidRPr="009567A3">
        <w:rPr>
          <w:rFonts w:ascii="Times New Roman" w:hAnsi="Times New Roman"/>
          <w:sz w:val="28"/>
          <w:szCs w:val="28"/>
        </w:rPr>
        <w:t>Задание</w:t>
      </w:r>
      <w:r w:rsidRPr="009567A3">
        <w:rPr>
          <w:rFonts w:ascii="Times New Roman" w:hAnsi="Times New Roman"/>
          <w:spacing w:val="-1"/>
          <w:sz w:val="28"/>
          <w:szCs w:val="28"/>
        </w:rPr>
        <w:t xml:space="preserve"> </w:t>
      </w:r>
      <w:r w:rsidRPr="009567A3">
        <w:rPr>
          <w:rFonts w:ascii="Times New Roman" w:hAnsi="Times New Roman"/>
          <w:sz w:val="28"/>
          <w:szCs w:val="28"/>
        </w:rPr>
        <w:t>2.</w:t>
      </w:r>
      <w:r w:rsidRPr="009567A3">
        <w:rPr>
          <w:rFonts w:ascii="Times New Roman" w:hAnsi="Times New Roman"/>
          <w:spacing w:val="-1"/>
          <w:sz w:val="28"/>
          <w:szCs w:val="28"/>
        </w:rPr>
        <w:t xml:space="preserve"> </w:t>
      </w:r>
      <w:r w:rsidRPr="009567A3">
        <w:rPr>
          <w:rFonts w:ascii="Times New Roman" w:hAnsi="Times New Roman"/>
          <w:sz w:val="28"/>
          <w:szCs w:val="28"/>
        </w:rPr>
        <w:t>Тесты</w:t>
      </w:r>
      <w:r w:rsidRPr="009567A3">
        <w:rPr>
          <w:rFonts w:ascii="Times New Roman" w:hAnsi="Times New Roman"/>
          <w:spacing w:val="-1"/>
          <w:sz w:val="28"/>
          <w:szCs w:val="28"/>
        </w:rPr>
        <w:t xml:space="preserve"> </w:t>
      </w:r>
      <w:r w:rsidRPr="009567A3">
        <w:rPr>
          <w:rFonts w:ascii="Times New Roman" w:hAnsi="Times New Roman"/>
          <w:sz w:val="28"/>
          <w:szCs w:val="28"/>
        </w:rPr>
        <w:t>по</w:t>
      </w:r>
      <w:r w:rsidRPr="009567A3">
        <w:rPr>
          <w:rFonts w:ascii="Times New Roman" w:hAnsi="Times New Roman"/>
          <w:spacing w:val="-2"/>
          <w:sz w:val="28"/>
          <w:szCs w:val="28"/>
        </w:rPr>
        <w:t xml:space="preserve"> </w:t>
      </w:r>
      <w:r w:rsidRPr="009567A3">
        <w:rPr>
          <w:rFonts w:ascii="Times New Roman" w:hAnsi="Times New Roman"/>
          <w:sz w:val="28"/>
          <w:szCs w:val="28"/>
        </w:rPr>
        <w:t>теме</w:t>
      </w:r>
    </w:p>
    <w:p w14:paraId="683EEF46" w14:textId="77777777" w:rsidR="009B16C8" w:rsidRPr="009567A3" w:rsidRDefault="009B16C8" w:rsidP="009B16C8">
      <w:pPr>
        <w:pStyle w:val="a9"/>
        <w:spacing w:before="10"/>
        <w:rPr>
          <w:rFonts w:ascii="Times New Roman" w:hAnsi="Times New Roman"/>
          <w:sz w:val="28"/>
          <w:szCs w:val="28"/>
        </w:rPr>
      </w:pPr>
    </w:p>
    <w:p w14:paraId="516E4DEF" w14:textId="77777777" w:rsidR="009B16C8" w:rsidRPr="009567A3" w:rsidRDefault="009B16C8" w:rsidP="009B16C8">
      <w:pPr>
        <w:pStyle w:val="a8"/>
        <w:widowControl w:val="0"/>
        <w:numPr>
          <w:ilvl w:val="0"/>
          <w:numId w:val="41"/>
        </w:numPr>
        <w:tabs>
          <w:tab w:val="left" w:pos="808"/>
          <w:tab w:val="left" w:pos="809"/>
        </w:tabs>
        <w:autoSpaceDE w:val="0"/>
        <w:autoSpaceDN w:val="0"/>
        <w:spacing w:before="1" w:after="0" w:line="240" w:lineRule="auto"/>
        <w:ind w:right="3341" w:firstLine="0"/>
        <w:contextualSpacing w:val="0"/>
        <w:rPr>
          <w:rFonts w:ascii="Times New Roman" w:hAnsi="Times New Roman"/>
          <w:sz w:val="28"/>
          <w:szCs w:val="28"/>
        </w:rPr>
      </w:pPr>
      <w:r w:rsidRPr="009567A3">
        <w:rPr>
          <w:rFonts w:ascii="Times New Roman" w:hAnsi="Times New Roman"/>
          <w:sz w:val="28"/>
          <w:szCs w:val="28"/>
        </w:rPr>
        <w:t>Философия долгосрочной перспективы предполагает:</w:t>
      </w:r>
      <w:r w:rsidRPr="009567A3">
        <w:rPr>
          <w:rFonts w:ascii="Times New Roman" w:hAnsi="Times New Roman"/>
          <w:spacing w:val="-67"/>
          <w:sz w:val="28"/>
          <w:szCs w:val="28"/>
        </w:rPr>
        <w:t xml:space="preserve"> </w:t>
      </w:r>
      <w:r w:rsidRPr="009567A3">
        <w:rPr>
          <w:rFonts w:ascii="Times New Roman" w:hAnsi="Times New Roman"/>
          <w:sz w:val="28"/>
          <w:szCs w:val="28"/>
        </w:rPr>
        <w:t>А)</w:t>
      </w:r>
      <w:r w:rsidRPr="009567A3">
        <w:rPr>
          <w:rFonts w:ascii="Times New Roman" w:hAnsi="Times New Roman"/>
          <w:spacing w:val="-1"/>
          <w:sz w:val="28"/>
          <w:szCs w:val="28"/>
        </w:rPr>
        <w:t xml:space="preserve"> </w:t>
      </w:r>
      <w:r w:rsidRPr="009567A3">
        <w:rPr>
          <w:rFonts w:ascii="Times New Roman" w:hAnsi="Times New Roman"/>
          <w:sz w:val="28"/>
          <w:szCs w:val="28"/>
        </w:rPr>
        <w:t>внедрение</w:t>
      </w:r>
      <w:r w:rsidRPr="009567A3">
        <w:rPr>
          <w:rFonts w:ascii="Times New Roman" w:hAnsi="Times New Roman"/>
          <w:spacing w:val="-4"/>
          <w:sz w:val="28"/>
          <w:szCs w:val="28"/>
        </w:rPr>
        <w:t xml:space="preserve"> </w:t>
      </w:r>
      <w:r w:rsidRPr="009567A3">
        <w:rPr>
          <w:rFonts w:ascii="Times New Roman" w:hAnsi="Times New Roman"/>
          <w:sz w:val="28"/>
          <w:szCs w:val="28"/>
        </w:rPr>
        <w:t>бережливого</w:t>
      </w:r>
      <w:r w:rsidRPr="009567A3">
        <w:rPr>
          <w:rFonts w:ascii="Times New Roman" w:hAnsi="Times New Roman"/>
          <w:spacing w:val="1"/>
          <w:sz w:val="28"/>
          <w:szCs w:val="28"/>
        </w:rPr>
        <w:t xml:space="preserve"> </w:t>
      </w:r>
      <w:r w:rsidRPr="009567A3">
        <w:rPr>
          <w:rFonts w:ascii="Times New Roman" w:hAnsi="Times New Roman"/>
          <w:sz w:val="28"/>
          <w:szCs w:val="28"/>
        </w:rPr>
        <w:t>на</w:t>
      </w:r>
      <w:r w:rsidRPr="009567A3">
        <w:rPr>
          <w:rFonts w:ascii="Times New Roman" w:hAnsi="Times New Roman"/>
          <w:spacing w:val="-1"/>
          <w:sz w:val="28"/>
          <w:szCs w:val="28"/>
        </w:rPr>
        <w:t xml:space="preserve"> </w:t>
      </w:r>
      <w:r w:rsidRPr="009567A3">
        <w:rPr>
          <w:rFonts w:ascii="Times New Roman" w:hAnsi="Times New Roman"/>
          <w:sz w:val="28"/>
          <w:szCs w:val="28"/>
        </w:rPr>
        <w:t>срок,</w:t>
      </w:r>
      <w:r w:rsidRPr="009567A3">
        <w:rPr>
          <w:rFonts w:ascii="Times New Roman" w:hAnsi="Times New Roman"/>
          <w:spacing w:val="-1"/>
          <w:sz w:val="28"/>
          <w:szCs w:val="28"/>
        </w:rPr>
        <w:t xml:space="preserve"> </w:t>
      </w:r>
      <w:r w:rsidRPr="009567A3">
        <w:rPr>
          <w:rFonts w:ascii="Times New Roman" w:hAnsi="Times New Roman"/>
          <w:sz w:val="28"/>
          <w:szCs w:val="28"/>
        </w:rPr>
        <w:t>не</w:t>
      </w:r>
      <w:r w:rsidRPr="009567A3">
        <w:rPr>
          <w:rFonts w:ascii="Times New Roman" w:hAnsi="Times New Roman"/>
          <w:spacing w:val="-1"/>
          <w:sz w:val="28"/>
          <w:szCs w:val="28"/>
        </w:rPr>
        <w:t xml:space="preserve"> </w:t>
      </w:r>
      <w:r w:rsidRPr="009567A3">
        <w:rPr>
          <w:rFonts w:ascii="Times New Roman" w:hAnsi="Times New Roman"/>
          <w:sz w:val="28"/>
          <w:szCs w:val="28"/>
        </w:rPr>
        <w:t>менее</w:t>
      </w:r>
      <w:r w:rsidRPr="009567A3">
        <w:rPr>
          <w:rFonts w:ascii="Times New Roman" w:hAnsi="Times New Roman"/>
          <w:spacing w:val="-4"/>
          <w:sz w:val="28"/>
          <w:szCs w:val="28"/>
        </w:rPr>
        <w:t xml:space="preserve"> </w:t>
      </w:r>
      <w:r w:rsidRPr="009567A3">
        <w:rPr>
          <w:rFonts w:ascii="Times New Roman" w:hAnsi="Times New Roman"/>
          <w:sz w:val="28"/>
          <w:szCs w:val="28"/>
        </w:rPr>
        <w:t>5</w:t>
      </w:r>
      <w:r w:rsidRPr="009567A3">
        <w:rPr>
          <w:rFonts w:ascii="Times New Roman" w:hAnsi="Times New Roman"/>
          <w:spacing w:val="1"/>
          <w:sz w:val="28"/>
          <w:szCs w:val="28"/>
        </w:rPr>
        <w:t xml:space="preserve"> </w:t>
      </w:r>
      <w:r w:rsidRPr="009567A3">
        <w:rPr>
          <w:rFonts w:ascii="Times New Roman" w:hAnsi="Times New Roman"/>
          <w:sz w:val="28"/>
          <w:szCs w:val="28"/>
        </w:rPr>
        <w:t>лет;</w:t>
      </w:r>
    </w:p>
    <w:p w14:paraId="0FB0AD2F" w14:textId="77777777" w:rsidR="009B16C8" w:rsidRPr="009567A3" w:rsidRDefault="009B16C8" w:rsidP="009B16C8">
      <w:pPr>
        <w:pStyle w:val="a9"/>
        <w:ind w:right="311"/>
        <w:rPr>
          <w:rFonts w:ascii="Times New Roman" w:hAnsi="Times New Roman"/>
          <w:sz w:val="28"/>
          <w:szCs w:val="28"/>
        </w:rPr>
      </w:pPr>
      <w:r w:rsidRPr="009567A3">
        <w:rPr>
          <w:rFonts w:ascii="Times New Roman" w:hAnsi="Times New Roman"/>
          <w:sz w:val="28"/>
          <w:szCs w:val="28"/>
        </w:rPr>
        <w:t>Б) принимать управленческие решения необходимо с учетом долгосрочной</w:t>
      </w:r>
      <w:r w:rsidRPr="009567A3">
        <w:rPr>
          <w:rFonts w:ascii="Times New Roman" w:hAnsi="Times New Roman"/>
          <w:spacing w:val="1"/>
          <w:sz w:val="28"/>
          <w:szCs w:val="28"/>
        </w:rPr>
        <w:t xml:space="preserve"> </w:t>
      </w:r>
      <w:r w:rsidRPr="009567A3">
        <w:rPr>
          <w:rFonts w:ascii="Times New Roman" w:hAnsi="Times New Roman"/>
          <w:sz w:val="28"/>
          <w:szCs w:val="28"/>
        </w:rPr>
        <w:t>перспективы, даже если это наносит ущерб краткосрочным финансовым целям В) не</w:t>
      </w:r>
      <w:r w:rsidRPr="009567A3">
        <w:rPr>
          <w:rFonts w:ascii="Times New Roman" w:hAnsi="Times New Roman"/>
          <w:spacing w:val="-67"/>
          <w:sz w:val="28"/>
          <w:szCs w:val="28"/>
        </w:rPr>
        <w:t xml:space="preserve"> </w:t>
      </w:r>
      <w:r w:rsidRPr="009567A3">
        <w:rPr>
          <w:rFonts w:ascii="Times New Roman" w:hAnsi="Times New Roman"/>
          <w:sz w:val="28"/>
          <w:szCs w:val="28"/>
        </w:rPr>
        <w:t>принимать</w:t>
      </w:r>
      <w:r w:rsidRPr="009567A3">
        <w:rPr>
          <w:rFonts w:ascii="Times New Roman" w:hAnsi="Times New Roman"/>
          <w:spacing w:val="-2"/>
          <w:sz w:val="28"/>
          <w:szCs w:val="28"/>
        </w:rPr>
        <w:t xml:space="preserve"> </w:t>
      </w:r>
      <w:r w:rsidRPr="009567A3">
        <w:rPr>
          <w:rFonts w:ascii="Times New Roman" w:hAnsi="Times New Roman"/>
          <w:sz w:val="28"/>
          <w:szCs w:val="28"/>
        </w:rPr>
        <w:t>никаких</w:t>
      </w:r>
      <w:r w:rsidRPr="009567A3">
        <w:rPr>
          <w:rFonts w:ascii="Times New Roman" w:hAnsi="Times New Roman"/>
          <w:spacing w:val="-3"/>
          <w:sz w:val="28"/>
          <w:szCs w:val="28"/>
        </w:rPr>
        <w:t xml:space="preserve"> </w:t>
      </w:r>
      <w:r w:rsidRPr="009567A3">
        <w:rPr>
          <w:rFonts w:ascii="Times New Roman" w:hAnsi="Times New Roman"/>
          <w:sz w:val="28"/>
          <w:szCs w:val="28"/>
        </w:rPr>
        <w:t>решений,</w:t>
      </w:r>
      <w:r w:rsidRPr="009567A3">
        <w:rPr>
          <w:rFonts w:ascii="Times New Roman" w:hAnsi="Times New Roman"/>
          <w:spacing w:val="-1"/>
          <w:sz w:val="28"/>
          <w:szCs w:val="28"/>
        </w:rPr>
        <w:t xml:space="preserve"> </w:t>
      </w:r>
      <w:r w:rsidRPr="009567A3">
        <w:rPr>
          <w:rFonts w:ascii="Times New Roman" w:hAnsi="Times New Roman"/>
          <w:sz w:val="28"/>
          <w:szCs w:val="28"/>
        </w:rPr>
        <w:t>все</w:t>
      </w:r>
      <w:r w:rsidRPr="009567A3">
        <w:rPr>
          <w:rFonts w:ascii="Times New Roman" w:hAnsi="Times New Roman"/>
          <w:spacing w:val="-1"/>
          <w:sz w:val="28"/>
          <w:szCs w:val="28"/>
        </w:rPr>
        <w:t xml:space="preserve"> </w:t>
      </w:r>
      <w:r w:rsidRPr="009567A3">
        <w:rPr>
          <w:rFonts w:ascii="Times New Roman" w:hAnsi="Times New Roman"/>
          <w:sz w:val="28"/>
          <w:szCs w:val="28"/>
        </w:rPr>
        <w:t>само собой разрешится</w:t>
      </w:r>
    </w:p>
    <w:p w14:paraId="07F09202" w14:textId="77777777" w:rsidR="009B16C8" w:rsidRPr="009567A3" w:rsidRDefault="009B16C8" w:rsidP="009B16C8">
      <w:pPr>
        <w:pStyle w:val="a9"/>
        <w:rPr>
          <w:rFonts w:ascii="Times New Roman" w:hAnsi="Times New Roman"/>
          <w:sz w:val="28"/>
          <w:szCs w:val="28"/>
        </w:rPr>
      </w:pPr>
      <w:r w:rsidRPr="009567A3">
        <w:rPr>
          <w:rFonts w:ascii="Times New Roman" w:hAnsi="Times New Roman"/>
          <w:sz w:val="28"/>
          <w:szCs w:val="28"/>
        </w:rPr>
        <w:t>Г)</w:t>
      </w:r>
      <w:r w:rsidRPr="009567A3">
        <w:rPr>
          <w:rFonts w:ascii="Times New Roman" w:hAnsi="Times New Roman"/>
          <w:spacing w:val="-3"/>
          <w:sz w:val="28"/>
          <w:szCs w:val="28"/>
        </w:rPr>
        <w:t xml:space="preserve"> </w:t>
      </w:r>
      <w:r w:rsidRPr="009567A3">
        <w:rPr>
          <w:rFonts w:ascii="Times New Roman" w:hAnsi="Times New Roman"/>
          <w:sz w:val="28"/>
          <w:szCs w:val="28"/>
        </w:rPr>
        <w:t>нет</w:t>
      </w:r>
      <w:r w:rsidRPr="009567A3">
        <w:rPr>
          <w:rFonts w:ascii="Times New Roman" w:hAnsi="Times New Roman"/>
          <w:spacing w:val="-2"/>
          <w:sz w:val="28"/>
          <w:szCs w:val="28"/>
        </w:rPr>
        <w:t xml:space="preserve"> </w:t>
      </w:r>
      <w:r w:rsidRPr="009567A3">
        <w:rPr>
          <w:rFonts w:ascii="Times New Roman" w:hAnsi="Times New Roman"/>
          <w:sz w:val="28"/>
          <w:szCs w:val="28"/>
        </w:rPr>
        <w:t>верного</w:t>
      </w:r>
      <w:r w:rsidRPr="009567A3">
        <w:rPr>
          <w:rFonts w:ascii="Times New Roman" w:hAnsi="Times New Roman"/>
          <w:spacing w:val="-2"/>
          <w:sz w:val="28"/>
          <w:szCs w:val="28"/>
        </w:rPr>
        <w:t xml:space="preserve"> </w:t>
      </w:r>
      <w:r w:rsidRPr="009567A3">
        <w:rPr>
          <w:rFonts w:ascii="Times New Roman" w:hAnsi="Times New Roman"/>
          <w:sz w:val="28"/>
          <w:szCs w:val="28"/>
        </w:rPr>
        <w:t>ответа</w:t>
      </w:r>
    </w:p>
    <w:p w14:paraId="331E1777" w14:textId="77777777" w:rsidR="009B16C8" w:rsidRPr="009567A3" w:rsidRDefault="009B16C8" w:rsidP="009B16C8">
      <w:pPr>
        <w:pStyle w:val="a9"/>
        <w:rPr>
          <w:rFonts w:ascii="Times New Roman" w:hAnsi="Times New Roman"/>
          <w:sz w:val="28"/>
          <w:szCs w:val="28"/>
        </w:rPr>
      </w:pPr>
    </w:p>
    <w:p w14:paraId="247707AC" w14:textId="77777777" w:rsidR="009B16C8" w:rsidRPr="009567A3" w:rsidRDefault="009B16C8" w:rsidP="009B16C8">
      <w:pPr>
        <w:pStyle w:val="a8"/>
        <w:widowControl w:val="0"/>
        <w:numPr>
          <w:ilvl w:val="0"/>
          <w:numId w:val="41"/>
        </w:numPr>
        <w:tabs>
          <w:tab w:val="left" w:pos="808"/>
          <w:tab w:val="left" w:pos="809"/>
        </w:tabs>
        <w:autoSpaceDE w:val="0"/>
        <w:autoSpaceDN w:val="0"/>
        <w:spacing w:after="0" w:line="240" w:lineRule="auto"/>
        <w:ind w:right="1783" w:firstLine="0"/>
        <w:contextualSpacing w:val="0"/>
        <w:rPr>
          <w:rFonts w:ascii="Times New Roman" w:hAnsi="Times New Roman"/>
          <w:sz w:val="28"/>
          <w:szCs w:val="28"/>
        </w:rPr>
      </w:pPr>
      <w:r w:rsidRPr="009567A3">
        <w:rPr>
          <w:rFonts w:ascii="Times New Roman" w:hAnsi="Times New Roman"/>
          <w:sz w:val="28"/>
          <w:szCs w:val="28"/>
        </w:rPr>
        <w:t>Ответственность каждого сотрудника в бережливом производстве:</w:t>
      </w:r>
      <w:r w:rsidRPr="009567A3">
        <w:rPr>
          <w:rFonts w:ascii="Times New Roman" w:hAnsi="Times New Roman"/>
          <w:spacing w:val="-67"/>
          <w:sz w:val="28"/>
          <w:szCs w:val="28"/>
        </w:rPr>
        <w:t xml:space="preserve"> </w:t>
      </w:r>
      <w:r w:rsidRPr="009567A3">
        <w:rPr>
          <w:rFonts w:ascii="Times New Roman" w:hAnsi="Times New Roman"/>
          <w:sz w:val="28"/>
          <w:szCs w:val="28"/>
        </w:rPr>
        <w:t>А)</w:t>
      </w:r>
      <w:r w:rsidRPr="009567A3">
        <w:rPr>
          <w:rFonts w:ascii="Times New Roman" w:hAnsi="Times New Roman"/>
          <w:spacing w:val="-1"/>
          <w:sz w:val="28"/>
          <w:szCs w:val="28"/>
        </w:rPr>
        <w:t xml:space="preserve"> </w:t>
      </w:r>
      <w:r w:rsidRPr="009567A3">
        <w:rPr>
          <w:rFonts w:ascii="Times New Roman" w:hAnsi="Times New Roman"/>
          <w:sz w:val="28"/>
          <w:szCs w:val="28"/>
        </w:rPr>
        <w:t>не важна</w:t>
      </w:r>
    </w:p>
    <w:p w14:paraId="056E2A5A" w14:textId="77777777" w:rsidR="009B16C8" w:rsidRPr="009567A3" w:rsidRDefault="009B16C8" w:rsidP="009B16C8">
      <w:pPr>
        <w:pStyle w:val="a9"/>
        <w:spacing w:before="2"/>
        <w:ind w:right="3524"/>
        <w:rPr>
          <w:rFonts w:ascii="Times New Roman" w:hAnsi="Times New Roman"/>
          <w:sz w:val="28"/>
          <w:szCs w:val="28"/>
        </w:rPr>
      </w:pPr>
      <w:r w:rsidRPr="009567A3">
        <w:rPr>
          <w:rFonts w:ascii="Times New Roman" w:hAnsi="Times New Roman"/>
          <w:sz w:val="28"/>
          <w:szCs w:val="28"/>
        </w:rPr>
        <w:t>Б) играет незначительную роль В) вообще не учитывается</w:t>
      </w:r>
      <w:r w:rsidRPr="009567A3">
        <w:rPr>
          <w:rFonts w:ascii="Times New Roman" w:hAnsi="Times New Roman"/>
          <w:spacing w:val="-67"/>
          <w:sz w:val="28"/>
          <w:szCs w:val="28"/>
        </w:rPr>
        <w:t xml:space="preserve"> </w:t>
      </w:r>
      <w:r w:rsidRPr="009567A3">
        <w:rPr>
          <w:rFonts w:ascii="Times New Roman" w:hAnsi="Times New Roman"/>
          <w:sz w:val="28"/>
          <w:szCs w:val="28"/>
        </w:rPr>
        <w:t>Г)</w:t>
      </w:r>
      <w:r w:rsidRPr="009567A3">
        <w:rPr>
          <w:rFonts w:ascii="Times New Roman" w:hAnsi="Times New Roman"/>
          <w:spacing w:val="-1"/>
          <w:sz w:val="28"/>
          <w:szCs w:val="28"/>
        </w:rPr>
        <w:t xml:space="preserve"> </w:t>
      </w:r>
      <w:r w:rsidRPr="009567A3">
        <w:rPr>
          <w:rFonts w:ascii="Times New Roman" w:hAnsi="Times New Roman"/>
          <w:sz w:val="28"/>
          <w:szCs w:val="28"/>
        </w:rPr>
        <w:t>важна,</w:t>
      </w:r>
      <w:r w:rsidRPr="009567A3">
        <w:rPr>
          <w:rFonts w:ascii="Times New Roman" w:hAnsi="Times New Roman"/>
          <w:spacing w:val="-2"/>
          <w:sz w:val="28"/>
          <w:szCs w:val="28"/>
        </w:rPr>
        <w:t xml:space="preserve"> </w:t>
      </w:r>
      <w:r w:rsidRPr="009567A3">
        <w:rPr>
          <w:rFonts w:ascii="Times New Roman" w:hAnsi="Times New Roman"/>
          <w:sz w:val="28"/>
          <w:szCs w:val="28"/>
        </w:rPr>
        <w:t>поскольку</w:t>
      </w:r>
      <w:r w:rsidRPr="009567A3">
        <w:rPr>
          <w:rFonts w:ascii="Times New Roman" w:hAnsi="Times New Roman"/>
          <w:spacing w:val="-2"/>
          <w:sz w:val="28"/>
          <w:szCs w:val="28"/>
        </w:rPr>
        <w:t xml:space="preserve"> </w:t>
      </w:r>
      <w:r w:rsidRPr="009567A3">
        <w:rPr>
          <w:rFonts w:ascii="Times New Roman" w:hAnsi="Times New Roman"/>
          <w:sz w:val="28"/>
          <w:szCs w:val="28"/>
        </w:rPr>
        <w:t>нам</w:t>
      </w:r>
      <w:r w:rsidRPr="009567A3">
        <w:rPr>
          <w:rFonts w:ascii="Times New Roman" w:hAnsi="Times New Roman"/>
          <w:spacing w:val="-1"/>
          <w:sz w:val="28"/>
          <w:szCs w:val="28"/>
        </w:rPr>
        <w:t xml:space="preserve"> </w:t>
      </w:r>
      <w:r w:rsidRPr="009567A3">
        <w:rPr>
          <w:rFonts w:ascii="Times New Roman" w:hAnsi="Times New Roman"/>
          <w:sz w:val="28"/>
          <w:szCs w:val="28"/>
        </w:rPr>
        <w:t>нужен думающий</w:t>
      </w:r>
      <w:r w:rsidRPr="009567A3">
        <w:rPr>
          <w:rFonts w:ascii="Times New Roman" w:hAnsi="Times New Roman"/>
          <w:spacing w:val="-1"/>
          <w:sz w:val="28"/>
          <w:szCs w:val="28"/>
        </w:rPr>
        <w:t xml:space="preserve"> </w:t>
      </w:r>
      <w:r w:rsidRPr="009567A3">
        <w:rPr>
          <w:rFonts w:ascii="Times New Roman" w:hAnsi="Times New Roman"/>
          <w:sz w:val="28"/>
          <w:szCs w:val="28"/>
        </w:rPr>
        <w:t>сотрудник</w:t>
      </w:r>
    </w:p>
    <w:p w14:paraId="6E5B8281" w14:textId="77777777" w:rsidR="009B16C8" w:rsidRPr="009567A3" w:rsidRDefault="009B16C8" w:rsidP="009B16C8">
      <w:pPr>
        <w:pStyle w:val="a9"/>
        <w:spacing w:before="10"/>
        <w:rPr>
          <w:rFonts w:ascii="Times New Roman" w:hAnsi="Times New Roman"/>
          <w:sz w:val="28"/>
          <w:szCs w:val="28"/>
        </w:rPr>
      </w:pPr>
    </w:p>
    <w:p w14:paraId="47AA7777" w14:textId="77777777" w:rsidR="009B16C8" w:rsidRPr="009567A3" w:rsidRDefault="009B16C8" w:rsidP="009B16C8">
      <w:pPr>
        <w:pStyle w:val="a8"/>
        <w:widowControl w:val="0"/>
        <w:numPr>
          <w:ilvl w:val="0"/>
          <w:numId w:val="41"/>
        </w:numPr>
        <w:tabs>
          <w:tab w:val="left" w:pos="808"/>
          <w:tab w:val="left" w:pos="809"/>
        </w:tabs>
        <w:autoSpaceDE w:val="0"/>
        <w:autoSpaceDN w:val="0"/>
        <w:spacing w:after="0" w:line="240" w:lineRule="auto"/>
        <w:ind w:right="1568" w:firstLine="0"/>
        <w:contextualSpacing w:val="0"/>
        <w:rPr>
          <w:rFonts w:ascii="Times New Roman" w:hAnsi="Times New Roman"/>
          <w:sz w:val="28"/>
          <w:szCs w:val="28"/>
        </w:rPr>
      </w:pPr>
      <w:r w:rsidRPr="009567A3">
        <w:rPr>
          <w:rFonts w:ascii="Times New Roman" w:hAnsi="Times New Roman"/>
          <w:sz w:val="28"/>
          <w:szCs w:val="28"/>
        </w:rPr>
        <w:t>В бережливом производстве важно знать, кто является поставщиком</w:t>
      </w:r>
      <w:r w:rsidRPr="009567A3">
        <w:rPr>
          <w:rFonts w:ascii="Times New Roman" w:hAnsi="Times New Roman"/>
          <w:spacing w:val="-67"/>
          <w:sz w:val="28"/>
          <w:szCs w:val="28"/>
        </w:rPr>
        <w:t xml:space="preserve"> </w:t>
      </w:r>
      <w:r w:rsidRPr="009567A3">
        <w:rPr>
          <w:rFonts w:ascii="Times New Roman" w:hAnsi="Times New Roman"/>
          <w:sz w:val="28"/>
          <w:szCs w:val="28"/>
        </w:rPr>
        <w:t>информации,</w:t>
      </w:r>
      <w:r w:rsidRPr="009567A3">
        <w:rPr>
          <w:rFonts w:ascii="Times New Roman" w:hAnsi="Times New Roman"/>
          <w:spacing w:val="-2"/>
          <w:sz w:val="28"/>
          <w:szCs w:val="28"/>
        </w:rPr>
        <w:t xml:space="preserve"> </w:t>
      </w:r>
      <w:r w:rsidRPr="009567A3">
        <w:rPr>
          <w:rFonts w:ascii="Times New Roman" w:hAnsi="Times New Roman"/>
          <w:sz w:val="28"/>
          <w:szCs w:val="28"/>
        </w:rPr>
        <w:t>продукта:</w:t>
      </w:r>
    </w:p>
    <w:p w14:paraId="71B5D995" w14:textId="77777777" w:rsidR="009B16C8" w:rsidRPr="009567A3" w:rsidRDefault="009B16C8" w:rsidP="009B16C8">
      <w:pPr>
        <w:pStyle w:val="a9"/>
        <w:spacing w:line="321" w:lineRule="exact"/>
        <w:rPr>
          <w:rFonts w:ascii="Times New Roman" w:hAnsi="Times New Roman"/>
          <w:sz w:val="28"/>
          <w:szCs w:val="28"/>
        </w:rPr>
      </w:pPr>
      <w:r w:rsidRPr="009567A3">
        <w:rPr>
          <w:rFonts w:ascii="Times New Roman" w:hAnsi="Times New Roman"/>
          <w:sz w:val="28"/>
          <w:szCs w:val="28"/>
        </w:rPr>
        <w:t>А)</w:t>
      </w:r>
      <w:r w:rsidRPr="009567A3">
        <w:rPr>
          <w:rFonts w:ascii="Times New Roman" w:hAnsi="Times New Roman"/>
          <w:spacing w:val="-1"/>
          <w:sz w:val="28"/>
          <w:szCs w:val="28"/>
        </w:rPr>
        <w:t xml:space="preserve"> </w:t>
      </w:r>
      <w:r w:rsidRPr="009567A3">
        <w:rPr>
          <w:rFonts w:ascii="Times New Roman" w:hAnsi="Times New Roman"/>
          <w:sz w:val="28"/>
          <w:szCs w:val="28"/>
        </w:rPr>
        <w:t>да</w:t>
      </w:r>
      <w:r w:rsidRPr="009567A3">
        <w:rPr>
          <w:rFonts w:ascii="Times New Roman" w:hAnsi="Times New Roman"/>
          <w:spacing w:val="-1"/>
          <w:sz w:val="28"/>
          <w:szCs w:val="28"/>
        </w:rPr>
        <w:t xml:space="preserve"> </w:t>
      </w:r>
      <w:r w:rsidRPr="009567A3">
        <w:rPr>
          <w:rFonts w:ascii="Times New Roman" w:hAnsi="Times New Roman"/>
          <w:sz w:val="28"/>
          <w:szCs w:val="28"/>
        </w:rPr>
        <w:t>Б) нет</w:t>
      </w:r>
    </w:p>
    <w:p w14:paraId="686922A9" w14:textId="77777777" w:rsidR="009B16C8" w:rsidRPr="009567A3" w:rsidRDefault="009B16C8" w:rsidP="009B16C8">
      <w:pPr>
        <w:pStyle w:val="a9"/>
        <w:spacing w:before="2"/>
        <w:rPr>
          <w:rFonts w:ascii="Times New Roman" w:hAnsi="Times New Roman"/>
          <w:sz w:val="28"/>
          <w:szCs w:val="28"/>
        </w:rPr>
      </w:pPr>
    </w:p>
    <w:p w14:paraId="24639F36" w14:textId="77777777" w:rsidR="009B16C8" w:rsidRPr="009567A3" w:rsidRDefault="009B16C8" w:rsidP="009B16C8">
      <w:pPr>
        <w:pStyle w:val="a8"/>
        <w:widowControl w:val="0"/>
        <w:numPr>
          <w:ilvl w:val="0"/>
          <w:numId w:val="41"/>
        </w:numPr>
        <w:tabs>
          <w:tab w:val="left" w:pos="808"/>
          <w:tab w:val="left" w:pos="809"/>
        </w:tabs>
        <w:autoSpaceDE w:val="0"/>
        <w:autoSpaceDN w:val="0"/>
        <w:spacing w:after="0" w:line="240" w:lineRule="auto"/>
        <w:ind w:right="1015" w:firstLine="0"/>
        <w:contextualSpacing w:val="0"/>
        <w:rPr>
          <w:rFonts w:ascii="Times New Roman" w:hAnsi="Times New Roman"/>
          <w:sz w:val="28"/>
          <w:szCs w:val="28"/>
        </w:rPr>
      </w:pPr>
      <w:r w:rsidRPr="009567A3">
        <w:rPr>
          <w:rFonts w:ascii="Times New Roman" w:hAnsi="Times New Roman"/>
          <w:sz w:val="28"/>
          <w:szCs w:val="28"/>
        </w:rPr>
        <w:t>Принцип «Правильный процесс дает правильные результаты» означает:</w:t>
      </w:r>
      <w:r w:rsidRPr="009567A3">
        <w:rPr>
          <w:rFonts w:ascii="Times New Roman" w:hAnsi="Times New Roman"/>
          <w:spacing w:val="1"/>
          <w:sz w:val="28"/>
          <w:szCs w:val="28"/>
        </w:rPr>
        <w:t xml:space="preserve"> </w:t>
      </w:r>
      <w:r w:rsidRPr="009567A3">
        <w:rPr>
          <w:rFonts w:ascii="Times New Roman" w:hAnsi="Times New Roman"/>
          <w:sz w:val="28"/>
          <w:szCs w:val="28"/>
        </w:rPr>
        <w:t>А) необходимо мерить результаты, процесс наладится сам собой Б) результаты</w:t>
      </w:r>
      <w:r w:rsidRPr="009567A3">
        <w:rPr>
          <w:rFonts w:ascii="Times New Roman" w:hAnsi="Times New Roman"/>
          <w:spacing w:val="-67"/>
          <w:sz w:val="28"/>
          <w:szCs w:val="28"/>
        </w:rPr>
        <w:t xml:space="preserve"> </w:t>
      </w:r>
      <w:r w:rsidRPr="009567A3">
        <w:rPr>
          <w:rFonts w:ascii="Times New Roman" w:hAnsi="Times New Roman"/>
          <w:sz w:val="28"/>
          <w:szCs w:val="28"/>
        </w:rPr>
        <w:t>важнее,</w:t>
      </w:r>
      <w:r w:rsidRPr="009567A3">
        <w:rPr>
          <w:rFonts w:ascii="Times New Roman" w:hAnsi="Times New Roman"/>
          <w:spacing w:val="-2"/>
          <w:sz w:val="28"/>
          <w:szCs w:val="28"/>
        </w:rPr>
        <w:t xml:space="preserve"> </w:t>
      </w:r>
      <w:r w:rsidRPr="009567A3">
        <w:rPr>
          <w:rFonts w:ascii="Times New Roman" w:hAnsi="Times New Roman"/>
          <w:sz w:val="28"/>
          <w:szCs w:val="28"/>
        </w:rPr>
        <w:t>чем процесс</w:t>
      </w:r>
    </w:p>
    <w:p w14:paraId="1CDFB116" w14:textId="77777777" w:rsidR="009B16C8" w:rsidRPr="009567A3" w:rsidRDefault="009B16C8" w:rsidP="009B16C8">
      <w:pPr>
        <w:pStyle w:val="a9"/>
        <w:ind w:right="1037"/>
        <w:rPr>
          <w:rFonts w:ascii="Times New Roman" w:hAnsi="Times New Roman"/>
          <w:sz w:val="28"/>
          <w:szCs w:val="28"/>
        </w:rPr>
      </w:pPr>
      <w:r w:rsidRPr="009567A3">
        <w:rPr>
          <w:rFonts w:ascii="Times New Roman" w:hAnsi="Times New Roman"/>
          <w:sz w:val="28"/>
          <w:szCs w:val="28"/>
        </w:rPr>
        <w:t>В) нет необходимости мерить результаты, поскольку если процесс налажен, то</w:t>
      </w:r>
      <w:r w:rsidRPr="009567A3">
        <w:rPr>
          <w:rFonts w:ascii="Times New Roman" w:hAnsi="Times New Roman"/>
          <w:spacing w:val="-67"/>
          <w:sz w:val="28"/>
          <w:szCs w:val="28"/>
        </w:rPr>
        <w:t xml:space="preserve"> </w:t>
      </w:r>
      <w:r w:rsidRPr="009567A3">
        <w:rPr>
          <w:rFonts w:ascii="Times New Roman" w:hAnsi="Times New Roman"/>
          <w:sz w:val="28"/>
          <w:szCs w:val="28"/>
        </w:rPr>
        <w:t>результат</w:t>
      </w:r>
      <w:r w:rsidRPr="009567A3">
        <w:rPr>
          <w:rFonts w:ascii="Times New Roman" w:hAnsi="Times New Roman"/>
          <w:spacing w:val="-2"/>
          <w:sz w:val="28"/>
          <w:szCs w:val="28"/>
        </w:rPr>
        <w:t xml:space="preserve"> </w:t>
      </w:r>
      <w:r w:rsidRPr="009567A3">
        <w:rPr>
          <w:rFonts w:ascii="Times New Roman" w:hAnsi="Times New Roman"/>
          <w:sz w:val="28"/>
          <w:szCs w:val="28"/>
        </w:rPr>
        <w:t>будет автоматически</w:t>
      </w:r>
    </w:p>
    <w:p w14:paraId="4C9963FF" w14:textId="77777777" w:rsidR="009B16C8" w:rsidRPr="009567A3" w:rsidRDefault="009B16C8" w:rsidP="009B16C8">
      <w:pPr>
        <w:pStyle w:val="a9"/>
        <w:spacing w:line="321" w:lineRule="exact"/>
        <w:rPr>
          <w:rFonts w:ascii="Times New Roman" w:hAnsi="Times New Roman"/>
          <w:sz w:val="28"/>
          <w:szCs w:val="28"/>
        </w:rPr>
      </w:pPr>
      <w:r w:rsidRPr="009567A3">
        <w:rPr>
          <w:rFonts w:ascii="Times New Roman" w:hAnsi="Times New Roman"/>
          <w:sz w:val="28"/>
          <w:szCs w:val="28"/>
        </w:rPr>
        <w:t>Г)</w:t>
      </w:r>
      <w:r w:rsidRPr="009567A3">
        <w:rPr>
          <w:rFonts w:ascii="Times New Roman" w:hAnsi="Times New Roman"/>
          <w:spacing w:val="-4"/>
          <w:sz w:val="28"/>
          <w:szCs w:val="28"/>
        </w:rPr>
        <w:t xml:space="preserve"> </w:t>
      </w:r>
      <w:r w:rsidRPr="009567A3">
        <w:rPr>
          <w:rFonts w:ascii="Times New Roman" w:hAnsi="Times New Roman"/>
          <w:sz w:val="28"/>
          <w:szCs w:val="28"/>
        </w:rPr>
        <w:t>нет</w:t>
      </w:r>
      <w:r w:rsidRPr="009567A3">
        <w:rPr>
          <w:rFonts w:ascii="Times New Roman" w:hAnsi="Times New Roman"/>
          <w:spacing w:val="-3"/>
          <w:sz w:val="28"/>
          <w:szCs w:val="28"/>
        </w:rPr>
        <w:t xml:space="preserve"> </w:t>
      </w:r>
      <w:r w:rsidRPr="009567A3">
        <w:rPr>
          <w:rFonts w:ascii="Times New Roman" w:hAnsi="Times New Roman"/>
          <w:sz w:val="28"/>
          <w:szCs w:val="28"/>
        </w:rPr>
        <w:t>верного</w:t>
      </w:r>
      <w:r w:rsidRPr="009567A3">
        <w:rPr>
          <w:rFonts w:ascii="Times New Roman" w:hAnsi="Times New Roman"/>
          <w:spacing w:val="-3"/>
          <w:sz w:val="28"/>
          <w:szCs w:val="28"/>
        </w:rPr>
        <w:t xml:space="preserve"> </w:t>
      </w:r>
      <w:r w:rsidRPr="009567A3">
        <w:rPr>
          <w:rFonts w:ascii="Times New Roman" w:hAnsi="Times New Roman"/>
          <w:sz w:val="28"/>
          <w:szCs w:val="28"/>
        </w:rPr>
        <w:t>ответа</w:t>
      </w:r>
    </w:p>
    <w:p w14:paraId="339E00A9" w14:textId="77777777" w:rsidR="009B16C8" w:rsidRPr="009567A3" w:rsidRDefault="009B16C8" w:rsidP="009B16C8">
      <w:pPr>
        <w:pStyle w:val="a9"/>
        <w:rPr>
          <w:rFonts w:ascii="Times New Roman" w:hAnsi="Times New Roman"/>
          <w:sz w:val="28"/>
          <w:szCs w:val="28"/>
        </w:rPr>
      </w:pPr>
    </w:p>
    <w:p w14:paraId="4F8C10C3" w14:textId="77777777" w:rsidR="009B16C8" w:rsidRPr="009567A3" w:rsidRDefault="009B16C8" w:rsidP="009B16C8">
      <w:pPr>
        <w:pStyle w:val="a8"/>
        <w:widowControl w:val="0"/>
        <w:numPr>
          <w:ilvl w:val="0"/>
          <w:numId w:val="41"/>
        </w:numPr>
        <w:tabs>
          <w:tab w:val="left" w:pos="808"/>
          <w:tab w:val="left" w:pos="809"/>
        </w:tabs>
        <w:autoSpaceDE w:val="0"/>
        <w:autoSpaceDN w:val="0"/>
        <w:spacing w:before="1" w:after="0" w:line="240" w:lineRule="auto"/>
        <w:ind w:right="414" w:firstLine="0"/>
        <w:contextualSpacing w:val="0"/>
        <w:rPr>
          <w:rFonts w:ascii="Times New Roman" w:hAnsi="Times New Roman"/>
          <w:sz w:val="28"/>
          <w:szCs w:val="28"/>
        </w:rPr>
      </w:pPr>
      <w:r w:rsidRPr="009567A3">
        <w:rPr>
          <w:rFonts w:ascii="Times New Roman" w:hAnsi="Times New Roman"/>
          <w:sz w:val="28"/>
          <w:szCs w:val="28"/>
        </w:rPr>
        <w:t>Согласно бережливому производству, главное, чтобы процесс был повторяем.</w:t>
      </w:r>
      <w:r w:rsidRPr="009567A3">
        <w:rPr>
          <w:rFonts w:ascii="Times New Roman" w:hAnsi="Times New Roman"/>
          <w:spacing w:val="-67"/>
          <w:sz w:val="28"/>
          <w:szCs w:val="28"/>
        </w:rPr>
        <w:t xml:space="preserve"> </w:t>
      </w:r>
      <w:r w:rsidRPr="009567A3">
        <w:rPr>
          <w:rFonts w:ascii="Times New Roman" w:hAnsi="Times New Roman"/>
          <w:sz w:val="28"/>
          <w:szCs w:val="28"/>
        </w:rPr>
        <w:t>Даже</w:t>
      </w:r>
      <w:r w:rsidRPr="009567A3">
        <w:rPr>
          <w:rFonts w:ascii="Times New Roman" w:hAnsi="Times New Roman"/>
          <w:spacing w:val="-1"/>
          <w:sz w:val="28"/>
          <w:szCs w:val="28"/>
        </w:rPr>
        <w:t xml:space="preserve"> </w:t>
      </w:r>
      <w:r w:rsidRPr="009567A3">
        <w:rPr>
          <w:rFonts w:ascii="Times New Roman" w:hAnsi="Times New Roman"/>
          <w:sz w:val="28"/>
          <w:szCs w:val="28"/>
        </w:rPr>
        <w:t>если он содержит</w:t>
      </w:r>
      <w:r w:rsidRPr="009567A3">
        <w:rPr>
          <w:rFonts w:ascii="Times New Roman" w:hAnsi="Times New Roman"/>
          <w:spacing w:val="-1"/>
          <w:sz w:val="28"/>
          <w:szCs w:val="28"/>
        </w:rPr>
        <w:t xml:space="preserve"> </w:t>
      </w:r>
      <w:r w:rsidRPr="009567A3">
        <w:rPr>
          <w:rFonts w:ascii="Times New Roman" w:hAnsi="Times New Roman"/>
          <w:sz w:val="28"/>
          <w:szCs w:val="28"/>
        </w:rPr>
        <w:t>ошибку:</w:t>
      </w:r>
    </w:p>
    <w:p w14:paraId="4B6BD99D" w14:textId="77777777" w:rsidR="009B16C8" w:rsidRPr="009567A3" w:rsidRDefault="009B16C8" w:rsidP="009B16C8">
      <w:pPr>
        <w:pStyle w:val="a9"/>
        <w:rPr>
          <w:rFonts w:ascii="Times New Roman" w:hAnsi="Times New Roman"/>
          <w:sz w:val="28"/>
          <w:szCs w:val="28"/>
        </w:rPr>
      </w:pPr>
      <w:r w:rsidRPr="009567A3">
        <w:rPr>
          <w:rFonts w:ascii="Times New Roman" w:hAnsi="Times New Roman"/>
          <w:sz w:val="28"/>
          <w:szCs w:val="28"/>
        </w:rPr>
        <w:t>А)</w:t>
      </w:r>
      <w:r w:rsidRPr="009567A3">
        <w:rPr>
          <w:rFonts w:ascii="Times New Roman" w:hAnsi="Times New Roman"/>
          <w:spacing w:val="-1"/>
          <w:sz w:val="28"/>
          <w:szCs w:val="28"/>
        </w:rPr>
        <w:t xml:space="preserve"> </w:t>
      </w:r>
      <w:r w:rsidRPr="009567A3">
        <w:rPr>
          <w:rFonts w:ascii="Times New Roman" w:hAnsi="Times New Roman"/>
          <w:sz w:val="28"/>
          <w:szCs w:val="28"/>
        </w:rPr>
        <w:t>да</w:t>
      </w:r>
      <w:r w:rsidRPr="009567A3">
        <w:rPr>
          <w:rFonts w:ascii="Times New Roman" w:hAnsi="Times New Roman"/>
          <w:spacing w:val="-1"/>
          <w:sz w:val="28"/>
          <w:szCs w:val="28"/>
        </w:rPr>
        <w:t xml:space="preserve"> </w:t>
      </w:r>
      <w:r w:rsidRPr="009567A3">
        <w:rPr>
          <w:rFonts w:ascii="Times New Roman" w:hAnsi="Times New Roman"/>
          <w:sz w:val="28"/>
          <w:szCs w:val="28"/>
        </w:rPr>
        <w:t>Б) нет</w:t>
      </w:r>
    </w:p>
    <w:p w14:paraId="03882E89" w14:textId="77777777" w:rsidR="009B16C8" w:rsidRPr="009567A3" w:rsidRDefault="009B16C8" w:rsidP="009B16C8">
      <w:pPr>
        <w:pStyle w:val="a9"/>
        <w:spacing w:before="10"/>
        <w:rPr>
          <w:rFonts w:ascii="Times New Roman" w:hAnsi="Times New Roman"/>
          <w:sz w:val="28"/>
          <w:szCs w:val="28"/>
        </w:rPr>
      </w:pPr>
    </w:p>
    <w:p w14:paraId="1A6DF0B9" w14:textId="77777777" w:rsidR="009B16C8" w:rsidRPr="009567A3" w:rsidRDefault="009B16C8" w:rsidP="009B16C8">
      <w:pPr>
        <w:pStyle w:val="a8"/>
        <w:widowControl w:val="0"/>
        <w:numPr>
          <w:ilvl w:val="0"/>
          <w:numId w:val="41"/>
        </w:numPr>
        <w:tabs>
          <w:tab w:val="left" w:pos="808"/>
          <w:tab w:val="left" w:pos="809"/>
        </w:tabs>
        <w:autoSpaceDE w:val="0"/>
        <w:autoSpaceDN w:val="0"/>
        <w:spacing w:after="0" w:line="322" w:lineRule="exact"/>
        <w:ind w:left="808" w:hanging="709"/>
        <w:contextualSpacing w:val="0"/>
        <w:rPr>
          <w:rFonts w:ascii="Times New Roman" w:hAnsi="Times New Roman"/>
          <w:sz w:val="28"/>
          <w:szCs w:val="28"/>
        </w:rPr>
      </w:pPr>
      <w:r w:rsidRPr="009567A3">
        <w:rPr>
          <w:rFonts w:ascii="Times New Roman" w:hAnsi="Times New Roman"/>
          <w:sz w:val="28"/>
          <w:szCs w:val="28"/>
        </w:rPr>
        <w:t>Процесс</w:t>
      </w:r>
      <w:r w:rsidRPr="009567A3">
        <w:rPr>
          <w:rFonts w:ascii="Times New Roman" w:hAnsi="Times New Roman"/>
          <w:spacing w:val="-5"/>
          <w:sz w:val="28"/>
          <w:szCs w:val="28"/>
        </w:rPr>
        <w:t xml:space="preserve"> </w:t>
      </w:r>
      <w:r w:rsidRPr="009567A3">
        <w:rPr>
          <w:rFonts w:ascii="Times New Roman" w:hAnsi="Times New Roman"/>
          <w:sz w:val="28"/>
          <w:szCs w:val="28"/>
        </w:rPr>
        <w:t>должен</w:t>
      </w:r>
      <w:r w:rsidRPr="009567A3">
        <w:rPr>
          <w:rFonts w:ascii="Times New Roman" w:hAnsi="Times New Roman"/>
          <w:spacing w:val="-3"/>
          <w:sz w:val="28"/>
          <w:szCs w:val="28"/>
        </w:rPr>
        <w:t xml:space="preserve"> </w:t>
      </w:r>
      <w:r w:rsidRPr="009567A3">
        <w:rPr>
          <w:rFonts w:ascii="Times New Roman" w:hAnsi="Times New Roman"/>
          <w:sz w:val="28"/>
          <w:szCs w:val="28"/>
        </w:rPr>
        <w:t>быть:</w:t>
      </w:r>
    </w:p>
    <w:p w14:paraId="06B8B078" w14:textId="77777777" w:rsidR="009B16C8" w:rsidRPr="009567A3" w:rsidRDefault="009B16C8" w:rsidP="009B16C8">
      <w:pPr>
        <w:pStyle w:val="a9"/>
        <w:rPr>
          <w:rFonts w:ascii="Times New Roman" w:hAnsi="Times New Roman"/>
          <w:sz w:val="28"/>
          <w:szCs w:val="28"/>
        </w:rPr>
      </w:pPr>
      <w:r w:rsidRPr="009567A3">
        <w:rPr>
          <w:rFonts w:ascii="Times New Roman" w:hAnsi="Times New Roman"/>
          <w:sz w:val="28"/>
          <w:szCs w:val="28"/>
        </w:rPr>
        <w:t>А)</w:t>
      </w:r>
      <w:r w:rsidRPr="009567A3">
        <w:rPr>
          <w:rFonts w:ascii="Times New Roman" w:hAnsi="Times New Roman"/>
          <w:spacing w:val="-3"/>
          <w:sz w:val="28"/>
          <w:szCs w:val="28"/>
        </w:rPr>
        <w:t xml:space="preserve"> </w:t>
      </w:r>
      <w:r w:rsidRPr="009567A3">
        <w:rPr>
          <w:rFonts w:ascii="Times New Roman" w:hAnsi="Times New Roman"/>
          <w:sz w:val="28"/>
          <w:szCs w:val="28"/>
        </w:rPr>
        <w:t>неравномерным</w:t>
      </w:r>
      <w:r w:rsidRPr="009567A3">
        <w:rPr>
          <w:rFonts w:ascii="Times New Roman" w:hAnsi="Times New Roman"/>
          <w:spacing w:val="-5"/>
          <w:sz w:val="28"/>
          <w:szCs w:val="28"/>
        </w:rPr>
        <w:t xml:space="preserve"> </w:t>
      </w:r>
      <w:r w:rsidRPr="009567A3">
        <w:rPr>
          <w:rFonts w:ascii="Times New Roman" w:hAnsi="Times New Roman"/>
          <w:sz w:val="28"/>
          <w:szCs w:val="28"/>
        </w:rPr>
        <w:t>Б)</w:t>
      </w:r>
      <w:r w:rsidRPr="009567A3">
        <w:rPr>
          <w:rFonts w:ascii="Times New Roman" w:hAnsi="Times New Roman"/>
          <w:spacing w:val="-4"/>
          <w:sz w:val="28"/>
          <w:szCs w:val="28"/>
        </w:rPr>
        <w:t xml:space="preserve"> </w:t>
      </w:r>
      <w:r w:rsidRPr="009567A3">
        <w:rPr>
          <w:rFonts w:ascii="Times New Roman" w:hAnsi="Times New Roman"/>
          <w:sz w:val="28"/>
          <w:szCs w:val="28"/>
        </w:rPr>
        <w:t>непрерывным</w:t>
      </w:r>
      <w:r w:rsidRPr="009567A3">
        <w:rPr>
          <w:rFonts w:ascii="Times New Roman" w:hAnsi="Times New Roman"/>
          <w:spacing w:val="-2"/>
          <w:sz w:val="28"/>
          <w:szCs w:val="28"/>
        </w:rPr>
        <w:t xml:space="preserve"> </w:t>
      </w:r>
      <w:r w:rsidRPr="009567A3">
        <w:rPr>
          <w:rFonts w:ascii="Times New Roman" w:hAnsi="Times New Roman"/>
          <w:sz w:val="28"/>
          <w:szCs w:val="28"/>
        </w:rPr>
        <w:t>В)</w:t>
      </w:r>
      <w:r w:rsidRPr="009567A3">
        <w:rPr>
          <w:rFonts w:ascii="Times New Roman" w:hAnsi="Times New Roman"/>
          <w:spacing w:val="-7"/>
          <w:sz w:val="28"/>
          <w:szCs w:val="28"/>
        </w:rPr>
        <w:t xml:space="preserve"> </w:t>
      </w:r>
      <w:r w:rsidRPr="009567A3">
        <w:rPr>
          <w:rFonts w:ascii="Times New Roman" w:hAnsi="Times New Roman"/>
          <w:sz w:val="28"/>
          <w:szCs w:val="28"/>
        </w:rPr>
        <w:t>нестандартным</w:t>
      </w:r>
      <w:r w:rsidRPr="009567A3">
        <w:rPr>
          <w:rFonts w:ascii="Times New Roman" w:hAnsi="Times New Roman"/>
          <w:spacing w:val="-2"/>
          <w:sz w:val="28"/>
          <w:szCs w:val="28"/>
        </w:rPr>
        <w:t xml:space="preserve"> </w:t>
      </w:r>
      <w:r w:rsidRPr="009567A3">
        <w:rPr>
          <w:rFonts w:ascii="Times New Roman" w:hAnsi="Times New Roman"/>
          <w:sz w:val="28"/>
          <w:szCs w:val="28"/>
        </w:rPr>
        <w:t>Г)</w:t>
      </w:r>
      <w:r w:rsidRPr="009567A3">
        <w:rPr>
          <w:rFonts w:ascii="Times New Roman" w:hAnsi="Times New Roman"/>
          <w:spacing w:val="-6"/>
          <w:sz w:val="28"/>
          <w:szCs w:val="28"/>
        </w:rPr>
        <w:t xml:space="preserve"> </w:t>
      </w:r>
      <w:r w:rsidRPr="009567A3">
        <w:rPr>
          <w:rFonts w:ascii="Times New Roman" w:hAnsi="Times New Roman"/>
          <w:sz w:val="28"/>
          <w:szCs w:val="28"/>
        </w:rPr>
        <w:t>длительным</w:t>
      </w:r>
    </w:p>
    <w:p w14:paraId="7656951A" w14:textId="77777777" w:rsidR="009B16C8" w:rsidRPr="009567A3" w:rsidRDefault="009B16C8" w:rsidP="009B16C8">
      <w:pPr>
        <w:pStyle w:val="a9"/>
        <w:spacing w:before="1"/>
        <w:rPr>
          <w:rFonts w:ascii="Times New Roman" w:hAnsi="Times New Roman"/>
          <w:sz w:val="28"/>
          <w:szCs w:val="28"/>
        </w:rPr>
      </w:pPr>
    </w:p>
    <w:p w14:paraId="72A2F869" w14:textId="77777777" w:rsidR="009B16C8" w:rsidRPr="009567A3" w:rsidRDefault="009B16C8" w:rsidP="009B16C8">
      <w:pPr>
        <w:pStyle w:val="a8"/>
        <w:widowControl w:val="0"/>
        <w:numPr>
          <w:ilvl w:val="0"/>
          <w:numId w:val="41"/>
        </w:numPr>
        <w:tabs>
          <w:tab w:val="left" w:pos="808"/>
          <w:tab w:val="left" w:pos="809"/>
        </w:tabs>
        <w:autoSpaceDE w:val="0"/>
        <w:autoSpaceDN w:val="0"/>
        <w:spacing w:before="1" w:after="0" w:line="240" w:lineRule="auto"/>
        <w:ind w:right="595" w:firstLine="0"/>
        <w:contextualSpacing w:val="0"/>
        <w:rPr>
          <w:rFonts w:ascii="Times New Roman" w:hAnsi="Times New Roman"/>
          <w:sz w:val="28"/>
          <w:szCs w:val="28"/>
        </w:rPr>
      </w:pPr>
      <w:r w:rsidRPr="009567A3">
        <w:rPr>
          <w:rFonts w:ascii="Times New Roman" w:hAnsi="Times New Roman"/>
          <w:sz w:val="28"/>
          <w:szCs w:val="28"/>
        </w:rPr>
        <w:lastRenderedPageBreak/>
        <w:t>Основными элементами кайдзен деятельности организации являются: А)</w:t>
      </w:r>
      <w:r w:rsidRPr="009567A3">
        <w:rPr>
          <w:rFonts w:ascii="Times New Roman" w:hAnsi="Times New Roman"/>
          <w:spacing w:val="1"/>
          <w:sz w:val="28"/>
          <w:szCs w:val="28"/>
        </w:rPr>
        <w:t xml:space="preserve"> </w:t>
      </w:r>
      <w:r w:rsidRPr="009567A3">
        <w:rPr>
          <w:rFonts w:ascii="Times New Roman" w:hAnsi="Times New Roman"/>
          <w:sz w:val="28"/>
          <w:szCs w:val="28"/>
        </w:rPr>
        <w:t>непрерывный процесс, точно вовремя, равномерная нагрузка, встроенное качество</w:t>
      </w:r>
      <w:r w:rsidRPr="009567A3">
        <w:rPr>
          <w:rFonts w:ascii="Times New Roman" w:hAnsi="Times New Roman"/>
          <w:spacing w:val="-67"/>
          <w:sz w:val="28"/>
          <w:szCs w:val="28"/>
        </w:rPr>
        <w:t xml:space="preserve"> </w:t>
      </w:r>
      <w:r w:rsidRPr="009567A3">
        <w:rPr>
          <w:rFonts w:ascii="Times New Roman" w:hAnsi="Times New Roman"/>
          <w:sz w:val="28"/>
          <w:szCs w:val="28"/>
        </w:rPr>
        <w:t>Б)</w:t>
      </w:r>
      <w:r w:rsidRPr="009567A3">
        <w:rPr>
          <w:rFonts w:ascii="Times New Roman" w:hAnsi="Times New Roman"/>
          <w:spacing w:val="-2"/>
          <w:sz w:val="28"/>
          <w:szCs w:val="28"/>
        </w:rPr>
        <w:t xml:space="preserve"> </w:t>
      </w:r>
      <w:r w:rsidRPr="009567A3">
        <w:rPr>
          <w:rFonts w:ascii="Times New Roman" w:hAnsi="Times New Roman"/>
          <w:sz w:val="28"/>
          <w:szCs w:val="28"/>
        </w:rPr>
        <w:t>совершенствовать</w:t>
      </w:r>
      <w:r w:rsidRPr="009567A3">
        <w:rPr>
          <w:rFonts w:ascii="Times New Roman" w:hAnsi="Times New Roman"/>
          <w:spacing w:val="-2"/>
          <w:sz w:val="28"/>
          <w:szCs w:val="28"/>
        </w:rPr>
        <w:t xml:space="preserve"> </w:t>
      </w:r>
      <w:r w:rsidRPr="009567A3">
        <w:rPr>
          <w:rFonts w:ascii="Times New Roman" w:hAnsi="Times New Roman"/>
          <w:sz w:val="28"/>
          <w:szCs w:val="28"/>
        </w:rPr>
        <w:t>сотрудников,</w:t>
      </w:r>
      <w:r w:rsidRPr="009567A3">
        <w:rPr>
          <w:rFonts w:ascii="Times New Roman" w:hAnsi="Times New Roman"/>
          <w:spacing w:val="-2"/>
          <w:sz w:val="28"/>
          <w:szCs w:val="28"/>
        </w:rPr>
        <w:t xml:space="preserve"> </w:t>
      </w:r>
      <w:r w:rsidRPr="009567A3">
        <w:rPr>
          <w:rFonts w:ascii="Times New Roman" w:hAnsi="Times New Roman"/>
          <w:sz w:val="28"/>
          <w:szCs w:val="28"/>
        </w:rPr>
        <w:t>точно вовремя,</w:t>
      </w:r>
      <w:r w:rsidRPr="009567A3">
        <w:rPr>
          <w:rFonts w:ascii="Times New Roman" w:hAnsi="Times New Roman"/>
          <w:spacing w:val="-4"/>
          <w:sz w:val="28"/>
          <w:szCs w:val="28"/>
        </w:rPr>
        <w:t xml:space="preserve"> </w:t>
      </w:r>
      <w:r w:rsidRPr="009567A3">
        <w:rPr>
          <w:rFonts w:ascii="Times New Roman" w:hAnsi="Times New Roman"/>
          <w:sz w:val="28"/>
          <w:szCs w:val="28"/>
        </w:rPr>
        <w:t>равномерная</w:t>
      </w:r>
      <w:r w:rsidRPr="009567A3">
        <w:rPr>
          <w:rFonts w:ascii="Times New Roman" w:hAnsi="Times New Roman"/>
          <w:spacing w:val="-1"/>
          <w:sz w:val="28"/>
          <w:szCs w:val="28"/>
        </w:rPr>
        <w:t xml:space="preserve"> </w:t>
      </w:r>
      <w:r w:rsidRPr="009567A3">
        <w:rPr>
          <w:rFonts w:ascii="Times New Roman" w:hAnsi="Times New Roman"/>
          <w:sz w:val="28"/>
          <w:szCs w:val="28"/>
        </w:rPr>
        <w:t>нагрузка</w:t>
      </w:r>
    </w:p>
    <w:p w14:paraId="7120B89F" w14:textId="77777777" w:rsidR="009B16C8" w:rsidRPr="009567A3" w:rsidRDefault="009B16C8" w:rsidP="009B16C8">
      <w:pPr>
        <w:pStyle w:val="a9"/>
        <w:spacing w:line="321" w:lineRule="exact"/>
        <w:rPr>
          <w:rFonts w:ascii="Times New Roman" w:hAnsi="Times New Roman"/>
          <w:sz w:val="28"/>
          <w:szCs w:val="28"/>
        </w:rPr>
      </w:pPr>
      <w:r w:rsidRPr="009567A3">
        <w:rPr>
          <w:rFonts w:ascii="Times New Roman" w:hAnsi="Times New Roman"/>
          <w:sz w:val="28"/>
          <w:szCs w:val="28"/>
        </w:rPr>
        <w:t>В)</w:t>
      </w:r>
      <w:r w:rsidRPr="009567A3">
        <w:rPr>
          <w:rFonts w:ascii="Times New Roman" w:hAnsi="Times New Roman"/>
          <w:spacing w:val="-3"/>
          <w:sz w:val="28"/>
          <w:szCs w:val="28"/>
        </w:rPr>
        <w:t xml:space="preserve"> </w:t>
      </w:r>
      <w:r w:rsidRPr="009567A3">
        <w:rPr>
          <w:rFonts w:ascii="Times New Roman" w:hAnsi="Times New Roman"/>
          <w:sz w:val="28"/>
          <w:szCs w:val="28"/>
        </w:rPr>
        <w:t>решение</w:t>
      </w:r>
      <w:r w:rsidRPr="009567A3">
        <w:rPr>
          <w:rFonts w:ascii="Times New Roman" w:hAnsi="Times New Roman"/>
          <w:spacing w:val="-3"/>
          <w:sz w:val="28"/>
          <w:szCs w:val="28"/>
        </w:rPr>
        <w:t xml:space="preserve"> </w:t>
      </w:r>
      <w:r w:rsidRPr="009567A3">
        <w:rPr>
          <w:rFonts w:ascii="Times New Roman" w:hAnsi="Times New Roman"/>
          <w:sz w:val="28"/>
          <w:szCs w:val="28"/>
        </w:rPr>
        <w:t>проблем</w:t>
      </w:r>
      <w:r w:rsidRPr="009567A3">
        <w:rPr>
          <w:rFonts w:ascii="Times New Roman" w:hAnsi="Times New Roman"/>
          <w:spacing w:val="-3"/>
          <w:sz w:val="28"/>
          <w:szCs w:val="28"/>
        </w:rPr>
        <w:t xml:space="preserve"> </w:t>
      </w:r>
      <w:r w:rsidRPr="009567A3">
        <w:rPr>
          <w:rFonts w:ascii="Times New Roman" w:hAnsi="Times New Roman"/>
          <w:sz w:val="28"/>
          <w:szCs w:val="28"/>
        </w:rPr>
        <w:t>на</w:t>
      </w:r>
      <w:r w:rsidRPr="009567A3">
        <w:rPr>
          <w:rFonts w:ascii="Times New Roman" w:hAnsi="Times New Roman"/>
          <w:spacing w:val="-3"/>
          <w:sz w:val="28"/>
          <w:szCs w:val="28"/>
        </w:rPr>
        <w:t xml:space="preserve"> </w:t>
      </w:r>
      <w:r w:rsidRPr="009567A3">
        <w:rPr>
          <w:rFonts w:ascii="Times New Roman" w:hAnsi="Times New Roman"/>
          <w:sz w:val="28"/>
          <w:szCs w:val="28"/>
        </w:rPr>
        <w:t>местах,</w:t>
      </w:r>
      <w:r w:rsidRPr="009567A3">
        <w:rPr>
          <w:rFonts w:ascii="Times New Roman" w:hAnsi="Times New Roman"/>
          <w:spacing w:val="-4"/>
          <w:sz w:val="28"/>
          <w:szCs w:val="28"/>
        </w:rPr>
        <w:t xml:space="preserve"> </w:t>
      </w:r>
      <w:r w:rsidRPr="009567A3">
        <w:rPr>
          <w:rFonts w:ascii="Times New Roman" w:hAnsi="Times New Roman"/>
          <w:sz w:val="28"/>
          <w:szCs w:val="28"/>
        </w:rPr>
        <w:t>совершенствование</w:t>
      </w:r>
      <w:r w:rsidRPr="009567A3">
        <w:rPr>
          <w:rFonts w:ascii="Times New Roman" w:hAnsi="Times New Roman"/>
          <w:spacing w:val="-3"/>
          <w:sz w:val="28"/>
          <w:szCs w:val="28"/>
        </w:rPr>
        <w:t xml:space="preserve"> </w:t>
      </w:r>
      <w:r w:rsidRPr="009567A3">
        <w:rPr>
          <w:rFonts w:ascii="Times New Roman" w:hAnsi="Times New Roman"/>
          <w:sz w:val="28"/>
          <w:szCs w:val="28"/>
        </w:rPr>
        <w:t>партнеров,</w:t>
      </w:r>
      <w:r w:rsidRPr="009567A3">
        <w:rPr>
          <w:rFonts w:ascii="Times New Roman" w:hAnsi="Times New Roman"/>
          <w:spacing w:val="-4"/>
          <w:sz w:val="28"/>
          <w:szCs w:val="28"/>
        </w:rPr>
        <w:t xml:space="preserve"> </w:t>
      </w:r>
      <w:r w:rsidRPr="009567A3">
        <w:rPr>
          <w:rFonts w:ascii="Times New Roman" w:hAnsi="Times New Roman"/>
          <w:sz w:val="28"/>
          <w:szCs w:val="28"/>
        </w:rPr>
        <w:t>точно</w:t>
      </w:r>
      <w:r w:rsidRPr="009567A3">
        <w:rPr>
          <w:rFonts w:ascii="Times New Roman" w:hAnsi="Times New Roman"/>
          <w:spacing w:val="-2"/>
          <w:sz w:val="28"/>
          <w:szCs w:val="28"/>
        </w:rPr>
        <w:t xml:space="preserve"> </w:t>
      </w:r>
      <w:r w:rsidRPr="009567A3">
        <w:rPr>
          <w:rFonts w:ascii="Times New Roman" w:hAnsi="Times New Roman"/>
          <w:sz w:val="28"/>
          <w:szCs w:val="28"/>
        </w:rPr>
        <w:t>вовремя</w:t>
      </w:r>
    </w:p>
    <w:p w14:paraId="0F579BEF" w14:textId="77777777" w:rsidR="009B16C8" w:rsidRPr="009567A3" w:rsidRDefault="009B16C8" w:rsidP="009B16C8">
      <w:pPr>
        <w:pStyle w:val="a9"/>
        <w:spacing w:before="1"/>
        <w:rPr>
          <w:rFonts w:ascii="Times New Roman" w:hAnsi="Times New Roman"/>
          <w:sz w:val="28"/>
          <w:szCs w:val="28"/>
        </w:rPr>
      </w:pPr>
    </w:p>
    <w:p w14:paraId="2F05D028" w14:textId="77777777" w:rsidR="009B16C8" w:rsidRPr="009567A3" w:rsidRDefault="009B16C8" w:rsidP="009B16C8">
      <w:pPr>
        <w:pStyle w:val="a8"/>
        <w:widowControl w:val="0"/>
        <w:numPr>
          <w:ilvl w:val="0"/>
          <w:numId w:val="41"/>
        </w:numPr>
        <w:tabs>
          <w:tab w:val="left" w:pos="808"/>
          <w:tab w:val="left" w:pos="809"/>
        </w:tabs>
        <w:autoSpaceDE w:val="0"/>
        <w:autoSpaceDN w:val="0"/>
        <w:spacing w:before="1" w:after="0" w:line="322" w:lineRule="exact"/>
        <w:ind w:left="808" w:hanging="709"/>
        <w:contextualSpacing w:val="0"/>
        <w:rPr>
          <w:rFonts w:ascii="Times New Roman" w:hAnsi="Times New Roman"/>
          <w:sz w:val="28"/>
          <w:szCs w:val="28"/>
        </w:rPr>
      </w:pPr>
      <w:r w:rsidRPr="009567A3">
        <w:rPr>
          <w:rFonts w:ascii="Times New Roman" w:hAnsi="Times New Roman"/>
          <w:sz w:val="28"/>
          <w:szCs w:val="28"/>
        </w:rPr>
        <w:t>Стандартизация</w:t>
      </w:r>
      <w:r w:rsidRPr="009567A3">
        <w:rPr>
          <w:rFonts w:ascii="Times New Roman" w:hAnsi="Times New Roman"/>
          <w:spacing w:val="-4"/>
          <w:sz w:val="28"/>
          <w:szCs w:val="28"/>
        </w:rPr>
        <w:t xml:space="preserve"> </w:t>
      </w:r>
      <w:r w:rsidRPr="009567A3">
        <w:rPr>
          <w:rFonts w:ascii="Times New Roman" w:hAnsi="Times New Roman"/>
          <w:sz w:val="28"/>
          <w:szCs w:val="28"/>
        </w:rPr>
        <w:t>является</w:t>
      </w:r>
      <w:r w:rsidRPr="009567A3">
        <w:rPr>
          <w:rFonts w:ascii="Times New Roman" w:hAnsi="Times New Roman"/>
          <w:spacing w:val="-3"/>
          <w:sz w:val="28"/>
          <w:szCs w:val="28"/>
        </w:rPr>
        <w:t xml:space="preserve"> </w:t>
      </w:r>
      <w:r w:rsidRPr="009567A3">
        <w:rPr>
          <w:rFonts w:ascii="Times New Roman" w:hAnsi="Times New Roman"/>
          <w:sz w:val="28"/>
          <w:szCs w:val="28"/>
        </w:rPr>
        <w:t>элементом</w:t>
      </w:r>
      <w:r w:rsidRPr="009567A3">
        <w:rPr>
          <w:rFonts w:ascii="Times New Roman" w:hAnsi="Times New Roman"/>
          <w:spacing w:val="-4"/>
          <w:sz w:val="28"/>
          <w:szCs w:val="28"/>
        </w:rPr>
        <w:t xml:space="preserve"> </w:t>
      </w:r>
      <w:r w:rsidRPr="009567A3">
        <w:rPr>
          <w:rFonts w:ascii="Times New Roman" w:hAnsi="Times New Roman"/>
          <w:sz w:val="28"/>
          <w:szCs w:val="28"/>
        </w:rPr>
        <w:t>принципов:</w:t>
      </w:r>
    </w:p>
    <w:p w14:paraId="0D0F4814" w14:textId="77777777" w:rsidR="009B16C8" w:rsidRPr="009567A3" w:rsidRDefault="009B16C8" w:rsidP="009B16C8">
      <w:pPr>
        <w:pStyle w:val="a9"/>
        <w:ind w:right="864"/>
        <w:rPr>
          <w:rFonts w:ascii="Times New Roman" w:hAnsi="Times New Roman"/>
          <w:sz w:val="28"/>
          <w:szCs w:val="28"/>
        </w:rPr>
      </w:pPr>
      <w:r w:rsidRPr="009567A3">
        <w:rPr>
          <w:rFonts w:ascii="Times New Roman" w:hAnsi="Times New Roman"/>
          <w:sz w:val="28"/>
          <w:szCs w:val="28"/>
        </w:rPr>
        <w:t>А) философии долгосрочной перспективы Б) кайдзен деятельности организации</w:t>
      </w:r>
      <w:r w:rsidRPr="009567A3">
        <w:rPr>
          <w:rFonts w:ascii="Times New Roman" w:hAnsi="Times New Roman"/>
          <w:spacing w:val="-67"/>
          <w:sz w:val="28"/>
          <w:szCs w:val="28"/>
        </w:rPr>
        <w:t xml:space="preserve"> </w:t>
      </w:r>
      <w:r w:rsidRPr="009567A3">
        <w:rPr>
          <w:rFonts w:ascii="Times New Roman" w:hAnsi="Times New Roman"/>
          <w:sz w:val="28"/>
          <w:szCs w:val="28"/>
        </w:rPr>
        <w:t>В)</w:t>
      </w:r>
      <w:r w:rsidRPr="009567A3">
        <w:rPr>
          <w:rFonts w:ascii="Times New Roman" w:hAnsi="Times New Roman"/>
          <w:spacing w:val="-2"/>
          <w:sz w:val="28"/>
          <w:szCs w:val="28"/>
        </w:rPr>
        <w:t xml:space="preserve"> </w:t>
      </w:r>
      <w:r w:rsidRPr="009567A3">
        <w:rPr>
          <w:rFonts w:ascii="Times New Roman" w:hAnsi="Times New Roman"/>
          <w:sz w:val="28"/>
          <w:szCs w:val="28"/>
        </w:rPr>
        <w:t>непрерывного совершенствования</w:t>
      </w:r>
      <w:r w:rsidRPr="009567A3">
        <w:rPr>
          <w:rFonts w:ascii="Times New Roman" w:hAnsi="Times New Roman"/>
          <w:spacing w:val="-2"/>
          <w:sz w:val="28"/>
          <w:szCs w:val="28"/>
        </w:rPr>
        <w:t xml:space="preserve"> </w:t>
      </w:r>
      <w:r w:rsidRPr="009567A3">
        <w:rPr>
          <w:rFonts w:ascii="Times New Roman" w:hAnsi="Times New Roman"/>
          <w:sz w:val="28"/>
          <w:szCs w:val="28"/>
        </w:rPr>
        <w:t>сотрудников</w:t>
      </w:r>
      <w:r w:rsidRPr="009567A3">
        <w:rPr>
          <w:rFonts w:ascii="Times New Roman" w:hAnsi="Times New Roman"/>
          <w:spacing w:val="-3"/>
          <w:sz w:val="28"/>
          <w:szCs w:val="28"/>
        </w:rPr>
        <w:t xml:space="preserve"> </w:t>
      </w:r>
      <w:r w:rsidRPr="009567A3">
        <w:rPr>
          <w:rFonts w:ascii="Times New Roman" w:hAnsi="Times New Roman"/>
          <w:sz w:val="28"/>
          <w:szCs w:val="28"/>
        </w:rPr>
        <w:t>Г)</w:t>
      </w:r>
      <w:r w:rsidRPr="009567A3">
        <w:rPr>
          <w:rFonts w:ascii="Times New Roman" w:hAnsi="Times New Roman"/>
          <w:spacing w:val="-1"/>
          <w:sz w:val="28"/>
          <w:szCs w:val="28"/>
        </w:rPr>
        <w:t xml:space="preserve"> </w:t>
      </w:r>
      <w:r w:rsidRPr="009567A3">
        <w:rPr>
          <w:rFonts w:ascii="Times New Roman" w:hAnsi="Times New Roman"/>
          <w:sz w:val="28"/>
          <w:szCs w:val="28"/>
        </w:rPr>
        <w:t>решение</w:t>
      </w:r>
      <w:r w:rsidRPr="009567A3">
        <w:rPr>
          <w:rFonts w:ascii="Times New Roman" w:hAnsi="Times New Roman"/>
          <w:spacing w:val="-2"/>
          <w:sz w:val="28"/>
          <w:szCs w:val="28"/>
        </w:rPr>
        <w:t xml:space="preserve"> </w:t>
      </w:r>
      <w:r w:rsidRPr="009567A3">
        <w:rPr>
          <w:rFonts w:ascii="Times New Roman" w:hAnsi="Times New Roman"/>
          <w:sz w:val="28"/>
          <w:szCs w:val="28"/>
        </w:rPr>
        <w:t>проблем</w:t>
      </w:r>
    </w:p>
    <w:p w14:paraId="1E4CEDED" w14:textId="77777777" w:rsidR="009B16C8" w:rsidRPr="009567A3" w:rsidRDefault="009B16C8" w:rsidP="009B16C8">
      <w:pPr>
        <w:rPr>
          <w:sz w:val="28"/>
          <w:szCs w:val="28"/>
        </w:rPr>
        <w:sectPr w:rsidR="009B16C8" w:rsidRPr="009567A3" w:rsidSect="009B16C8">
          <w:pgSz w:w="11920" w:h="16850"/>
          <w:pgMar w:top="960" w:right="260" w:bottom="1560" w:left="1040" w:header="0" w:footer="1358" w:gutter="0"/>
          <w:cols w:space="720"/>
        </w:sectPr>
      </w:pPr>
    </w:p>
    <w:p w14:paraId="08505B97" w14:textId="77777777" w:rsidR="009B16C8" w:rsidRPr="009567A3" w:rsidRDefault="009B16C8" w:rsidP="009B16C8">
      <w:pPr>
        <w:pStyle w:val="a8"/>
        <w:widowControl w:val="0"/>
        <w:numPr>
          <w:ilvl w:val="0"/>
          <w:numId w:val="41"/>
        </w:numPr>
        <w:tabs>
          <w:tab w:val="left" w:pos="808"/>
          <w:tab w:val="left" w:pos="809"/>
        </w:tabs>
        <w:autoSpaceDE w:val="0"/>
        <w:autoSpaceDN w:val="0"/>
        <w:spacing w:before="71" w:after="0" w:line="240" w:lineRule="auto"/>
        <w:ind w:right="1110" w:firstLine="0"/>
        <w:contextualSpacing w:val="0"/>
        <w:rPr>
          <w:rFonts w:ascii="Times New Roman" w:hAnsi="Times New Roman"/>
          <w:sz w:val="28"/>
          <w:szCs w:val="28"/>
        </w:rPr>
      </w:pPr>
      <w:r w:rsidRPr="009567A3">
        <w:rPr>
          <w:rFonts w:ascii="Times New Roman" w:hAnsi="Times New Roman"/>
          <w:sz w:val="28"/>
          <w:szCs w:val="28"/>
        </w:rPr>
        <w:lastRenderedPageBreak/>
        <w:t>Непосредственно развитие и совершенствование сотрудников компании</w:t>
      </w:r>
      <w:r w:rsidRPr="009567A3">
        <w:rPr>
          <w:rFonts w:ascii="Times New Roman" w:hAnsi="Times New Roman"/>
          <w:spacing w:val="-67"/>
          <w:sz w:val="28"/>
          <w:szCs w:val="28"/>
        </w:rPr>
        <w:t xml:space="preserve"> </w:t>
      </w:r>
      <w:r w:rsidRPr="009567A3">
        <w:rPr>
          <w:rFonts w:ascii="Times New Roman" w:hAnsi="Times New Roman"/>
          <w:sz w:val="28"/>
          <w:szCs w:val="28"/>
        </w:rPr>
        <w:t>означает:</w:t>
      </w:r>
    </w:p>
    <w:p w14:paraId="0DD67611" w14:textId="77777777" w:rsidR="009B16C8" w:rsidRPr="009567A3" w:rsidRDefault="009B16C8" w:rsidP="009B16C8">
      <w:pPr>
        <w:pStyle w:val="a9"/>
        <w:spacing w:before="2" w:line="322" w:lineRule="exact"/>
        <w:rPr>
          <w:rFonts w:ascii="Times New Roman" w:hAnsi="Times New Roman"/>
          <w:sz w:val="28"/>
          <w:szCs w:val="28"/>
        </w:rPr>
      </w:pPr>
      <w:r w:rsidRPr="009567A3">
        <w:rPr>
          <w:rFonts w:ascii="Times New Roman" w:hAnsi="Times New Roman"/>
          <w:sz w:val="28"/>
          <w:szCs w:val="28"/>
        </w:rPr>
        <w:t>А)</w:t>
      </w:r>
      <w:r w:rsidRPr="009567A3">
        <w:rPr>
          <w:rFonts w:ascii="Times New Roman" w:hAnsi="Times New Roman"/>
          <w:spacing w:val="-3"/>
          <w:sz w:val="28"/>
          <w:szCs w:val="28"/>
        </w:rPr>
        <w:t xml:space="preserve"> </w:t>
      </w:r>
      <w:r w:rsidRPr="009567A3">
        <w:rPr>
          <w:rFonts w:ascii="Times New Roman" w:hAnsi="Times New Roman"/>
          <w:sz w:val="28"/>
          <w:szCs w:val="28"/>
        </w:rPr>
        <w:t>правильный</w:t>
      </w:r>
      <w:r w:rsidRPr="009567A3">
        <w:rPr>
          <w:rFonts w:ascii="Times New Roman" w:hAnsi="Times New Roman"/>
          <w:spacing w:val="-2"/>
          <w:sz w:val="28"/>
          <w:szCs w:val="28"/>
        </w:rPr>
        <w:t xml:space="preserve"> </w:t>
      </w:r>
      <w:r w:rsidRPr="009567A3">
        <w:rPr>
          <w:rFonts w:ascii="Times New Roman" w:hAnsi="Times New Roman"/>
          <w:sz w:val="28"/>
          <w:szCs w:val="28"/>
        </w:rPr>
        <w:t>процесс</w:t>
      </w:r>
      <w:r w:rsidRPr="009567A3">
        <w:rPr>
          <w:rFonts w:ascii="Times New Roman" w:hAnsi="Times New Roman"/>
          <w:spacing w:val="-5"/>
          <w:sz w:val="28"/>
          <w:szCs w:val="28"/>
        </w:rPr>
        <w:t xml:space="preserve"> </w:t>
      </w:r>
      <w:r w:rsidRPr="009567A3">
        <w:rPr>
          <w:rFonts w:ascii="Times New Roman" w:hAnsi="Times New Roman"/>
          <w:sz w:val="28"/>
          <w:szCs w:val="28"/>
        </w:rPr>
        <w:t>дает</w:t>
      </w:r>
      <w:r w:rsidRPr="009567A3">
        <w:rPr>
          <w:rFonts w:ascii="Times New Roman" w:hAnsi="Times New Roman"/>
          <w:spacing w:val="-3"/>
          <w:sz w:val="28"/>
          <w:szCs w:val="28"/>
        </w:rPr>
        <w:t xml:space="preserve"> </w:t>
      </w:r>
      <w:r w:rsidRPr="009567A3">
        <w:rPr>
          <w:rFonts w:ascii="Times New Roman" w:hAnsi="Times New Roman"/>
          <w:sz w:val="28"/>
          <w:szCs w:val="28"/>
        </w:rPr>
        <w:t>правильные</w:t>
      </w:r>
      <w:r w:rsidRPr="009567A3">
        <w:rPr>
          <w:rFonts w:ascii="Times New Roman" w:hAnsi="Times New Roman"/>
          <w:spacing w:val="-2"/>
          <w:sz w:val="28"/>
          <w:szCs w:val="28"/>
        </w:rPr>
        <w:t xml:space="preserve"> </w:t>
      </w:r>
      <w:r w:rsidRPr="009567A3">
        <w:rPr>
          <w:rFonts w:ascii="Times New Roman" w:hAnsi="Times New Roman"/>
          <w:sz w:val="28"/>
          <w:szCs w:val="28"/>
        </w:rPr>
        <w:t>результаты</w:t>
      </w:r>
    </w:p>
    <w:p w14:paraId="777C2537" w14:textId="77777777" w:rsidR="009B16C8" w:rsidRPr="009567A3" w:rsidRDefault="009B16C8" w:rsidP="009B16C8">
      <w:pPr>
        <w:pStyle w:val="a9"/>
        <w:ind w:right="956"/>
        <w:rPr>
          <w:rFonts w:ascii="Times New Roman" w:hAnsi="Times New Roman"/>
          <w:sz w:val="28"/>
          <w:szCs w:val="28"/>
        </w:rPr>
      </w:pPr>
      <w:r w:rsidRPr="009567A3">
        <w:rPr>
          <w:rFonts w:ascii="Times New Roman" w:hAnsi="Times New Roman"/>
          <w:sz w:val="28"/>
          <w:szCs w:val="28"/>
        </w:rPr>
        <w:t>Б) добавляй ценность организации, развивая своих сотрудников и партнеров В)</w:t>
      </w:r>
      <w:r w:rsidRPr="009567A3">
        <w:rPr>
          <w:rFonts w:ascii="Times New Roman" w:hAnsi="Times New Roman"/>
          <w:spacing w:val="-67"/>
          <w:sz w:val="28"/>
          <w:szCs w:val="28"/>
        </w:rPr>
        <w:t xml:space="preserve"> </w:t>
      </w:r>
      <w:r w:rsidRPr="009567A3">
        <w:rPr>
          <w:rFonts w:ascii="Times New Roman" w:hAnsi="Times New Roman"/>
          <w:sz w:val="28"/>
          <w:szCs w:val="28"/>
        </w:rPr>
        <w:t>менеджмент</w:t>
      </w:r>
      <w:r w:rsidRPr="009567A3">
        <w:rPr>
          <w:rFonts w:ascii="Times New Roman" w:hAnsi="Times New Roman"/>
          <w:spacing w:val="-2"/>
          <w:sz w:val="28"/>
          <w:szCs w:val="28"/>
        </w:rPr>
        <w:t xml:space="preserve"> </w:t>
      </w:r>
      <w:r w:rsidRPr="009567A3">
        <w:rPr>
          <w:rFonts w:ascii="Times New Roman" w:hAnsi="Times New Roman"/>
          <w:sz w:val="28"/>
          <w:szCs w:val="28"/>
        </w:rPr>
        <w:t>компании</w:t>
      </w:r>
      <w:r w:rsidRPr="009567A3">
        <w:rPr>
          <w:rFonts w:ascii="Times New Roman" w:hAnsi="Times New Roman"/>
          <w:spacing w:val="-4"/>
          <w:sz w:val="28"/>
          <w:szCs w:val="28"/>
        </w:rPr>
        <w:t xml:space="preserve"> </w:t>
      </w:r>
      <w:r w:rsidRPr="009567A3">
        <w:rPr>
          <w:rFonts w:ascii="Times New Roman" w:hAnsi="Times New Roman"/>
          <w:sz w:val="28"/>
          <w:szCs w:val="28"/>
        </w:rPr>
        <w:t>должны</w:t>
      </w:r>
      <w:r w:rsidRPr="009567A3">
        <w:rPr>
          <w:rFonts w:ascii="Times New Roman" w:hAnsi="Times New Roman"/>
          <w:spacing w:val="-1"/>
          <w:sz w:val="28"/>
          <w:szCs w:val="28"/>
        </w:rPr>
        <w:t xml:space="preserve"> </w:t>
      </w:r>
      <w:r w:rsidRPr="009567A3">
        <w:rPr>
          <w:rFonts w:ascii="Times New Roman" w:hAnsi="Times New Roman"/>
          <w:sz w:val="28"/>
          <w:szCs w:val="28"/>
        </w:rPr>
        <w:t>видеть</w:t>
      </w:r>
      <w:r w:rsidRPr="009567A3">
        <w:rPr>
          <w:rFonts w:ascii="Times New Roman" w:hAnsi="Times New Roman"/>
          <w:spacing w:val="-2"/>
          <w:sz w:val="28"/>
          <w:szCs w:val="28"/>
        </w:rPr>
        <w:t xml:space="preserve"> </w:t>
      </w:r>
      <w:r w:rsidRPr="009567A3">
        <w:rPr>
          <w:rFonts w:ascii="Times New Roman" w:hAnsi="Times New Roman"/>
          <w:sz w:val="28"/>
          <w:szCs w:val="28"/>
        </w:rPr>
        <w:t>происходящее</w:t>
      </w:r>
      <w:r w:rsidRPr="009567A3">
        <w:rPr>
          <w:rFonts w:ascii="Times New Roman" w:hAnsi="Times New Roman"/>
          <w:spacing w:val="-1"/>
          <w:sz w:val="28"/>
          <w:szCs w:val="28"/>
        </w:rPr>
        <w:t xml:space="preserve"> </w:t>
      </w:r>
      <w:r w:rsidRPr="009567A3">
        <w:rPr>
          <w:rFonts w:ascii="Times New Roman" w:hAnsi="Times New Roman"/>
          <w:sz w:val="28"/>
          <w:szCs w:val="28"/>
        </w:rPr>
        <w:t>своими</w:t>
      </w:r>
      <w:r w:rsidRPr="009567A3">
        <w:rPr>
          <w:rFonts w:ascii="Times New Roman" w:hAnsi="Times New Roman"/>
          <w:spacing w:val="-1"/>
          <w:sz w:val="28"/>
          <w:szCs w:val="28"/>
        </w:rPr>
        <w:t xml:space="preserve"> </w:t>
      </w:r>
      <w:r w:rsidRPr="009567A3">
        <w:rPr>
          <w:rFonts w:ascii="Times New Roman" w:hAnsi="Times New Roman"/>
          <w:sz w:val="28"/>
          <w:szCs w:val="28"/>
        </w:rPr>
        <w:t>глазами.</w:t>
      </w:r>
    </w:p>
    <w:p w14:paraId="70ACB446" w14:textId="77777777" w:rsidR="009B16C8" w:rsidRPr="009567A3" w:rsidRDefault="009B16C8" w:rsidP="009B16C8">
      <w:pPr>
        <w:pStyle w:val="a9"/>
        <w:spacing w:before="10"/>
        <w:rPr>
          <w:rFonts w:ascii="Times New Roman" w:hAnsi="Times New Roman"/>
          <w:sz w:val="28"/>
          <w:szCs w:val="28"/>
        </w:rPr>
      </w:pPr>
    </w:p>
    <w:p w14:paraId="2C8CE707" w14:textId="77777777" w:rsidR="009B16C8" w:rsidRPr="009567A3" w:rsidRDefault="009B16C8" w:rsidP="009B16C8">
      <w:pPr>
        <w:pStyle w:val="1"/>
        <w:rPr>
          <w:b w:val="0"/>
          <w:sz w:val="28"/>
          <w:szCs w:val="28"/>
        </w:rPr>
      </w:pPr>
      <w:r w:rsidRPr="009567A3">
        <w:rPr>
          <w:sz w:val="28"/>
          <w:szCs w:val="28"/>
        </w:rPr>
        <w:t>Тема.</w:t>
      </w:r>
      <w:r w:rsidRPr="009567A3">
        <w:rPr>
          <w:spacing w:val="-3"/>
          <w:sz w:val="28"/>
          <w:szCs w:val="28"/>
        </w:rPr>
        <w:t xml:space="preserve"> </w:t>
      </w:r>
      <w:r w:rsidRPr="009567A3">
        <w:rPr>
          <w:sz w:val="28"/>
          <w:szCs w:val="28"/>
        </w:rPr>
        <w:t>Сокращение</w:t>
      </w:r>
      <w:r w:rsidRPr="009567A3">
        <w:rPr>
          <w:spacing w:val="-3"/>
          <w:sz w:val="28"/>
          <w:szCs w:val="28"/>
        </w:rPr>
        <w:t xml:space="preserve"> </w:t>
      </w:r>
      <w:r w:rsidRPr="009567A3">
        <w:rPr>
          <w:sz w:val="28"/>
          <w:szCs w:val="28"/>
        </w:rPr>
        <w:t>потерь</w:t>
      </w:r>
      <w:r w:rsidRPr="009567A3">
        <w:rPr>
          <w:b w:val="0"/>
          <w:sz w:val="28"/>
          <w:szCs w:val="28"/>
        </w:rPr>
        <w:t>.</w:t>
      </w:r>
    </w:p>
    <w:p w14:paraId="3487CC4A" w14:textId="77777777" w:rsidR="009B16C8" w:rsidRPr="009567A3" w:rsidRDefault="009B16C8" w:rsidP="009B16C8">
      <w:pPr>
        <w:pStyle w:val="a9"/>
        <w:spacing w:before="2"/>
        <w:rPr>
          <w:rFonts w:ascii="Times New Roman" w:hAnsi="Times New Roman"/>
          <w:sz w:val="28"/>
          <w:szCs w:val="28"/>
        </w:rPr>
      </w:pPr>
    </w:p>
    <w:p w14:paraId="58B4F711" w14:textId="77777777" w:rsidR="009B16C8" w:rsidRPr="009567A3" w:rsidRDefault="009B16C8" w:rsidP="009B16C8">
      <w:pPr>
        <w:pStyle w:val="a9"/>
        <w:spacing w:line="322" w:lineRule="exact"/>
        <w:rPr>
          <w:rFonts w:ascii="Times New Roman" w:hAnsi="Times New Roman"/>
          <w:sz w:val="28"/>
          <w:szCs w:val="28"/>
        </w:rPr>
      </w:pPr>
      <w:r w:rsidRPr="009567A3">
        <w:rPr>
          <w:rFonts w:ascii="Times New Roman" w:hAnsi="Times New Roman"/>
          <w:sz w:val="28"/>
          <w:szCs w:val="28"/>
        </w:rPr>
        <w:t>Задание</w:t>
      </w:r>
      <w:r w:rsidRPr="009567A3">
        <w:rPr>
          <w:rFonts w:ascii="Times New Roman" w:hAnsi="Times New Roman"/>
          <w:spacing w:val="-3"/>
          <w:sz w:val="28"/>
          <w:szCs w:val="28"/>
        </w:rPr>
        <w:t xml:space="preserve"> </w:t>
      </w:r>
      <w:r w:rsidRPr="009567A3">
        <w:rPr>
          <w:rFonts w:ascii="Times New Roman" w:hAnsi="Times New Roman"/>
          <w:sz w:val="28"/>
          <w:szCs w:val="28"/>
        </w:rPr>
        <w:t>1.</w:t>
      </w:r>
      <w:r w:rsidRPr="009567A3">
        <w:rPr>
          <w:rFonts w:ascii="Times New Roman" w:hAnsi="Times New Roman"/>
          <w:spacing w:val="-2"/>
          <w:sz w:val="28"/>
          <w:szCs w:val="28"/>
        </w:rPr>
        <w:t xml:space="preserve"> </w:t>
      </w:r>
      <w:r w:rsidRPr="009567A3">
        <w:rPr>
          <w:rFonts w:ascii="Times New Roman" w:hAnsi="Times New Roman"/>
          <w:sz w:val="28"/>
          <w:szCs w:val="28"/>
        </w:rPr>
        <w:t>Перечень</w:t>
      </w:r>
      <w:r w:rsidRPr="009567A3">
        <w:rPr>
          <w:rFonts w:ascii="Times New Roman" w:hAnsi="Times New Roman"/>
          <w:spacing w:val="-4"/>
          <w:sz w:val="28"/>
          <w:szCs w:val="28"/>
        </w:rPr>
        <w:t xml:space="preserve"> </w:t>
      </w:r>
      <w:r w:rsidRPr="009567A3">
        <w:rPr>
          <w:rFonts w:ascii="Times New Roman" w:hAnsi="Times New Roman"/>
          <w:sz w:val="28"/>
          <w:szCs w:val="28"/>
        </w:rPr>
        <w:t>контрольных</w:t>
      </w:r>
      <w:r w:rsidRPr="009567A3">
        <w:rPr>
          <w:rFonts w:ascii="Times New Roman" w:hAnsi="Times New Roman"/>
          <w:spacing w:val="-1"/>
          <w:sz w:val="28"/>
          <w:szCs w:val="28"/>
        </w:rPr>
        <w:t xml:space="preserve"> </w:t>
      </w:r>
      <w:r w:rsidRPr="009567A3">
        <w:rPr>
          <w:rFonts w:ascii="Times New Roman" w:hAnsi="Times New Roman"/>
          <w:sz w:val="28"/>
          <w:szCs w:val="28"/>
        </w:rPr>
        <w:t>вопросов</w:t>
      </w:r>
    </w:p>
    <w:p w14:paraId="31772C41" w14:textId="77777777" w:rsidR="009B16C8" w:rsidRPr="009567A3" w:rsidRDefault="009B16C8" w:rsidP="009B16C8">
      <w:pPr>
        <w:pStyle w:val="a8"/>
        <w:widowControl w:val="0"/>
        <w:numPr>
          <w:ilvl w:val="0"/>
          <w:numId w:val="40"/>
        </w:numPr>
        <w:tabs>
          <w:tab w:val="left" w:pos="808"/>
          <w:tab w:val="left" w:pos="809"/>
        </w:tabs>
        <w:autoSpaceDE w:val="0"/>
        <w:autoSpaceDN w:val="0"/>
        <w:spacing w:after="0" w:line="322" w:lineRule="exact"/>
        <w:ind w:hanging="709"/>
        <w:contextualSpacing w:val="0"/>
        <w:rPr>
          <w:rFonts w:ascii="Times New Roman" w:hAnsi="Times New Roman"/>
          <w:sz w:val="28"/>
          <w:szCs w:val="28"/>
        </w:rPr>
      </w:pPr>
      <w:r w:rsidRPr="009567A3">
        <w:rPr>
          <w:rFonts w:ascii="Times New Roman" w:hAnsi="Times New Roman"/>
          <w:sz w:val="28"/>
          <w:szCs w:val="28"/>
        </w:rPr>
        <w:t>Какова</w:t>
      </w:r>
      <w:r w:rsidRPr="009567A3">
        <w:rPr>
          <w:rFonts w:ascii="Times New Roman" w:hAnsi="Times New Roman"/>
          <w:spacing w:val="-7"/>
          <w:sz w:val="28"/>
          <w:szCs w:val="28"/>
        </w:rPr>
        <w:t xml:space="preserve"> </w:t>
      </w:r>
      <w:r w:rsidRPr="009567A3">
        <w:rPr>
          <w:rFonts w:ascii="Times New Roman" w:hAnsi="Times New Roman"/>
          <w:sz w:val="28"/>
          <w:szCs w:val="28"/>
        </w:rPr>
        <w:t>роль</w:t>
      </w:r>
      <w:r w:rsidRPr="009567A3">
        <w:rPr>
          <w:rFonts w:ascii="Times New Roman" w:hAnsi="Times New Roman"/>
          <w:spacing w:val="-3"/>
          <w:sz w:val="28"/>
          <w:szCs w:val="28"/>
        </w:rPr>
        <w:t xml:space="preserve"> </w:t>
      </w:r>
      <w:r w:rsidRPr="009567A3">
        <w:rPr>
          <w:rFonts w:ascii="Times New Roman" w:hAnsi="Times New Roman"/>
          <w:sz w:val="28"/>
          <w:szCs w:val="28"/>
        </w:rPr>
        <w:t>потерь</w:t>
      </w:r>
      <w:r w:rsidRPr="009567A3">
        <w:rPr>
          <w:rFonts w:ascii="Times New Roman" w:hAnsi="Times New Roman"/>
          <w:spacing w:val="-6"/>
          <w:sz w:val="28"/>
          <w:szCs w:val="28"/>
        </w:rPr>
        <w:t xml:space="preserve"> </w:t>
      </w:r>
      <w:r w:rsidRPr="009567A3">
        <w:rPr>
          <w:rFonts w:ascii="Times New Roman" w:hAnsi="Times New Roman"/>
          <w:sz w:val="28"/>
          <w:szCs w:val="28"/>
        </w:rPr>
        <w:t>в</w:t>
      </w:r>
      <w:r w:rsidRPr="009567A3">
        <w:rPr>
          <w:rFonts w:ascii="Times New Roman" w:hAnsi="Times New Roman"/>
          <w:spacing w:val="-4"/>
          <w:sz w:val="28"/>
          <w:szCs w:val="28"/>
        </w:rPr>
        <w:t xml:space="preserve"> </w:t>
      </w:r>
      <w:r w:rsidRPr="009567A3">
        <w:rPr>
          <w:rFonts w:ascii="Times New Roman" w:hAnsi="Times New Roman"/>
          <w:sz w:val="28"/>
          <w:szCs w:val="28"/>
        </w:rPr>
        <w:t>концепции</w:t>
      </w:r>
      <w:r w:rsidRPr="009567A3">
        <w:rPr>
          <w:rFonts w:ascii="Times New Roman" w:hAnsi="Times New Roman"/>
          <w:spacing w:val="-5"/>
          <w:sz w:val="28"/>
          <w:szCs w:val="28"/>
        </w:rPr>
        <w:t xml:space="preserve"> </w:t>
      </w:r>
      <w:r w:rsidRPr="009567A3">
        <w:rPr>
          <w:rFonts w:ascii="Times New Roman" w:hAnsi="Times New Roman"/>
          <w:sz w:val="28"/>
          <w:szCs w:val="28"/>
        </w:rPr>
        <w:t>бережливого</w:t>
      </w:r>
      <w:r w:rsidRPr="009567A3">
        <w:rPr>
          <w:rFonts w:ascii="Times New Roman" w:hAnsi="Times New Roman"/>
          <w:spacing w:val="-2"/>
          <w:sz w:val="28"/>
          <w:szCs w:val="28"/>
        </w:rPr>
        <w:t xml:space="preserve"> </w:t>
      </w:r>
      <w:r w:rsidRPr="009567A3">
        <w:rPr>
          <w:rFonts w:ascii="Times New Roman" w:hAnsi="Times New Roman"/>
          <w:sz w:val="28"/>
          <w:szCs w:val="28"/>
        </w:rPr>
        <w:t>производства?</w:t>
      </w:r>
    </w:p>
    <w:p w14:paraId="43E994BA" w14:textId="77777777" w:rsidR="009B16C8" w:rsidRPr="009567A3" w:rsidRDefault="009B16C8" w:rsidP="009B16C8">
      <w:pPr>
        <w:pStyle w:val="a8"/>
        <w:widowControl w:val="0"/>
        <w:numPr>
          <w:ilvl w:val="0"/>
          <w:numId w:val="40"/>
        </w:numPr>
        <w:tabs>
          <w:tab w:val="left" w:pos="808"/>
          <w:tab w:val="left" w:pos="809"/>
        </w:tabs>
        <w:autoSpaceDE w:val="0"/>
        <w:autoSpaceDN w:val="0"/>
        <w:spacing w:after="0" w:line="240" w:lineRule="auto"/>
        <w:ind w:hanging="709"/>
        <w:contextualSpacing w:val="0"/>
        <w:rPr>
          <w:rFonts w:ascii="Times New Roman" w:hAnsi="Times New Roman"/>
          <w:sz w:val="28"/>
          <w:szCs w:val="28"/>
        </w:rPr>
      </w:pPr>
      <w:r w:rsidRPr="009567A3">
        <w:rPr>
          <w:rFonts w:ascii="Times New Roman" w:hAnsi="Times New Roman"/>
          <w:sz w:val="28"/>
          <w:szCs w:val="28"/>
        </w:rPr>
        <w:t>Что</w:t>
      </w:r>
      <w:r w:rsidRPr="009567A3">
        <w:rPr>
          <w:rFonts w:ascii="Times New Roman" w:hAnsi="Times New Roman"/>
          <w:spacing w:val="-2"/>
          <w:sz w:val="28"/>
          <w:szCs w:val="28"/>
        </w:rPr>
        <w:t xml:space="preserve"> </w:t>
      </w:r>
      <w:r w:rsidRPr="009567A3">
        <w:rPr>
          <w:rFonts w:ascii="Times New Roman" w:hAnsi="Times New Roman"/>
          <w:sz w:val="28"/>
          <w:szCs w:val="28"/>
        </w:rPr>
        <w:t>такое</w:t>
      </w:r>
      <w:r w:rsidRPr="009567A3">
        <w:rPr>
          <w:rFonts w:ascii="Times New Roman" w:hAnsi="Times New Roman"/>
          <w:spacing w:val="-2"/>
          <w:sz w:val="28"/>
          <w:szCs w:val="28"/>
        </w:rPr>
        <w:t xml:space="preserve"> </w:t>
      </w:r>
      <w:r w:rsidRPr="009567A3">
        <w:rPr>
          <w:rFonts w:ascii="Times New Roman" w:hAnsi="Times New Roman"/>
          <w:sz w:val="28"/>
          <w:szCs w:val="28"/>
        </w:rPr>
        <w:t>потери</w:t>
      </w:r>
      <w:r w:rsidRPr="009567A3">
        <w:rPr>
          <w:rFonts w:ascii="Times New Roman" w:hAnsi="Times New Roman"/>
          <w:spacing w:val="-2"/>
          <w:sz w:val="28"/>
          <w:szCs w:val="28"/>
        </w:rPr>
        <w:t xml:space="preserve"> </w:t>
      </w:r>
      <w:r w:rsidRPr="009567A3">
        <w:rPr>
          <w:rFonts w:ascii="Times New Roman" w:hAnsi="Times New Roman"/>
          <w:sz w:val="28"/>
          <w:szCs w:val="28"/>
        </w:rPr>
        <w:t>в</w:t>
      </w:r>
      <w:r w:rsidRPr="009567A3">
        <w:rPr>
          <w:rFonts w:ascii="Times New Roman" w:hAnsi="Times New Roman"/>
          <w:spacing w:val="-2"/>
          <w:sz w:val="28"/>
          <w:szCs w:val="28"/>
        </w:rPr>
        <w:t xml:space="preserve"> </w:t>
      </w:r>
      <w:r w:rsidRPr="009567A3">
        <w:rPr>
          <w:rFonts w:ascii="Times New Roman" w:hAnsi="Times New Roman"/>
          <w:sz w:val="28"/>
          <w:szCs w:val="28"/>
        </w:rPr>
        <w:t>бережливом</w:t>
      </w:r>
      <w:r w:rsidRPr="009567A3">
        <w:rPr>
          <w:rFonts w:ascii="Times New Roman" w:hAnsi="Times New Roman"/>
          <w:spacing w:val="-5"/>
          <w:sz w:val="28"/>
          <w:szCs w:val="28"/>
        </w:rPr>
        <w:t xml:space="preserve"> </w:t>
      </w:r>
      <w:r w:rsidRPr="009567A3">
        <w:rPr>
          <w:rFonts w:ascii="Times New Roman" w:hAnsi="Times New Roman"/>
          <w:sz w:val="28"/>
          <w:szCs w:val="28"/>
        </w:rPr>
        <w:t>производстве?</w:t>
      </w:r>
    </w:p>
    <w:p w14:paraId="72FB789C" w14:textId="77777777" w:rsidR="009B16C8" w:rsidRPr="009567A3" w:rsidRDefault="009B16C8" w:rsidP="009B16C8">
      <w:pPr>
        <w:pStyle w:val="a9"/>
        <w:spacing w:before="11"/>
        <w:rPr>
          <w:rFonts w:ascii="Times New Roman" w:hAnsi="Times New Roman"/>
          <w:sz w:val="28"/>
          <w:szCs w:val="28"/>
        </w:rPr>
      </w:pPr>
    </w:p>
    <w:p w14:paraId="344EFF18" w14:textId="77777777" w:rsidR="009B16C8" w:rsidRPr="009567A3" w:rsidRDefault="009B16C8" w:rsidP="009B16C8">
      <w:pPr>
        <w:pStyle w:val="a8"/>
        <w:widowControl w:val="0"/>
        <w:numPr>
          <w:ilvl w:val="0"/>
          <w:numId w:val="40"/>
        </w:numPr>
        <w:tabs>
          <w:tab w:val="left" w:pos="808"/>
          <w:tab w:val="left" w:pos="809"/>
        </w:tabs>
        <w:autoSpaceDE w:val="0"/>
        <w:autoSpaceDN w:val="0"/>
        <w:spacing w:after="0" w:line="240" w:lineRule="auto"/>
        <w:ind w:left="100" w:right="144" w:firstLine="0"/>
        <w:contextualSpacing w:val="0"/>
        <w:rPr>
          <w:rFonts w:ascii="Times New Roman" w:hAnsi="Times New Roman"/>
          <w:sz w:val="28"/>
          <w:szCs w:val="28"/>
        </w:rPr>
      </w:pPr>
      <w:r w:rsidRPr="009567A3">
        <w:rPr>
          <w:rFonts w:ascii="Times New Roman" w:hAnsi="Times New Roman"/>
          <w:sz w:val="28"/>
          <w:szCs w:val="28"/>
        </w:rPr>
        <w:t>Сколько и какие виды потерь различают в современной концепции бережливого</w:t>
      </w:r>
      <w:r w:rsidRPr="009567A3">
        <w:rPr>
          <w:rFonts w:ascii="Times New Roman" w:hAnsi="Times New Roman"/>
          <w:spacing w:val="-67"/>
          <w:sz w:val="28"/>
          <w:szCs w:val="28"/>
        </w:rPr>
        <w:t xml:space="preserve"> </w:t>
      </w:r>
      <w:r w:rsidRPr="009567A3">
        <w:rPr>
          <w:rFonts w:ascii="Times New Roman" w:hAnsi="Times New Roman"/>
          <w:sz w:val="28"/>
          <w:szCs w:val="28"/>
        </w:rPr>
        <w:t>производства?</w:t>
      </w:r>
    </w:p>
    <w:p w14:paraId="559D1076" w14:textId="77777777" w:rsidR="009B16C8" w:rsidRPr="009567A3" w:rsidRDefault="009B16C8" w:rsidP="009B16C8">
      <w:pPr>
        <w:pStyle w:val="a8"/>
        <w:widowControl w:val="0"/>
        <w:numPr>
          <w:ilvl w:val="0"/>
          <w:numId w:val="40"/>
        </w:numPr>
        <w:tabs>
          <w:tab w:val="left" w:pos="808"/>
          <w:tab w:val="left" w:pos="809"/>
        </w:tabs>
        <w:autoSpaceDE w:val="0"/>
        <w:autoSpaceDN w:val="0"/>
        <w:spacing w:before="2" w:after="0" w:line="240" w:lineRule="auto"/>
        <w:ind w:left="100" w:right="558" w:firstLine="0"/>
        <w:contextualSpacing w:val="0"/>
        <w:rPr>
          <w:rFonts w:ascii="Times New Roman" w:hAnsi="Times New Roman"/>
          <w:sz w:val="28"/>
          <w:szCs w:val="28"/>
        </w:rPr>
      </w:pPr>
      <w:r w:rsidRPr="009567A3">
        <w:rPr>
          <w:rFonts w:ascii="Times New Roman" w:hAnsi="Times New Roman"/>
          <w:sz w:val="28"/>
          <w:szCs w:val="28"/>
        </w:rPr>
        <w:t>Какие инструменты описания процессов применимы при лишних движениях</w:t>
      </w:r>
      <w:r w:rsidRPr="009567A3">
        <w:rPr>
          <w:rFonts w:ascii="Times New Roman" w:hAnsi="Times New Roman"/>
          <w:spacing w:val="-67"/>
          <w:sz w:val="28"/>
          <w:szCs w:val="28"/>
        </w:rPr>
        <w:t xml:space="preserve"> </w:t>
      </w:r>
      <w:r w:rsidRPr="009567A3">
        <w:rPr>
          <w:rFonts w:ascii="Times New Roman" w:hAnsi="Times New Roman"/>
          <w:sz w:val="28"/>
          <w:szCs w:val="28"/>
        </w:rPr>
        <w:t>сотрудников</w:t>
      </w:r>
      <w:r w:rsidRPr="009567A3">
        <w:rPr>
          <w:rFonts w:ascii="Times New Roman" w:hAnsi="Times New Roman"/>
          <w:spacing w:val="-3"/>
          <w:sz w:val="28"/>
          <w:szCs w:val="28"/>
        </w:rPr>
        <w:t xml:space="preserve"> </w:t>
      </w:r>
      <w:r w:rsidRPr="009567A3">
        <w:rPr>
          <w:rFonts w:ascii="Times New Roman" w:hAnsi="Times New Roman"/>
          <w:sz w:val="28"/>
          <w:szCs w:val="28"/>
        </w:rPr>
        <w:t>и транспортировке?</w:t>
      </w:r>
    </w:p>
    <w:p w14:paraId="058D696B" w14:textId="77777777" w:rsidR="009B16C8" w:rsidRPr="009567A3" w:rsidRDefault="009B16C8" w:rsidP="009B16C8">
      <w:pPr>
        <w:pStyle w:val="a8"/>
        <w:widowControl w:val="0"/>
        <w:numPr>
          <w:ilvl w:val="0"/>
          <w:numId w:val="40"/>
        </w:numPr>
        <w:tabs>
          <w:tab w:val="left" w:pos="808"/>
          <w:tab w:val="left" w:pos="809"/>
        </w:tabs>
        <w:autoSpaceDE w:val="0"/>
        <w:autoSpaceDN w:val="0"/>
        <w:spacing w:after="0" w:line="240" w:lineRule="auto"/>
        <w:ind w:left="100" w:right="538" w:firstLine="0"/>
        <w:contextualSpacing w:val="0"/>
        <w:rPr>
          <w:rFonts w:ascii="Times New Roman" w:hAnsi="Times New Roman"/>
          <w:sz w:val="28"/>
          <w:szCs w:val="28"/>
        </w:rPr>
      </w:pPr>
      <w:r w:rsidRPr="009567A3">
        <w:rPr>
          <w:rFonts w:ascii="Times New Roman" w:hAnsi="Times New Roman"/>
          <w:sz w:val="28"/>
          <w:szCs w:val="28"/>
        </w:rPr>
        <w:t xml:space="preserve">Чем отличаются друг от друга потери при лишних движения </w:t>
      </w:r>
      <w:proofErr w:type="spellStart"/>
      <w:proofErr w:type="gramStart"/>
      <w:r w:rsidRPr="009567A3">
        <w:rPr>
          <w:rFonts w:ascii="Times New Roman" w:hAnsi="Times New Roman"/>
          <w:sz w:val="28"/>
          <w:szCs w:val="28"/>
        </w:rPr>
        <w:t>сотруд</w:t>
      </w:r>
      <w:proofErr w:type="spellEnd"/>
      <w:r w:rsidRPr="009567A3">
        <w:rPr>
          <w:rFonts w:ascii="Times New Roman" w:hAnsi="Times New Roman"/>
          <w:sz w:val="28"/>
          <w:szCs w:val="28"/>
        </w:rPr>
        <w:t>- ников</w:t>
      </w:r>
      <w:proofErr w:type="gramEnd"/>
      <w:r w:rsidRPr="009567A3">
        <w:rPr>
          <w:rFonts w:ascii="Times New Roman" w:hAnsi="Times New Roman"/>
          <w:sz w:val="28"/>
          <w:szCs w:val="28"/>
        </w:rPr>
        <w:t xml:space="preserve"> и</w:t>
      </w:r>
      <w:r w:rsidRPr="009567A3">
        <w:rPr>
          <w:rFonts w:ascii="Times New Roman" w:hAnsi="Times New Roman"/>
          <w:spacing w:val="-67"/>
          <w:sz w:val="28"/>
          <w:szCs w:val="28"/>
        </w:rPr>
        <w:t xml:space="preserve"> </w:t>
      </w:r>
      <w:r w:rsidRPr="009567A3">
        <w:rPr>
          <w:rFonts w:ascii="Times New Roman" w:hAnsi="Times New Roman"/>
          <w:sz w:val="28"/>
          <w:szCs w:val="28"/>
        </w:rPr>
        <w:t>потери</w:t>
      </w:r>
      <w:r w:rsidRPr="009567A3">
        <w:rPr>
          <w:rFonts w:ascii="Times New Roman" w:hAnsi="Times New Roman"/>
          <w:spacing w:val="-1"/>
          <w:sz w:val="28"/>
          <w:szCs w:val="28"/>
        </w:rPr>
        <w:t xml:space="preserve"> </w:t>
      </w:r>
      <w:r w:rsidRPr="009567A3">
        <w:rPr>
          <w:rFonts w:ascii="Times New Roman" w:hAnsi="Times New Roman"/>
          <w:sz w:val="28"/>
          <w:szCs w:val="28"/>
        </w:rPr>
        <w:t>при транспортировке?</w:t>
      </w:r>
    </w:p>
    <w:p w14:paraId="1D11EC97" w14:textId="77777777" w:rsidR="009B16C8" w:rsidRPr="009567A3" w:rsidRDefault="009B16C8" w:rsidP="009B16C8">
      <w:pPr>
        <w:pStyle w:val="a8"/>
        <w:widowControl w:val="0"/>
        <w:numPr>
          <w:ilvl w:val="0"/>
          <w:numId w:val="40"/>
        </w:numPr>
        <w:tabs>
          <w:tab w:val="left" w:pos="808"/>
          <w:tab w:val="left" w:pos="809"/>
        </w:tabs>
        <w:autoSpaceDE w:val="0"/>
        <w:autoSpaceDN w:val="0"/>
        <w:spacing w:after="0" w:line="240" w:lineRule="auto"/>
        <w:ind w:left="100" w:right="1948" w:firstLine="0"/>
        <w:contextualSpacing w:val="0"/>
        <w:rPr>
          <w:rFonts w:ascii="Times New Roman" w:hAnsi="Times New Roman"/>
          <w:sz w:val="28"/>
          <w:szCs w:val="28"/>
        </w:rPr>
      </w:pPr>
      <w:r w:rsidRPr="009567A3">
        <w:rPr>
          <w:rFonts w:ascii="Times New Roman" w:hAnsi="Times New Roman"/>
          <w:sz w:val="28"/>
          <w:szCs w:val="28"/>
        </w:rPr>
        <w:t>Могут ли присутствовать все виды потерь одновременно в одном</w:t>
      </w:r>
      <w:r w:rsidRPr="009567A3">
        <w:rPr>
          <w:rFonts w:ascii="Times New Roman" w:hAnsi="Times New Roman"/>
          <w:spacing w:val="-67"/>
          <w:sz w:val="28"/>
          <w:szCs w:val="28"/>
        </w:rPr>
        <w:t xml:space="preserve"> </w:t>
      </w:r>
      <w:r w:rsidRPr="009567A3">
        <w:rPr>
          <w:rFonts w:ascii="Times New Roman" w:hAnsi="Times New Roman"/>
          <w:sz w:val="28"/>
          <w:szCs w:val="28"/>
        </w:rPr>
        <w:t>производственном</w:t>
      </w:r>
      <w:r w:rsidRPr="009567A3">
        <w:rPr>
          <w:rFonts w:ascii="Times New Roman" w:hAnsi="Times New Roman"/>
          <w:spacing w:val="-1"/>
          <w:sz w:val="28"/>
          <w:szCs w:val="28"/>
        </w:rPr>
        <w:t xml:space="preserve"> </w:t>
      </w:r>
      <w:r w:rsidRPr="009567A3">
        <w:rPr>
          <w:rFonts w:ascii="Times New Roman" w:hAnsi="Times New Roman"/>
          <w:sz w:val="28"/>
          <w:szCs w:val="28"/>
        </w:rPr>
        <w:t>процессе?</w:t>
      </w:r>
    </w:p>
    <w:p w14:paraId="53AE119B" w14:textId="77777777" w:rsidR="009B16C8" w:rsidRPr="009567A3" w:rsidRDefault="009B16C8" w:rsidP="009B16C8">
      <w:pPr>
        <w:pStyle w:val="a9"/>
        <w:rPr>
          <w:rFonts w:ascii="Times New Roman" w:hAnsi="Times New Roman"/>
          <w:sz w:val="28"/>
          <w:szCs w:val="28"/>
        </w:rPr>
      </w:pPr>
    </w:p>
    <w:p w14:paraId="57E63C5A" w14:textId="77777777" w:rsidR="009B16C8" w:rsidRPr="009567A3" w:rsidRDefault="009B16C8" w:rsidP="009B16C8">
      <w:pPr>
        <w:pStyle w:val="a9"/>
        <w:spacing w:line="322" w:lineRule="exact"/>
        <w:rPr>
          <w:rFonts w:ascii="Times New Roman" w:hAnsi="Times New Roman"/>
          <w:sz w:val="28"/>
          <w:szCs w:val="28"/>
        </w:rPr>
      </w:pPr>
      <w:r w:rsidRPr="009567A3">
        <w:rPr>
          <w:rFonts w:ascii="Times New Roman" w:hAnsi="Times New Roman"/>
          <w:sz w:val="28"/>
          <w:szCs w:val="28"/>
        </w:rPr>
        <w:t>Задание</w:t>
      </w:r>
      <w:r w:rsidRPr="009567A3">
        <w:rPr>
          <w:rFonts w:ascii="Times New Roman" w:hAnsi="Times New Roman"/>
          <w:spacing w:val="-1"/>
          <w:sz w:val="28"/>
          <w:szCs w:val="28"/>
        </w:rPr>
        <w:t xml:space="preserve"> </w:t>
      </w:r>
      <w:r w:rsidRPr="009567A3">
        <w:rPr>
          <w:rFonts w:ascii="Times New Roman" w:hAnsi="Times New Roman"/>
          <w:sz w:val="28"/>
          <w:szCs w:val="28"/>
        </w:rPr>
        <w:t>2.</w:t>
      </w:r>
      <w:r w:rsidRPr="009567A3">
        <w:rPr>
          <w:rFonts w:ascii="Times New Roman" w:hAnsi="Times New Roman"/>
          <w:spacing w:val="-1"/>
          <w:sz w:val="28"/>
          <w:szCs w:val="28"/>
        </w:rPr>
        <w:t xml:space="preserve"> </w:t>
      </w:r>
      <w:r w:rsidRPr="009567A3">
        <w:rPr>
          <w:rFonts w:ascii="Times New Roman" w:hAnsi="Times New Roman"/>
          <w:sz w:val="28"/>
          <w:szCs w:val="28"/>
        </w:rPr>
        <w:t>Тесты</w:t>
      </w:r>
      <w:r w:rsidRPr="009567A3">
        <w:rPr>
          <w:rFonts w:ascii="Times New Roman" w:hAnsi="Times New Roman"/>
          <w:spacing w:val="-1"/>
          <w:sz w:val="28"/>
          <w:szCs w:val="28"/>
        </w:rPr>
        <w:t xml:space="preserve"> </w:t>
      </w:r>
      <w:r w:rsidRPr="009567A3">
        <w:rPr>
          <w:rFonts w:ascii="Times New Roman" w:hAnsi="Times New Roman"/>
          <w:sz w:val="28"/>
          <w:szCs w:val="28"/>
        </w:rPr>
        <w:t>по</w:t>
      </w:r>
      <w:r w:rsidRPr="009567A3">
        <w:rPr>
          <w:rFonts w:ascii="Times New Roman" w:hAnsi="Times New Roman"/>
          <w:spacing w:val="-2"/>
          <w:sz w:val="28"/>
          <w:szCs w:val="28"/>
        </w:rPr>
        <w:t xml:space="preserve"> </w:t>
      </w:r>
      <w:r w:rsidRPr="009567A3">
        <w:rPr>
          <w:rFonts w:ascii="Times New Roman" w:hAnsi="Times New Roman"/>
          <w:sz w:val="28"/>
          <w:szCs w:val="28"/>
        </w:rPr>
        <w:t>теме</w:t>
      </w:r>
    </w:p>
    <w:p w14:paraId="36A628C1" w14:textId="77777777" w:rsidR="009B16C8" w:rsidRPr="009567A3" w:rsidRDefault="009B16C8" w:rsidP="009B16C8">
      <w:pPr>
        <w:pStyle w:val="a8"/>
        <w:widowControl w:val="0"/>
        <w:numPr>
          <w:ilvl w:val="0"/>
          <w:numId w:val="39"/>
        </w:numPr>
        <w:tabs>
          <w:tab w:val="left" w:pos="808"/>
          <w:tab w:val="left" w:pos="809"/>
        </w:tabs>
        <w:autoSpaceDE w:val="0"/>
        <w:autoSpaceDN w:val="0"/>
        <w:spacing w:after="0" w:line="240" w:lineRule="auto"/>
        <w:ind w:right="1268" w:firstLine="0"/>
        <w:contextualSpacing w:val="0"/>
        <w:rPr>
          <w:rFonts w:ascii="Times New Roman" w:hAnsi="Times New Roman"/>
          <w:sz w:val="28"/>
          <w:szCs w:val="28"/>
        </w:rPr>
      </w:pPr>
      <w:r w:rsidRPr="009567A3">
        <w:rPr>
          <w:rFonts w:ascii="Times New Roman" w:hAnsi="Times New Roman"/>
          <w:sz w:val="28"/>
          <w:szCs w:val="28"/>
        </w:rPr>
        <w:t>Какой инструмент применяется для определения потерь и действий, не</w:t>
      </w:r>
      <w:r w:rsidRPr="009567A3">
        <w:rPr>
          <w:rFonts w:ascii="Times New Roman" w:hAnsi="Times New Roman"/>
          <w:spacing w:val="-67"/>
          <w:sz w:val="28"/>
          <w:szCs w:val="28"/>
        </w:rPr>
        <w:t xml:space="preserve"> </w:t>
      </w:r>
      <w:r w:rsidRPr="009567A3">
        <w:rPr>
          <w:rFonts w:ascii="Times New Roman" w:hAnsi="Times New Roman"/>
          <w:sz w:val="28"/>
          <w:szCs w:val="28"/>
        </w:rPr>
        <w:t>добавляющих</w:t>
      </w:r>
      <w:r w:rsidRPr="009567A3">
        <w:rPr>
          <w:rFonts w:ascii="Times New Roman" w:hAnsi="Times New Roman"/>
          <w:spacing w:val="-4"/>
          <w:sz w:val="28"/>
          <w:szCs w:val="28"/>
        </w:rPr>
        <w:t xml:space="preserve"> </w:t>
      </w:r>
      <w:r w:rsidRPr="009567A3">
        <w:rPr>
          <w:rFonts w:ascii="Times New Roman" w:hAnsi="Times New Roman"/>
          <w:sz w:val="28"/>
          <w:szCs w:val="28"/>
        </w:rPr>
        <w:t>ценность?</w:t>
      </w:r>
    </w:p>
    <w:p w14:paraId="1F7648B6" w14:textId="77777777" w:rsidR="009B16C8" w:rsidRPr="009567A3" w:rsidRDefault="009B16C8" w:rsidP="009B16C8">
      <w:pPr>
        <w:pStyle w:val="a9"/>
        <w:spacing w:line="321" w:lineRule="exact"/>
        <w:rPr>
          <w:rFonts w:ascii="Times New Roman" w:hAnsi="Times New Roman"/>
          <w:sz w:val="28"/>
          <w:szCs w:val="28"/>
        </w:rPr>
      </w:pPr>
      <w:r w:rsidRPr="009567A3">
        <w:rPr>
          <w:rFonts w:ascii="Times New Roman" w:hAnsi="Times New Roman"/>
          <w:sz w:val="28"/>
          <w:szCs w:val="28"/>
        </w:rPr>
        <w:t>А)</w:t>
      </w:r>
      <w:r w:rsidRPr="009567A3">
        <w:rPr>
          <w:rFonts w:ascii="Times New Roman" w:hAnsi="Times New Roman"/>
          <w:spacing w:val="-2"/>
          <w:sz w:val="28"/>
          <w:szCs w:val="28"/>
        </w:rPr>
        <w:t xml:space="preserve"> </w:t>
      </w:r>
      <w:r w:rsidRPr="009567A3">
        <w:rPr>
          <w:rFonts w:ascii="Times New Roman" w:hAnsi="Times New Roman"/>
          <w:sz w:val="28"/>
          <w:szCs w:val="28"/>
        </w:rPr>
        <w:t>Диаграмма</w:t>
      </w:r>
      <w:r w:rsidRPr="009567A3">
        <w:rPr>
          <w:rFonts w:ascii="Times New Roman" w:hAnsi="Times New Roman"/>
          <w:spacing w:val="-1"/>
          <w:sz w:val="28"/>
          <w:szCs w:val="28"/>
        </w:rPr>
        <w:t xml:space="preserve"> </w:t>
      </w:r>
      <w:r w:rsidRPr="009567A3">
        <w:rPr>
          <w:rFonts w:ascii="Times New Roman" w:hAnsi="Times New Roman"/>
          <w:sz w:val="28"/>
          <w:szCs w:val="28"/>
        </w:rPr>
        <w:t>Исикавы;</w:t>
      </w:r>
      <w:r w:rsidRPr="009567A3">
        <w:rPr>
          <w:rFonts w:ascii="Times New Roman" w:hAnsi="Times New Roman"/>
          <w:spacing w:val="-1"/>
          <w:sz w:val="28"/>
          <w:szCs w:val="28"/>
        </w:rPr>
        <w:t xml:space="preserve"> </w:t>
      </w:r>
      <w:r w:rsidRPr="009567A3">
        <w:rPr>
          <w:rFonts w:ascii="Times New Roman" w:hAnsi="Times New Roman"/>
          <w:sz w:val="28"/>
          <w:szCs w:val="28"/>
        </w:rPr>
        <w:t>Б)</w:t>
      </w:r>
      <w:r w:rsidRPr="009567A3">
        <w:rPr>
          <w:rFonts w:ascii="Times New Roman" w:hAnsi="Times New Roman"/>
          <w:spacing w:val="-4"/>
          <w:sz w:val="28"/>
          <w:szCs w:val="28"/>
        </w:rPr>
        <w:t xml:space="preserve"> </w:t>
      </w:r>
      <w:r w:rsidRPr="009567A3">
        <w:rPr>
          <w:rFonts w:ascii="Times New Roman" w:hAnsi="Times New Roman"/>
          <w:sz w:val="28"/>
          <w:szCs w:val="28"/>
        </w:rPr>
        <w:t>Диаграмма</w:t>
      </w:r>
      <w:r w:rsidRPr="009567A3">
        <w:rPr>
          <w:rFonts w:ascii="Times New Roman" w:hAnsi="Times New Roman"/>
          <w:spacing w:val="-5"/>
          <w:sz w:val="28"/>
          <w:szCs w:val="28"/>
        </w:rPr>
        <w:t xml:space="preserve"> </w:t>
      </w:r>
      <w:r w:rsidRPr="009567A3">
        <w:rPr>
          <w:rFonts w:ascii="Times New Roman" w:hAnsi="Times New Roman"/>
          <w:sz w:val="28"/>
          <w:szCs w:val="28"/>
        </w:rPr>
        <w:t>Парето;</w:t>
      </w:r>
    </w:p>
    <w:p w14:paraId="17D0245E" w14:textId="77777777" w:rsidR="009B16C8" w:rsidRPr="009567A3" w:rsidRDefault="009B16C8" w:rsidP="009B16C8">
      <w:pPr>
        <w:pStyle w:val="a9"/>
        <w:rPr>
          <w:rFonts w:ascii="Times New Roman" w:hAnsi="Times New Roman"/>
          <w:sz w:val="28"/>
          <w:szCs w:val="28"/>
        </w:rPr>
      </w:pPr>
      <w:r w:rsidRPr="009567A3">
        <w:rPr>
          <w:rFonts w:ascii="Times New Roman" w:hAnsi="Times New Roman"/>
          <w:sz w:val="28"/>
          <w:szCs w:val="28"/>
        </w:rPr>
        <w:t>В)</w:t>
      </w:r>
      <w:r w:rsidRPr="009567A3">
        <w:rPr>
          <w:rFonts w:ascii="Times New Roman" w:hAnsi="Times New Roman"/>
          <w:spacing w:val="-3"/>
          <w:sz w:val="28"/>
          <w:szCs w:val="28"/>
        </w:rPr>
        <w:t xml:space="preserve"> </w:t>
      </w:r>
      <w:r w:rsidRPr="009567A3">
        <w:rPr>
          <w:rFonts w:ascii="Times New Roman" w:hAnsi="Times New Roman"/>
          <w:sz w:val="28"/>
          <w:szCs w:val="28"/>
        </w:rPr>
        <w:t>Картирование</w:t>
      </w:r>
      <w:r w:rsidRPr="009567A3">
        <w:rPr>
          <w:rFonts w:ascii="Times New Roman" w:hAnsi="Times New Roman"/>
          <w:spacing w:val="-2"/>
          <w:sz w:val="28"/>
          <w:szCs w:val="28"/>
        </w:rPr>
        <w:t xml:space="preserve"> </w:t>
      </w:r>
      <w:r w:rsidRPr="009567A3">
        <w:rPr>
          <w:rFonts w:ascii="Times New Roman" w:hAnsi="Times New Roman"/>
          <w:sz w:val="28"/>
          <w:szCs w:val="28"/>
        </w:rPr>
        <w:t>потока</w:t>
      </w:r>
      <w:r w:rsidRPr="009567A3">
        <w:rPr>
          <w:rFonts w:ascii="Times New Roman" w:hAnsi="Times New Roman"/>
          <w:spacing w:val="-2"/>
          <w:sz w:val="28"/>
          <w:szCs w:val="28"/>
        </w:rPr>
        <w:t xml:space="preserve"> </w:t>
      </w:r>
      <w:r w:rsidRPr="009567A3">
        <w:rPr>
          <w:rFonts w:ascii="Times New Roman" w:hAnsi="Times New Roman"/>
          <w:sz w:val="28"/>
          <w:szCs w:val="28"/>
        </w:rPr>
        <w:t>создания</w:t>
      </w:r>
      <w:r w:rsidRPr="009567A3">
        <w:rPr>
          <w:rFonts w:ascii="Times New Roman" w:hAnsi="Times New Roman"/>
          <w:spacing w:val="-5"/>
          <w:sz w:val="28"/>
          <w:szCs w:val="28"/>
        </w:rPr>
        <w:t xml:space="preserve"> </w:t>
      </w:r>
      <w:r w:rsidRPr="009567A3">
        <w:rPr>
          <w:rFonts w:ascii="Times New Roman" w:hAnsi="Times New Roman"/>
          <w:sz w:val="28"/>
          <w:szCs w:val="28"/>
        </w:rPr>
        <w:t>ценности;</w:t>
      </w:r>
      <w:r w:rsidRPr="009567A3">
        <w:rPr>
          <w:rFonts w:ascii="Times New Roman" w:hAnsi="Times New Roman"/>
          <w:spacing w:val="-4"/>
          <w:sz w:val="28"/>
          <w:szCs w:val="28"/>
        </w:rPr>
        <w:t xml:space="preserve"> </w:t>
      </w:r>
      <w:r w:rsidRPr="009567A3">
        <w:rPr>
          <w:rFonts w:ascii="Times New Roman" w:hAnsi="Times New Roman"/>
          <w:sz w:val="28"/>
          <w:szCs w:val="28"/>
        </w:rPr>
        <w:t>Г)</w:t>
      </w:r>
      <w:r w:rsidRPr="009567A3">
        <w:rPr>
          <w:rFonts w:ascii="Times New Roman" w:hAnsi="Times New Roman"/>
          <w:spacing w:val="-2"/>
          <w:sz w:val="28"/>
          <w:szCs w:val="28"/>
        </w:rPr>
        <w:t xml:space="preserve"> </w:t>
      </w:r>
      <w:r w:rsidRPr="009567A3">
        <w:rPr>
          <w:rFonts w:ascii="Times New Roman" w:hAnsi="Times New Roman"/>
          <w:sz w:val="28"/>
          <w:szCs w:val="28"/>
        </w:rPr>
        <w:t>Диаграмма</w:t>
      </w:r>
      <w:r w:rsidRPr="009567A3">
        <w:rPr>
          <w:rFonts w:ascii="Times New Roman" w:hAnsi="Times New Roman"/>
          <w:spacing w:val="-2"/>
          <w:sz w:val="28"/>
          <w:szCs w:val="28"/>
        </w:rPr>
        <w:t xml:space="preserve"> </w:t>
      </w:r>
      <w:r w:rsidRPr="009567A3">
        <w:rPr>
          <w:rFonts w:ascii="Times New Roman" w:hAnsi="Times New Roman"/>
          <w:sz w:val="28"/>
          <w:szCs w:val="28"/>
        </w:rPr>
        <w:t>Спагетти.</w:t>
      </w:r>
    </w:p>
    <w:p w14:paraId="270FF11B" w14:textId="77777777" w:rsidR="009B16C8" w:rsidRPr="009567A3" w:rsidRDefault="009B16C8" w:rsidP="009B16C8">
      <w:pPr>
        <w:pStyle w:val="a9"/>
        <w:spacing w:before="1"/>
        <w:rPr>
          <w:rFonts w:ascii="Times New Roman" w:hAnsi="Times New Roman"/>
          <w:sz w:val="28"/>
          <w:szCs w:val="28"/>
        </w:rPr>
      </w:pPr>
    </w:p>
    <w:p w14:paraId="29A1732C" w14:textId="77777777" w:rsidR="009B16C8" w:rsidRPr="009567A3" w:rsidRDefault="009B16C8" w:rsidP="009B16C8">
      <w:pPr>
        <w:pStyle w:val="a8"/>
        <w:widowControl w:val="0"/>
        <w:numPr>
          <w:ilvl w:val="0"/>
          <w:numId w:val="39"/>
        </w:numPr>
        <w:tabs>
          <w:tab w:val="left" w:pos="808"/>
          <w:tab w:val="left" w:pos="809"/>
        </w:tabs>
        <w:autoSpaceDE w:val="0"/>
        <w:autoSpaceDN w:val="0"/>
        <w:spacing w:after="0" w:line="240" w:lineRule="auto"/>
        <w:ind w:right="552" w:firstLine="0"/>
        <w:contextualSpacing w:val="0"/>
        <w:rPr>
          <w:rFonts w:ascii="Times New Roman" w:hAnsi="Times New Roman"/>
          <w:sz w:val="28"/>
          <w:szCs w:val="28"/>
        </w:rPr>
      </w:pPr>
      <w:r w:rsidRPr="009567A3">
        <w:rPr>
          <w:rFonts w:ascii="Times New Roman" w:hAnsi="Times New Roman"/>
          <w:sz w:val="28"/>
          <w:szCs w:val="28"/>
        </w:rPr>
        <w:t>Что из перечисленного НЕ является одним из видов потерь на производстве?</w:t>
      </w:r>
      <w:r w:rsidRPr="009567A3">
        <w:rPr>
          <w:rFonts w:ascii="Times New Roman" w:hAnsi="Times New Roman"/>
          <w:spacing w:val="-67"/>
          <w:sz w:val="28"/>
          <w:szCs w:val="28"/>
        </w:rPr>
        <w:t xml:space="preserve"> </w:t>
      </w:r>
      <w:r w:rsidRPr="009567A3">
        <w:rPr>
          <w:rFonts w:ascii="Times New Roman" w:hAnsi="Times New Roman"/>
          <w:sz w:val="28"/>
          <w:szCs w:val="28"/>
        </w:rPr>
        <w:t>А)</w:t>
      </w:r>
      <w:r w:rsidRPr="009567A3">
        <w:rPr>
          <w:rFonts w:ascii="Times New Roman" w:hAnsi="Times New Roman"/>
          <w:spacing w:val="-1"/>
          <w:sz w:val="28"/>
          <w:szCs w:val="28"/>
        </w:rPr>
        <w:t xml:space="preserve"> </w:t>
      </w:r>
      <w:r w:rsidRPr="009567A3">
        <w:rPr>
          <w:rFonts w:ascii="Times New Roman" w:hAnsi="Times New Roman"/>
          <w:sz w:val="28"/>
          <w:szCs w:val="28"/>
        </w:rPr>
        <w:t>Перепроизводство;</w:t>
      </w:r>
      <w:r w:rsidRPr="009567A3">
        <w:rPr>
          <w:rFonts w:ascii="Times New Roman" w:hAnsi="Times New Roman"/>
          <w:spacing w:val="1"/>
          <w:sz w:val="28"/>
          <w:szCs w:val="28"/>
        </w:rPr>
        <w:t xml:space="preserve"> </w:t>
      </w:r>
      <w:r w:rsidRPr="009567A3">
        <w:rPr>
          <w:rFonts w:ascii="Times New Roman" w:hAnsi="Times New Roman"/>
          <w:sz w:val="28"/>
          <w:szCs w:val="28"/>
        </w:rPr>
        <w:t>Б) Транспортировка;</w:t>
      </w:r>
    </w:p>
    <w:p w14:paraId="31CC3B13" w14:textId="77777777" w:rsidR="009B16C8" w:rsidRPr="009567A3" w:rsidRDefault="009B16C8" w:rsidP="009B16C8">
      <w:pPr>
        <w:pStyle w:val="a9"/>
        <w:spacing w:line="321" w:lineRule="exact"/>
        <w:rPr>
          <w:rFonts w:ascii="Times New Roman" w:hAnsi="Times New Roman"/>
          <w:sz w:val="28"/>
          <w:szCs w:val="28"/>
        </w:rPr>
      </w:pPr>
      <w:r w:rsidRPr="009567A3">
        <w:rPr>
          <w:rFonts w:ascii="Times New Roman" w:hAnsi="Times New Roman"/>
          <w:sz w:val="28"/>
          <w:szCs w:val="28"/>
        </w:rPr>
        <w:t>В)</w:t>
      </w:r>
      <w:r w:rsidRPr="009567A3">
        <w:rPr>
          <w:rFonts w:ascii="Times New Roman" w:hAnsi="Times New Roman"/>
          <w:spacing w:val="-3"/>
          <w:sz w:val="28"/>
          <w:szCs w:val="28"/>
        </w:rPr>
        <w:t xml:space="preserve"> </w:t>
      </w:r>
      <w:r w:rsidRPr="009567A3">
        <w:rPr>
          <w:rFonts w:ascii="Times New Roman" w:hAnsi="Times New Roman"/>
          <w:sz w:val="28"/>
          <w:szCs w:val="28"/>
        </w:rPr>
        <w:t>Ожидание</w:t>
      </w:r>
      <w:r w:rsidRPr="009567A3">
        <w:rPr>
          <w:rFonts w:ascii="Times New Roman" w:hAnsi="Times New Roman"/>
          <w:spacing w:val="-2"/>
          <w:sz w:val="28"/>
          <w:szCs w:val="28"/>
        </w:rPr>
        <w:t xml:space="preserve"> </w:t>
      </w:r>
      <w:r w:rsidRPr="009567A3">
        <w:rPr>
          <w:rFonts w:ascii="Times New Roman" w:hAnsi="Times New Roman"/>
          <w:sz w:val="28"/>
          <w:szCs w:val="28"/>
        </w:rPr>
        <w:t>(простои);</w:t>
      </w:r>
    </w:p>
    <w:p w14:paraId="03030473" w14:textId="77777777" w:rsidR="009B16C8" w:rsidRPr="009567A3" w:rsidRDefault="009B16C8" w:rsidP="009B16C8">
      <w:pPr>
        <w:pStyle w:val="a9"/>
        <w:spacing w:before="1"/>
        <w:rPr>
          <w:rFonts w:ascii="Times New Roman" w:hAnsi="Times New Roman"/>
          <w:sz w:val="28"/>
          <w:szCs w:val="28"/>
        </w:rPr>
      </w:pPr>
      <w:r w:rsidRPr="009567A3">
        <w:rPr>
          <w:rFonts w:ascii="Times New Roman" w:hAnsi="Times New Roman"/>
          <w:sz w:val="28"/>
          <w:szCs w:val="28"/>
        </w:rPr>
        <w:t>Г)</w:t>
      </w:r>
      <w:r w:rsidRPr="009567A3">
        <w:rPr>
          <w:rFonts w:ascii="Times New Roman" w:hAnsi="Times New Roman"/>
          <w:spacing w:val="-5"/>
          <w:sz w:val="28"/>
          <w:szCs w:val="28"/>
        </w:rPr>
        <w:t xml:space="preserve"> </w:t>
      </w:r>
      <w:r w:rsidRPr="009567A3">
        <w:rPr>
          <w:rFonts w:ascii="Times New Roman" w:hAnsi="Times New Roman"/>
          <w:sz w:val="28"/>
          <w:szCs w:val="28"/>
        </w:rPr>
        <w:t>Избыточная</w:t>
      </w:r>
      <w:r w:rsidRPr="009567A3">
        <w:rPr>
          <w:rFonts w:ascii="Times New Roman" w:hAnsi="Times New Roman"/>
          <w:spacing w:val="-4"/>
          <w:sz w:val="28"/>
          <w:szCs w:val="28"/>
        </w:rPr>
        <w:t xml:space="preserve"> </w:t>
      </w:r>
      <w:r w:rsidRPr="009567A3">
        <w:rPr>
          <w:rFonts w:ascii="Times New Roman" w:hAnsi="Times New Roman"/>
          <w:sz w:val="28"/>
          <w:szCs w:val="28"/>
        </w:rPr>
        <w:t>производительность.</w:t>
      </w:r>
    </w:p>
    <w:p w14:paraId="25CE5A43" w14:textId="77777777" w:rsidR="009B16C8" w:rsidRPr="009567A3" w:rsidRDefault="009B16C8" w:rsidP="009B16C8">
      <w:pPr>
        <w:pStyle w:val="a9"/>
        <w:spacing w:before="10"/>
        <w:rPr>
          <w:rFonts w:ascii="Times New Roman" w:hAnsi="Times New Roman"/>
          <w:sz w:val="28"/>
          <w:szCs w:val="28"/>
        </w:rPr>
      </w:pPr>
    </w:p>
    <w:p w14:paraId="786995CE" w14:textId="77777777" w:rsidR="009B16C8" w:rsidRPr="009567A3" w:rsidRDefault="009B16C8" w:rsidP="009B16C8">
      <w:pPr>
        <w:pStyle w:val="a8"/>
        <w:widowControl w:val="0"/>
        <w:numPr>
          <w:ilvl w:val="0"/>
          <w:numId w:val="39"/>
        </w:numPr>
        <w:tabs>
          <w:tab w:val="left" w:pos="808"/>
          <w:tab w:val="left" w:pos="809"/>
        </w:tabs>
        <w:autoSpaceDE w:val="0"/>
        <w:autoSpaceDN w:val="0"/>
        <w:spacing w:after="0" w:line="322" w:lineRule="exact"/>
        <w:ind w:left="808" w:hanging="709"/>
        <w:contextualSpacing w:val="0"/>
        <w:rPr>
          <w:rFonts w:ascii="Times New Roman" w:hAnsi="Times New Roman"/>
          <w:sz w:val="28"/>
          <w:szCs w:val="28"/>
        </w:rPr>
      </w:pPr>
      <w:r w:rsidRPr="009567A3">
        <w:rPr>
          <w:rFonts w:ascii="Times New Roman" w:hAnsi="Times New Roman"/>
          <w:sz w:val="28"/>
          <w:szCs w:val="28"/>
        </w:rPr>
        <w:t>На</w:t>
      </w:r>
      <w:r w:rsidRPr="009567A3">
        <w:rPr>
          <w:rFonts w:ascii="Times New Roman" w:hAnsi="Times New Roman"/>
          <w:spacing w:val="-3"/>
          <w:sz w:val="28"/>
          <w:szCs w:val="28"/>
        </w:rPr>
        <w:t xml:space="preserve"> </w:t>
      </w:r>
      <w:r w:rsidRPr="009567A3">
        <w:rPr>
          <w:rFonts w:ascii="Times New Roman" w:hAnsi="Times New Roman"/>
          <w:sz w:val="28"/>
          <w:szCs w:val="28"/>
        </w:rPr>
        <w:t>что</w:t>
      </w:r>
      <w:r w:rsidRPr="009567A3">
        <w:rPr>
          <w:rFonts w:ascii="Times New Roman" w:hAnsi="Times New Roman"/>
          <w:spacing w:val="-2"/>
          <w:sz w:val="28"/>
          <w:szCs w:val="28"/>
        </w:rPr>
        <w:t xml:space="preserve"> </w:t>
      </w:r>
      <w:r w:rsidRPr="009567A3">
        <w:rPr>
          <w:rFonts w:ascii="Times New Roman" w:hAnsi="Times New Roman"/>
          <w:sz w:val="28"/>
          <w:szCs w:val="28"/>
        </w:rPr>
        <w:t>влияет</w:t>
      </w:r>
      <w:r w:rsidRPr="009567A3">
        <w:rPr>
          <w:rFonts w:ascii="Times New Roman" w:hAnsi="Times New Roman"/>
          <w:spacing w:val="-5"/>
          <w:sz w:val="28"/>
          <w:szCs w:val="28"/>
        </w:rPr>
        <w:t xml:space="preserve"> </w:t>
      </w:r>
      <w:r w:rsidRPr="009567A3">
        <w:rPr>
          <w:rFonts w:ascii="Times New Roman" w:hAnsi="Times New Roman"/>
          <w:sz w:val="28"/>
          <w:szCs w:val="28"/>
        </w:rPr>
        <w:t>перепроизводство</w:t>
      </w:r>
      <w:r w:rsidRPr="009567A3">
        <w:rPr>
          <w:rFonts w:ascii="Times New Roman" w:hAnsi="Times New Roman"/>
          <w:spacing w:val="-1"/>
          <w:sz w:val="28"/>
          <w:szCs w:val="28"/>
        </w:rPr>
        <w:t xml:space="preserve"> </w:t>
      </w:r>
      <w:r w:rsidRPr="009567A3">
        <w:rPr>
          <w:rFonts w:ascii="Times New Roman" w:hAnsi="Times New Roman"/>
          <w:sz w:val="28"/>
          <w:szCs w:val="28"/>
        </w:rPr>
        <w:t>как</w:t>
      </w:r>
      <w:r w:rsidRPr="009567A3">
        <w:rPr>
          <w:rFonts w:ascii="Times New Roman" w:hAnsi="Times New Roman"/>
          <w:spacing w:val="-2"/>
          <w:sz w:val="28"/>
          <w:szCs w:val="28"/>
        </w:rPr>
        <w:t xml:space="preserve"> </w:t>
      </w:r>
      <w:r w:rsidRPr="009567A3">
        <w:rPr>
          <w:rFonts w:ascii="Times New Roman" w:hAnsi="Times New Roman"/>
          <w:sz w:val="28"/>
          <w:szCs w:val="28"/>
        </w:rPr>
        <w:t>вид</w:t>
      </w:r>
      <w:r w:rsidRPr="009567A3">
        <w:rPr>
          <w:rFonts w:ascii="Times New Roman" w:hAnsi="Times New Roman"/>
          <w:spacing w:val="-4"/>
          <w:sz w:val="28"/>
          <w:szCs w:val="28"/>
        </w:rPr>
        <w:t xml:space="preserve"> </w:t>
      </w:r>
      <w:r w:rsidRPr="009567A3">
        <w:rPr>
          <w:rFonts w:ascii="Times New Roman" w:hAnsi="Times New Roman"/>
          <w:sz w:val="28"/>
          <w:szCs w:val="28"/>
        </w:rPr>
        <w:t>потерь?</w:t>
      </w:r>
    </w:p>
    <w:p w14:paraId="05A4EC09" w14:textId="77777777" w:rsidR="009B16C8" w:rsidRPr="009567A3" w:rsidRDefault="009B16C8" w:rsidP="009B16C8">
      <w:pPr>
        <w:pStyle w:val="a9"/>
        <w:spacing w:line="242" w:lineRule="auto"/>
        <w:ind w:right="281"/>
        <w:rPr>
          <w:rFonts w:ascii="Times New Roman" w:hAnsi="Times New Roman"/>
          <w:sz w:val="28"/>
          <w:szCs w:val="28"/>
        </w:rPr>
      </w:pPr>
      <w:r w:rsidRPr="009567A3">
        <w:rPr>
          <w:rFonts w:ascii="Times New Roman" w:hAnsi="Times New Roman"/>
          <w:sz w:val="28"/>
          <w:szCs w:val="28"/>
        </w:rPr>
        <w:t>А) Блокирует ресурсы и создает запасы; Б) Увеличивает потребность в персонале; В)</w:t>
      </w:r>
      <w:r w:rsidRPr="009567A3">
        <w:rPr>
          <w:rFonts w:ascii="Times New Roman" w:hAnsi="Times New Roman"/>
          <w:spacing w:val="-67"/>
          <w:sz w:val="28"/>
          <w:szCs w:val="28"/>
        </w:rPr>
        <w:t xml:space="preserve"> </w:t>
      </w:r>
      <w:r w:rsidRPr="009567A3">
        <w:rPr>
          <w:rFonts w:ascii="Times New Roman" w:hAnsi="Times New Roman"/>
          <w:sz w:val="28"/>
          <w:szCs w:val="28"/>
        </w:rPr>
        <w:t>Увеличивает</w:t>
      </w:r>
      <w:r w:rsidRPr="009567A3">
        <w:rPr>
          <w:rFonts w:ascii="Times New Roman" w:hAnsi="Times New Roman"/>
          <w:spacing w:val="-3"/>
          <w:sz w:val="28"/>
          <w:szCs w:val="28"/>
        </w:rPr>
        <w:t xml:space="preserve"> </w:t>
      </w:r>
      <w:r w:rsidRPr="009567A3">
        <w:rPr>
          <w:rFonts w:ascii="Times New Roman" w:hAnsi="Times New Roman"/>
          <w:sz w:val="28"/>
          <w:szCs w:val="28"/>
        </w:rPr>
        <w:t>время</w:t>
      </w:r>
      <w:r w:rsidRPr="009567A3">
        <w:rPr>
          <w:rFonts w:ascii="Times New Roman" w:hAnsi="Times New Roman"/>
          <w:spacing w:val="-3"/>
          <w:sz w:val="28"/>
          <w:szCs w:val="28"/>
        </w:rPr>
        <w:t xml:space="preserve"> </w:t>
      </w:r>
      <w:r w:rsidRPr="009567A3">
        <w:rPr>
          <w:rFonts w:ascii="Times New Roman" w:hAnsi="Times New Roman"/>
          <w:sz w:val="28"/>
          <w:szCs w:val="28"/>
        </w:rPr>
        <w:t>обработки;</w:t>
      </w:r>
    </w:p>
    <w:p w14:paraId="22FFD3D6" w14:textId="77777777" w:rsidR="009B16C8" w:rsidRPr="009567A3" w:rsidRDefault="009B16C8" w:rsidP="009B16C8">
      <w:pPr>
        <w:pStyle w:val="a9"/>
        <w:spacing w:line="317" w:lineRule="exact"/>
        <w:rPr>
          <w:rFonts w:ascii="Times New Roman" w:hAnsi="Times New Roman"/>
          <w:sz w:val="28"/>
          <w:szCs w:val="28"/>
        </w:rPr>
      </w:pPr>
      <w:r w:rsidRPr="009567A3">
        <w:rPr>
          <w:rFonts w:ascii="Times New Roman" w:hAnsi="Times New Roman"/>
          <w:sz w:val="28"/>
          <w:szCs w:val="28"/>
        </w:rPr>
        <w:t>Г)</w:t>
      </w:r>
      <w:r w:rsidRPr="009567A3">
        <w:rPr>
          <w:rFonts w:ascii="Times New Roman" w:hAnsi="Times New Roman"/>
          <w:spacing w:val="-1"/>
          <w:sz w:val="28"/>
          <w:szCs w:val="28"/>
        </w:rPr>
        <w:t xml:space="preserve"> </w:t>
      </w:r>
      <w:r w:rsidRPr="009567A3">
        <w:rPr>
          <w:rFonts w:ascii="Times New Roman" w:hAnsi="Times New Roman"/>
          <w:sz w:val="28"/>
          <w:szCs w:val="28"/>
        </w:rPr>
        <w:t>Создает</w:t>
      </w:r>
      <w:r w:rsidRPr="009567A3">
        <w:rPr>
          <w:rFonts w:ascii="Times New Roman" w:hAnsi="Times New Roman"/>
          <w:spacing w:val="-3"/>
          <w:sz w:val="28"/>
          <w:szCs w:val="28"/>
        </w:rPr>
        <w:t xml:space="preserve"> </w:t>
      </w:r>
      <w:r w:rsidRPr="009567A3">
        <w:rPr>
          <w:rFonts w:ascii="Times New Roman" w:hAnsi="Times New Roman"/>
          <w:sz w:val="28"/>
          <w:szCs w:val="28"/>
        </w:rPr>
        <w:t>дефицит.</w:t>
      </w:r>
    </w:p>
    <w:p w14:paraId="4B6E85EB" w14:textId="77777777" w:rsidR="009B16C8" w:rsidRPr="009567A3" w:rsidRDefault="009B16C8" w:rsidP="009B16C8">
      <w:pPr>
        <w:pStyle w:val="a9"/>
        <w:spacing w:before="11"/>
        <w:rPr>
          <w:rFonts w:ascii="Times New Roman" w:hAnsi="Times New Roman"/>
          <w:sz w:val="28"/>
          <w:szCs w:val="28"/>
        </w:rPr>
      </w:pPr>
    </w:p>
    <w:p w14:paraId="6A1465A8" w14:textId="77777777" w:rsidR="009B16C8" w:rsidRPr="009567A3" w:rsidRDefault="009B16C8" w:rsidP="009B16C8">
      <w:pPr>
        <w:pStyle w:val="a8"/>
        <w:widowControl w:val="0"/>
        <w:numPr>
          <w:ilvl w:val="0"/>
          <w:numId w:val="39"/>
        </w:numPr>
        <w:tabs>
          <w:tab w:val="left" w:pos="808"/>
          <w:tab w:val="left" w:pos="809"/>
        </w:tabs>
        <w:autoSpaceDE w:val="0"/>
        <w:autoSpaceDN w:val="0"/>
        <w:spacing w:after="0" w:line="240" w:lineRule="auto"/>
        <w:ind w:right="2599" w:firstLine="0"/>
        <w:contextualSpacing w:val="0"/>
        <w:rPr>
          <w:rFonts w:ascii="Times New Roman" w:hAnsi="Times New Roman"/>
          <w:sz w:val="28"/>
          <w:szCs w:val="28"/>
        </w:rPr>
      </w:pPr>
      <w:r w:rsidRPr="009567A3">
        <w:rPr>
          <w:rFonts w:ascii="Times New Roman" w:hAnsi="Times New Roman"/>
          <w:sz w:val="28"/>
          <w:szCs w:val="28"/>
        </w:rPr>
        <w:t>На что влияет "излишняя транспортировка" как вид потерь?</w:t>
      </w:r>
      <w:r w:rsidRPr="009567A3">
        <w:rPr>
          <w:rFonts w:ascii="Times New Roman" w:hAnsi="Times New Roman"/>
          <w:spacing w:val="-67"/>
          <w:sz w:val="28"/>
          <w:szCs w:val="28"/>
        </w:rPr>
        <w:t xml:space="preserve"> </w:t>
      </w:r>
      <w:r w:rsidRPr="009567A3">
        <w:rPr>
          <w:rFonts w:ascii="Times New Roman" w:hAnsi="Times New Roman"/>
          <w:sz w:val="28"/>
          <w:szCs w:val="28"/>
        </w:rPr>
        <w:t>А)</w:t>
      </w:r>
      <w:r w:rsidRPr="009567A3">
        <w:rPr>
          <w:rFonts w:ascii="Times New Roman" w:hAnsi="Times New Roman"/>
          <w:spacing w:val="-1"/>
          <w:sz w:val="28"/>
          <w:szCs w:val="28"/>
        </w:rPr>
        <w:t xml:space="preserve"> </w:t>
      </w:r>
      <w:r w:rsidRPr="009567A3">
        <w:rPr>
          <w:rFonts w:ascii="Times New Roman" w:hAnsi="Times New Roman"/>
          <w:sz w:val="28"/>
          <w:szCs w:val="28"/>
        </w:rPr>
        <w:t>Снижает ресурсы;</w:t>
      </w:r>
    </w:p>
    <w:p w14:paraId="2B8CBD57" w14:textId="77777777" w:rsidR="009B16C8" w:rsidRPr="009567A3" w:rsidRDefault="009B16C8" w:rsidP="009B16C8">
      <w:pPr>
        <w:pStyle w:val="a9"/>
        <w:spacing w:line="242" w:lineRule="auto"/>
        <w:ind w:right="2400"/>
        <w:rPr>
          <w:rFonts w:ascii="Times New Roman" w:hAnsi="Times New Roman"/>
          <w:sz w:val="28"/>
          <w:szCs w:val="28"/>
        </w:rPr>
      </w:pPr>
      <w:r w:rsidRPr="009567A3">
        <w:rPr>
          <w:rFonts w:ascii="Times New Roman" w:hAnsi="Times New Roman"/>
          <w:sz w:val="28"/>
          <w:szCs w:val="28"/>
        </w:rPr>
        <w:t>Б) Повышает квалификацию персонала; В) Снижает уровень брака;</w:t>
      </w:r>
      <w:r w:rsidRPr="009567A3">
        <w:rPr>
          <w:rFonts w:ascii="Times New Roman" w:hAnsi="Times New Roman"/>
          <w:spacing w:val="-67"/>
          <w:sz w:val="28"/>
          <w:szCs w:val="28"/>
        </w:rPr>
        <w:t xml:space="preserve"> </w:t>
      </w:r>
      <w:r w:rsidRPr="009567A3">
        <w:rPr>
          <w:rFonts w:ascii="Times New Roman" w:hAnsi="Times New Roman"/>
          <w:sz w:val="28"/>
          <w:szCs w:val="28"/>
        </w:rPr>
        <w:t>Г)</w:t>
      </w:r>
      <w:r w:rsidRPr="009567A3">
        <w:rPr>
          <w:rFonts w:ascii="Times New Roman" w:hAnsi="Times New Roman"/>
          <w:spacing w:val="-1"/>
          <w:sz w:val="28"/>
          <w:szCs w:val="28"/>
        </w:rPr>
        <w:t xml:space="preserve"> </w:t>
      </w:r>
      <w:r w:rsidRPr="009567A3">
        <w:rPr>
          <w:rFonts w:ascii="Times New Roman" w:hAnsi="Times New Roman"/>
          <w:sz w:val="28"/>
          <w:szCs w:val="28"/>
        </w:rPr>
        <w:t>Увеличивает время обработки.</w:t>
      </w:r>
    </w:p>
    <w:p w14:paraId="51488E3E" w14:textId="77777777" w:rsidR="009B16C8" w:rsidRPr="009567A3" w:rsidRDefault="009B16C8" w:rsidP="009B16C8">
      <w:pPr>
        <w:pStyle w:val="a9"/>
        <w:spacing w:before="6"/>
        <w:rPr>
          <w:rFonts w:ascii="Times New Roman" w:hAnsi="Times New Roman"/>
          <w:sz w:val="28"/>
          <w:szCs w:val="28"/>
        </w:rPr>
      </w:pPr>
    </w:p>
    <w:p w14:paraId="6785BFFB" w14:textId="77777777" w:rsidR="009B16C8" w:rsidRPr="009567A3" w:rsidRDefault="009B16C8" w:rsidP="009B16C8">
      <w:pPr>
        <w:pStyle w:val="a8"/>
        <w:widowControl w:val="0"/>
        <w:numPr>
          <w:ilvl w:val="0"/>
          <w:numId w:val="39"/>
        </w:numPr>
        <w:tabs>
          <w:tab w:val="left" w:pos="808"/>
          <w:tab w:val="left" w:pos="809"/>
        </w:tabs>
        <w:autoSpaceDE w:val="0"/>
        <w:autoSpaceDN w:val="0"/>
        <w:spacing w:after="0" w:line="240" w:lineRule="auto"/>
        <w:ind w:right="540" w:firstLine="0"/>
        <w:contextualSpacing w:val="0"/>
        <w:rPr>
          <w:rFonts w:ascii="Times New Roman" w:hAnsi="Times New Roman"/>
          <w:sz w:val="28"/>
          <w:szCs w:val="28"/>
        </w:rPr>
      </w:pPr>
      <w:r w:rsidRPr="009567A3">
        <w:rPr>
          <w:rFonts w:ascii="Times New Roman" w:hAnsi="Times New Roman"/>
          <w:sz w:val="28"/>
          <w:szCs w:val="28"/>
        </w:rPr>
        <w:t>Отнесите перечисленные ниже характерные особенности к бережливому или</w:t>
      </w:r>
      <w:r w:rsidRPr="009567A3">
        <w:rPr>
          <w:rFonts w:ascii="Times New Roman" w:hAnsi="Times New Roman"/>
          <w:spacing w:val="-67"/>
          <w:sz w:val="28"/>
          <w:szCs w:val="28"/>
        </w:rPr>
        <w:t xml:space="preserve"> </w:t>
      </w:r>
      <w:r w:rsidRPr="009567A3">
        <w:rPr>
          <w:rFonts w:ascii="Times New Roman" w:hAnsi="Times New Roman"/>
          <w:sz w:val="28"/>
          <w:szCs w:val="28"/>
        </w:rPr>
        <w:t>традиционному</w:t>
      </w:r>
      <w:r w:rsidRPr="009567A3">
        <w:rPr>
          <w:rFonts w:ascii="Times New Roman" w:hAnsi="Times New Roman"/>
          <w:spacing w:val="-5"/>
          <w:sz w:val="28"/>
          <w:szCs w:val="28"/>
        </w:rPr>
        <w:t xml:space="preserve"> </w:t>
      </w:r>
      <w:r w:rsidRPr="009567A3">
        <w:rPr>
          <w:rFonts w:ascii="Times New Roman" w:hAnsi="Times New Roman"/>
          <w:sz w:val="28"/>
          <w:szCs w:val="28"/>
        </w:rPr>
        <w:t>производству</w:t>
      </w:r>
    </w:p>
    <w:p w14:paraId="1122E9C3" w14:textId="77777777" w:rsidR="009B16C8" w:rsidRPr="009567A3" w:rsidRDefault="009B16C8" w:rsidP="009B16C8">
      <w:pPr>
        <w:rPr>
          <w:sz w:val="28"/>
          <w:szCs w:val="28"/>
        </w:rPr>
        <w:sectPr w:rsidR="009B16C8" w:rsidRPr="009567A3" w:rsidSect="009B16C8">
          <w:pgSz w:w="11920" w:h="16850"/>
          <w:pgMar w:top="960" w:right="260" w:bottom="1540" w:left="1040" w:header="0" w:footer="1358" w:gutter="0"/>
          <w:cols w:space="720"/>
        </w:sectPr>
      </w:pPr>
    </w:p>
    <w:p w14:paraId="036E8EB2" w14:textId="77777777" w:rsidR="009B16C8" w:rsidRPr="009567A3" w:rsidRDefault="009B16C8" w:rsidP="009B16C8">
      <w:pPr>
        <w:pStyle w:val="a8"/>
        <w:widowControl w:val="0"/>
        <w:numPr>
          <w:ilvl w:val="0"/>
          <w:numId w:val="38"/>
        </w:numPr>
        <w:tabs>
          <w:tab w:val="left" w:pos="808"/>
          <w:tab w:val="left" w:pos="809"/>
        </w:tabs>
        <w:autoSpaceDE w:val="0"/>
        <w:autoSpaceDN w:val="0"/>
        <w:spacing w:before="73" w:after="0" w:line="240" w:lineRule="auto"/>
        <w:ind w:hanging="709"/>
        <w:contextualSpacing w:val="0"/>
        <w:rPr>
          <w:rFonts w:ascii="Times New Roman" w:hAnsi="Times New Roman"/>
          <w:sz w:val="28"/>
          <w:szCs w:val="28"/>
        </w:rPr>
      </w:pPr>
      <w:r w:rsidRPr="009567A3">
        <w:rPr>
          <w:rFonts w:ascii="Times New Roman" w:hAnsi="Times New Roman"/>
          <w:sz w:val="28"/>
          <w:szCs w:val="28"/>
        </w:rPr>
        <w:lastRenderedPageBreak/>
        <w:t>Традиционное</w:t>
      </w:r>
      <w:r w:rsidRPr="009567A3">
        <w:rPr>
          <w:rFonts w:ascii="Times New Roman" w:hAnsi="Times New Roman"/>
          <w:spacing w:val="-7"/>
          <w:sz w:val="28"/>
          <w:szCs w:val="28"/>
        </w:rPr>
        <w:t xml:space="preserve"> </w:t>
      </w:r>
      <w:r w:rsidRPr="009567A3">
        <w:rPr>
          <w:rFonts w:ascii="Times New Roman" w:hAnsi="Times New Roman"/>
          <w:sz w:val="28"/>
          <w:szCs w:val="28"/>
        </w:rPr>
        <w:t>производство</w:t>
      </w:r>
    </w:p>
    <w:p w14:paraId="436506A0" w14:textId="77777777" w:rsidR="009B16C8" w:rsidRPr="009567A3" w:rsidRDefault="009B16C8" w:rsidP="009B16C8">
      <w:pPr>
        <w:pStyle w:val="a8"/>
        <w:widowControl w:val="0"/>
        <w:numPr>
          <w:ilvl w:val="0"/>
          <w:numId w:val="38"/>
        </w:numPr>
        <w:tabs>
          <w:tab w:val="left" w:pos="808"/>
          <w:tab w:val="left" w:pos="809"/>
        </w:tabs>
        <w:autoSpaceDE w:val="0"/>
        <w:autoSpaceDN w:val="0"/>
        <w:spacing w:before="2" w:after="0" w:line="322" w:lineRule="exact"/>
        <w:ind w:hanging="709"/>
        <w:contextualSpacing w:val="0"/>
        <w:rPr>
          <w:rFonts w:ascii="Times New Roman" w:hAnsi="Times New Roman"/>
          <w:sz w:val="28"/>
          <w:szCs w:val="28"/>
        </w:rPr>
      </w:pPr>
      <w:r w:rsidRPr="009567A3">
        <w:rPr>
          <w:rFonts w:ascii="Times New Roman" w:hAnsi="Times New Roman"/>
          <w:sz w:val="28"/>
          <w:szCs w:val="28"/>
        </w:rPr>
        <w:t>Бережливое</w:t>
      </w:r>
      <w:r w:rsidRPr="009567A3">
        <w:rPr>
          <w:rFonts w:ascii="Times New Roman" w:hAnsi="Times New Roman"/>
          <w:spacing w:val="-4"/>
          <w:sz w:val="28"/>
          <w:szCs w:val="28"/>
        </w:rPr>
        <w:t xml:space="preserve"> </w:t>
      </w:r>
      <w:r w:rsidRPr="009567A3">
        <w:rPr>
          <w:rFonts w:ascii="Times New Roman" w:hAnsi="Times New Roman"/>
          <w:sz w:val="28"/>
          <w:szCs w:val="28"/>
        </w:rPr>
        <w:t>производство</w:t>
      </w:r>
    </w:p>
    <w:p w14:paraId="15BBF84D" w14:textId="77777777" w:rsidR="009B16C8" w:rsidRPr="009567A3" w:rsidRDefault="009B16C8" w:rsidP="009B16C8">
      <w:pPr>
        <w:pStyle w:val="a9"/>
        <w:spacing w:line="322" w:lineRule="exact"/>
        <w:ind w:left="808"/>
        <w:rPr>
          <w:rFonts w:ascii="Times New Roman" w:hAnsi="Times New Roman"/>
          <w:sz w:val="28"/>
          <w:szCs w:val="28"/>
        </w:rPr>
      </w:pPr>
      <w:r w:rsidRPr="009567A3">
        <w:rPr>
          <w:rFonts w:ascii="Times New Roman" w:hAnsi="Times New Roman"/>
          <w:sz w:val="28"/>
          <w:szCs w:val="28"/>
        </w:rPr>
        <w:t>Перепроизводство</w:t>
      </w:r>
      <w:r w:rsidRPr="009567A3">
        <w:rPr>
          <w:rFonts w:ascii="Times New Roman" w:hAnsi="Times New Roman"/>
          <w:spacing w:val="-7"/>
          <w:sz w:val="28"/>
          <w:szCs w:val="28"/>
        </w:rPr>
        <w:t xml:space="preserve"> </w:t>
      </w:r>
      <w:r w:rsidRPr="009567A3">
        <w:rPr>
          <w:rFonts w:ascii="Times New Roman" w:hAnsi="Times New Roman"/>
          <w:sz w:val="28"/>
          <w:szCs w:val="28"/>
        </w:rPr>
        <w:t>продукции,</w:t>
      </w:r>
      <w:r w:rsidRPr="009567A3">
        <w:rPr>
          <w:rFonts w:ascii="Times New Roman" w:hAnsi="Times New Roman"/>
          <w:spacing w:val="-4"/>
          <w:sz w:val="28"/>
          <w:szCs w:val="28"/>
        </w:rPr>
        <w:t xml:space="preserve"> </w:t>
      </w:r>
      <w:r w:rsidRPr="009567A3">
        <w:rPr>
          <w:rFonts w:ascii="Times New Roman" w:hAnsi="Times New Roman"/>
          <w:sz w:val="28"/>
          <w:szCs w:val="28"/>
        </w:rPr>
        <w:t>которая</w:t>
      </w:r>
      <w:r w:rsidRPr="009567A3">
        <w:rPr>
          <w:rFonts w:ascii="Times New Roman" w:hAnsi="Times New Roman"/>
          <w:spacing w:val="-7"/>
          <w:sz w:val="28"/>
          <w:szCs w:val="28"/>
        </w:rPr>
        <w:t xml:space="preserve"> </w:t>
      </w:r>
      <w:r w:rsidRPr="009567A3">
        <w:rPr>
          <w:rFonts w:ascii="Times New Roman" w:hAnsi="Times New Roman"/>
          <w:sz w:val="28"/>
          <w:szCs w:val="28"/>
        </w:rPr>
        <w:t>не</w:t>
      </w:r>
      <w:r w:rsidRPr="009567A3">
        <w:rPr>
          <w:rFonts w:ascii="Times New Roman" w:hAnsi="Times New Roman"/>
          <w:spacing w:val="-4"/>
          <w:sz w:val="28"/>
          <w:szCs w:val="28"/>
        </w:rPr>
        <w:t xml:space="preserve"> </w:t>
      </w:r>
      <w:r w:rsidRPr="009567A3">
        <w:rPr>
          <w:rFonts w:ascii="Times New Roman" w:hAnsi="Times New Roman"/>
          <w:sz w:val="28"/>
          <w:szCs w:val="28"/>
        </w:rPr>
        <w:t>нужна</w:t>
      </w:r>
      <w:r w:rsidRPr="009567A3">
        <w:rPr>
          <w:rFonts w:ascii="Times New Roman" w:hAnsi="Times New Roman"/>
          <w:spacing w:val="-3"/>
          <w:sz w:val="28"/>
          <w:szCs w:val="28"/>
        </w:rPr>
        <w:t xml:space="preserve"> </w:t>
      </w:r>
      <w:r w:rsidRPr="009567A3">
        <w:rPr>
          <w:rFonts w:ascii="Times New Roman" w:hAnsi="Times New Roman"/>
          <w:sz w:val="28"/>
          <w:szCs w:val="28"/>
        </w:rPr>
        <w:t>потребителю.</w:t>
      </w:r>
    </w:p>
    <w:p w14:paraId="67316315" w14:textId="77777777" w:rsidR="009B16C8" w:rsidRPr="009567A3" w:rsidRDefault="009B16C8" w:rsidP="009B16C8">
      <w:pPr>
        <w:pStyle w:val="a9"/>
        <w:ind w:right="1197" w:firstLine="708"/>
        <w:rPr>
          <w:rFonts w:ascii="Times New Roman" w:hAnsi="Times New Roman"/>
          <w:sz w:val="28"/>
          <w:szCs w:val="28"/>
        </w:rPr>
      </w:pPr>
      <w:r w:rsidRPr="009567A3">
        <w:rPr>
          <w:rFonts w:ascii="Times New Roman" w:hAnsi="Times New Roman"/>
          <w:sz w:val="28"/>
          <w:szCs w:val="28"/>
        </w:rPr>
        <w:t>Выпускается только такое количество продукции, которое требуется на</w:t>
      </w:r>
      <w:r w:rsidRPr="009567A3">
        <w:rPr>
          <w:rFonts w:ascii="Times New Roman" w:hAnsi="Times New Roman"/>
          <w:spacing w:val="-67"/>
          <w:sz w:val="28"/>
          <w:szCs w:val="28"/>
        </w:rPr>
        <w:t xml:space="preserve"> </w:t>
      </w:r>
      <w:r w:rsidRPr="009567A3">
        <w:rPr>
          <w:rFonts w:ascii="Times New Roman" w:hAnsi="Times New Roman"/>
          <w:sz w:val="28"/>
          <w:szCs w:val="28"/>
        </w:rPr>
        <w:t>следующей стадии.</w:t>
      </w:r>
    </w:p>
    <w:p w14:paraId="6CB316E9" w14:textId="77777777" w:rsidR="009B16C8" w:rsidRPr="009567A3" w:rsidRDefault="009B16C8" w:rsidP="009B16C8">
      <w:pPr>
        <w:pStyle w:val="a9"/>
        <w:ind w:left="808" w:right="4530"/>
        <w:rPr>
          <w:rFonts w:ascii="Times New Roman" w:hAnsi="Times New Roman"/>
          <w:sz w:val="28"/>
          <w:szCs w:val="28"/>
        </w:rPr>
      </w:pPr>
      <w:r w:rsidRPr="009567A3">
        <w:rPr>
          <w:rFonts w:ascii="Times New Roman" w:hAnsi="Times New Roman"/>
          <w:sz w:val="28"/>
          <w:szCs w:val="28"/>
        </w:rPr>
        <w:t>Оборудование переналаживается медленно.</w:t>
      </w:r>
      <w:r w:rsidRPr="009567A3">
        <w:rPr>
          <w:rFonts w:ascii="Times New Roman" w:hAnsi="Times New Roman"/>
          <w:spacing w:val="-67"/>
          <w:sz w:val="28"/>
          <w:szCs w:val="28"/>
        </w:rPr>
        <w:t xml:space="preserve"> </w:t>
      </w:r>
      <w:r w:rsidRPr="009567A3">
        <w:rPr>
          <w:rFonts w:ascii="Times New Roman" w:hAnsi="Times New Roman"/>
          <w:sz w:val="28"/>
          <w:szCs w:val="28"/>
        </w:rPr>
        <w:t>Отсутствует</w:t>
      </w:r>
      <w:r w:rsidRPr="009567A3">
        <w:rPr>
          <w:rFonts w:ascii="Times New Roman" w:hAnsi="Times New Roman"/>
          <w:spacing w:val="1"/>
          <w:sz w:val="28"/>
          <w:szCs w:val="28"/>
        </w:rPr>
        <w:t xml:space="preserve"> </w:t>
      </w:r>
      <w:r w:rsidRPr="009567A3">
        <w:rPr>
          <w:rFonts w:ascii="Times New Roman" w:hAnsi="Times New Roman"/>
          <w:sz w:val="28"/>
          <w:szCs w:val="28"/>
        </w:rPr>
        <w:t>брак.</w:t>
      </w:r>
    </w:p>
    <w:p w14:paraId="2D82D345" w14:textId="77777777" w:rsidR="009B16C8" w:rsidRPr="009567A3" w:rsidRDefault="009B16C8" w:rsidP="009B16C8">
      <w:pPr>
        <w:pStyle w:val="a9"/>
        <w:spacing w:before="1" w:line="322" w:lineRule="exact"/>
        <w:ind w:left="808"/>
        <w:rPr>
          <w:rFonts w:ascii="Times New Roman" w:hAnsi="Times New Roman"/>
          <w:sz w:val="28"/>
          <w:szCs w:val="28"/>
        </w:rPr>
      </w:pPr>
      <w:r w:rsidRPr="009567A3">
        <w:rPr>
          <w:rFonts w:ascii="Times New Roman" w:hAnsi="Times New Roman"/>
          <w:sz w:val="28"/>
          <w:szCs w:val="28"/>
        </w:rPr>
        <w:t>Нет</w:t>
      </w:r>
      <w:r w:rsidRPr="009567A3">
        <w:rPr>
          <w:rFonts w:ascii="Times New Roman" w:hAnsi="Times New Roman"/>
          <w:spacing w:val="-2"/>
          <w:sz w:val="28"/>
          <w:szCs w:val="28"/>
        </w:rPr>
        <w:t xml:space="preserve"> </w:t>
      </w:r>
      <w:r w:rsidRPr="009567A3">
        <w:rPr>
          <w:rFonts w:ascii="Times New Roman" w:hAnsi="Times New Roman"/>
          <w:sz w:val="28"/>
          <w:szCs w:val="28"/>
        </w:rPr>
        <w:t>затрат</w:t>
      </w:r>
      <w:r w:rsidRPr="009567A3">
        <w:rPr>
          <w:rFonts w:ascii="Times New Roman" w:hAnsi="Times New Roman"/>
          <w:spacing w:val="-1"/>
          <w:sz w:val="28"/>
          <w:szCs w:val="28"/>
        </w:rPr>
        <w:t xml:space="preserve"> </w:t>
      </w:r>
      <w:r w:rsidRPr="009567A3">
        <w:rPr>
          <w:rFonts w:ascii="Times New Roman" w:hAnsi="Times New Roman"/>
          <w:sz w:val="28"/>
          <w:szCs w:val="28"/>
        </w:rPr>
        <w:t>на</w:t>
      </w:r>
      <w:r w:rsidRPr="009567A3">
        <w:rPr>
          <w:rFonts w:ascii="Times New Roman" w:hAnsi="Times New Roman"/>
          <w:spacing w:val="-4"/>
          <w:sz w:val="28"/>
          <w:szCs w:val="28"/>
        </w:rPr>
        <w:t xml:space="preserve"> </w:t>
      </w:r>
      <w:r w:rsidRPr="009567A3">
        <w:rPr>
          <w:rFonts w:ascii="Times New Roman" w:hAnsi="Times New Roman"/>
          <w:sz w:val="28"/>
          <w:szCs w:val="28"/>
        </w:rPr>
        <w:t>хранение.</w:t>
      </w:r>
    </w:p>
    <w:p w14:paraId="0EEFC3D4" w14:textId="77777777" w:rsidR="009B16C8" w:rsidRPr="009567A3" w:rsidRDefault="009B16C8" w:rsidP="009B16C8">
      <w:pPr>
        <w:pStyle w:val="a9"/>
        <w:ind w:left="808" w:right="2661"/>
        <w:rPr>
          <w:rFonts w:ascii="Times New Roman" w:hAnsi="Times New Roman"/>
          <w:sz w:val="28"/>
          <w:szCs w:val="28"/>
        </w:rPr>
      </w:pPr>
      <w:r w:rsidRPr="009567A3">
        <w:rPr>
          <w:rFonts w:ascii="Times New Roman" w:hAnsi="Times New Roman"/>
          <w:sz w:val="28"/>
          <w:szCs w:val="28"/>
        </w:rPr>
        <w:t>Происходит накопление и складирование готовых изделий.</w:t>
      </w:r>
      <w:r w:rsidRPr="009567A3">
        <w:rPr>
          <w:rFonts w:ascii="Times New Roman" w:hAnsi="Times New Roman"/>
          <w:spacing w:val="-67"/>
          <w:sz w:val="28"/>
          <w:szCs w:val="28"/>
        </w:rPr>
        <w:t xml:space="preserve"> </w:t>
      </w:r>
      <w:r w:rsidRPr="009567A3">
        <w:rPr>
          <w:rFonts w:ascii="Times New Roman" w:hAnsi="Times New Roman"/>
          <w:sz w:val="28"/>
          <w:szCs w:val="28"/>
        </w:rPr>
        <w:t>Сокращаются</w:t>
      </w:r>
      <w:r w:rsidRPr="009567A3">
        <w:rPr>
          <w:rFonts w:ascii="Times New Roman" w:hAnsi="Times New Roman"/>
          <w:spacing w:val="-1"/>
          <w:sz w:val="28"/>
          <w:szCs w:val="28"/>
        </w:rPr>
        <w:t xml:space="preserve"> </w:t>
      </w:r>
      <w:r w:rsidRPr="009567A3">
        <w:rPr>
          <w:rFonts w:ascii="Times New Roman" w:hAnsi="Times New Roman"/>
          <w:sz w:val="28"/>
          <w:szCs w:val="28"/>
        </w:rPr>
        <w:t>затраты на</w:t>
      </w:r>
      <w:r w:rsidRPr="009567A3">
        <w:rPr>
          <w:rFonts w:ascii="Times New Roman" w:hAnsi="Times New Roman"/>
          <w:spacing w:val="-1"/>
          <w:sz w:val="28"/>
          <w:szCs w:val="28"/>
        </w:rPr>
        <w:t xml:space="preserve"> </w:t>
      </w:r>
      <w:r w:rsidRPr="009567A3">
        <w:rPr>
          <w:rFonts w:ascii="Times New Roman" w:hAnsi="Times New Roman"/>
          <w:sz w:val="28"/>
          <w:szCs w:val="28"/>
        </w:rPr>
        <w:t>устранение брака.</w:t>
      </w:r>
    </w:p>
    <w:p w14:paraId="1F38539D" w14:textId="77777777" w:rsidR="009B16C8" w:rsidRPr="009567A3" w:rsidRDefault="009B16C8" w:rsidP="009B16C8">
      <w:pPr>
        <w:pStyle w:val="a9"/>
        <w:spacing w:before="10"/>
        <w:rPr>
          <w:rFonts w:ascii="Times New Roman" w:hAnsi="Times New Roman"/>
          <w:sz w:val="28"/>
          <w:szCs w:val="28"/>
        </w:rPr>
      </w:pPr>
    </w:p>
    <w:p w14:paraId="4EEC7F55" w14:textId="77777777" w:rsidR="009B16C8" w:rsidRPr="009567A3" w:rsidRDefault="009B16C8" w:rsidP="009B16C8">
      <w:pPr>
        <w:pStyle w:val="a8"/>
        <w:widowControl w:val="0"/>
        <w:numPr>
          <w:ilvl w:val="0"/>
          <w:numId w:val="39"/>
        </w:numPr>
        <w:tabs>
          <w:tab w:val="left" w:pos="808"/>
          <w:tab w:val="left" w:pos="809"/>
        </w:tabs>
        <w:autoSpaceDE w:val="0"/>
        <w:autoSpaceDN w:val="0"/>
        <w:spacing w:before="1" w:after="0" w:line="322" w:lineRule="exact"/>
        <w:ind w:left="808" w:hanging="709"/>
        <w:contextualSpacing w:val="0"/>
        <w:rPr>
          <w:rFonts w:ascii="Times New Roman" w:hAnsi="Times New Roman"/>
          <w:sz w:val="28"/>
          <w:szCs w:val="28"/>
        </w:rPr>
      </w:pPr>
      <w:r w:rsidRPr="009567A3">
        <w:rPr>
          <w:rFonts w:ascii="Times New Roman" w:hAnsi="Times New Roman"/>
          <w:sz w:val="28"/>
          <w:szCs w:val="28"/>
        </w:rPr>
        <w:t>Отметьте</w:t>
      </w:r>
      <w:r w:rsidRPr="009567A3">
        <w:rPr>
          <w:rFonts w:ascii="Times New Roman" w:hAnsi="Times New Roman"/>
          <w:spacing w:val="-2"/>
          <w:sz w:val="28"/>
          <w:szCs w:val="28"/>
        </w:rPr>
        <w:t xml:space="preserve"> </w:t>
      </w:r>
      <w:r w:rsidRPr="009567A3">
        <w:rPr>
          <w:rFonts w:ascii="Times New Roman" w:hAnsi="Times New Roman"/>
          <w:sz w:val="28"/>
          <w:szCs w:val="28"/>
        </w:rPr>
        <w:t>виды</w:t>
      </w:r>
      <w:r w:rsidRPr="009567A3">
        <w:rPr>
          <w:rFonts w:ascii="Times New Roman" w:hAnsi="Times New Roman"/>
          <w:spacing w:val="-2"/>
          <w:sz w:val="28"/>
          <w:szCs w:val="28"/>
        </w:rPr>
        <w:t xml:space="preserve"> </w:t>
      </w:r>
      <w:r w:rsidRPr="009567A3">
        <w:rPr>
          <w:rFonts w:ascii="Times New Roman" w:hAnsi="Times New Roman"/>
          <w:sz w:val="28"/>
          <w:szCs w:val="28"/>
        </w:rPr>
        <w:t>потерь:</w:t>
      </w:r>
    </w:p>
    <w:p w14:paraId="61DDBCCA" w14:textId="77777777" w:rsidR="009B16C8" w:rsidRPr="009567A3" w:rsidRDefault="009B16C8" w:rsidP="009B16C8">
      <w:pPr>
        <w:pStyle w:val="a9"/>
        <w:spacing w:line="242" w:lineRule="auto"/>
        <w:ind w:right="5012"/>
        <w:rPr>
          <w:rFonts w:ascii="Times New Roman" w:hAnsi="Times New Roman"/>
          <w:sz w:val="28"/>
          <w:szCs w:val="28"/>
        </w:rPr>
      </w:pPr>
      <w:r w:rsidRPr="009567A3">
        <w:rPr>
          <w:rFonts w:ascii="Times New Roman" w:hAnsi="Times New Roman"/>
          <w:sz w:val="28"/>
          <w:szCs w:val="28"/>
        </w:rPr>
        <w:t>а) Ремонт оборудования б) Перепроизводство</w:t>
      </w:r>
      <w:r w:rsidRPr="009567A3">
        <w:rPr>
          <w:rFonts w:ascii="Times New Roman" w:hAnsi="Times New Roman"/>
          <w:spacing w:val="-67"/>
          <w:sz w:val="28"/>
          <w:szCs w:val="28"/>
        </w:rPr>
        <w:t xml:space="preserve"> </w:t>
      </w:r>
      <w:r w:rsidRPr="009567A3">
        <w:rPr>
          <w:rFonts w:ascii="Times New Roman" w:hAnsi="Times New Roman"/>
          <w:sz w:val="28"/>
          <w:szCs w:val="28"/>
        </w:rPr>
        <w:t>в)</w:t>
      </w:r>
      <w:r w:rsidRPr="009567A3">
        <w:rPr>
          <w:rFonts w:ascii="Times New Roman" w:hAnsi="Times New Roman"/>
          <w:spacing w:val="-3"/>
          <w:sz w:val="28"/>
          <w:szCs w:val="28"/>
        </w:rPr>
        <w:t xml:space="preserve"> </w:t>
      </w:r>
      <w:r w:rsidRPr="009567A3">
        <w:rPr>
          <w:rFonts w:ascii="Times New Roman" w:hAnsi="Times New Roman"/>
          <w:sz w:val="28"/>
          <w:szCs w:val="28"/>
        </w:rPr>
        <w:t>Ожидание</w:t>
      </w:r>
    </w:p>
    <w:p w14:paraId="12A07437" w14:textId="77777777" w:rsidR="009B16C8" w:rsidRPr="009567A3" w:rsidRDefault="009B16C8" w:rsidP="009B16C8">
      <w:pPr>
        <w:pStyle w:val="a9"/>
        <w:ind w:right="868"/>
        <w:rPr>
          <w:rFonts w:ascii="Times New Roman" w:hAnsi="Times New Roman"/>
          <w:sz w:val="28"/>
          <w:szCs w:val="28"/>
        </w:rPr>
      </w:pPr>
      <w:r w:rsidRPr="009567A3">
        <w:rPr>
          <w:rFonts w:ascii="Times New Roman" w:hAnsi="Times New Roman"/>
          <w:sz w:val="28"/>
          <w:szCs w:val="28"/>
        </w:rPr>
        <w:t>г) Уборка рабочей зоны д) Лишняя траектория е) Лишние движения ж) Избыток</w:t>
      </w:r>
      <w:r w:rsidRPr="009567A3">
        <w:rPr>
          <w:rFonts w:ascii="Times New Roman" w:hAnsi="Times New Roman"/>
          <w:spacing w:val="-67"/>
          <w:sz w:val="28"/>
          <w:szCs w:val="28"/>
        </w:rPr>
        <w:t xml:space="preserve"> </w:t>
      </w:r>
      <w:r w:rsidRPr="009567A3">
        <w:rPr>
          <w:rFonts w:ascii="Times New Roman" w:hAnsi="Times New Roman"/>
          <w:sz w:val="28"/>
          <w:szCs w:val="28"/>
        </w:rPr>
        <w:t>запасов</w:t>
      </w:r>
    </w:p>
    <w:p w14:paraId="30972BDC" w14:textId="77777777" w:rsidR="009B16C8" w:rsidRPr="009567A3" w:rsidRDefault="009B16C8" w:rsidP="009B16C8">
      <w:pPr>
        <w:pStyle w:val="a9"/>
        <w:spacing w:line="321" w:lineRule="exact"/>
        <w:rPr>
          <w:rFonts w:ascii="Times New Roman" w:hAnsi="Times New Roman"/>
          <w:sz w:val="28"/>
          <w:szCs w:val="28"/>
        </w:rPr>
      </w:pPr>
      <w:r w:rsidRPr="009567A3">
        <w:rPr>
          <w:rFonts w:ascii="Times New Roman" w:hAnsi="Times New Roman"/>
          <w:sz w:val="28"/>
          <w:szCs w:val="28"/>
        </w:rPr>
        <w:t>з)</w:t>
      </w:r>
      <w:r w:rsidRPr="009567A3">
        <w:rPr>
          <w:rFonts w:ascii="Times New Roman" w:hAnsi="Times New Roman"/>
          <w:spacing w:val="-4"/>
          <w:sz w:val="28"/>
          <w:szCs w:val="28"/>
        </w:rPr>
        <w:t xml:space="preserve"> </w:t>
      </w:r>
      <w:r w:rsidRPr="009567A3">
        <w:rPr>
          <w:rFonts w:ascii="Times New Roman" w:hAnsi="Times New Roman"/>
          <w:sz w:val="28"/>
          <w:szCs w:val="28"/>
        </w:rPr>
        <w:t>Переналадка</w:t>
      </w:r>
      <w:r w:rsidRPr="009567A3">
        <w:rPr>
          <w:rFonts w:ascii="Times New Roman" w:hAnsi="Times New Roman"/>
          <w:spacing w:val="-3"/>
          <w:sz w:val="28"/>
          <w:szCs w:val="28"/>
        </w:rPr>
        <w:t xml:space="preserve"> </w:t>
      </w:r>
      <w:r w:rsidRPr="009567A3">
        <w:rPr>
          <w:rFonts w:ascii="Times New Roman" w:hAnsi="Times New Roman"/>
          <w:sz w:val="28"/>
          <w:szCs w:val="28"/>
        </w:rPr>
        <w:t>оборудования</w:t>
      </w:r>
      <w:r w:rsidRPr="009567A3">
        <w:rPr>
          <w:rFonts w:ascii="Times New Roman" w:hAnsi="Times New Roman"/>
          <w:spacing w:val="-4"/>
          <w:sz w:val="28"/>
          <w:szCs w:val="28"/>
        </w:rPr>
        <w:t xml:space="preserve"> </w:t>
      </w:r>
      <w:r w:rsidRPr="009567A3">
        <w:rPr>
          <w:rFonts w:ascii="Times New Roman" w:hAnsi="Times New Roman"/>
          <w:sz w:val="28"/>
          <w:szCs w:val="28"/>
        </w:rPr>
        <w:t>и)</w:t>
      </w:r>
      <w:r w:rsidRPr="009567A3">
        <w:rPr>
          <w:rFonts w:ascii="Times New Roman" w:hAnsi="Times New Roman"/>
          <w:spacing w:val="-3"/>
          <w:sz w:val="28"/>
          <w:szCs w:val="28"/>
        </w:rPr>
        <w:t xml:space="preserve"> </w:t>
      </w:r>
      <w:r w:rsidRPr="009567A3">
        <w:rPr>
          <w:rFonts w:ascii="Times New Roman" w:hAnsi="Times New Roman"/>
          <w:sz w:val="28"/>
          <w:szCs w:val="28"/>
        </w:rPr>
        <w:t>Лишние</w:t>
      </w:r>
      <w:r w:rsidRPr="009567A3">
        <w:rPr>
          <w:rFonts w:ascii="Times New Roman" w:hAnsi="Times New Roman"/>
          <w:spacing w:val="-3"/>
          <w:sz w:val="28"/>
          <w:szCs w:val="28"/>
        </w:rPr>
        <w:t xml:space="preserve"> </w:t>
      </w:r>
      <w:r w:rsidRPr="009567A3">
        <w:rPr>
          <w:rFonts w:ascii="Times New Roman" w:hAnsi="Times New Roman"/>
          <w:sz w:val="28"/>
          <w:szCs w:val="28"/>
        </w:rPr>
        <w:t>этапы</w:t>
      </w:r>
      <w:r w:rsidRPr="009567A3">
        <w:rPr>
          <w:rFonts w:ascii="Times New Roman" w:hAnsi="Times New Roman"/>
          <w:spacing w:val="-4"/>
          <w:sz w:val="28"/>
          <w:szCs w:val="28"/>
        </w:rPr>
        <w:t xml:space="preserve"> </w:t>
      </w:r>
      <w:r w:rsidRPr="009567A3">
        <w:rPr>
          <w:rFonts w:ascii="Times New Roman" w:hAnsi="Times New Roman"/>
          <w:sz w:val="28"/>
          <w:szCs w:val="28"/>
        </w:rPr>
        <w:t>обработки</w:t>
      </w:r>
      <w:r w:rsidRPr="009567A3">
        <w:rPr>
          <w:rFonts w:ascii="Times New Roman" w:hAnsi="Times New Roman"/>
          <w:spacing w:val="-4"/>
          <w:sz w:val="28"/>
          <w:szCs w:val="28"/>
        </w:rPr>
        <w:t xml:space="preserve"> </w:t>
      </w:r>
      <w:r w:rsidRPr="009567A3">
        <w:rPr>
          <w:rFonts w:ascii="Times New Roman" w:hAnsi="Times New Roman"/>
          <w:sz w:val="28"/>
          <w:szCs w:val="28"/>
        </w:rPr>
        <w:t>к)</w:t>
      </w:r>
      <w:r w:rsidRPr="009567A3">
        <w:rPr>
          <w:rFonts w:ascii="Times New Roman" w:hAnsi="Times New Roman"/>
          <w:spacing w:val="-3"/>
          <w:sz w:val="28"/>
          <w:szCs w:val="28"/>
        </w:rPr>
        <w:t xml:space="preserve"> </w:t>
      </w:r>
      <w:r w:rsidRPr="009567A3">
        <w:rPr>
          <w:rFonts w:ascii="Times New Roman" w:hAnsi="Times New Roman"/>
          <w:sz w:val="28"/>
          <w:szCs w:val="28"/>
        </w:rPr>
        <w:t>Исправление</w:t>
      </w:r>
      <w:r w:rsidRPr="009567A3">
        <w:rPr>
          <w:rFonts w:ascii="Times New Roman" w:hAnsi="Times New Roman"/>
          <w:spacing w:val="-3"/>
          <w:sz w:val="28"/>
          <w:szCs w:val="28"/>
        </w:rPr>
        <w:t xml:space="preserve"> </w:t>
      </w:r>
      <w:r w:rsidRPr="009567A3">
        <w:rPr>
          <w:rFonts w:ascii="Times New Roman" w:hAnsi="Times New Roman"/>
          <w:sz w:val="28"/>
          <w:szCs w:val="28"/>
        </w:rPr>
        <w:t>и</w:t>
      </w:r>
      <w:r w:rsidRPr="009567A3">
        <w:rPr>
          <w:rFonts w:ascii="Times New Roman" w:hAnsi="Times New Roman"/>
          <w:spacing w:val="-3"/>
          <w:sz w:val="28"/>
          <w:szCs w:val="28"/>
        </w:rPr>
        <w:t xml:space="preserve"> </w:t>
      </w:r>
      <w:r w:rsidRPr="009567A3">
        <w:rPr>
          <w:rFonts w:ascii="Times New Roman" w:hAnsi="Times New Roman"/>
          <w:sz w:val="28"/>
          <w:szCs w:val="28"/>
        </w:rPr>
        <w:t>брак</w:t>
      </w:r>
    </w:p>
    <w:p w14:paraId="327A7482" w14:textId="77777777" w:rsidR="009B16C8" w:rsidRPr="009567A3" w:rsidRDefault="009B16C8" w:rsidP="009B16C8">
      <w:pPr>
        <w:pStyle w:val="a9"/>
        <w:spacing w:before="5"/>
        <w:rPr>
          <w:rFonts w:ascii="Times New Roman" w:hAnsi="Times New Roman"/>
          <w:sz w:val="28"/>
          <w:szCs w:val="28"/>
        </w:rPr>
      </w:pPr>
    </w:p>
    <w:p w14:paraId="1ED4740C" w14:textId="77777777" w:rsidR="009B16C8" w:rsidRPr="009567A3" w:rsidRDefault="009B16C8" w:rsidP="009B16C8">
      <w:pPr>
        <w:pStyle w:val="a8"/>
        <w:widowControl w:val="0"/>
        <w:numPr>
          <w:ilvl w:val="0"/>
          <w:numId w:val="39"/>
        </w:numPr>
        <w:tabs>
          <w:tab w:val="left" w:pos="808"/>
          <w:tab w:val="left" w:pos="809"/>
        </w:tabs>
        <w:autoSpaceDE w:val="0"/>
        <w:autoSpaceDN w:val="0"/>
        <w:spacing w:after="0" w:line="240" w:lineRule="auto"/>
        <w:ind w:right="5025" w:firstLine="0"/>
        <w:contextualSpacing w:val="0"/>
        <w:rPr>
          <w:rFonts w:ascii="Times New Roman" w:hAnsi="Times New Roman"/>
          <w:sz w:val="28"/>
          <w:szCs w:val="28"/>
        </w:rPr>
      </w:pPr>
      <w:r w:rsidRPr="009567A3">
        <w:rPr>
          <w:rFonts w:ascii="Times New Roman" w:hAnsi="Times New Roman"/>
          <w:sz w:val="28"/>
          <w:szCs w:val="28"/>
        </w:rPr>
        <w:t>Где должна рассматриваться проблема?</w:t>
      </w:r>
      <w:r w:rsidRPr="009567A3">
        <w:rPr>
          <w:rFonts w:ascii="Times New Roman" w:hAnsi="Times New Roman"/>
          <w:spacing w:val="-67"/>
          <w:sz w:val="28"/>
          <w:szCs w:val="28"/>
        </w:rPr>
        <w:t xml:space="preserve"> </w:t>
      </w:r>
      <w:r w:rsidRPr="009567A3">
        <w:rPr>
          <w:rFonts w:ascii="Times New Roman" w:hAnsi="Times New Roman"/>
          <w:sz w:val="28"/>
          <w:szCs w:val="28"/>
        </w:rPr>
        <w:t>а)</w:t>
      </w:r>
      <w:r w:rsidRPr="009567A3">
        <w:rPr>
          <w:rFonts w:ascii="Times New Roman" w:hAnsi="Times New Roman"/>
          <w:spacing w:val="-1"/>
          <w:sz w:val="28"/>
          <w:szCs w:val="28"/>
        </w:rPr>
        <w:t xml:space="preserve"> </w:t>
      </w:r>
      <w:r w:rsidRPr="009567A3">
        <w:rPr>
          <w:rFonts w:ascii="Times New Roman" w:hAnsi="Times New Roman"/>
          <w:sz w:val="28"/>
          <w:szCs w:val="28"/>
        </w:rPr>
        <w:t>На участке б</w:t>
      </w:r>
      <w:proofErr w:type="gramStart"/>
      <w:r w:rsidRPr="009567A3">
        <w:rPr>
          <w:rFonts w:ascii="Times New Roman" w:hAnsi="Times New Roman"/>
          <w:sz w:val="28"/>
          <w:szCs w:val="28"/>
        </w:rPr>
        <w:t>)</w:t>
      </w:r>
      <w:proofErr w:type="gramEnd"/>
      <w:r w:rsidRPr="009567A3">
        <w:rPr>
          <w:rFonts w:ascii="Times New Roman" w:hAnsi="Times New Roman"/>
          <w:sz w:val="28"/>
          <w:szCs w:val="28"/>
        </w:rPr>
        <w:t xml:space="preserve"> В</w:t>
      </w:r>
      <w:r w:rsidRPr="009567A3">
        <w:rPr>
          <w:rFonts w:ascii="Times New Roman" w:hAnsi="Times New Roman"/>
          <w:spacing w:val="-1"/>
          <w:sz w:val="28"/>
          <w:szCs w:val="28"/>
        </w:rPr>
        <w:t xml:space="preserve"> </w:t>
      </w:r>
      <w:r w:rsidRPr="009567A3">
        <w:rPr>
          <w:rFonts w:ascii="Times New Roman" w:hAnsi="Times New Roman"/>
          <w:sz w:val="28"/>
          <w:szCs w:val="28"/>
        </w:rPr>
        <w:t>кабинете</w:t>
      </w:r>
    </w:p>
    <w:p w14:paraId="5774BB83" w14:textId="77777777" w:rsidR="009B16C8" w:rsidRPr="009567A3" w:rsidRDefault="009B16C8" w:rsidP="009B16C8">
      <w:pPr>
        <w:pStyle w:val="a9"/>
        <w:spacing w:before="2"/>
        <w:rPr>
          <w:rFonts w:ascii="Times New Roman" w:hAnsi="Times New Roman"/>
          <w:sz w:val="28"/>
          <w:szCs w:val="28"/>
        </w:rPr>
      </w:pPr>
      <w:r w:rsidRPr="009567A3">
        <w:rPr>
          <w:rFonts w:ascii="Times New Roman" w:hAnsi="Times New Roman"/>
          <w:sz w:val="28"/>
          <w:szCs w:val="28"/>
        </w:rPr>
        <w:t>в)</w:t>
      </w:r>
      <w:r w:rsidRPr="009567A3">
        <w:rPr>
          <w:rFonts w:ascii="Times New Roman" w:hAnsi="Times New Roman"/>
          <w:spacing w:val="-4"/>
          <w:sz w:val="28"/>
          <w:szCs w:val="28"/>
        </w:rPr>
        <w:t xml:space="preserve"> </w:t>
      </w:r>
      <w:r w:rsidRPr="009567A3">
        <w:rPr>
          <w:rFonts w:ascii="Times New Roman" w:hAnsi="Times New Roman"/>
          <w:sz w:val="28"/>
          <w:szCs w:val="28"/>
        </w:rPr>
        <w:t>В</w:t>
      </w:r>
      <w:r w:rsidRPr="009567A3">
        <w:rPr>
          <w:rFonts w:ascii="Times New Roman" w:hAnsi="Times New Roman"/>
          <w:spacing w:val="-3"/>
          <w:sz w:val="28"/>
          <w:szCs w:val="28"/>
        </w:rPr>
        <w:t xml:space="preserve"> </w:t>
      </w:r>
      <w:r w:rsidRPr="009567A3">
        <w:rPr>
          <w:rFonts w:ascii="Times New Roman" w:hAnsi="Times New Roman"/>
          <w:sz w:val="28"/>
          <w:szCs w:val="28"/>
        </w:rPr>
        <w:t>месте</w:t>
      </w:r>
      <w:r w:rsidRPr="009567A3">
        <w:rPr>
          <w:rFonts w:ascii="Times New Roman" w:hAnsi="Times New Roman"/>
          <w:spacing w:val="-2"/>
          <w:sz w:val="28"/>
          <w:szCs w:val="28"/>
        </w:rPr>
        <w:t xml:space="preserve"> </w:t>
      </w:r>
      <w:r w:rsidRPr="009567A3">
        <w:rPr>
          <w:rFonts w:ascii="Times New Roman" w:hAnsi="Times New Roman"/>
          <w:sz w:val="28"/>
          <w:szCs w:val="28"/>
        </w:rPr>
        <w:t>возникновения</w:t>
      </w:r>
    </w:p>
    <w:p w14:paraId="344A718C" w14:textId="77777777" w:rsidR="009B16C8" w:rsidRPr="009567A3" w:rsidRDefault="009B16C8" w:rsidP="009B16C8">
      <w:pPr>
        <w:pStyle w:val="a9"/>
        <w:rPr>
          <w:rFonts w:ascii="Times New Roman" w:hAnsi="Times New Roman"/>
          <w:sz w:val="28"/>
          <w:szCs w:val="28"/>
        </w:rPr>
      </w:pPr>
    </w:p>
    <w:p w14:paraId="26F2E359" w14:textId="77777777" w:rsidR="009B16C8" w:rsidRPr="009567A3" w:rsidRDefault="009B16C8" w:rsidP="009B16C8">
      <w:pPr>
        <w:pStyle w:val="a8"/>
        <w:widowControl w:val="0"/>
        <w:numPr>
          <w:ilvl w:val="0"/>
          <w:numId w:val="39"/>
        </w:numPr>
        <w:tabs>
          <w:tab w:val="left" w:pos="808"/>
          <w:tab w:val="left" w:pos="809"/>
        </w:tabs>
        <w:autoSpaceDE w:val="0"/>
        <w:autoSpaceDN w:val="0"/>
        <w:spacing w:after="0" w:line="322" w:lineRule="exact"/>
        <w:ind w:left="808" w:hanging="709"/>
        <w:contextualSpacing w:val="0"/>
        <w:rPr>
          <w:rFonts w:ascii="Times New Roman" w:hAnsi="Times New Roman"/>
          <w:sz w:val="28"/>
          <w:szCs w:val="28"/>
        </w:rPr>
      </w:pPr>
      <w:r w:rsidRPr="009567A3">
        <w:rPr>
          <w:rFonts w:ascii="Times New Roman" w:hAnsi="Times New Roman"/>
          <w:sz w:val="28"/>
          <w:szCs w:val="28"/>
        </w:rPr>
        <w:t>За</w:t>
      </w:r>
      <w:r w:rsidRPr="009567A3">
        <w:rPr>
          <w:rFonts w:ascii="Times New Roman" w:hAnsi="Times New Roman"/>
          <w:spacing w:val="-2"/>
          <w:sz w:val="28"/>
          <w:szCs w:val="28"/>
        </w:rPr>
        <w:t xml:space="preserve"> </w:t>
      </w:r>
      <w:r w:rsidRPr="009567A3">
        <w:rPr>
          <w:rFonts w:ascii="Times New Roman" w:hAnsi="Times New Roman"/>
          <w:sz w:val="28"/>
          <w:szCs w:val="28"/>
        </w:rPr>
        <w:t>решение</w:t>
      </w:r>
      <w:r w:rsidRPr="009567A3">
        <w:rPr>
          <w:rFonts w:ascii="Times New Roman" w:hAnsi="Times New Roman"/>
          <w:spacing w:val="-5"/>
          <w:sz w:val="28"/>
          <w:szCs w:val="28"/>
        </w:rPr>
        <w:t xml:space="preserve"> </w:t>
      </w:r>
      <w:r w:rsidRPr="009567A3">
        <w:rPr>
          <w:rFonts w:ascii="Times New Roman" w:hAnsi="Times New Roman"/>
          <w:sz w:val="28"/>
          <w:szCs w:val="28"/>
        </w:rPr>
        <w:t>проблемы</w:t>
      </w:r>
      <w:r w:rsidRPr="009567A3">
        <w:rPr>
          <w:rFonts w:ascii="Times New Roman" w:hAnsi="Times New Roman"/>
          <w:spacing w:val="-1"/>
          <w:sz w:val="28"/>
          <w:szCs w:val="28"/>
        </w:rPr>
        <w:t xml:space="preserve"> </w:t>
      </w:r>
      <w:r w:rsidRPr="009567A3">
        <w:rPr>
          <w:rFonts w:ascii="Times New Roman" w:hAnsi="Times New Roman"/>
          <w:sz w:val="28"/>
          <w:szCs w:val="28"/>
        </w:rPr>
        <w:t>отвечает:</w:t>
      </w:r>
    </w:p>
    <w:p w14:paraId="4F089EDA" w14:textId="77777777" w:rsidR="009B16C8" w:rsidRPr="009567A3" w:rsidRDefault="009B16C8" w:rsidP="009B16C8">
      <w:pPr>
        <w:pStyle w:val="a9"/>
        <w:ind w:right="6163"/>
        <w:rPr>
          <w:rFonts w:ascii="Times New Roman" w:hAnsi="Times New Roman"/>
          <w:sz w:val="28"/>
          <w:szCs w:val="28"/>
        </w:rPr>
      </w:pPr>
      <w:r w:rsidRPr="009567A3">
        <w:rPr>
          <w:rFonts w:ascii="Times New Roman" w:hAnsi="Times New Roman"/>
          <w:sz w:val="28"/>
          <w:szCs w:val="28"/>
        </w:rPr>
        <w:t>а) Руководитель отдела б) Наладчик</w:t>
      </w:r>
      <w:r w:rsidRPr="009567A3">
        <w:rPr>
          <w:rFonts w:ascii="Times New Roman" w:hAnsi="Times New Roman"/>
          <w:spacing w:val="-67"/>
          <w:sz w:val="28"/>
          <w:szCs w:val="28"/>
        </w:rPr>
        <w:t xml:space="preserve"> </w:t>
      </w:r>
      <w:r w:rsidRPr="009567A3">
        <w:rPr>
          <w:rFonts w:ascii="Times New Roman" w:hAnsi="Times New Roman"/>
          <w:sz w:val="28"/>
          <w:szCs w:val="28"/>
        </w:rPr>
        <w:t>в)</w:t>
      </w:r>
      <w:r w:rsidRPr="009567A3">
        <w:rPr>
          <w:rFonts w:ascii="Times New Roman" w:hAnsi="Times New Roman"/>
          <w:spacing w:val="-3"/>
          <w:sz w:val="28"/>
          <w:szCs w:val="28"/>
        </w:rPr>
        <w:t xml:space="preserve"> </w:t>
      </w:r>
      <w:r w:rsidRPr="009567A3">
        <w:rPr>
          <w:rFonts w:ascii="Times New Roman" w:hAnsi="Times New Roman"/>
          <w:sz w:val="28"/>
          <w:szCs w:val="28"/>
        </w:rPr>
        <w:t>Оператор</w:t>
      </w:r>
    </w:p>
    <w:p w14:paraId="18C30304" w14:textId="77777777" w:rsidR="009B16C8" w:rsidRPr="009567A3" w:rsidRDefault="009B16C8" w:rsidP="009B16C8">
      <w:pPr>
        <w:pStyle w:val="a9"/>
        <w:spacing w:line="321" w:lineRule="exact"/>
        <w:rPr>
          <w:rFonts w:ascii="Times New Roman" w:hAnsi="Times New Roman"/>
          <w:sz w:val="28"/>
          <w:szCs w:val="28"/>
        </w:rPr>
      </w:pPr>
      <w:r w:rsidRPr="009567A3">
        <w:rPr>
          <w:rFonts w:ascii="Times New Roman" w:hAnsi="Times New Roman"/>
          <w:sz w:val="28"/>
          <w:szCs w:val="28"/>
        </w:rPr>
        <w:t>г)</w:t>
      </w:r>
      <w:r w:rsidRPr="009567A3">
        <w:rPr>
          <w:rFonts w:ascii="Times New Roman" w:hAnsi="Times New Roman"/>
          <w:spacing w:val="-3"/>
          <w:sz w:val="28"/>
          <w:szCs w:val="28"/>
        </w:rPr>
        <w:t xml:space="preserve"> </w:t>
      </w:r>
      <w:r w:rsidRPr="009567A3">
        <w:rPr>
          <w:rFonts w:ascii="Times New Roman" w:hAnsi="Times New Roman"/>
          <w:sz w:val="28"/>
          <w:szCs w:val="28"/>
        </w:rPr>
        <w:t>Ответственный</w:t>
      </w:r>
      <w:r w:rsidRPr="009567A3">
        <w:rPr>
          <w:rFonts w:ascii="Times New Roman" w:hAnsi="Times New Roman"/>
          <w:spacing w:val="-3"/>
          <w:sz w:val="28"/>
          <w:szCs w:val="28"/>
        </w:rPr>
        <w:t xml:space="preserve"> </w:t>
      </w:r>
      <w:r w:rsidRPr="009567A3">
        <w:rPr>
          <w:rFonts w:ascii="Times New Roman" w:hAnsi="Times New Roman"/>
          <w:sz w:val="28"/>
          <w:szCs w:val="28"/>
        </w:rPr>
        <w:t>сотрудник</w:t>
      </w:r>
    </w:p>
    <w:p w14:paraId="0C576090" w14:textId="77777777" w:rsidR="009B16C8" w:rsidRPr="009567A3" w:rsidRDefault="009B16C8" w:rsidP="009B16C8">
      <w:pPr>
        <w:pStyle w:val="a9"/>
        <w:spacing w:before="1"/>
        <w:rPr>
          <w:rFonts w:ascii="Times New Roman" w:hAnsi="Times New Roman"/>
          <w:sz w:val="28"/>
          <w:szCs w:val="28"/>
        </w:rPr>
      </w:pPr>
    </w:p>
    <w:p w14:paraId="0F2018F5" w14:textId="77777777" w:rsidR="009B16C8" w:rsidRPr="009567A3" w:rsidRDefault="009B16C8" w:rsidP="009B16C8">
      <w:pPr>
        <w:pStyle w:val="a8"/>
        <w:widowControl w:val="0"/>
        <w:numPr>
          <w:ilvl w:val="0"/>
          <w:numId w:val="39"/>
        </w:numPr>
        <w:tabs>
          <w:tab w:val="left" w:pos="808"/>
          <w:tab w:val="left" w:pos="809"/>
        </w:tabs>
        <w:autoSpaceDE w:val="0"/>
        <w:autoSpaceDN w:val="0"/>
        <w:spacing w:after="0" w:line="240" w:lineRule="auto"/>
        <w:ind w:right="3156" w:firstLine="0"/>
        <w:contextualSpacing w:val="0"/>
        <w:rPr>
          <w:rFonts w:ascii="Times New Roman" w:hAnsi="Times New Roman"/>
          <w:sz w:val="28"/>
          <w:szCs w:val="28"/>
        </w:rPr>
      </w:pPr>
      <w:r w:rsidRPr="009567A3">
        <w:rPr>
          <w:rFonts w:ascii="Times New Roman" w:hAnsi="Times New Roman"/>
          <w:sz w:val="28"/>
          <w:szCs w:val="28"/>
        </w:rPr>
        <w:t>Цель любой деятельности по усовершенствованию это:</w:t>
      </w:r>
      <w:r w:rsidRPr="009567A3">
        <w:rPr>
          <w:rFonts w:ascii="Times New Roman" w:hAnsi="Times New Roman"/>
          <w:spacing w:val="-67"/>
          <w:sz w:val="28"/>
          <w:szCs w:val="28"/>
        </w:rPr>
        <w:t xml:space="preserve"> </w:t>
      </w:r>
      <w:r w:rsidRPr="009567A3">
        <w:rPr>
          <w:rFonts w:ascii="Times New Roman" w:hAnsi="Times New Roman"/>
          <w:sz w:val="28"/>
          <w:szCs w:val="28"/>
        </w:rPr>
        <w:t>а)</w:t>
      </w:r>
      <w:r w:rsidRPr="009567A3">
        <w:rPr>
          <w:rFonts w:ascii="Times New Roman" w:hAnsi="Times New Roman"/>
          <w:spacing w:val="-1"/>
          <w:sz w:val="28"/>
          <w:szCs w:val="28"/>
        </w:rPr>
        <w:t xml:space="preserve"> </w:t>
      </w:r>
      <w:r w:rsidRPr="009567A3">
        <w:rPr>
          <w:rFonts w:ascii="Times New Roman" w:hAnsi="Times New Roman"/>
          <w:sz w:val="28"/>
          <w:szCs w:val="28"/>
        </w:rPr>
        <w:t>сокращение персонала</w:t>
      </w:r>
      <w:r w:rsidRPr="009567A3">
        <w:rPr>
          <w:rFonts w:ascii="Times New Roman" w:hAnsi="Times New Roman"/>
          <w:spacing w:val="-4"/>
          <w:sz w:val="28"/>
          <w:szCs w:val="28"/>
        </w:rPr>
        <w:t xml:space="preserve"> </w:t>
      </w:r>
      <w:r w:rsidRPr="009567A3">
        <w:rPr>
          <w:rFonts w:ascii="Times New Roman" w:hAnsi="Times New Roman"/>
          <w:sz w:val="28"/>
          <w:szCs w:val="28"/>
        </w:rPr>
        <w:t>б) снижение гибкости</w:t>
      </w:r>
    </w:p>
    <w:p w14:paraId="5D6A1BA9" w14:textId="77777777" w:rsidR="009B16C8" w:rsidRPr="009567A3" w:rsidRDefault="009B16C8" w:rsidP="009B16C8">
      <w:pPr>
        <w:pStyle w:val="a9"/>
        <w:rPr>
          <w:rFonts w:ascii="Times New Roman" w:hAnsi="Times New Roman"/>
          <w:sz w:val="28"/>
          <w:szCs w:val="28"/>
        </w:rPr>
      </w:pPr>
      <w:r w:rsidRPr="009567A3">
        <w:rPr>
          <w:rFonts w:ascii="Times New Roman" w:hAnsi="Times New Roman"/>
          <w:sz w:val="28"/>
          <w:szCs w:val="28"/>
        </w:rPr>
        <w:t>в)</w:t>
      </w:r>
      <w:r w:rsidRPr="009567A3">
        <w:rPr>
          <w:rFonts w:ascii="Times New Roman" w:hAnsi="Times New Roman"/>
          <w:spacing w:val="-5"/>
          <w:sz w:val="28"/>
          <w:szCs w:val="28"/>
        </w:rPr>
        <w:t xml:space="preserve"> </w:t>
      </w:r>
      <w:r w:rsidRPr="009567A3">
        <w:rPr>
          <w:rFonts w:ascii="Times New Roman" w:hAnsi="Times New Roman"/>
          <w:sz w:val="28"/>
          <w:szCs w:val="28"/>
        </w:rPr>
        <w:t>устранение</w:t>
      </w:r>
      <w:r w:rsidRPr="009567A3">
        <w:rPr>
          <w:rFonts w:ascii="Times New Roman" w:hAnsi="Times New Roman"/>
          <w:spacing w:val="-2"/>
          <w:sz w:val="28"/>
          <w:szCs w:val="28"/>
        </w:rPr>
        <w:t xml:space="preserve"> </w:t>
      </w:r>
      <w:r w:rsidRPr="009567A3">
        <w:rPr>
          <w:rFonts w:ascii="Times New Roman" w:hAnsi="Times New Roman"/>
          <w:sz w:val="28"/>
          <w:szCs w:val="28"/>
        </w:rPr>
        <w:t>потерь</w:t>
      </w:r>
    </w:p>
    <w:p w14:paraId="4AB40620" w14:textId="77777777" w:rsidR="009B16C8" w:rsidRPr="009567A3" w:rsidRDefault="009B16C8" w:rsidP="009B16C8">
      <w:pPr>
        <w:pStyle w:val="a9"/>
        <w:spacing w:before="11"/>
        <w:rPr>
          <w:rFonts w:ascii="Times New Roman" w:hAnsi="Times New Roman"/>
          <w:sz w:val="28"/>
          <w:szCs w:val="28"/>
        </w:rPr>
      </w:pPr>
    </w:p>
    <w:p w14:paraId="775BCA65" w14:textId="77777777" w:rsidR="009B16C8" w:rsidRPr="009567A3" w:rsidRDefault="009B16C8" w:rsidP="009B16C8">
      <w:pPr>
        <w:pStyle w:val="a8"/>
        <w:widowControl w:val="0"/>
        <w:numPr>
          <w:ilvl w:val="0"/>
          <w:numId w:val="39"/>
        </w:numPr>
        <w:tabs>
          <w:tab w:val="left" w:pos="808"/>
          <w:tab w:val="left" w:pos="809"/>
        </w:tabs>
        <w:autoSpaceDE w:val="0"/>
        <w:autoSpaceDN w:val="0"/>
        <w:spacing w:after="0" w:line="322" w:lineRule="exact"/>
        <w:ind w:left="808" w:hanging="709"/>
        <w:contextualSpacing w:val="0"/>
        <w:rPr>
          <w:rFonts w:ascii="Times New Roman" w:hAnsi="Times New Roman"/>
          <w:sz w:val="28"/>
          <w:szCs w:val="28"/>
        </w:rPr>
      </w:pPr>
      <w:r w:rsidRPr="009567A3">
        <w:rPr>
          <w:rFonts w:ascii="Times New Roman" w:hAnsi="Times New Roman"/>
          <w:sz w:val="28"/>
          <w:szCs w:val="28"/>
        </w:rPr>
        <w:t>Что</w:t>
      </w:r>
      <w:r w:rsidRPr="009567A3">
        <w:rPr>
          <w:rFonts w:ascii="Times New Roman" w:hAnsi="Times New Roman"/>
          <w:spacing w:val="-4"/>
          <w:sz w:val="28"/>
          <w:szCs w:val="28"/>
        </w:rPr>
        <w:t xml:space="preserve"> </w:t>
      </w:r>
      <w:r w:rsidRPr="009567A3">
        <w:rPr>
          <w:rFonts w:ascii="Times New Roman" w:hAnsi="Times New Roman"/>
          <w:sz w:val="28"/>
          <w:szCs w:val="28"/>
        </w:rPr>
        <w:t>означает:</w:t>
      </w:r>
      <w:r w:rsidRPr="009567A3">
        <w:rPr>
          <w:rFonts w:ascii="Times New Roman" w:hAnsi="Times New Roman"/>
          <w:spacing w:val="-2"/>
          <w:sz w:val="28"/>
          <w:szCs w:val="28"/>
        </w:rPr>
        <w:t xml:space="preserve"> </w:t>
      </w:r>
      <w:r w:rsidRPr="009567A3">
        <w:rPr>
          <w:rFonts w:ascii="Times New Roman" w:hAnsi="Times New Roman"/>
          <w:sz w:val="28"/>
          <w:szCs w:val="28"/>
        </w:rPr>
        <w:t>«встроенный</w:t>
      </w:r>
      <w:r w:rsidRPr="009567A3">
        <w:rPr>
          <w:rFonts w:ascii="Times New Roman" w:hAnsi="Times New Roman"/>
          <w:spacing w:val="-3"/>
          <w:sz w:val="28"/>
          <w:szCs w:val="28"/>
        </w:rPr>
        <w:t xml:space="preserve"> </w:t>
      </w:r>
      <w:r w:rsidRPr="009567A3">
        <w:rPr>
          <w:rFonts w:ascii="Times New Roman" w:hAnsi="Times New Roman"/>
          <w:sz w:val="28"/>
          <w:szCs w:val="28"/>
        </w:rPr>
        <w:t>контроль</w:t>
      </w:r>
      <w:r w:rsidRPr="009567A3">
        <w:rPr>
          <w:rFonts w:ascii="Times New Roman" w:hAnsi="Times New Roman"/>
          <w:spacing w:val="-4"/>
          <w:sz w:val="28"/>
          <w:szCs w:val="28"/>
        </w:rPr>
        <w:t xml:space="preserve"> </w:t>
      </w:r>
      <w:r w:rsidRPr="009567A3">
        <w:rPr>
          <w:rFonts w:ascii="Times New Roman" w:hAnsi="Times New Roman"/>
          <w:sz w:val="28"/>
          <w:szCs w:val="28"/>
        </w:rPr>
        <w:t>качества»?</w:t>
      </w:r>
    </w:p>
    <w:p w14:paraId="17707D8E" w14:textId="77777777" w:rsidR="009B16C8" w:rsidRPr="009567A3" w:rsidRDefault="009B16C8" w:rsidP="009B16C8">
      <w:pPr>
        <w:pStyle w:val="a9"/>
        <w:spacing w:line="242" w:lineRule="auto"/>
        <w:ind w:right="1042"/>
        <w:rPr>
          <w:rFonts w:ascii="Times New Roman" w:hAnsi="Times New Roman"/>
          <w:sz w:val="28"/>
          <w:szCs w:val="28"/>
        </w:rPr>
      </w:pPr>
      <w:r w:rsidRPr="009567A3">
        <w:rPr>
          <w:rFonts w:ascii="Times New Roman" w:hAnsi="Times New Roman"/>
          <w:sz w:val="28"/>
          <w:szCs w:val="28"/>
        </w:rPr>
        <w:t>а) качество обеспечивается точностью настройки технологических параметров</w:t>
      </w:r>
      <w:r w:rsidRPr="009567A3">
        <w:rPr>
          <w:rFonts w:ascii="Times New Roman" w:hAnsi="Times New Roman"/>
          <w:spacing w:val="-67"/>
          <w:sz w:val="28"/>
          <w:szCs w:val="28"/>
        </w:rPr>
        <w:t xml:space="preserve"> </w:t>
      </w:r>
      <w:r w:rsidRPr="009567A3">
        <w:rPr>
          <w:rFonts w:ascii="Times New Roman" w:hAnsi="Times New Roman"/>
          <w:sz w:val="28"/>
          <w:szCs w:val="28"/>
        </w:rPr>
        <w:t>оборудования</w:t>
      </w:r>
    </w:p>
    <w:p w14:paraId="518D639D" w14:textId="77777777" w:rsidR="009B16C8" w:rsidRPr="009567A3" w:rsidRDefault="009B16C8" w:rsidP="009B16C8">
      <w:pPr>
        <w:pStyle w:val="a9"/>
        <w:ind w:right="381"/>
        <w:rPr>
          <w:rFonts w:ascii="Times New Roman" w:hAnsi="Times New Roman"/>
          <w:sz w:val="28"/>
          <w:szCs w:val="28"/>
        </w:rPr>
      </w:pPr>
      <w:r w:rsidRPr="009567A3">
        <w:rPr>
          <w:rFonts w:ascii="Times New Roman" w:hAnsi="Times New Roman"/>
          <w:sz w:val="28"/>
          <w:szCs w:val="28"/>
        </w:rPr>
        <w:lastRenderedPageBreak/>
        <w:t>б) в состав производственной линии вводятся контрольные точки, оснащённые всем</w:t>
      </w:r>
      <w:r w:rsidRPr="009567A3">
        <w:rPr>
          <w:rFonts w:ascii="Times New Roman" w:hAnsi="Times New Roman"/>
          <w:spacing w:val="-67"/>
          <w:sz w:val="28"/>
          <w:szCs w:val="28"/>
        </w:rPr>
        <w:t xml:space="preserve"> </w:t>
      </w:r>
      <w:r w:rsidRPr="009567A3">
        <w:rPr>
          <w:rFonts w:ascii="Times New Roman" w:hAnsi="Times New Roman"/>
          <w:sz w:val="28"/>
          <w:szCs w:val="28"/>
        </w:rPr>
        <w:t>необходимым</w:t>
      </w:r>
      <w:r w:rsidRPr="009567A3">
        <w:rPr>
          <w:rFonts w:ascii="Times New Roman" w:hAnsi="Times New Roman"/>
          <w:spacing w:val="-1"/>
          <w:sz w:val="28"/>
          <w:szCs w:val="28"/>
        </w:rPr>
        <w:t xml:space="preserve"> </w:t>
      </w:r>
      <w:r w:rsidRPr="009567A3">
        <w:rPr>
          <w:rFonts w:ascii="Times New Roman" w:hAnsi="Times New Roman"/>
          <w:sz w:val="28"/>
          <w:szCs w:val="28"/>
        </w:rPr>
        <w:t>для</w:t>
      </w:r>
      <w:r w:rsidRPr="009567A3">
        <w:rPr>
          <w:rFonts w:ascii="Times New Roman" w:hAnsi="Times New Roman"/>
          <w:spacing w:val="-3"/>
          <w:sz w:val="28"/>
          <w:szCs w:val="28"/>
        </w:rPr>
        <w:t xml:space="preserve"> </w:t>
      </w:r>
      <w:r w:rsidRPr="009567A3">
        <w:rPr>
          <w:rFonts w:ascii="Times New Roman" w:hAnsi="Times New Roman"/>
          <w:sz w:val="28"/>
          <w:szCs w:val="28"/>
        </w:rPr>
        <w:t>оценки</w:t>
      </w:r>
      <w:r w:rsidRPr="009567A3">
        <w:rPr>
          <w:rFonts w:ascii="Times New Roman" w:hAnsi="Times New Roman"/>
          <w:spacing w:val="1"/>
          <w:sz w:val="28"/>
          <w:szCs w:val="28"/>
        </w:rPr>
        <w:t xml:space="preserve"> </w:t>
      </w:r>
      <w:r w:rsidRPr="009567A3">
        <w:rPr>
          <w:rFonts w:ascii="Times New Roman" w:hAnsi="Times New Roman"/>
          <w:sz w:val="28"/>
          <w:szCs w:val="28"/>
        </w:rPr>
        <w:t>качества</w:t>
      </w:r>
    </w:p>
    <w:p w14:paraId="38334C43" w14:textId="77777777" w:rsidR="009B16C8" w:rsidRPr="009567A3" w:rsidRDefault="009B16C8" w:rsidP="009B16C8">
      <w:pPr>
        <w:pStyle w:val="a9"/>
        <w:spacing w:before="5"/>
        <w:rPr>
          <w:rFonts w:ascii="Times New Roman" w:hAnsi="Times New Roman"/>
          <w:sz w:val="28"/>
          <w:szCs w:val="28"/>
        </w:rPr>
      </w:pPr>
    </w:p>
    <w:p w14:paraId="23017218" w14:textId="77777777" w:rsidR="009B16C8" w:rsidRPr="009567A3" w:rsidRDefault="009B16C8" w:rsidP="009B16C8">
      <w:pPr>
        <w:pStyle w:val="a9"/>
        <w:ind w:right="1256"/>
        <w:rPr>
          <w:rFonts w:ascii="Times New Roman" w:hAnsi="Times New Roman"/>
          <w:sz w:val="28"/>
          <w:szCs w:val="28"/>
        </w:rPr>
      </w:pPr>
      <w:r w:rsidRPr="009567A3">
        <w:rPr>
          <w:rFonts w:ascii="Times New Roman" w:hAnsi="Times New Roman"/>
          <w:sz w:val="28"/>
          <w:szCs w:val="28"/>
        </w:rPr>
        <w:t>в) проверка на соответствие требованиям включается в цикл работы каждого</w:t>
      </w:r>
      <w:r w:rsidRPr="009567A3">
        <w:rPr>
          <w:rFonts w:ascii="Times New Roman" w:hAnsi="Times New Roman"/>
          <w:spacing w:val="-67"/>
          <w:sz w:val="28"/>
          <w:szCs w:val="28"/>
        </w:rPr>
        <w:t xml:space="preserve"> </w:t>
      </w:r>
      <w:r w:rsidRPr="009567A3">
        <w:rPr>
          <w:rFonts w:ascii="Times New Roman" w:hAnsi="Times New Roman"/>
          <w:sz w:val="28"/>
          <w:szCs w:val="28"/>
        </w:rPr>
        <w:t>оператора</w:t>
      </w:r>
    </w:p>
    <w:p w14:paraId="0982CEB3" w14:textId="77777777" w:rsidR="009B16C8" w:rsidRPr="009567A3" w:rsidRDefault="009B16C8" w:rsidP="009B16C8">
      <w:pPr>
        <w:pStyle w:val="a9"/>
        <w:spacing w:before="2"/>
        <w:ind w:right="453"/>
        <w:rPr>
          <w:rFonts w:ascii="Times New Roman" w:hAnsi="Times New Roman"/>
          <w:sz w:val="28"/>
          <w:szCs w:val="28"/>
        </w:rPr>
      </w:pPr>
      <w:r w:rsidRPr="009567A3">
        <w:rPr>
          <w:rFonts w:ascii="Times New Roman" w:hAnsi="Times New Roman"/>
          <w:sz w:val="28"/>
          <w:szCs w:val="28"/>
        </w:rPr>
        <w:t>г) оборудование автономно останавливает процесс, если появляются недопустимые</w:t>
      </w:r>
      <w:r w:rsidRPr="009567A3">
        <w:rPr>
          <w:rFonts w:ascii="Times New Roman" w:hAnsi="Times New Roman"/>
          <w:spacing w:val="-67"/>
          <w:sz w:val="28"/>
          <w:szCs w:val="28"/>
        </w:rPr>
        <w:t xml:space="preserve"> </w:t>
      </w:r>
      <w:r w:rsidRPr="009567A3">
        <w:rPr>
          <w:rFonts w:ascii="Times New Roman" w:hAnsi="Times New Roman"/>
          <w:sz w:val="28"/>
          <w:szCs w:val="28"/>
        </w:rPr>
        <w:t>отклонения</w:t>
      </w:r>
      <w:r w:rsidRPr="009567A3">
        <w:rPr>
          <w:rFonts w:ascii="Times New Roman" w:hAnsi="Times New Roman"/>
          <w:spacing w:val="-1"/>
          <w:sz w:val="28"/>
          <w:szCs w:val="28"/>
        </w:rPr>
        <w:t xml:space="preserve"> </w:t>
      </w:r>
      <w:r w:rsidRPr="009567A3">
        <w:rPr>
          <w:rFonts w:ascii="Times New Roman" w:hAnsi="Times New Roman"/>
          <w:sz w:val="28"/>
          <w:szCs w:val="28"/>
        </w:rPr>
        <w:t>Муда (потери)</w:t>
      </w:r>
      <w:r w:rsidRPr="009567A3">
        <w:rPr>
          <w:rFonts w:ascii="Times New Roman" w:hAnsi="Times New Roman"/>
          <w:spacing w:val="-3"/>
          <w:sz w:val="28"/>
          <w:szCs w:val="28"/>
        </w:rPr>
        <w:t xml:space="preserve"> </w:t>
      </w:r>
      <w:r w:rsidRPr="009567A3">
        <w:rPr>
          <w:rFonts w:ascii="Times New Roman" w:hAnsi="Times New Roman"/>
          <w:sz w:val="28"/>
          <w:szCs w:val="28"/>
        </w:rPr>
        <w:t>и причины</w:t>
      </w:r>
      <w:r w:rsidRPr="009567A3">
        <w:rPr>
          <w:rFonts w:ascii="Times New Roman" w:hAnsi="Times New Roman"/>
          <w:spacing w:val="-3"/>
          <w:sz w:val="28"/>
          <w:szCs w:val="28"/>
        </w:rPr>
        <w:t xml:space="preserve"> </w:t>
      </w:r>
      <w:r w:rsidRPr="009567A3">
        <w:rPr>
          <w:rFonts w:ascii="Times New Roman" w:hAnsi="Times New Roman"/>
          <w:sz w:val="28"/>
          <w:szCs w:val="28"/>
        </w:rPr>
        <w:t>потерь</w:t>
      </w:r>
    </w:p>
    <w:p w14:paraId="7A40638B" w14:textId="77777777" w:rsidR="009B16C8" w:rsidRPr="009567A3" w:rsidRDefault="009B16C8" w:rsidP="009B16C8">
      <w:pPr>
        <w:pStyle w:val="a9"/>
        <w:spacing w:before="10"/>
        <w:rPr>
          <w:rFonts w:ascii="Times New Roman" w:hAnsi="Times New Roman"/>
          <w:sz w:val="28"/>
          <w:szCs w:val="28"/>
        </w:rPr>
      </w:pPr>
    </w:p>
    <w:p w14:paraId="1337C662" w14:textId="77777777" w:rsidR="009B16C8" w:rsidRPr="009567A3" w:rsidRDefault="009B16C8" w:rsidP="009B16C8">
      <w:pPr>
        <w:pStyle w:val="a8"/>
        <w:widowControl w:val="0"/>
        <w:numPr>
          <w:ilvl w:val="0"/>
          <w:numId w:val="39"/>
        </w:numPr>
        <w:tabs>
          <w:tab w:val="left" w:pos="808"/>
          <w:tab w:val="left" w:pos="809"/>
        </w:tabs>
        <w:autoSpaceDE w:val="0"/>
        <w:autoSpaceDN w:val="0"/>
        <w:spacing w:before="1" w:after="0" w:line="240" w:lineRule="auto"/>
        <w:ind w:left="808" w:hanging="709"/>
        <w:contextualSpacing w:val="0"/>
        <w:rPr>
          <w:rFonts w:ascii="Times New Roman" w:hAnsi="Times New Roman"/>
          <w:sz w:val="28"/>
          <w:szCs w:val="28"/>
        </w:rPr>
      </w:pPr>
      <w:r w:rsidRPr="009567A3">
        <w:rPr>
          <w:rFonts w:ascii="Times New Roman" w:hAnsi="Times New Roman"/>
          <w:sz w:val="28"/>
          <w:szCs w:val="28"/>
        </w:rPr>
        <w:t>Назовите</w:t>
      </w:r>
      <w:r w:rsidRPr="009567A3">
        <w:rPr>
          <w:rFonts w:ascii="Times New Roman" w:hAnsi="Times New Roman"/>
          <w:spacing w:val="-3"/>
          <w:sz w:val="28"/>
          <w:szCs w:val="28"/>
        </w:rPr>
        <w:t xml:space="preserve"> </w:t>
      </w:r>
      <w:r w:rsidRPr="009567A3">
        <w:rPr>
          <w:rFonts w:ascii="Times New Roman" w:hAnsi="Times New Roman"/>
          <w:sz w:val="28"/>
          <w:szCs w:val="28"/>
        </w:rPr>
        <w:t>самый</w:t>
      </w:r>
      <w:r w:rsidRPr="009567A3">
        <w:rPr>
          <w:rFonts w:ascii="Times New Roman" w:hAnsi="Times New Roman"/>
          <w:spacing w:val="-2"/>
          <w:sz w:val="28"/>
          <w:szCs w:val="28"/>
        </w:rPr>
        <w:t xml:space="preserve"> </w:t>
      </w:r>
      <w:r w:rsidRPr="009567A3">
        <w:rPr>
          <w:rFonts w:ascii="Times New Roman" w:hAnsi="Times New Roman"/>
          <w:sz w:val="28"/>
          <w:szCs w:val="28"/>
        </w:rPr>
        <w:t>главный</w:t>
      </w:r>
      <w:r w:rsidRPr="009567A3">
        <w:rPr>
          <w:rFonts w:ascii="Times New Roman" w:hAnsi="Times New Roman"/>
          <w:spacing w:val="-2"/>
          <w:sz w:val="28"/>
          <w:szCs w:val="28"/>
        </w:rPr>
        <w:t xml:space="preserve"> </w:t>
      </w:r>
      <w:r w:rsidRPr="009567A3">
        <w:rPr>
          <w:rFonts w:ascii="Times New Roman" w:hAnsi="Times New Roman"/>
          <w:sz w:val="28"/>
          <w:szCs w:val="28"/>
        </w:rPr>
        <w:t>из</w:t>
      </w:r>
      <w:r w:rsidRPr="009567A3">
        <w:rPr>
          <w:rFonts w:ascii="Times New Roman" w:hAnsi="Times New Roman"/>
          <w:spacing w:val="-3"/>
          <w:sz w:val="28"/>
          <w:szCs w:val="28"/>
        </w:rPr>
        <w:t xml:space="preserve"> </w:t>
      </w:r>
      <w:r w:rsidRPr="009567A3">
        <w:rPr>
          <w:rFonts w:ascii="Times New Roman" w:hAnsi="Times New Roman"/>
          <w:sz w:val="28"/>
          <w:szCs w:val="28"/>
        </w:rPr>
        <w:t>видов</w:t>
      </w:r>
      <w:r w:rsidRPr="009567A3">
        <w:rPr>
          <w:rFonts w:ascii="Times New Roman" w:hAnsi="Times New Roman"/>
          <w:spacing w:val="-4"/>
          <w:sz w:val="28"/>
          <w:szCs w:val="28"/>
        </w:rPr>
        <w:t xml:space="preserve"> </w:t>
      </w:r>
      <w:r w:rsidRPr="009567A3">
        <w:rPr>
          <w:rFonts w:ascii="Times New Roman" w:hAnsi="Times New Roman"/>
          <w:sz w:val="28"/>
          <w:szCs w:val="28"/>
        </w:rPr>
        <w:t>потерь:</w:t>
      </w:r>
    </w:p>
    <w:p w14:paraId="5DC24CE1" w14:textId="77777777" w:rsidR="009B16C8" w:rsidRPr="009567A3" w:rsidRDefault="009B16C8" w:rsidP="009B16C8">
      <w:pPr>
        <w:rPr>
          <w:sz w:val="28"/>
          <w:szCs w:val="28"/>
        </w:rPr>
        <w:sectPr w:rsidR="009B16C8" w:rsidRPr="009567A3" w:rsidSect="009B16C8">
          <w:pgSz w:w="11920" w:h="16850"/>
          <w:pgMar w:top="1280" w:right="260" w:bottom="1540" w:left="1040" w:header="0" w:footer="1358" w:gutter="0"/>
          <w:cols w:space="720"/>
        </w:sectPr>
      </w:pPr>
    </w:p>
    <w:p w14:paraId="020C452F" w14:textId="77777777" w:rsidR="009B16C8" w:rsidRPr="009567A3" w:rsidRDefault="009B16C8" w:rsidP="009B16C8">
      <w:pPr>
        <w:pStyle w:val="a9"/>
        <w:spacing w:before="71"/>
        <w:rPr>
          <w:rFonts w:ascii="Times New Roman" w:hAnsi="Times New Roman"/>
          <w:sz w:val="28"/>
          <w:szCs w:val="28"/>
        </w:rPr>
      </w:pPr>
      <w:r w:rsidRPr="009567A3">
        <w:rPr>
          <w:rFonts w:ascii="Times New Roman" w:hAnsi="Times New Roman"/>
          <w:sz w:val="28"/>
          <w:szCs w:val="28"/>
        </w:rPr>
        <w:lastRenderedPageBreak/>
        <w:t>а)</w:t>
      </w:r>
      <w:r w:rsidRPr="009567A3">
        <w:rPr>
          <w:rFonts w:ascii="Times New Roman" w:hAnsi="Times New Roman"/>
          <w:spacing w:val="-3"/>
          <w:sz w:val="28"/>
          <w:szCs w:val="28"/>
        </w:rPr>
        <w:t xml:space="preserve"> </w:t>
      </w:r>
      <w:r w:rsidRPr="009567A3">
        <w:rPr>
          <w:rFonts w:ascii="Times New Roman" w:hAnsi="Times New Roman"/>
          <w:sz w:val="28"/>
          <w:szCs w:val="28"/>
        </w:rPr>
        <w:t>Ненужная</w:t>
      </w:r>
      <w:r w:rsidRPr="009567A3">
        <w:rPr>
          <w:rFonts w:ascii="Times New Roman" w:hAnsi="Times New Roman"/>
          <w:spacing w:val="-3"/>
          <w:sz w:val="28"/>
          <w:szCs w:val="28"/>
        </w:rPr>
        <w:t xml:space="preserve"> </w:t>
      </w:r>
      <w:r w:rsidRPr="009567A3">
        <w:rPr>
          <w:rFonts w:ascii="Times New Roman" w:hAnsi="Times New Roman"/>
          <w:sz w:val="28"/>
          <w:szCs w:val="28"/>
        </w:rPr>
        <w:t>транспортировка;</w:t>
      </w:r>
      <w:r w:rsidRPr="009567A3">
        <w:rPr>
          <w:rFonts w:ascii="Times New Roman" w:hAnsi="Times New Roman"/>
          <w:spacing w:val="-5"/>
          <w:sz w:val="28"/>
          <w:szCs w:val="28"/>
        </w:rPr>
        <w:t xml:space="preserve"> </w:t>
      </w:r>
      <w:r w:rsidRPr="009567A3">
        <w:rPr>
          <w:rFonts w:ascii="Times New Roman" w:hAnsi="Times New Roman"/>
          <w:sz w:val="28"/>
          <w:szCs w:val="28"/>
        </w:rPr>
        <w:t>б)</w:t>
      </w:r>
      <w:r w:rsidRPr="009567A3">
        <w:rPr>
          <w:rFonts w:ascii="Times New Roman" w:hAnsi="Times New Roman"/>
          <w:spacing w:val="-2"/>
          <w:sz w:val="28"/>
          <w:szCs w:val="28"/>
        </w:rPr>
        <w:t xml:space="preserve"> </w:t>
      </w:r>
      <w:r w:rsidRPr="009567A3">
        <w:rPr>
          <w:rFonts w:ascii="Times New Roman" w:hAnsi="Times New Roman"/>
          <w:sz w:val="28"/>
          <w:szCs w:val="28"/>
        </w:rPr>
        <w:t>Ожидание;</w:t>
      </w:r>
    </w:p>
    <w:p w14:paraId="2BC6CFB4" w14:textId="77777777" w:rsidR="009B16C8" w:rsidRPr="009567A3" w:rsidRDefault="009B16C8" w:rsidP="009B16C8">
      <w:pPr>
        <w:pStyle w:val="a9"/>
        <w:rPr>
          <w:rFonts w:ascii="Times New Roman" w:hAnsi="Times New Roman"/>
          <w:sz w:val="28"/>
          <w:szCs w:val="28"/>
        </w:rPr>
      </w:pPr>
      <w:r w:rsidRPr="009567A3">
        <w:rPr>
          <w:rFonts w:ascii="Times New Roman" w:hAnsi="Times New Roman"/>
          <w:sz w:val="28"/>
          <w:szCs w:val="28"/>
        </w:rPr>
        <w:t>в)</w:t>
      </w:r>
      <w:r w:rsidRPr="009567A3">
        <w:rPr>
          <w:rFonts w:ascii="Times New Roman" w:hAnsi="Times New Roman"/>
          <w:spacing w:val="-6"/>
          <w:sz w:val="28"/>
          <w:szCs w:val="28"/>
        </w:rPr>
        <w:t xml:space="preserve"> </w:t>
      </w:r>
      <w:r w:rsidRPr="009567A3">
        <w:rPr>
          <w:rFonts w:ascii="Times New Roman" w:hAnsi="Times New Roman"/>
          <w:sz w:val="28"/>
          <w:szCs w:val="28"/>
        </w:rPr>
        <w:t>Лишний</w:t>
      </w:r>
      <w:r w:rsidRPr="009567A3">
        <w:rPr>
          <w:rFonts w:ascii="Times New Roman" w:hAnsi="Times New Roman"/>
          <w:spacing w:val="-3"/>
          <w:sz w:val="28"/>
          <w:szCs w:val="28"/>
        </w:rPr>
        <w:t xml:space="preserve"> </w:t>
      </w:r>
      <w:r w:rsidRPr="009567A3">
        <w:rPr>
          <w:rFonts w:ascii="Times New Roman" w:hAnsi="Times New Roman"/>
          <w:sz w:val="28"/>
          <w:szCs w:val="28"/>
        </w:rPr>
        <w:t>этап</w:t>
      </w:r>
      <w:r w:rsidRPr="009567A3">
        <w:rPr>
          <w:rFonts w:ascii="Times New Roman" w:hAnsi="Times New Roman"/>
          <w:spacing w:val="-3"/>
          <w:sz w:val="28"/>
          <w:szCs w:val="28"/>
        </w:rPr>
        <w:t xml:space="preserve"> </w:t>
      </w:r>
      <w:r w:rsidRPr="009567A3">
        <w:rPr>
          <w:rFonts w:ascii="Times New Roman" w:hAnsi="Times New Roman"/>
          <w:sz w:val="28"/>
          <w:szCs w:val="28"/>
        </w:rPr>
        <w:t>обработки;</w:t>
      </w:r>
      <w:r w:rsidRPr="009567A3">
        <w:rPr>
          <w:rFonts w:ascii="Times New Roman" w:hAnsi="Times New Roman"/>
          <w:spacing w:val="-3"/>
          <w:sz w:val="28"/>
          <w:szCs w:val="28"/>
        </w:rPr>
        <w:t xml:space="preserve"> </w:t>
      </w:r>
      <w:r w:rsidRPr="009567A3">
        <w:rPr>
          <w:rFonts w:ascii="Times New Roman" w:hAnsi="Times New Roman"/>
          <w:sz w:val="28"/>
          <w:szCs w:val="28"/>
        </w:rPr>
        <w:t>г)</w:t>
      </w:r>
      <w:r w:rsidRPr="009567A3">
        <w:rPr>
          <w:rFonts w:ascii="Times New Roman" w:hAnsi="Times New Roman"/>
          <w:spacing w:val="-5"/>
          <w:sz w:val="28"/>
          <w:szCs w:val="28"/>
        </w:rPr>
        <w:t xml:space="preserve"> </w:t>
      </w:r>
      <w:r w:rsidRPr="009567A3">
        <w:rPr>
          <w:rFonts w:ascii="Times New Roman" w:hAnsi="Times New Roman"/>
          <w:sz w:val="28"/>
          <w:szCs w:val="28"/>
        </w:rPr>
        <w:t>Перепроизводство;</w:t>
      </w:r>
    </w:p>
    <w:p w14:paraId="051AE5A4" w14:textId="77777777" w:rsidR="009B16C8" w:rsidRPr="009567A3" w:rsidRDefault="009B16C8" w:rsidP="009B16C8">
      <w:pPr>
        <w:pStyle w:val="a9"/>
        <w:spacing w:before="2"/>
        <w:ind w:right="3375"/>
        <w:rPr>
          <w:rFonts w:ascii="Times New Roman" w:hAnsi="Times New Roman"/>
          <w:sz w:val="28"/>
          <w:szCs w:val="28"/>
        </w:rPr>
      </w:pPr>
      <w:r w:rsidRPr="009567A3">
        <w:rPr>
          <w:rFonts w:ascii="Times New Roman" w:hAnsi="Times New Roman"/>
          <w:sz w:val="28"/>
          <w:szCs w:val="28"/>
        </w:rPr>
        <w:t>д) Переделка и исправление брака; е) Ненужные движения;</w:t>
      </w:r>
      <w:r w:rsidRPr="009567A3">
        <w:rPr>
          <w:rFonts w:ascii="Times New Roman" w:hAnsi="Times New Roman"/>
          <w:spacing w:val="-67"/>
          <w:sz w:val="28"/>
          <w:szCs w:val="28"/>
        </w:rPr>
        <w:t xml:space="preserve"> </w:t>
      </w:r>
      <w:r w:rsidRPr="009567A3">
        <w:rPr>
          <w:rFonts w:ascii="Times New Roman" w:hAnsi="Times New Roman"/>
          <w:sz w:val="28"/>
          <w:szCs w:val="28"/>
        </w:rPr>
        <w:t>ж)</w:t>
      </w:r>
      <w:r w:rsidRPr="009567A3">
        <w:rPr>
          <w:rFonts w:ascii="Times New Roman" w:hAnsi="Times New Roman"/>
          <w:spacing w:val="-1"/>
          <w:sz w:val="28"/>
          <w:szCs w:val="28"/>
        </w:rPr>
        <w:t xml:space="preserve"> </w:t>
      </w:r>
      <w:r w:rsidRPr="009567A3">
        <w:rPr>
          <w:rFonts w:ascii="Times New Roman" w:hAnsi="Times New Roman"/>
          <w:sz w:val="28"/>
          <w:szCs w:val="28"/>
        </w:rPr>
        <w:t>Избыточные запасы.</w:t>
      </w:r>
    </w:p>
    <w:p w14:paraId="73E8865D" w14:textId="77777777" w:rsidR="009B16C8" w:rsidRPr="009567A3" w:rsidRDefault="009B16C8" w:rsidP="009B16C8">
      <w:pPr>
        <w:pStyle w:val="a9"/>
        <w:spacing w:before="10"/>
        <w:rPr>
          <w:rFonts w:ascii="Times New Roman" w:hAnsi="Times New Roman"/>
          <w:sz w:val="28"/>
          <w:szCs w:val="28"/>
        </w:rPr>
      </w:pPr>
    </w:p>
    <w:p w14:paraId="3A778A0F" w14:textId="77777777" w:rsidR="009B16C8" w:rsidRPr="009567A3" w:rsidRDefault="009B16C8" w:rsidP="009B16C8">
      <w:pPr>
        <w:pStyle w:val="a8"/>
        <w:widowControl w:val="0"/>
        <w:numPr>
          <w:ilvl w:val="0"/>
          <w:numId w:val="39"/>
        </w:numPr>
        <w:tabs>
          <w:tab w:val="left" w:pos="809"/>
        </w:tabs>
        <w:autoSpaceDE w:val="0"/>
        <w:autoSpaceDN w:val="0"/>
        <w:spacing w:before="1" w:after="0" w:line="240" w:lineRule="auto"/>
        <w:ind w:right="481" w:firstLine="0"/>
        <w:contextualSpacing w:val="0"/>
        <w:jc w:val="both"/>
        <w:rPr>
          <w:rFonts w:ascii="Times New Roman" w:hAnsi="Times New Roman"/>
          <w:sz w:val="28"/>
          <w:szCs w:val="28"/>
        </w:rPr>
      </w:pPr>
      <w:r w:rsidRPr="009567A3">
        <w:rPr>
          <w:rFonts w:ascii="Times New Roman" w:hAnsi="Times New Roman"/>
          <w:sz w:val="28"/>
          <w:szCs w:val="28"/>
        </w:rPr>
        <w:t>На рабочем месте оператора 1 в результате сортировки был обнаружен ключ,</w:t>
      </w:r>
      <w:r w:rsidRPr="009567A3">
        <w:rPr>
          <w:rFonts w:ascii="Times New Roman" w:hAnsi="Times New Roman"/>
          <w:spacing w:val="-67"/>
          <w:sz w:val="28"/>
          <w:szCs w:val="28"/>
        </w:rPr>
        <w:t xml:space="preserve"> </w:t>
      </w:r>
      <w:r w:rsidRPr="009567A3">
        <w:rPr>
          <w:rFonts w:ascii="Times New Roman" w:hAnsi="Times New Roman"/>
          <w:sz w:val="28"/>
          <w:szCs w:val="28"/>
        </w:rPr>
        <w:t>который может быть использован наладчиком на рабочем месте оператора 2. Какое</w:t>
      </w:r>
      <w:r w:rsidRPr="009567A3">
        <w:rPr>
          <w:rFonts w:ascii="Times New Roman" w:hAnsi="Times New Roman"/>
          <w:spacing w:val="-67"/>
          <w:sz w:val="28"/>
          <w:szCs w:val="28"/>
        </w:rPr>
        <w:t xml:space="preserve"> </w:t>
      </w:r>
      <w:r w:rsidRPr="009567A3">
        <w:rPr>
          <w:rFonts w:ascii="Times New Roman" w:hAnsi="Times New Roman"/>
          <w:sz w:val="28"/>
          <w:szCs w:val="28"/>
        </w:rPr>
        <w:t>решение</w:t>
      </w:r>
      <w:r w:rsidRPr="009567A3">
        <w:rPr>
          <w:rFonts w:ascii="Times New Roman" w:hAnsi="Times New Roman"/>
          <w:spacing w:val="-1"/>
          <w:sz w:val="28"/>
          <w:szCs w:val="28"/>
        </w:rPr>
        <w:t xml:space="preserve"> </w:t>
      </w:r>
      <w:r w:rsidRPr="009567A3">
        <w:rPr>
          <w:rFonts w:ascii="Times New Roman" w:hAnsi="Times New Roman"/>
          <w:sz w:val="28"/>
          <w:szCs w:val="28"/>
        </w:rPr>
        <w:t>следует принять</w:t>
      </w:r>
      <w:r w:rsidRPr="009567A3">
        <w:rPr>
          <w:rFonts w:ascii="Times New Roman" w:hAnsi="Times New Roman"/>
          <w:spacing w:val="-5"/>
          <w:sz w:val="28"/>
          <w:szCs w:val="28"/>
        </w:rPr>
        <w:t xml:space="preserve"> </w:t>
      </w:r>
      <w:r w:rsidRPr="009567A3">
        <w:rPr>
          <w:rFonts w:ascii="Times New Roman" w:hAnsi="Times New Roman"/>
          <w:sz w:val="28"/>
          <w:szCs w:val="28"/>
        </w:rPr>
        <w:t>по</w:t>
      </w:r>
      <w:r w:rsidRPr="009567A3">
        <w:rPr>
          <w:rFonts w:ascii="Times New Roman" w:hAnsi="Times New Roman"/>
          <w:spacing w:val="-3"/>
          <w:sz w:val="28"/>
          <w:szCs w:val="28"/>
        </w:rPr>
        <w:t xml:space="preserve"> </w:t>
      </w:r>
      <w:r w:rsidRPr="009567A3">
        <w:rPr>
          <w:rFonts w:ascii="Times New Roman" w:hAnsi="Times New Roman"/>
          <w:sz w:val="28"/>
          <w:szCs w:val="28"/>
        </w:rPr>
        <w:t>обнаруженному</w:t>
      </w:r>
      <w:r w:rsidRPr="009567A3">
        <w:rPr>
          <w:rFonts w:ascii="Times New Roman" w:hAnsi="Times New Roman"/>
          <w:spacing w:val="-5"/>
          <w:sz w:val="28"/>
          <w:szCs w:val="28"/>
        </w:rPr>
        <w:t xml:space="preserve"> </w:t>
      </w:r>
      <w:r w:rsidRPr="009567A3">
        <w:rPr>
          <w:rFonts w:ascii="Times New Roman" w:hAnsi="Times New Roman"/>
          <w:sz w:val="28"/>
          <w:szCs w:val="28"/>
        </w:rPr>
        <w:t>ключу?</w:t>
      </w:r>
      <w:r w:rsidRPr="009567A3">
        <w:rPr>
          <w:rFonts w:ascii="Times New Roman" w:hAnsi="Times New Roman"/>
          <w:spacing w:val="2"/>
          <w:sz w:val="28"/>
          <w:szCs w:val="28"/>
        </w:rPr>
        <w:t xml:space="preserve"> </w:t>
      </w:r>
      <w:r w:rsidRPr="009567A3">
        <w:rPr>
          <w:rFonts w:ascii="Times New Roman" w:hAnsi="Times New Roman"/>
          <w:sz w:val="28"/>
          <w:szCs w:val="28"/>
        </w:rPr>
        <w:t>а)</w:t>
      </w:r>
      <w:r w:rsidRPr="009567A3">
        <w:rPr>
          <w:rFonts w:ascii="Times New Roman" w:hAnsi="Times New Roman"/>
          <w:spacing w:val="-2"/>
          <w:sz w:val="28"/>
          <w:szCs w:val="28"/>
        </w:rPr>
        <w:t xml:space="preserve"> </w:t>
      </w:r>
      <w:r w:rsidRPr="009567A3">
        <w:rPr>
          <w:rFonts w:ascii="Times New Roman" w:hAnsi="Times New Roman"/>
          <w:sz w:val="28"/>
          <w:szCs w:val="28"/>
        </w:rPr>
        <w:t>выкинуть</w:t>
      </w:r>
    </w:p>
    <w:p w14:paraId="16F8270F" w14:textId="77777777" w:rsidR="009B16C8" w:rsidRPr="009567A3" w:rsidRDefault="009B16C8" w:rsidP="009B16C8">
      <w:pPr>
        <w:pStyle w:val="a9"/>
        <w:spacing w:before="1" w:line="322" w:lineRule="exact"/>
        <w:jc w:val="both"/>
        <w:rPr>
          <w:rFonts w:ascii="Times New Roman" w:hAnsi="Times New Roman"/>
          <w:sz w:val="28"/>
          <w:szCs w:val="28"/>
        </w:rPr>
      </w:pPr>
      <w:r w:rsidRPr="009567A3">
        <w:rPr>
          <w:rFonts w:ascii="Times New Roman" w:hAnsi="Times New Roman"/>
          <w:sz w:val="28"/>
          <w:szCs w:val="28"/>
        </w:rPr>
        <w:t>б)</w:t>
      </w:r>
      <w:r w:rsidRPr="009567A3">
        <w:rPr>
          <w:rFonts w:ascii="Times New Roman" w:hAnsi="Times New Roman"/>
          <w:spacing w:val="-1"/>
          <w:sz w:val="28"/>
          <w:szCs w:val="28"/>
        </w:rPr>
        <w:t xml:space="preserve"> </w:t>
      </w:r>
      <w:r w:rsidRPr="009567A3">
        <w:rPr>
          <w:rFonts w:ascii="Times New Roman" w:hAnsi="Times New Roman"/>
          <w:sz w:val="28"/>
          <w:szCs w:val="28"/>
        </w:rPr>
        <w:t>оставить</w:t>
      </w:r>
      <w:r w:rsidRPr="009567A3">
        <w:rPr>
          <w:rFonts w:ascii="Times New Roman" w:hAnsi="Times New Roman"/>
          <w:spacing w:val="-1"/>
          <w:sz w:val="28"/>
          <w:szCs w:val="28"/>
        </w:rPr>
        <w:t xml:space="preserve"> </w:t>
      </w:r>
      <w:r w:rsidRPr="009567A3">
        <w:rPr>
          <w:rFonts w:ascii="Times New Roman" w:hAnsi="Times New Roman"/>
          <w:sz w:val="28"/>
          <w:szCs w:val="28"/>
        </w:rPr>
        <w:t>на рабочем месте</w:t>
      </w:r>
    </w:p>
    <w:p w14:paraId="48FF3A79" w14:textId="77777777" w:rsidR="009B16C8" w:rsidRPr="009567A3" w:rsidRDefault="009B16C8" w:rsidP="009B16C8">
      <w:pPr>
        <w:pStyle w:val="a9"/>
        <w:jc w:val="both"/>
        <w:rPr>
          <w:rFonts w:ascii="Times New Roman" w:hAnsi="Times New Roman"/>
          <w:sz w:val="28"/>
          <w:szCs w:val="28"/>
        </w:rPr>
      </w:pPr>
      <w:r w:rsidRPr="009567A3">
        <w:rPr>
          <w:rFonts w:ascii="Times New Roman" w:hAnsi="Times New Roman"/>
          <w:sz w:val="28"/>
          <w:szCs w:val="28"/>
        </w:rPr>
        <w:t>в)</w:t>
      </w:r>
      <w:r w:rsidRPr="009567A3">
        <w:rPr>
          <w:rFonts w:ascii="Times New Roman" w:hAnsi="Times New Roman"/>
          <w:spacing w:val="-4"/>
          <w:sz w:val="28"/>
          <w:szCs w:val="28"/>
        </w:rPr>
        <w:t xml:space="preserve"> </w:t>
      </w:r>
      <w:r w:rsidRPr="009567A3">
        <w:rPr>
          <w:rFonts w:ascii="Times New Roman" w:hAnsi="Times New Roman"/>
          <w:sz w:val="28"/>
          <w:szCs w:val="28"/>
        </w:rPr>
        <w:t>оставить</w:t>
      </w:r>
      <w:r w:rsidRPr="009567A3">
        <w:rPr>
          <w:rFonts w:ascii="Times New Roman" w:hAnsi="Times New Roman"/>
          <w:spacing w:val="-3"/>
          <w:sz w:val="28"/>
          <w:szCs w:val="28"/>
        </w:rPr>
        <w:t xml:space="preserve"> </w:t>
      </w:r>
      <w:r w:rsidRPr="009567A3">
        <w:rPr>
          <w:rFonts w:ascii="Times New Roman" w:hAnsi="Times New Roman"/>
          <w:sz w:val="28"/>
          <w:szCs w:val="28"/>
        </w:rPr>
        <w:t>в</w:t>
      </w:r>
      <w:r w:rsidRPr="009567A3">
        <w:rPr>
          <w:rFonts w:ascii="Times New Roman" w:hAnsi="Times New Roman"/>
          <w:spacing w:val="-3"/>
          <w:sz w:val="28"/>
          <w:szCs w:val="28"/>
        </w:rPr>
        <w:t xml:space="preserve"> </w:t>
      </w:r>
      <w:r w:rsidRPr="009567A3">
        <w:rPr>
          <w:rFonts w:ascii="Times New Roman" w:hAnsi="Times New Roman"/>
          <w:sz w:val="28"/>
          <w:szCs w:val="28"/>
        </w:rPr>
        <w:t>зоне</w:t>
      </w:r>
      <w:r w:rsidRPr="009567A3">
        <w:rPr>
          <w:rFonts w:ascii="Times New Roman" w:hAnsi="Times New Roman"/>
          <w:spacing w:val="-1"/>
          <w:sz w:val="28"/>
          <w:szCs w:val="28"/>
        </w:rPr>
        <w:t xml:space="preserve"> </w:t>
      </w:r>
      <w:r w:rsidRPr="009567A3">
        <w:rPr>
          <w:rFonts w:ascii="Times New Roman" w:hAnsi="Times New Roman"/>
          <w:sz w:val="28"/>
          <w:szCs w:val="28"/>
        </w:rPr>
        <w:t>карантина</w:t>
      </w:r>
      <w:r w:rsidRPr="009567A3">
        <w:rPr>
          <w:rFonts w:ascii="Times New Roman" w:hAnsi="Times New Roman"/>
          <w:spacing w:val="-1"/>
          <w:sz w:val="28"/>
          <w:szCs w:val="28"/>
        </w:rPr>
        <w:t xml:space="preserve"> </w:t>
      </w:r>
      <w:r w:rsidRPr="009567A3">
        <w:rPr>
          <w:rFonts w:ascii="Times New Roman" w:hAnsi="Times New Roman"/>
          <w:sz w:val="28"/>
          <w:szCs w:val="28"/>
        </w:rPr>
        <w:t>и</w:t>
      </w:r>
      <w:r w:rsidRPr="009567A3">
        <w:rPr>
          <w:rFonts w:ascii="Times New Roman" w:hAnsi="Times New Roman"/>
          <w:spacing w:val="-1"/>
          <w:sz w:val="28"/>
          <w:szCs w:val="28"/>
        </w:rPr>
        <w:t xml:space="preserve"> </w:t>
      </w:r>
      <w:r w:rsidRPr="009567A3">
        <w:rPr>
          <w:rFonts w:ascii="Times New Roman" w:hAnsi="Times New Roman"/>
          <w:sz w:val="28"/>
          <w:szCs w:val="28"/>
        </w:rPr>
        <w:t>сообщить</w:t>
      </w:r>
      <w:r w:rsidRPr="009567A3">
        <w:rPr>
          <w:rFonts w:ascii="Times New Roman" w:hAnsi="Times New Roman"/>
          <w:spacing w:val="-3"/>
          <w:sz w:val="28"/>
          <w:szCs w:val="28"/>
        </w:rPr>
        <w:t xml:space="preserve"> </w:t>
      </w:r>
      <w:r w:rsidRPr="009567A3">
        <w:rPr>
          <w:rFonts w:ascii="Times New Roman" w:hAnsi="Times New Roman"/>
          <w:sz w:val="28"/>
          <w:szCs w:val="28"/>
        </w:rPr>
        <w:t>наладчику</w:t>
      </w:r>
    </w:p>
    <w:p w14:paraId="02730D80" w14:textId="77777777" w:rsidR="009B16C8" w:rsidRPr="009567A3" w:rsidRDefault="009B16C8" w:rsidP="009B16C8">
      <w:pPr>
        <w:pStyle w:val="a9"/>
        <w:spacing w:before="11"/>
        <w:rPr>
          <w:rFonts w:ascii="Times New Roman" w:hAnsi="Times New Roman"/>
          <w:sz w:val="28"/>
          <w:szCs w:val="28"/>
        </w:rPr>
      </w:pPr>
    </w:p>
    <w:p w14:paraId="12D99D4D" w14:textId="77777777" w:rsidR="009B16C8" w:rsidRPr="009567A3" w:rsidRDefault="009B16C8" w:rsidP="009B16C8">
      <w:pPr>
        <w:pStyle w:val="a9"/>
        <w:spacing w:line="322" w:lineRule="exact"/>
        <w:rPr>
          <w:rFonts w:ascii="Times New Roman" w:hAnsi="Times New Roman"/>
          <w:sz w:val="28"/>
          <w:szCs w:val="28"/>
        </w:rPr>
      </w:pPr>
      <w:r w:rsidRPr="009567A3">
        <w:rPr>
          <w:rFonts w:ascii="Times New Roman" w:hAnsi="Times New Roman"/>
          <w:sz w:val="28"/>
          <w:szCs w:val="28"/>
        </w:rPr>
        <w:t>Задание</w:t>
      </w:r>
      <w:r w:rsidRPr="009567A3">
        <w:rPr>
          <w:rFonts w:ascii="Times New Roman" w:hAnsi="Times New Roman"/>
          <w:spacing w:val="-2"/>
          <w:sz w:val="28"/>
          <w:szCs w:val="28"/>
        </w:rPr>
        <w:t xml:space="preserve"> </w:t>
      </w:r>
      <w:r w:rsidRPr="009567A3">
        <w:rPr>
          <w:rFonts w:ascii="Times New Roman" w:hAnsi="Times New Roman"/>
          <w:sz w:val="28"/>
          <w:szCs w:val="28"/>
        </w:rPr>
        <w:t>3.</w:t>
      </w:r>
      <w:r w:rsidRPr="009567A3">
        <w:rPr>
          <w:rFonts w:ascii="Times New Roman" w:hAnsi="Times New Roman"/>
          <w:spacing w:val="-1"/>
          <w:sz w:val="28"/>
          <w:szCs w:val="28"/>
        </w:rPr>
        <w:t xml:space="preserve"> </w:t>
      </w:r>
      <w:r w:rsidRPr="009567A3">
        <w:rPr>
          <w:rFonts w:ascii="Times New Roman" w:hAnsi="Times New Roman"/>
          <w:sz w:val="28"/>
          <w:szCs w:val="28"/>
        </w:rPr>
        <w:t>Кейс-задача</w:t>
      </w:r>
    </w:p>
    <w:p w14:paraId="4174567C" w14:textId="77777777" w:rsidR="009B16C8" w:rsidRPr="009567A3" w:rsidRDefault="009B16C8" w:rsidP="009B16C8">
      <w:pPr>
        <w:pStyle w:val="a9"/>
        <w:ind w:right="206"/>
        <w:rPr>
          <w:rFonts w:ascii="Times New Roman" w:hAnsi="Times New Roman"/>
          <w:sz w:val="28"/>
          <w:szCs w:val="28"/>
        </w:rPr>
      </w:pPr>
      <w:r w:rsidRPr="009567A3">
        <w:rPr>
          <w:rFonts w:ascii="Times New Roman" w:hAnsi="Times New Roman"/>
          <w:sz w:val="28"/>
          <w:szCs w:val="28"/>
        </w:rPr>
        <w:t>Кейс-задача основана на просмотре видеоматериала «Трудно быть боссом» в рамках</w:t>
      </w:r>
      <w:r w:rsidRPr="009567A3">
        <w:rPr>
          <w:rFonts w:ascii="Times New Roman" w:hAnsi="Times New Roman"/>
          <w:spacing w:val="1"/>
          <w:sz w:val="28"/>
          <w:szCs w:val="28"/>
        </w:rPr>
        <w:t xml:space="preserve"> </w:t>
      </w:r>
      <w:r w:rsidRPr="009567A3">
        <w:rPr>
          <w:rFonts w:ascii="Times New Roman" w:hAnsi="Times New Roman"/>
          <w:sz w:val="28"/>
          <w:szCs w:val="28"/>
        </w:rPr>
        <w:t>проводимого занятия (ссылка для просмотра</w:t>
      </w:r>
      <w:r w:rsidRPr="009567A3">
        <w:rPr>
          <w:rFonts w:ascii="Times New Roman" w:hAnsi="Times New Roman"/>
          <w:spacing w:val="1"/>
          <w:sz w:val="28"/>
          <w:szCs w:val="28"/>
        </w:rPr>
        <w:t xml:space="preserve"> </w:t>
      </w:r>
      <w:r w:rsidRPr="009567A3">
        <w:rPr>
          <w:rFonts w:ascii="Times New Roman" w:hAnsi="Times New Roman"/>
          <w:sz w:val="28"/>
          <w:szCs w:val="28"/>
        </w:rPr>
        <w:t>https://</w:t>
      </w:r>
      <w:hyperlink r:id="rId9">
        <w:r w:rsidRPr="009567A3">
          <w:rPr>
            <w:rFonts w:ascii="Times New Roman" w:hAnsi="Times New Roman"/>
            <w:sz w:val="28"/>
            <w:szCs w:val="28"/>
          </w:rPr>
          <w:t xml:space="preserve">www.youtube.com/watch?v=6jX8tOuqhf0). </w:t>
        </w:r>
      </w:hyperlink>
      <w:r w:rsidRPr="009567A3">
        <w:rPr>
          <w:rFonts w:ascii="Times New Roman" w:hAnsi="Times New Roman"/>
          <w:sz w:val="28"/>
          <w:szCs w:val="28"/>
        </w:rPr>
        <w:t>В результате просмотра предлагается</w:t>
      </w:r>
      <w:r w:rsidRPr="009567A3">
        <w:rPr>
          <w:rFonts w:ascii="Times New Roman" w:hAnsi="Times New Roman"/>
          <w:spacing w:val="-67"/>
          <w:sz w:val="28"/>
          <w:szCs w:val="28"/>
        </w:rPr>
        <w:t xml:space="preserve"> </w:t>
      </w:r>
      <w:r w:rsidRPr="009567A3">
        <w:rPr>
          <w:rFonts w:ascii="Times New Roman" w:hAnsi="Times New Roman"/>
          <w:sz w:val="28"/>
          <w:szCs w:val="28"/>
        </w:rPr>
        <w:t>ответить</w:t>
      </w:r>
      <w:r w:rsidRPr="009567A3">
        <w:rPr>
          <w:rFonts w:ascii="Times New Roman" w:hAnsi="Times New Roman"/>
          <w:spacing w:val="-5"/>
          <w:sz w:val="28"/>
          <w:szCs w:val="28"/>
        </w:rPr>
        <w:t xml:space="preserve"> </w:t>
      </w:r>
      <w:r w:rsidRPr="009567A3">
        <w:rPr>
          <w:rFonts w:ascii="Times New Roman" w:hAnsi="Times New Roman"/>
          <w:sz w:val="28"/>
          <w:szCs w:val="28"/>
        </w:rPr>
        <w:t>на следующие вопросы:</w:t>
      </w:r>
    </w:p>
    <w:p w14:paraId="2726B6C7" w14:textId="77777777" w:rsidR="009B16C8" w:rsidRPr="009567A3" w:rsidRDefault="009B16C8" w:rsidP="009B16C8">
      <w:pPr>
        <w:pStyle w:val="a9"/>
        <w:spacing w:before="1" w:line="322" w:lineRule="exact"/>
        <w:rPr>
          <w:rFonts w:ascii="Times New Roman" w:hAnsi="Times New Roman"/>
          <w:sz w:val="28"/>
          <w:szCs w:val="28"/>
        </w:rPr>
      </w:pPr>
      <w:r w:rsidRPr="009567A3">
        <w:rPr>
          <w:rFonts w:ascii="Times New Roman" w:hAnsi="Times New Roman"/>
          <w:sz w:val="28"/>
          <w:szCs w:val="28"/>
        </w:rPr>
        <w:t>Вопросы</w:t>
      </w:r>
      <w:r w:rsidRPr="009567A3">
        <w:rPr>
          <w:rFonts w:ascii="Times New Roman" w:hAnsi="Times New Roman"/>
          <w:spacing w:val="-3"/>
          <w:sz w:val="28"/>
          <w:szCs w:val="28"/>
        </w:rPr>
        <w:t xml:space="preserve"> </w:t>
      </w:r>
      <w:r w:rsidRPr="009567A3">
        <w:rPr>
          <w:rFonts w:ascii="Times New Roman" w:hAnsi="Times New Roman"/>
          <w:sz w:val="28"/>
          <w:szCs w:val="28"/>
        </w:rPr>
        <w:t>и</w:t>
      </w:r>
      <w:r w:rsidRPr="009567A3">
        <w:rPr>
          <w:rFonts w:ascii="Times New Roman" w:hAnsi="Times New Roman"/>
          <w:spacing w:val="-2"/>
          <w:sz w:val="28"/>
          <w:szCs w:val="28"/>
        </w:rPr>
        <w:t xml:space="preserve"> </w:t>
      </w:r>
      <w:r w:rsidRPr="009567A3">
        <w:rPr>
          <w:rFonts w:ascii="Times New Roman" w:hAnsi="Times New Roman"/>
          <w:sz w:val="28"/>
          <w:szCs w:val="28"/>
        </w:rPr>
        <w:t>задания</w:t>
      </w:r>
    </w:p>
    <w:p w14:paraId="133EC112" w14:textId="77777777" w:rsidR="009B16C8" w:rsidRPr="009567A3" w:rsidRDefault="009B16C8" w:rsidP="009B16C8">
      <w:pPr>
        <w:pStyle w:val="a8"/>
        <w:widowControl w:val="0"/>
        <w:numPr>
          <w:ilvl w:val="0"/>
          <w:numId w:val="37"/>
        </w:numPr>
        <w:tabs>
          <w:tab w:val="left" w:pos="808"/>
          <w:tab w:val="left" w:pos="809"/>
        </w:tabs>
        <w:autoSpaceDE w:val="0"/>
        <w:autoSpaceDN w:val="0"/>
        <w:spacing w:after="0" w:line="240" w:lineRule="auto"/>
        <w:ind w:right="1816" w:firstLine="0"/>
        <w:contextualSpacing w:val="0"/>
        <w:rPr>
          <w:rFonts w:ascii="Times New Roman" w:hAnsi="Times New Roman"/>
          <w:sz w:val="28"/>
          <w:szCs w:val="28"/>
        </w:rPr>
      </w:pPr>
      <w:r w:rsidRPr="009567A3">
        <w:rPr>
          <w:rFonts w:ascii="Times New Roman" w:hAnsi="Times New Roman"/>
          <w:sz w:val="28"/>
          <w:szCs w:val="28"/>
        </w:rPr>
        <w:t>Какие принципы не соблюдались на заводе металлоконструкций и</w:t>
      </w:r>
      <w:r w:rsidRPr="009567A3">
        <w:rPr>
          <w:rFonts w:ascii="Times New Roman" w:hAnsi="Times New Roman"/>
          <w:spacing w:val="-67"/>
          <w:sz w:val="28"/>
          <w:szCs w:val="28"/>
        </w:rPr>
        <w:t xml:space="preserve"> </w:t>
      </w:r>
      <w:r w:rsidRPr="009567A3">
        <w:rPr>
          <w:rFonts w:ascii="Times New Roman" w:hAnsi="Times New Roman"/>
          <w:sz w:val="28"/>
          <w:szCs w:val="28"/>
        </w:rPr>
        <w:t>котлостроения</w:t>
      </w:r>
      <w:r w:rsidRPr="009567A3">
        <w:rPr>
          <w:rFonts w:ascii="Times New Roman" w:hAnsi="Times New Roman"/>
          <w:spacing w:val="-1"/>
          <w:sz w:val="28"/>
          <w:szCs w:val="28"/>
        </w:rPr>
        <w:t xml:space="preserve"> </w:t>
      </w:r>
      <w:r w:rsidRPr="009567A3">
        <w:rPr>
          <w:rFonts w:ascii="Times New Roman" w:hAnsi="Times New Roman"/>
          <w:sz w:val="28"/>
          <w:szCs w:val="28"/>
        </w:rPr>
        <w:t>в</w:t>
      </w:r>
      <w:r w:rsidRPr="009567A3">
        <w:rPr>
          <w:rFonts w:ascii="Times New Roman" w:hAnsi="Times New Roman"/>
          <w:spacing w:val="-2"/>
          <w:sz w:val="28"/>
          <w:szCs w:val="28"/>
        </w:rPr>
        <w:t xml:space="preserve"> </w:t>
      </w:r>
      <w:r w:rsidRPr="009567A3">
        <w:rPr>
          <w:rFonts w:ascii="Times New Roman" w:hAnsi="Times New Roman"/>
          <w:sz w:val="28"/>
          <w:szCs w:val="28"/>
        </w:rPr>
        <w:t>Кашире?</w:t>
      </w:r>
    </w:p>
    <w:p w14:paraId="69817BAB" w14:textId="77777777" w:rsidR="009B16C8" w:rsidRPr="009567A3" w:rsidRDefault="009B16C8" w:rsidP="009B16C8">
      <w:pPr>
        <w:pStyle w:val="a8"/>
        <w:widowControl w:val="0"/>
        <w:numPr>
          <w:ilvl w:val="0"/>
          <w:numId w:val="37"/>
        </w:numPr>
        <w:tabs>
          <w:tab w:val="left" w:pos="808"/>
          <w:tab w:val="left" w:pos="809"/>
        </w:tabs>
        <w:autoSpaceDE w:val="0"/>
        <w:autoSpaceDN w:val="0"/>
        <w:spacing w:after="0" w:line="240" w:lineRule="auto"/>
        <w:ind w:right="1641" w:firstLine="0"/>
        <w:contextualSpacing w:val="0"/>
        <w:rPr>
          <w:rFonts w:ascii="Times New Roman" w:hAnsi="Times New Roman"/>
          <w:sz w:val="28"/>
          <w:szCs w:val="28"/>
        </w:rPr>
      </w:pPr>
      <w:r w:rsidRPr="009567A3">
        <w:rPr>
          <w:rFonts w:ascii="Times New Roman" w:hAnsi="Times New Roman"/>
          <w:sz w:val="28"/>
          <w:szCs w:val="28"/>
        </w:rPr>
        <w:t xml:space="preserve">Какие виды потерь были вами выявлены в ходе просмотра </w:t>
      </w:r>
      <w:proofErr w:type="spellStart"/>
      <w:r w:rsidRPr="009567A3">
        <w:rPr>
          <w:rFonts w:ascii="Times New Roman" w:hAnsi="Times New Roman"/>
          <w:sz w:val="28"/>
          <w:szCs w:val="28"/>
        </w:rPr>
        <w:t>видеоро</w:t>
      </w:r>
      <w:proofErr w:type="spellEnd"/>
      <w:r w:rsidRPr="009567A3">
        <w:rPr>
          <w:rFonts w:ascii="Times New Roman" w:hAnsi="Times New Roman"/>
          <w:sz w:val="28"/>
          <w:szCs w:val="28"/>
        </w:rPr>
        <w:t>-</w:t>
      </w:r>
      <w:r w:rsidRPr="009567A3">
        <w:rPr>
          <w:rFonts w:ascii="Times New Roman" w:hAnsi="Times New Roman"/>
          <w:spacing w:val="-67"/>
          <w:sz w:val="28"/>
          <w:szCs w:val="28"/>
        </w:rPr>
        <w:t xml:space="preserve"> </w:t>
      </w:r>
      <w:r w:rsidRPr="009567A3">
        <w:rPr>
          <w:rFonts w:ascii="Times New Roman" w:hAnsi="Times New Roman"/>
          <w:sz w:val="28"/>
          <w:szCs w:val="28"/>
        </w:rPr>
        <w:t>лика?</w:t>
      </w:r>
    </w:p>
    <w:p w14:paraId="27724ECD" w14:textId="77777777" w:rsidR="009B16C8" w:rsidRPr="009567A3" w:rsidRDefault="009B16C8" w:rsidP="009B16C8">
      <w:pPr>
        <w:pStyle w:val="a8"/>
        <w:widowControl w:val="0"/>
        <w:numPr>
          <w:ilvl w:val="0"/>
          <w:numId w:val="37"/>
        </w:numPr>
        <w:tabs>
          <w:tab w:val="left" w:pos="808"/>
          <w:tab w:val="left" w:pos="809"/>
        </w:tabs>
        <w:autoSpaceDE w:val="0"/>
        <w:autoSpaceDN w:val="0"/>
        <w:spacing w:before="1" w:after="0" w:line="240" w:lineRule="auto"/>
        <w:ind w:right="455" w:firstLine="0"/>
        <w:contextualSpacing w:val="0"/>
        <w:rPr>
          <w:rFonts w:ascii="Times New Roman" w:hAnsi="Times New Roman"/>
          <w:sz w:val="28"/>
          <w:szCs w:val="28"/>
        </w:rPr>
      </w:pPr>
      <w:r w:rsidRPr="009567A3">
        <w:rPr>
          <w:rFonts w:ascii="Times New Roman" w:hAnsi="Times New Roman"/>
          <w:sz w:val="28"/>
          <w:szCs w:val="28"/>
        </w:rPr>
        <w:t>Существует ли прямая связь между топ-менеджментом завода и его</w:t>
      </w:r>
      <w:r w:rsidRPr="009567A3">
        <w:rPr>
          <w:rFonts w:ascii="Times New Roman" w:hAnsi="Times New Roman"/>
          <w:spacing w:val="1"/>
          <w:sz w:val="28"/>
          <w:szCs w:val="28"/>
        </w:rPr>
        <w:t xml:space="preserve"> </w:t>
      </w:r>
      <w:r w:rsidRPr="009567A3">
        <w:rPr>
          <w:rFonts w:ascii="Times New Roman" w:hAnsi="Times New Roman"/>
          <w:sz w:val="28"/>
          <w:szCs w:val="28"/>
        </w:rPr>
        <w:t>операционным</w:t>
      </w:r>
      <w:r w:rsidRPr="009567A3">
        <w:rPr>
          <w:rFonts w:ascii="Times New Roman" w:hAnsi="Times New Roman"/>
          <w:spacing w:val="-2"/>
          <w:sz w:val="28"/>
          <w:szCs w:val="28"/>
        </w:rPr>
        <w:t xml:space="preserve"> </w:t>
      </w:r>
      <w:r w:rsidRPr="009567A3">
        <w:rPr>
          <w:rFonts w:ascii="Times New Roman" w:hAnsi="Times New Roman"/>
          <w:sz w:val="28"/>
          <w:szCs w:val="28"/>
        </w:rPr>
        <w:t>ядром?</w:t>
      </w:r>
      <w:r w:rsidRPr="009567A3">
        <w:rPr>
          <w:rFonts w:ascii="Times New Roman" w:hAnsi="Times New Roman"/>
          <w:spacing w:val="1"/>
          <w:sz w:val="28"/>
          <w:szCs w:val="28"/>
        </w:rPr>
        <w:t xml:space="preserve"> </w:t>
      </w:r>
      <w:r w:rsidRPr="009567A3">
        <w:rPr>
          <w:rFonts w:ascii="Times New Roman" w:hAnsi="Times New Roman"/>
          <w:sz w:val="28"/>
          <w:szCs w:val="28"/>
        </w:rPr>
        <w:t>Поясните</w:t>
      </w:r>
      <w:r w:rsidRPr="009567A3">
        <w:rPr>
          <w:rFonts w:ascii="Times New Roman" w:hAnsi="Times New Roman"/>
          <w:spacing w:val="-1"/>
          <w:sz w:val="28"/>
          <w:szCs w:val="28"/>
        </w:rPr>
        <w:t xml:space="preserve"> </w:t>
      </w:r>
      <w:r w:rsidRPr="009567A3">
        <w:rPr>
          <w:rFonts w:ascii="Times New Roman" w:hAnsi="Times New Roman"/>
          <w:sz w:val="28"/>
          <w:szCs w:val="28"/>
        </w:rPr>
        <w:t>ответ,</w:t>
      </w:r>
      <w:r w:rsidRPr="009567A3">
        <w:rPr>
          <w:rFonts w:ascii="Times New Roman" w:hAnsi="Times New Roman"/>
          <w:spacing w:val="-5"/>
          <w:sz w:val="28"/>
          <w:szCs w:val="28"/>
        </w:rPr>
        <w:t xml:space="preserve"> </w:t>
      </w:r>
      <w:r w:rsidRPr="009567A3">
        <w:rPr>
          <w:rFonts w:ascii="Times New Roman" w:hAnsi="Times New Roman"/>
          <w:sz w:val="28"/>
          <w:szCs w:val="28"/>
        </w:rPr>
        <w:t>в</w:t>
      </w:r>
      <w:r w:rsidRPr="009567A3">
        <w:rPr>
          <w:rFonts w:ascii="Times New Roman" w:hAnsi="Times New Roman"/>
          <w:spacing w:val="-3"/>
          <w:sz w:val="28"/>
          <w:szCs w:val="28"/>
        </w:rPr>
        <w:t xml:space="preserve"> </w:t>
      </w:r>
      <w:r w:rsidRPr="009567A3">
        <w:rPr>
          <w:rFonts w:ascii="Times New Roman" w:hAnsi="Times New Roman"/>
          <w:sz w:val="28"/>
          <w:szCs w:val="28"/>
        </w:rPr>
        <w:t>каком</w:t>
      </w:r>
      <w:r w:rsidRPr="009567A3">
        <w:rPr>
          <w:rFonts w:ascii="Times New Roman" w:hAnsi="Times New Roman"/>
          <w:spacing w:val="-4"/>
          <w:sz w:val="28"/>
          <w:szCs w:val="28"/>
        </w:rPr>
        <w:t xml:space="preserve"> </w:t>
      </w:r>
      <w:r w:rsidRPr="009567A3">
        <w:rPr>
          <w:rFonts w:ascii="Times New Roman" w:hAnsi="Times New Roman"/>
          <w:sz w:val="28"/>
          <w:szCs w:val="28"/>
        </w:rPr>
        <w:t>конкретно</w:t>
      </w:r>
      <w:r w:rsidRPr="009567A3">
        <w:rPr>
          <w:rFonts w:ascii="Times New Roman" w:hAnsi="Times New Roman"/>
          <w:spacing w:val="-4"/>
          <w:sz w:val="28"/>
          <w:szCs w:val="28"/>
        </w:rPr>
        <w:t xml:space="preserve"> </w:t>
      </w:r>
      <w:r w:rsidRPr="009567A3">
        <w:rPr>
          <w:rFonts w:ascii="Times New Roman" w:hAnsi="Times New Roman"/>
          <w:sz w:val="28"/>
          <w:szCs w:val="28"/>
        </w:rPr>
        <w:t>фрагменте</w:t>
      </w:r>
      <w:r w:rsidRPr="009567A3">
        <w:rPr>
          <w:rFonts w:ascii="Times New Roman" w:hAnsi="Times New Roman"/>
          <w:spacing w:val="-1"/>
          <w:sz w:val="28"/>
          <w:szCs w:val="28"/>
        </w:rPr>
        <w:t xml:space="preserve"> </w:t>
      </w:r>
      <w:r w:rsidRPr="009567A3">
        <w:rPr>
          <w:rFonts w:ascii="Times New Roman" w:hAnsi="Times New Roman"/>
          <w:sz w:val="28"/>
          <w:szCs w:val="28"/>
        </w:rPr>
        <w:t>это</w:t>
      </w:r>
      <w:r w:rsidRPr="009567A3">
        <w:rPr>
          <w:rFonts w:ascii="Times New Roman" w:hAnsi="Times New Roman"/>
          <w:spacing w:val="-4"/>
          <w:sz w:val="28"/>
          <w:szCs w:val="28"/>
        </w:rPr>
        <w:t xml:space="preserve"> </w:t>
      </w:r>
      <w:r w:rsidRPr="009567A3">
        <w:rPr>
          <w:rFonts w:ascii="Times New Roman" w:hAnsi="Times New Roman"/>
          <w:sz w:val="28"/>
          <w:szCs w:val="28"/>
        </w:rPr>
        <w:t>отражено.</w:t>
      </w:r>
    </w:p>
    <w:p w14:paraId="6745D5BA" w14:textId="77777777" w:rsidR="009B16C8" w:rsidRPr="009567A3" w:rsidRDefault="009B16C8" w:rsidP="009B16C8">
      <w:pPr>
        <w:pStyle w:val="a8"/>
        <w:widowControl w:val="0"/>
        <w:numPr>
          <w:ilvl w:val="0"/>
          <w:numId w:val="37"/>
        </w:numPr>
        <w:tabs>
          <w:tab w:val="left" w:pos="808"/>
          <w:tab w:val="left" w:pos="809"/>
        </w:tabs>
        <w:autoSpaceDE w:val="0"/>
        <w:autoSpaceDN w:val="0"/>
        <w:spacing w:after="0" w:line="240" w:lineRule="auto"/>
        <w:ind w:right="990" w:firstLine="0"/>
        <w:contextualSpacing w:val="0"/>
        <w:rPr>
          <w:rFonts w:ascii="Times New Roman" w:hAnsi="Times New Roman"/>
          <w:sz w:val="28"/>
          <w:szCs w:val="28"/>
        </w:rPr>
      </w:pPr>
      <w:r w:rsidRPr="009567A3">
        <w:rPr>
          <w:rFonts w:ascii="Times New Roman" w:hAnsi="Times New Roman"/>
          <w:sz w:val="28"/>
          <w:szCs w:val="28"/>
        </w:rPr>
        <w:t>Какие еще предложения по улучшению процессов на заводе вы могли бы</w:t>
      </w:r>
      <w:r w:rsidRPr="009567A3">
        <w:rPr>
          <w:rFonts w:ascii="Times New Roman" w:hAnsi="Times New Roman"/>
          <w:spacing w:val="-67"/>
          <w:sz w:val="28"/>
          <w:szCs w:val="28"/>
        </w:rPr>
        <w:t xml:space="preserve"> </w:t>
      </w:r>
      <w:r w:rsidRPr="009567A3">
        <w:rPr>
          <w:rFonts w:ascii="Times New Roman" w:hAnsi="Times New Roman"/>
          <w:sz w:val="28"/>
          <w:szCs w:val="28"/>
        </w:rPr>
        <w:t>сформулировать</w:t>
      </w:r>
      <w:r w:rsidRPr="009567A3">
        <w:rPr>
          <w:rFonts w:ascii="Times New Roman" w:hAnsi="Times New Roman"/>
          <w:spacing w:val="-2"/>
          <w:sz w:val="28"/>
          <w:szCs w:val="28"/>
        </w:rPr>
        <w:t xml:space="preserve"> </w:t>
      </w:r>
      <w:r w:rsidRPr="009567A3">
        <w:rPr>
          <w:rFonts w:ascii="Times New Roman" w:hAnsi="Times New Roman"/>
          <w:sz w:val="28"/>
          <w:szCs w:val="28"/>
        </w:rPr>
        <w:t>в</w:t>
      </w:r>
      <w:r w:rsidRPr="009567A3">
        <w:rPr>
          <w:rFonts w:ascii="Times New Roman" w:hAnsi="Times New Roman"/>
          <w:spacing w:val="-2"/>
          <w:sz w:val="28"/>
          <w:szCs w:val="28"/>
        </w:rPr>
        <w:t xml:space="preserve"> </w:t>
      </w:r>
      <w:r w:rsidRPr="009567A3">
        <w:rPr>
          <w:rFonts w:ascii="Times New Roman" w:hAnsi="Times New Roman"/>
          <w:sz w:val="28"/>
          <w:szCs w:val="28"/>
        </w:rPr>
        <w:t>дополнение к</w:t>
      </w:r>
      <w:r w:rsidRPr="009567A3">
        <w:rPr>
          <w:rFonts w:ascii="Times New Roman" w:hAnsi="Times New Roman"/>
          <w:spacing w:val="-1"/>
          <w:sz w:val="28"/>
          <w:szCs w:val="28"/>
        </w:rPr>
        <w:t xml:space="preserve"> </w:t>
      </w:r>
      <w:r w:rsidRPr="009567A3">
        <w:rPr>
          <w:rFonts w:ascii="Times New Roman" w:hAnsi="Times New Roman"/>
          <w:sz w:val="28"/>
          <w:szCs w:val="28"/>
        </w:rPr>
        <w:t>предложениям героя</w:t>
      </w:r>
      <w:r w:rsidRPr="009567A3">
        <w:rPr>
          <w:rFonts w:ascii="Times New Roman" w:hAnsi="Times New Roman"/>
          <w:spacing w:val="-4"/>
          <w:sz w:val="28"/>
          <w:szCs w:val="28"/>
        </w:rPr>
        <w:t xml:space="preserve"> </w:t>
      </w:r>
      <w:r w:rsidRPr="009567A3">
        <w:rPr>
          <w:rFonts w:ascii="Times New Roman" w:hAnsi="Times New Roman"/>
          <w:sz w:val="28"/>
          <w:szCs w:val="28"/>
        </w:rPr>
        <w:t>ролика?</w:t>
      </w:r>
    </w:p>
    <w:p w14:paraId="7D2536CE" w14:textId="77777777" w:rsidR="009B16C8" w:rsidRPr="009567A3" w:rsidRDefault="009B16C8" w:rsidP="009B16C8">
      <w:pPr>
        <w:spacing w:before="65" w:line="646" w:lineRule="exact"/>
        <w:ind w:left="100" w:right="4280"/>
        <w:jc w:val="both"/>
        <w:rPr>
          <w:sz w:val="28"/>
          <w:szCs w:val="28"/>
        </w:rPr>
      </w:pPr>
      <w:r w:rsidRPr="009567A3">
        <w:rPr>
          <w:b/>
          <w:sz w:val="28"/>
          <w:szCs w:val="28"/>
        </w:rPr>
        <w:t>Тема.</w:t>
      </w:r>
      <w:r w:rsidRPr="009567A3">
        <w:rPr>
          <w:b/>
          <w:spacing w:val="3"/>
          <w:sz w:val="28"/>
          <w:szCs w:val="28"/>
        </w:rPr>
        <w:t xml:space="preserve"> </w:t>
      </w:r>
      <w:r w:rsidRPr="009567A3">
        <w:rPr>
          <w:b/>
          <w:sz w:val="28"/>
          <w:szCs w:val="28"/>
        </w:rPr>
        <w:t>Технологии</w:t>
      </w:r>
      <w:r w:rsidRPr="009567A3">
        <w:rPr>
          <w:b/>
          <w:spacing w:val="4"/>
          <w:sz w:val="28"/>
          <w:szCs w:val="28"/>
        </w:rPr>
        <w:t xml:space="preserve"> </w:t>
      </w:r>
      <w:r w:rsidRPr="009567A3">
        <w:rPr>
          <w:b/>
          <w:sz w:val="28"/>
          <w:szCs w:val="28"/>
        </w:rPr>
        <w:t>вовлечения</w:t>
      </w:r>
      <w:r w:rsidRPr="009567A3">
        <w:rPr>
          <w:b/>
          <w:spacing w:val="2"/>
          <w:sz w:val="28"/>
          <w:szCs w:val="28"/>
        </w:rPr>
        <w:t xml:space="preserve"> </w:t>
      </w:r>
      <w:r w:rsidRPr="009567A3">
        <w:rPr>
          <w:b/>
          <w:sz w:val="28"/>
          <w:szCs w:val="28"/>
        </w:rPr>
        <w:t>персонала</w:t>
      </w:r>
      <w:r w:rsidRPr="009567A3">
        <w:rPr>
          <w:sz w:val="28"/>
          <w:szCs w:val="28"/>
        </w:rPr>
        <w:t>.</w:t>
      </w:r>
      <w:r w:rsidRPr="009567A3">
        <w:rPr>
          <w:spacing w:val="1"/>
          <w:sz w:val="28"/>
          <w:szCs w:val="28"/>
        </w:rPr>
        <w:t xml:space="preserve"> </w:t>
      </w:r>
      <w:r w:rsidRPr="009567A3">
        <w:rPr>
          <w:sz w:val="28"/>
          <w:szCs w:val="28"/>
        </w:rPr>
        <w:t>Задание</w:t>
      </w:r>
      <w:r w:rsidRPr="009567A3">
        <w:rPr>
          <w:spacing w:val="-3"/>
          <w:sz w:val="28"/>
          <w:szCs w:val="28"/>
        </w:rPr>
        <w:t xml:space="preserve"> </w:t>
      </w:r>
      <w:r w:rsidRPr="009567A3">
        <w:rPr>
          <w:sz w:val="28"/>
          <w:szCs w:val="28"/>
        </w:rPr>
        <w:t>1.</w:t>
      </w:r>
      <w:r w:rsidRPr="009567A3">
        <w:rPr>
          <w:spacing w:val="-2"/>
          <w:sz w:val="28"/>
          <w:szCs w:val="28"/>
        </w:rPr>
        <w:t xml:space="preserve"> </w:t>
      </w:r>
      <w:r w:rsidRPr="009567A3">
        <w:rPr>
          <w:sz w:val="28"/>
          <w:szCs w:val="28"/>
        </w:rPr>
        <w:t>Перечень</w:t>
      </w:r>
      <w:r w:rsidRPr="009567A3">
        <w:rPr>
          <w:spacing w:val="-6"/>
          <w:sz w:val="28"/>
          <w:szCs w:val="28"/>
        </w:rPr>
        <w:t xml:space="preserve"> </w:t>
      </w:r>
      <w:r w:rsidRPr="009567A3">
        <w:rPr>
          <w:sz w:val="28"/>
          <w:szCs w:val="28"/>
        </w:rPr>
        <w:t>контрольных</w:t>
      </w:r>
      <w:r w:rsidRPr="009567A3">
        <w:rPr>
          <w:spacing w:val="-1"/>
          <w:sz w:val="28"/>
          <w:szCs w:val="28"/>
        </w:rPr>
        <w:t xml:space="preserve"> </w:t>
      </w:r>
      <w:r w:rsidRPr="009567A3">
        <w:rPr>
          <w:sz w:val="28"/>
          <w:szCs w:val="28"/>
        </w:rPr>
        <w:t>вопросов</w:t>
      </w:r>
      <w:r w:rsidRPr="009567A3">
        <w:rPr>
          <w:spacing w:val="-4"/>
          <w:sz w:val="28"/>
          <w:szCs w:val="28"/>
        </w:rPr>
        <w:t xml:space="preserve"> </w:t>
      </w:r>
      <w:r w:rsidRPr="009567A3">
        <w:rPr>
          <w:sz w:val="28"/>
          <w:szCs w:val="28"/>
        </w:rPr>
        <w:t>по</w:t>
      </w:r>
      <w:r w:rsidRPr="009567A3">
        <w:rPr>
          <w:spacing w:val="-1"/>
          <w:sz w:val="28"/>
          <w:szCs w:val="28"/>
        </w:rPr>
        <w:t xml:space="preserve"> </w:t>
      </w:r>
      <w:r w:rsidRPr="009567A3">
        <w:rPr>
          <w:sz w:val="28"/>
          <w:szCs w:val="28"/>
        </w:rPr>
        <w:t>теме</w:t>
      </w:r>
    </w:p>
    <w:p w14:paraId="17B46ECE" w14:textId="77777777" w:rsidR="009B16C8" w:rsidRPr="009567A3" w:rsidRDefault="009B16C8" w:rsidP="009B16C8">
      <w:pPr>
        <w:pStyle w:val="a8"/>
        <w:widowControl w:val="0"/>
        <w:numPr>
          <w:ilvl w:val="0"/>
          <w:numId w:val="36"/>
        </w:numPr>
        <w:tabs>
          <w:tab w:val="left" w:pos="808"/>
          <w:tab w:val="left" w:pos="809"/>
        </w:tabs>
        <w:autoSpaceDE w:val="0"/>
        <w:autoSpaceDN w:val="0"/>
        <w:spacing w:after="0" w:line="253" w:lineRule="exact"/>
        <w:ind w:hanging="709"/>
        <w:contextualSpacing w:val="0"/>
        <w:rPr>
          <w:rFonts w:ascii="Times New Roman" w:hAnsi="Times New Roman"/>
          <w:sz w:val="28"/>
          <w:szCs w:val="28"/>
        </w:rPr>
      </w:pPr>
      <w:r w:rsidRPr="009567A3">
        <w:rPr>
          <w:rFonts w:ascii="Times New Roman" w:hAnsi="Times New Roman"/>
          <w:sz w:val="28"/>
          <w:szCs w:val="28"/>
        </w:rPr>
        <w:t>Какая</w:t>
      </w:r>
      <w:r w:rsidRPr="009567A3">
        <w:rPr>
          <w:rFonts w:ascii="Times New Roman" w:hAnsi="Times New Roman"/>
          <w:spacing w:val="-2"/>
          <w:sz w:val="28"/>
          <w:szCs w:val="28"/>
        </w:rPr>
        <w:t xml:space="preserve"> </w:t>
      </w:r>
      <w:r w:rsidRPr="009567A3">
        <w:rPr>
          <w:rFonts w:ascii="Times New Roman" w:hAnsi="Times New Roman"/>
          <w:sz w:val="28"/>
          <w:szCs w:val="28"/>
        </w:rPr>
        <w:t>модель</w:t>
      </w:r>
      <w:r w:rsidRPr="009567A3">
        <w:rPr>
          <w:rFonts w:ascii="Times New Roman" w:hAnsi="Times New Roman"/>
          <w:spacing w:val="-4"/>
          <w:sz w:val="28"/>
          <w:szCs w:val="28"/>
        </w:rPr>
        <w:t xml:space="preserve"> </w:t>
      </w:r>
      <w:r w:rsidRPr="009567A3">
        <w:rPr>
          <w:rFonts w:ascii="Times New Roman" w:hAnsi="Times New Roman"/>
          <w:sz w:val="28"/>
          <w:szCs w:val="28"/>
        </w:rPr>
        <w:t>позволяет</w:t>
      </w:r>
      <w:r w:rsidRPr="009567A3">
        <w:rPr>
          <w:rFonts w:ascii="Times New Roman" w:hAnsi="Times New Roman"/>
          <w:spacing w:val="-2"/>
          <w:sz w:val="28"/>
          <w:szCs w:val="28"/>
        </w:rPr>
        <w:t xml:space="preserve"> </w:t>
      </w:r>
      <w:r w:rsidRPr="009567A3">
        <w:rPr>
          <w:rFonts w:ascii="Times New Roman" w:hAnsi="Times New Roman"/>
          <w:sz w:val="28"/>
          <w:szCs w:val="28"/>
        </w:rPr>
        <w:t>ответить</w:t>
      </w:r>
      <w:r w:rsidRPr="009567A3">
        <w:rPr>
          <w:rFonts w:ascii="Times New Roman" w:hAnsi="Times New Roman"/>
          <w:spacing w:val="-3"/>
          <w:sz w:val="28"/>
          <w:szCs w:val="28"/>
        </w:rPr>
        <w:t xml:space="preserve"> </w:t>
      </w:r>
      <w:r w:rsidRPr="009567A3">
        <w:rPr>
          <w:rFonts w:ascii="Times New Roman" w:hAnsi="Times New Roman"/>
          <w:sz w:val="28"/>
          <w:szCs w:val="28"/>
        </w:rPr>
        <w:t>на</w:t>
      </w:r>
      <w:r w:rsidRPr="009567A3">
        <w:rPr>
          <w:rFonts w:ascii="Times New Roman" w:hAnsi="Times New Roman"/>
          <w:spacing w:val="-2"/>
          <w:sz w:val="28"/>
          <w:szCs w:val="28"/>
        </w:rPr>
        <w:t xml:space="preserve"> </w:t>
      </w:r>
      <w:r w:rsidRPr="009567A3">
        <w:rPr>
          <w:rFonts w:ascii="Times New Roman" w:hAnsi="Times New Roman"/>
          <w:sz w:val="28"/>
          <w:szCs w:val="28"/>
        </w:rPr>
        <w:t>вопрос:</w:t>
      </w:r>
      <w:r w:rsidRPr="009567A3">
        <w:rPr>
          <w:rFonts w:ascii="Times New Roman" w:hAnsi="Times New Roman"/>
          <w:spacing w:val="-1"/>
          <w:sz w:val="28"/>
          <w:szCs w:val="28"/>
        </w:rPr>
        <w:t xml:space="preserve"> </w:t>
      </w:r>
      <w:r w:rsidRPr="009567A3">
        <w:rPr>
          <w:rFonts w:ascii="Times New Roman" w:hAnsi="Times New Roman"/>
          <w:sz w:val="28"/>
          <w:szCs w:val="28"/>
        </w:rPr>
        <w:t>нужно</w:t>
      </w:r>
      <w:r w:rsidRPr="009567A3">
        <w:rPr>
          <w:rFonts w:ascii="Times New Roman" w:hAnsi="Times New Roman"/>
          <w:spacing w:val="-1"/>
          <w:sz w:val="28"/>
          <w:szCs w:val="28"/>
        </w:rPr>
        <w:t xml:space="preserve"> </w:t>
      </w:r>
      <w:r w:rsidRPr="009567A3">
        <w:rPr>
          <w:rFonts w:ascii="Times New Roman" w:hAnsi="Times New Roman"/>
          <w:sz w:val="28"/>
          <w:szCs w:val="28"/>
        </w:rPr>
        <w:t>ли</w:t>
      </w:r>
      <w:r w:rsidRPr="009567A3">
        <w:rPr>
          <w:rFonts w:ascii="Times New Roman" w:hAnsi="Times New Roman"/>
          <w:spacing w:val="-2"/>
          <w:sz w:val="28"/>
          <w:szCs w:val="28"/>
        </w:rPr>
        <w:t xml:space="preserve"> </w:t>
      </w:r>
      <w:r w:rsidRPr="009567A3">
        <w:rPr>
          <w:rFonts w:ascii="Times New Roman" w:hAnsi="Times New Roman"/>
          <w:sz w:val="28"/>
          <w:szCs w:val="28"/>
        </w:rPr>
        <w:t>вовлекать</w:t>
      </w:r>
      <w:r w:rsidRPr="009567A3">
        <w:rPr>
          <w:rFonts w:ascii="Times New Roman" w:hAnsi="Times New Roman"/>
          <w:spacing w:val="-2"/>
          <w:sz w:val="28"/>
          <w:szCs w:val="28"/>
        </w:rPr>
        <w:t xml:space="preserve"> </w:t>
      </w:r>
      <w:r w:rsidRPr="009567A3">
        <w:rPr>
          <w:rFonts w:ascii="Times New Roman" w:hAnsi="Times New Roman"/>
          <w:sz w:val="28"/>
          <w:szCs w:val="28"/>
        </w:rPr>
        <w:t>в</w:t>
      </w:r>
      <w:r w:rsidRPr="009567A3">
        <w:rPr>
          <w:rFonts w:ascii="Times New Roman" w:hAnsi="Times New Roman"/>
          <w:spacing w:val="-4"/>
          <w:sz w:val="28"/>
          <w:szCs w:val="28"/>
        </w:rPr>
        <w:t xml:space="preserve"> </w:t>
      </w:r>
      <w:r w:rsidRPr="009567A3">
        <w:rPr>
          <w:rFonts w:ascii="Times New Roman" w:hAnsi="Times New Roman"/>
          <w:sz w:val="28"/>
          <w:szCs w:val="28"/>
        </w:rPr>
        <w:t>процесс</w:t>
      </w:r>
    </w:p>
    <w:p w14:paraId="000B92F5" w14:textId="77777777" w:rsidR="009B16C8" w:rsidRPr="009567A3" w:rsidRDefault="009B16C8" w:rsidP="009B16C8">
      <w:pPr>
        <w:pStyle w:val="a9"/>
        <w:spacing w:line="322" w:lineRule="exact"/>
        <w:rPr>
          <w:rFonts w:ascii="Times New Roman" w:hAnsi="Times New Roman"/>
          <w:sz w:val="28"/>
          <w:szCs w:val="28"/>
        </w:rPr>
      </w:pPr>
      <w:r w:rsidRPr="009567A3">
        <w:rPr>
          <w:rFonts w:ascii="Times New Roman" w:hAnsi="Times New Roman"/>
          <w:sz w:val="28"/>
          <w:szCs w:val="28"/>
        </w:rPr>
        <w:t>улучшения</w:t>
      </w:r>
      <w:r w:rsidRPr="009567A3">
        <w:rPr>
          <w:rFonts w:ascii="Times New Roman" w:hAnsi="Times New Roman"/>
          <w:spacing w:val="-6"/>
          <w:sz w:val="28"/>
          <w:szCs w:val="28"/>
        </w:rPr>
        <w:t xml:space="preserve"> </w:t>
      </w:r>
      <w:r w:rsidRPr="009567A3">
        <w:rPr>
          <w:rFonts w:ascii="Times New Roman" w:hAnsi="Times New Roman"/>
          <w:sz w:val="28"/>
          <w:szCs w:val="28"/>
        </w:rPr>
        <w:t>персонал</w:t>
      </w:r>
      <w:r w:rsidRPr="009567A3">
        <w:rPr>
          <w:rFonts w:ascii="Times New Roman" w:hAnsi="Times New Roman"/>
          <w:spacing w:val="-3"/>
          <w:sz w:val="28"/>
          <w:szCs w:val="28"/>
        </w:rPr>
        <w:t xml:space="preserve"> </w:t>
      </w:r>
      <w:r w:rsidRPr="009567A3">
        <w:rPr>
          <w:rFonts w:ascii="Times New Roman" w:hAnsi="Times New Roman"/>
          <w:sz w:val="28"/>
          <w:szCs w:val="28"/>
        </w:rPr>
        <w:t>компании?</w:t>
      </w:r>
    </w:p>
    <w:p w14:paraId="5711645E" w14:textId="77777777" w:rsidR="009B16C8" w:rsidRPr="009567A3" w:rsidRDefault="009B16C8" w:rsidP="009B16C8">
      <w:pPr>
        <w:pStyle w:val="a8"/>
        <w:widowControl w:val="0"/>
        <w:numPr>
          <w:ilvl w:val="0"/>
          <w:numId w:val="36"/>
        </w:numPr>
        <w:tabs>
          <w:tab w:val="left" w:pos="808"/>
          <w:tab w:val="left" w:pos="809"/>
        </w:tabs>
        <w:autoSpaceDE w:val="0"/>
        <w:autoSpaceDN w:val="0"/>
        <w:spacing w:after="0" w:line="240" w:lineRule="auto"/>
        <w:ind w:left="100" w:right="1026" w:firstLine="0"/>
        <w:contextualSpacing w:val="0"/>
        <w:rPr>
          <w:rFonts w:ascii="Times New Roman" w:hAnsi="Times New Roman"/>
          <w:sz w:val="28"/>
          <w:szCs w:val="28"/>
        </w:rPr>
      </w:pPr>
      <w:r w:rsidRPr="009567A3">
        <w:rPr>
          <w:rFonts w:ascii="Times New Roman" w:hAnsi="Times New Roman"/>
          <w:sz w:val="28"/>
          <w:szCs w:val="28"/>
        </w:rPr>
        <w:t xml:space="preserve">Назовите какие части выделяет модель </w:t>
      </w:r>
      <w:proofErr w:type="spellStart"/>
      <w:r w:rsidRPr="009567A3">
        <w:rPr>
          <w:rFonts w:ascii="Times New Roman" w:hAnsi="Times New Roman"/>
          <w:sz w:val="28"/>
          <w:szCs w:val="28"/>
        </w:rPr>
        <w:t>Г.Минцберга</w:t>
      </w:r>
      <w:proofErr w:type="spellEnd"/>
      <w:r w:rsidRPr="009567A3">
        <w:rPr>
          <w:rFonts w:ascii="Times New Roman" w:hAnsi="Times New Roman"/>
          <w:sz w:val="28"/>
          <w:szCs w:val="28"/>
        </w:rPr>
        <w:t xml:space="preserve"> в составе персонала</w:t>
      </w:r>
      <w:r w:rsidRPr="009567A3">
        <w:rPr>
          <w:rFonts w:ascii="Times New Roman" w:hAnsi="Times New Roman"/>
          <w:spacing w:val="-67"/>
          <w:sz w:val="28"/>
          <w:szCs w:val="28"/>
        </w:rPr>
        <w:t xml:space="preserve"> </w:t>
      </w:r>
      <w:r w:rsidRPr="009567A3">
        <w:rPr>
          <w:rFonts w:ascii="Times New Roman" w:hAnsi="Times New Roman"/>
          <w:sz w:val="28"/>
          <w:szCs w:val="28"/>
        </w:rPr>
        <w:t>организации.</w:t>
      </w:r>
    </w:p>
    <w:p w14:paraId="51446029" w14:textId="77777777" w:rsidR="009B16C8" w:rsidRPr="009567A3" w:rsidRDefault="009B16C8" w:rsidP="009B16C8">
      <w:pPr>
        <w:pStyle w:val="a8"/>
        <w:widowControl w:val="0"/>
        <w:numPr>
          <w:ilvl w:val="0"/>
          <w:numId w:val="36"/>
        </w:numPr>
        <w:tabs>
          <w:tab w:val="left" w:pos="808"/>
          <w:tab w:val="left" w:pos="809"/>
        </w:tabs>
        <w:autoSpaceDE w:val="0"/>
        <w:autoSpaceDN w:val="0"/>
        <w:spacing w:after="0" w:line="321" w:lineRule="exact"/>
        <w:ind w:hanging="709"/>
        <w:contextualSpacing w:val="0"/>
        <w:rPr>
          <w:rFonts w:ascii="Times New Roman" w:hAnsi="Times New Roman"/>
          <w:sz w:val="28"/>
          <w:szCs w:val="28"/>
        </w:rPr>
      </w:pPr>
      <w:r w:rsidRPr="009567A3">
        <w:rPr>
          <w:rFonts w:ascii="Times New Roman" w:hAnsi="Times New Roman"/>
          <w:sz w:val="28"/>
          <w:szCs w:val="28"/>
        </w:rPr>
        <w:t>Кого</w:t>
      </w:r>
      <w:r w:rsidRPr="009567A3">
        <w:rPr>
          <w:rFonts w:ascii="Times New Roman" w:hAnsi="Times New Roman"/>
          <w:spacing w:val="-2"/>
          <w:sz w:val="28"/>
          <w:szCs w:val="28"/>
        </w:rPr>
        <w:t xml:space="preserve"> </w:t>
      </w:r>
      <w:r w:rsidRPr="009567A3">
        <w:rPr>
          <w:rFonts w:ascii="Times New Roman" w:hAnsi="Times New Roman"/>
          <w:sz w:val="28"/>
          <w:szCs w:val="28"/>
        </w:rPr>
        <w:t>мы</w:t>
      </w:r>
      <w:r w:rsidRPr="009567A3">
        <w:rPr>
          <w:rFonts w:ascii="Times New Roman" w:hAnsi="Times New Roman"/>
          <w:spacing w:val="-5"/>
          <w:sz w:val="28"/>
          <w:szCs w:val="28"/>
        </w:rPr>
        <w:t xml:space="preserve"> </w:t>
      </w:r>
      <w:r w:rsidRPr="009567A3">
        <w:rPr>
          <w:rFonts w:ascii="Times New Roman" w:hAnsi="Times New Roman"/>
          <w:sz w:val="28"/>
          <w:szCs w:val="28"/>
        </w:rPr>
        <w:t>относим</w:t>
      </w:r>
      <w:r w:rsidRPr="009567A3">
        <w:rPr>
          <w:rFonts w:ascii="Times New Roman" w:hAnsi="Times New Roman"/>
          <w:spacing w:val="-2"/>
          <w:sz w:val="28"/>
          <w:szCs w:val="28"/>
        </w:rPr>
        <w:t xml:space="preserve"> </w:t>
      </w:r>
      <w:r w:rsidRPr="009567A3">
        <w:rPr>
          <w:rFonts w:ascii="Times New Roman" w:hAnsi="Times New Roman"/>
          <w:sz w:val="28"/>
          <w:szCs w:val="28"/>
        </w:rPr>
        <w:t>к</w:t>
      </w:r>
      <w:r w:rsidRPr="009567A3">
        <w:rPr>
          <w:rFonts w:ascii="Times New Roman" w:hAnsi="Times New Roman"/>
          <w:spacing w:val="-6"/>
          <w:sz w:val="28"/>
          <w:szCs w:val="28"/>
        </w:rPr>
        <w:t xml:space="preserve"> </w:t>
      </w:r>
      <w:r w:rsidRPr="009567A3">
        <w:rPr>
          <w:rFonts w:ascii="Times New Roman" w:hAnsi="Times New Roman"/>
          <w:sz w:val="28"/>
          <w:szCs w:val="28"/>
        </w:rPr>
        <w:t>операционному</w:t>
      </w:r>
      <w:r w:rsidRPr="009567A3">
        <w:rPr>
          <w:rFonts w:ascii="Times New Roman" w:hAnsi="Times New Roman"/>
          <w:spacing w:val="-5"/>
          <w:sz w:val="28"/>
          <w:szCs w:val="28"/>
        </w:rPr>
        <w:t xml:space="preserve"> </w:t>
      </w:r>
      <w:r w:rsidRPr="009567A3">
        <w:rPr>
          <w:rFonts w:ascii="Times New Roman" w:hAnsi="Times New Roman"/>
          <w:sz w:val="28"/>
          <w:szCs w:val="28"/>
        </w:rPr>
        <w:t>ядру?</w:t>
      </w:r>
    </w:p>
    <w:p w14:paraId="4729EF98" w14:textId="77777777" w:rsidR="009B16C8" w:rsidRPr="009567A3" w:rsidRDefault="009B16C8" w:rsidP="009B16C8">
      <w:pPr>
        <w:pStyle w:val="a8"/>
        <w:widowControl w:val="0"/>
        <w:numPr>
          <w:ilvl w:val="0"/>
          <w:numId w:val="36"/>
        </w:numPr>
        <w:tabs>
          <w:tab w:val="left" w:pos="808"/>
          <w:tab w:val="left" w:pos="809"/>
        </w:tabs>
        <w:autoSpaceDE w:val="0"/>
        <w:autoSpaceDN w:val="0"/>
        <w:spacing w:before="2" w:after="0" w:line="322" w:lineRule="exact"/>
        <w:ind w:hanging="709"/>
        <w:contextualSpacing w:val="0"/>
        <w:rPr>
          <w:rFonts w:ascii="Times New Roman" w:hAnsi="Times New Roman"/>
          <w:sz w:val="28"/>
          <w:szCs w:val="28"/>
        </w:rPr>
      </w:pPr>
      <w:r w:rsidRPr="009567A3">
        <w:rPr>
          <w:rFonts w:ascii="Times New Roman" w:hAnsi="Times New Roman"/>
          <w:sz w:val="28"/>
          <w:szCs w:val="28"/>
        </w:rPr>
        <w:t>В</w:t>
      </w:r>
      <w:r w:rsidRPr="009567A3">
        <w:rPr>
          <w:rFonts w:ascii="Times New Roman" w:hAnsi="Times New Roman"/>
          <w:spacing w:val="-2"/>
          <w:sz w:val="28"/>
          <w:szCs w:val="28"/>
        </w:rPr>
        <w:t xml:space="preserve"> </w:t>
      </w:r>
      <w:r w:rsidRPr="009567A3">
        <w:rPr>
          <w:rFonts w:ascii="Times New Roman" w:hAnsi="Times New Roman"/>
          <w:sz w:val="28"/>
          <w:szCs w:val="28"/>
        </w:rPr>
        <w:t>модели</w:t>
      </w:r>
      <w:r w:rsidRPr="009567A3">
        <w:rPr>
          <w:rFonts w:ascii="Times New Roman" w:hAnsi="Times New Roman"/>
          <w:spacing w:val="-1"/>
          <w:sz w:val="28"/>
          <w:szCs w:val="28"/>
        </w:rPr>
        <w:t xml:space="preserve"> </w:t>
      </w:r>
      <w:r w:rsidRPr="009567A3">
        <w:rPr>
          <w:rFonts w:ascii="Times New Roman" w:hAnsi="Times New Roman"/>
          <w:sz w:val="28"/>
          <w:szCs w:val="28"/>
        </w:rPr>
        <w:t>Университет</w:t>
      </w:r>
      <w:r w:rsidRPr="009567A3">
        <w:rPr>
          <w:rFonts w:ascii="Times New Roman" w:hAnsi="Times New Roman"/>
          <w:spacing w:val="-3"/>
          <w:sz w:val="28"/>
          <w:szCs w:val="28"/>
        </w:rPr>
        <w:t xml:space="preserve"> </w:t>
      </w:r>
      <w:r w:rsidRPr="009567A3">
        <w:rPr>
          <w:rFonts w:ascii="Times New Roman" w:hAnsi="Times New Roman"/>
          <w:sz w:val="28"/>
          <w:szCs w:val="28"/>
        </w:rPr>
        <w:t>какой</w:t>
      </w:r>
      <w:r w:rsidRPr="009567A3">
        <w:rPr>
          <w:rFonts w:ascii="Times New Roman" w:hAnsi="Times New Roman"/>
          <w:spacing w:val="-4"/>
          <w:sz w:val="28"/>
          <w:szCs w:val="28"/>
        </w:rPr>
        <w:t xml:space="preserve"> </w:t>
      </w:r>
      <w:r w:rsidRPr="009567A3">
        <w:rPr>
          <w:rFonts w:ascii="Times New Roman" w:hAnsi="Times New Roman"/>
          <w:sz w:val="28"/>
          <w:szCs w:val="28"/>
        </w:rPr>
        <w:t>персонал</w:t>
      </w:r>
      <w:r w:rsidRPr="009567A3">
        <w:rPr>
          <w:rFonts w:ascii="Times New Roman" w:hAnsi="Times New Roman"/>
          <w:spacing w:val="-5"/>
          <w:sz w:val="28"/>
          <w:szCs w:val="28"/>
        </w:rPr>
        <w:t xml:space="preserve"> </w:t>
      </w:r>
      <w:r w:rsidRPr="009567A3">
        <w:rPr>
          <w:rFonts w:ascii="Times New Roman" w:hAnsi="Times New Roman"/>
          <w:sz w:val="28"/>
          <w:szCs w:val="28"/>
        </w:rPr>
        <w:t>привлекается</w:t>
      </w:r>
      <w:r w:rsidRPr="009567A3">
        <w:rPr>
          <w:rFonts w:ascii="Times New Roman" w:hAnsi="Times New Roman"/>
          <w:spacing w:val="-2"/>
          <w:sz w:val="28"/>
          <w:szCs w:val="28"/>
        </w:rPr>
        <w:t xml:space="preserve"> </w:t>
      </w:r>
      <w:r w:rsidRPr="009567A3">
        <w:rPr>
          <w:rFonts w:ascii="Times New Roman" w:hAnsi="Times New Roman"/>
          <w:sz w:val="28"/>
          <w:szCs w:val="28"/>
        </w:rPr>
        <w:t>в</w:t>
      </w:r>
      <w:r w:rsidRPr="009567A3">
        <w:rPr>
          <w:rFonts w:ascii="Times New Roman" w:hAnsi="Times New Roman"/>
          <w:spacing w:val="-3"/>
          <w:sz w:val="28"/>
          <w:szCs w:val="28"/>
        </w:rPr>
        <w:t xml:space="preserve"> </w:t>
      </w:r>
      <w:r w:rsidRPr="009567A3">
        <w:rPr>
          <w:rFonts w:ascii="Times New Roman" w:hAnsi="Times New Roman"/>
          <w:sz w:val="28"/>
          <w:szCs w:val="28"/>
        </w:rPr>
        <w:t>процессы</w:t>
      </w:r>
      <w:r w:rsidRPr="009567A3">
        <w:rPr>
          <w:rFonts w:ascii="Times New Roman" w:hAnsi="Times New Roman"/>
          <w:spacing w:val="-1"/>
          <w:sz w:val="28"/>
          <w:szCs w:val="28"/>
        </w:rPr>
        <w:t xml:space="preserve"> </w:t>
      </w:r>
      <w:r w:rsidRPr="009567A3">
        <w:rPr>
          <w:rFonts w:ascii="Times New Roman" w:hAnsi="Times New Roman"/>
          <w:sz w:val="28"/>
          <w:szCs w:val="28"/>
        </w:rPr>
        <w:t>улучшения?</w:t>
      </w:r>
    </w:p>
    <w:p w14:paraId="2ED966DF" w14:textId="77777777" w:rsidR="009B16C8" w:rsidRPr="009567A3" w:rsidRDefault="009B16C8" w:rsidP="009B16C8">
      <w:pPr>
        <w:pStyle w:val="a8"/>
        <w:widowControl w:val="0"/>
        <w:numPr>
          <w:ilvl w:val="0"/>
          <w:numId w:val="36"/>
        </w:numPr>
        <w:tabs>
          <w:tab w:val="left" w:pos="808"/>
          <w:tab w:val="left" w:pos="809"/>
        </w:tabs>
        <w:autoSpaceDE w:val="0"/>
        <w:autoSpaceDN w:val="0"/>
        <w:spacing w:after="0" w:line="240" w:lineRule="auto"/>
        <w:ind w:left="100" w:right="345" w:firstLine="0"/>
        <w:contextualSpacing w:val="0"/>
        <w:rPr>
          <w:rFonts w:ascii="Times New Roman" w:hAnsi="Times New Roman"/>
          <w:sz w:val="28"/>
          <w:szCs w:val="28"/>
        </w:rPr>
      </w:pPr>
      <w:r w:rsidRPr="009567A3">
        <w:rPr>
          <w:rFonts w:ascii="Times New Roman" w:hAnsi="Times New Roman"/>
          <w:sz w:val="28"/>
          <w:szCs w:val="28"/>
        </w:rPr>
        <w:t>Являются ли ключевыми участниками процесса улучшения техно- структура в</w:t>
      </w:r>
      <w:r w:rsidRPr="009567A3">
        <w:rPr>
          <w:rFonts w:ascii="Times New Roman" w:hAnsi="Times New Roman"/>
          <w:spacing w:val="-67"/>
          <w:sz w:val="28"/>
          <w:szCs w:val="28"/>
        </w:rPr>
        <w:t xml:space="preserve"> </w:t>
      </w:r>
      <w:r w:rsidRPr="009567A3">
        <w:rPr>
          <w:rFonts w:ascii="Times New Roman" w:hAnsi="Times New Roman"/>
          <w:sz w:val="28"/>
          <w:szCs w:val="28"/>
        </w:rPr>
        <w:t>модели</w:t>
      </w:r>
      <w:r w:rsidRPr="009567A3">
        <w:rPr>
          <w:rFonts w:ascii="Times New Roman" w:hAnsi="Times New Roman"/>
          <w:spacing w:val="-1"/>
          <w:sz w:val="28"/>
          <w:szCs w:val="28"/>
        </w:rPr>
        <w:t xml:space="preserve"> </w:t>
      </w:r>
      <w:proofErr w:type="spellStart"/>
      <w:r w:rsidRPr="009567A3">
        <w:rPr>
          <w:rFonts w:ascii="Times New Roman" w:hAnsi="Times New Roman"/>
          <w:sz w:val="28"/>
          <w:szCs w:val="28"/>
        </w:rPr>
        <w:t>Г.Форда</w:t>
      </w:r>
      <w:proofErr w:type="spellEnd"/>
      <w:r w:rsidRPr="009567A3">
        <w:rPr>
          <w:rFonts w:ascii="Times New Roman" w:hAnsi="Times New Roman"/>
          <w:sz w:val="28"/>
          <w:szCs w:val="28"/>
        </w:rPr>
        <w:t>?</w:t>
      </w:r>
    </w:p>
    <w:p w14:paraId="654C4BE1" w14:textId="77777777" w:rsidR="009B16C8" w:rsidRPr="009567A3" w:rsidRDefault="009B16C8" w:rsidP="009B16C8">
      <w:pPr>
        <w:pStyle w:val="a9"/>
        <w:spacing w:before="10"/>
        <w:rPr>
          <w:rFonts w:ascii="Times New Roman" w:hAnsi="Times New Roman"/>
          <w:sz w:val="28"/>
          <w:szCs w:val="28"/>
        </w:rPr>
      </w:pPr>
    </w:p>
    <w:p w14:paraId="3B07F2E5" w14:textId="77777777" w:rsidR="009B16C8" w:rsidRPr="009567A3" w:rsidRDefault="009B16C8" w:rsidP="009B16C8">
      <w:pPr>
        <w:pStyle w:val="a9"/>
        <w:rPr>
          <w:rFonts w:ascii="Times New Roman" w:hAnsi="Times New Roman"/>
          <w:sz w:val="28"/>
          <w:szCs w:val="28"/>
        </w:rPr>
      </w:pPr>
      <w:r w:rsidRPr="009567A3">
        <w:rPr>
          <w:rFonts w:ascii="Times New Roman" w:hAnsi="Times New Roman"/>
          <w:sz w:val="28"/>
          <w:szCs w:val="28"/>
        </w:rPr>
        <w:lastRenderedPageBreak/>
        <w:t>Задание</w:t>
      </w:r>
      <w:r w:rsidRPr="009567A3">
        <w:rPr>
          <w:rFonts w:ascii="Times New Roman" w:hAnsi="Times New Roman"/>
          <w:spacing w:val="-4"/>
          <w:sz w:val="28"/>
          <w:szCs w:val="28"/>
        </w:rPr>
        <w:t xml:space="preserve"> </w:t>
      </w:r>
      <w:r w:rsidRPr="009567A3">
        <w:rPr>
          <w:rFonts w:ascii="Times New Roman" w:hAnsi="Times New Roman"/>
          <w:sz w:val="28"/>
          <w:szCs w:val="28"/>
        </w:rPr>
        <w:t>2.</w:t>
      </w:r>
      <w:r w:rsidRPr="009567A3">
        <w:rPr>
          <w:rFonts w:ascii="Times New Roman" w:hAnsi="Times New Roman"/>
          <w:spacing w:val="-4"/>
          <w:sz w:val="28"/>
          <w:szCs w:val="28"/>
        </w:rPr>
        <w:t xml:space="preserve"> </w:t>
      </w:r>
      <w:r w:rsidRPr="009567A3">
        <w:rPr>
          <w:rFonts w:ascii="Times New Roman" w:hAnsi="Times New Roman"/>
          <w:sz w:val="28"/>
          <w:szCs w:val="28"/>
        </w:rPr>
        <w:t>Разбор</w:t>
      </w:r>
      <w:r w:rsidRPr="009567A3">
        <w:rPr>
          <w:rFonts w:ascii="Times New Roman" w:hAnsi="Times New Roman"/>
          <w:spacing w:val="-6"/>
          <w:sz w:val="28"/>
          <w:szCs w:val="28"/>
        </w:rPr>
        <w:t xml:space="preserve"> </w:t>
      </w:r>
      <w:r w:rsidRPr="009567A3">
        <w:rPr>
          <w:rFonts w:ascii="Times New Roman" w:hAnsi="Times New Roman"/>
          <w:sz w:val="28"/>
          <w:szCs w:val="28"/>
        </w:rPr>
        <w:t>производственной</w:t>
      </w:r>
      <w:r w:rsidRPr="009567A3">
        <w:rPr>
          <w:rFonts w:ascii="Times New Roman" w:hAnsi="Times New Roman"/>
          <w:spacing w:val="-4"/>
          <w:sz w:val="28"/>
          <w:szCs w:val="28"/>
        </w:rPr>
        <w:t xml:space="preserve"> </w:t>
      </w:r>
      <w:r w:rsidRPr="009567A3">
        <w:rPr>
          <w:rFonts w:ascii="Times New Roman" w:hAnsi="Times New Roman"/>
          <w:sz w:val="28"/>
          <w:szCs w:val="28"/>
        </w:rPr>
        <w:t>ситуации</w:t>
      </w:r>
    </w:p>
    <w:p w14:paraId="3AFE1435" w14:textId="77777777" w:rsidR="009B16C8" w:rsidRPr="009567A3" w:rsidRDefault="009B16C8" w:rsidP="009B16C8">
      <w:pPr>
        <w:pStyle w:val="a9"/>
        <w:ind w:right="327"/>
        <w:rPr>
          <w:rFonts w:ascii="Times New Roman" w:hAnsi="Times New Roman"/>
          <w:sz w:val="28"/>
          <w:szCs w:val="28"/>
        </w:rPr>
      </w:pPr>
      <w:r w:rsidRPr="009567A3">
        <w:rPr>
          <w:rFonts w:ascii="Times New Roman" w:hAnsi="Times New Roman"/>
          <w:sz w:val="28"/>
          <w:szCs w:val="28"/>
        </w:rPr>
        <w:t>Вы приехали в отель, а менеджера отеля нет на месте, он уехал в командировку. На</w:t>
      </w:r>
      <w:r w:rsidRPr="009567A3">
        <w:rPr>
          <w:rFonts w:ascii="Times New Roman" w:hAnsi="Times New Roman"/>
          <w:spacing w:val="1"/>
          <w:sz w:val="28"/>
          <w:szCs w:val="28"/>
        </w:rPr>
        <w:t xml:space="preserve"> </w:t>
      </w:r>
      <w:r w:rsidRPr="009567A3">
        <w:rPr>
          <w:rFonts w:ascii="Times New Roman" w:hAnsi="Times New Roman"/>
          <w:sz w:val="28"/>
          <w:szCs w:val="28"/>
        </w:rPr>
        <w:t>месте также нет ресепшиониста. Обсудить в группе, отсутствие какого из названных</w:t>
      </w:r>
      <w:r w:rsidRPr="009567A3">
        <w:rPr>
          <w:rFonts w:ascii="Times New Roman" w:hAnsi="Times New Roman"/>
          <w:spacing w:val="-67"/>
          <w:sz w:val="28"/>
          <w:szCs w:val="28"/>
        </w:rPr>
        <w:t xml:space="preserve"> </w:t>
      </w:r>
      <w:r w:rsidRPr="009567A3">
        <w:rPr>
          <w:rFonts w:ascii="Times New Roman" w:hAnsi="Times New Roman"/>
          <w:sz w:val="28"/>
          <w:szCs w:val="28"/>
        </w:rPr>
        <w:t>сотрудников влечет за собой факт того, что клиента не заселят в гостиницу? К какой</w:t>
      </w:r>
      <w:r w:rsidRPr="009567A3">
        <w:rPr>
          <w:rFonts w:ascii="Times New Roman" w:hAnsi="Times New Roman"/>
          <w:spacing w:val="-67"/>
          <w:sz w:val="28"/>
          <w:szCs w:val="28"/>
        </w:rPr>
        <w:t xml:space="preserve"> </w:t>
      </w:r>
      <w:r w:rsidRPr="009567A3">
        <w:rPr>
          <w:rFonts w:ascii="Times New Roman" w:hAnsi="Times New Roman"/>
          <w:sz w:val="28"/>
          <w:szCs w:val="28"/>
        </w:rPr>
        <w:t>модели</w:t>
      </w:r>
      <w:r w:rsidRPr="009567A3">
        <w:rPr>
          <w:rFonts w:ascii="Times New Roman" w:hAnsi="Times New Roman"/>
          <w:spacing w:val="-1"/>
          <w:sz w:val="28"/>
          <w:szCs w:val="28"/>
        </w:rPr>
        <w:t xml:space="preserve"> </w:t>
      </w:r>
      <w:r w:rsidRPr="009567A3">
        <w:rPr>
          <w:rFonts w:ascii="Times New Roman" w:hAnsi="Times New Roman"/>
          <w:sz w:val="28"/>
          <w:szCs w:val="28"/>
        </w:rPr>
        <w:t>можно</w:t>
      </w:r>
      <w:r w:rsidRPr="009567A3">
        <w:rPr>
          <w:rFonts w:ascii="Times New Roman" w:hAnsi="Times New Roman"/>
          <w:spacing w:val="-3"/>
          <w:sz w:val="28"/>
          <w:szCs w:val="28"/>
        </w:rPr>
        <w:t xml:space="preserve"> </w:t>
      </w:r>
      <w:r w:rsidRPr="009567A3">
        <w:rPr>
          <w:rFonts w:ascii="Times New Roman" w:hAnsi="Times New Roman"/>
          <w:sz w:val="28"/>
          <w:szCs w:val="28"/>
        </w:rPr>
        <w:t>отнести эту</w:t>
      </w:r>
      <w:r w:rsidRPr="009567A3">
        <w:rPr>
          <w:rFonts w:ascii="Times New Roman" w:hAnsi="Times New Roman"/>
          <w:spacing w:val="-5"/>
          <w:sz w:val="28"/>
          <w:szCs w:val="28"/>
        </w:rPr>
        <w:t xml:space="preserve"> </w:t>
      </w:r>
      <w:r w:rsidRPr="009567A3">
        <w:rPr>
          <w:rFonts w:ascii="Times New Roman" w:hAnsi="Times New Roman"/>
          <w:sz w:val="28"/>
          <w:szCs w:val="28"/>
        </w:rPr>
        <w:t>сферу</w:t>
      </w:r>
      <w:r w:rsidRPr="009567A3">
        <w:rPr>
          <w:rFonts w:ascii="Times New Roman" w:hAnsi="Times New Roman"/>
          <w:spacing w:val="-4"/>
          <w:sz w:val="28"/>
          <w:szCs w:val="28"/>
        </w:rPr>
        <w:t xml:space="preserve"> </w:t>
      </w:r>
      <w:r w:rsidRPr="009567A3">
        <w:rPr>
          <w:rFonts w:ascii="Times New Roman" w:hAnsi="Times New Roman"/>
          <w:sz w:val="28"/>
          <w:szCs w:val="28"/>
        </w:rPr>
        <w:t>бизнеса?</w:t>
      </w:r>
      <w:r w:rsidRPr="009567A3">
        <w:rPr>
          <w:rFonts w:ascii="Times New Roman" w:hAnsi="Times New Roman"/>
          <w:spacing w:val="2"/>
          <w:sz w:val="28"/>
          <w:szCs w:val="28"/>
        </w:rPr>
        <w:t xml:space="preserve"> </w:t>
      </w:r>
      <w:r w:rsidRPr="009567A3">
        <w:rPr>
          <w:rFonts w:ascii="Times New Roman" w:hAnsi="Times New Roman"/>
          <w:sz w:val="28"/>
          <w:szCs w:val="28"/>
        </w:rPr>
        <w:t>Почему?</w:t>
      </w:r>
    </w:p>
    <w:p w14:paraId="405A0700" w14:textId="77777777" w:rsidR="009B16C8" w:rsidRPr="009567A3" w:rsidRDefault="009B16C8" w:rsidP="009B16C8">
      <w:pPr>
        <w:rPr>
          <w:sz w:val="28"/>
          <w:szCs w:val="28"/>
        </w:rPr>
        <w:sectPr w:rsidR="009B16C8" w:rsidRPr="009567A3" w:rsidSect="009B16C8">
          <w:pgSz w:w="11920" w:h="16850"/>
          <w:pgMar w:top="960" w:right="260" w:bottom="1560" w:left="1040" w:header="0" w:footer="1358" w:gutter="0"/>
          <w:cols w:space="720"/>
        </w:sectPr>
      </w:pPr>
    </w:p>
    <w:p w14:paraId="58CB6B5B" w14:textId="77777777" w:rsidR="009B16C8" w:rsidRPr="009567A3" w:rsidRDefault="009B16C8" w:rsidP="009B16C8">
      <w:pPr>
        <w:pStyle w:val="a9"/>
        <w:spacing w:before="71"/>
        <w:rPr>
          <w:rFonts w:ascii="Times New Roman" w:hAnsi="Times New Roman"/>
          <w:sz w:val="28"/>
          <w:szCs w:val="28"/>
        </w:rPr>
      </w:pPr>
      <w:r w:rsidRPr="009567A3">
        <w:rPr>
          <w:rFonts w:ascii="Times New Roman" w:hAnsi="Times New Roman"/>
          <w:sz w:val="28"/>
          <w:szCs w:val="28"/>
        </w:rPr>
        <w:lastRenderedPageBreak/>
        <w:t>ТЕМАТИКА</w:t>
      </w:r>
      <w:r w:rsidRPr="009567A3">
        <w:rPr>
          <w:rFonts w:ascii="Times New Roman" w:hAnsi="Times New Roman"/>
          <w:spacing w:val="-7"/>
          <w:sz w:val="28"/>
          <w:szCs w:val="28"/>
        </w:rPr>
        <w:t xml:space="preserve"> </w:t>
      </w:r>
      <w:r w:rsidRPr="009567A3">
        <w:rPr>
          <w:rFonts w:ascii="Times New Roman" w:hAnsi="Times New Roman"/>
          <w:sz w:val="28"/>
          <w:szCs w:val="28"/>
        </w:rPr>
        <w:t>РЕФЕРАТОВ</w:t>
      </w:r>
    </w:p>
    <w:p w14:paraId="0EE27287" w14:textId="77777777" w:rsidR="009B16C8" w:rsidRPr="009567A3" w:rsidRDefault="009B16C8" w:rsidP="009B16C8">
      <w:pPr>
        <w:pStyle w:val="a8"/>
        <w:widowControl w:val="0"/>
        <w:numPr>
          <w:ilvl w:val="0"/>
          <w:numId w:val="35"/>
        </w:numPr>
        <w:tabs>
          <w:tab w:val="left" w:pos="808"/>
          <w:tab w:val="left" w:pos="809"/>
        </w:tabs>
        <w:autoSpaceDE w:val="0"/>
        <w:autoSpaceDN w:val="0"/>
        <w:spacing w:after="0" w:line="240" w:lineRule="auto"/>
        <w:ind w:hanging="709"/>
        <w:contextualSpacing w:val="0"/>
        <w:rPr>
          <w:rFonts w:ascii="Times New Roman" w:hAnsi="Times New Roman"/>
          <w:sz w:val="28"/>
          <w:szCs w:val="28"/>
        </w:rPr>
      </w:pPr>
      <w:r w:rsidRPr="009567A3">
        <w:rPr>
          <w:rFonts w:ascii="Times New Roman" w:hAnsi="Times New Roman"/>
          <w:sz w:val="28"/>
          <w:szCs w:val="28"/>
        </w:rPr>
        <w:t>Внедрение</w:t>
      </w:r>
      <w:r w:rsidRPr="009567A3">
        <w:rPr>
          <w:rFonts w:ascii="Times New Roman" w:hAnsi="Times New Roman"/>
          <w:spacing w:val="-3"/>
          <w:sz w:val="28"/>
          <w:szCs w:val="28"/>
        </w:rPr>
        <w:t xml:space="preserve"> </w:t>
      </w:r>
      <w:r w:rsidRPr="009567A3">
        <w:rPr>
          <w:rFonts w:ascii="Times New Roman" w:hAnsi="Times New Roman"/>
          <w:sz w:val="28"/>
          <w:szCs w:val="28"/>
        </w:rPr>
        <w:t>бережливого</w:t>
      </w:r>
      <w:r w:rsidRPr="009567A3">
        <w:rPr>
          <w:rFonts w:ascii="Times New Roman" w:hAnsi="Times New Roman"/>
          <w:spacing w:val="-2"/>
          <w:sz w:val="28"/>
          <w:szCs w:val="28"/>
        </w:rPr>
        <w:t xml:space="preserve"> </w:t>
      </w:r>
      <w:r w:rsidRPr="009567A3">
        <w:rPr>
          <w:rFonts w:ascii="Times New Roman" w:hAnsi="Times New Roman"/>
          <w:sz w:val="28"/>
          <w:szCs w:val="28"/>
        </w:rPr>
        <w:t>производства</w:t>
      </w:r>
      <w:r w:rsidRPr="009567A3">
        <w:rPr>
          <w:rFonts w:ascii="Times New Roman" w:hAnsi="Times New Roman"/>
          <w:spacing w:val="-7"/>
          <w:sz w:val="28"/>
          <w:szCs w:val="28"/>
        </w:rPr>
        <w:t xml:space="preserve"> </w:t>
      </w:r>
      <w:r w:rsidRPr="009567A3">
        <w:rPr>
          <w:rFonts w:ascii="Times New Roman" w:hAnsi="Times New Roman"/>
          <w:sz w:val="28"/>
          <w:szCs w:val="28"/>
        </w:rPr>
        <w:t>на</w:t>
      </w:r>
      <w:r w:rsidRPr="009567A3">
        <w:rPr>
          <w:rFonts w:ascii="Times New Roman" w:hAnsi="Times New Roman"/>
          <w:spacing w:val="-3"/>
          <w:sz w:val="28"/>
          <w:szCs w:val="28"/>
        </w:rPr>
        <w:t xml:space="preserve"> АО </w:t>
      </w:r>
      <w:r w:rsidRPr="009567A3">
        <w:rPr>
          <w:rFonts w:ascii="Times New Roman" w:hAnsi="Times New Roman"/>
          <w:sz w:val="28"/>
          <w:szCs w:val="28"/>
        </w:rPr>
        <w:t>«ЛГОК».</w:t>
      </w:r>
    </w:p>
    <w:p w14:paraId="2050712C" w14:textId="77777777" w:rsidR="009B16C8" w:rsidRPr="009567A3" w:rsidRDefault="009B16C8" w:rsidP="009B16C8">
      <w:pPr>
        <w:pStyle w:val="a8"/>
        <w:widowControl w:val="0"/>
        <w:numPr>
          <w:ilvl w:val="0"/>
          <w:numId w:val="35"/>
        </w:numPr>
        <w:tabs>
          <w:tab w:val="left" w:pos="808"/>
          <w:tab w:val="left" w:pos="809"/>
        </w:tabs>
        <w:autoSpaceDE w:val="0"/>
        <w:autoSpaceDN w:val="0"/>
        <w:spacing w:before="2" w:after="0" w:line="240" w:lineRule="auto"/>
        <w:ind w:left="100" w:right="788" w:firstLine="0"/>
        <w:contextualSpacing w:val="0"/>
        <w:rPr>
          <w:rFonts w:ascii="Times New Roman" w:hAnsi="Times New Roman"/>
          <w:sz w:val="28"/>
          <w:szCs w:val="28"/>
        </w:rPr>
      </w:pPr>
      <w:r w:rsidRPr="009567A3">
        <w:rPr>
          <w:rFonts w:ascii="Times New Roman" w:hAnsi="Times New Roman"/>
          <w:sz w:val="28"/>
          <w:szCs w:val="28"/>
        </w:rPr>
        <w:t>Вовлеченность персонала в процесс улучшения компании (выбрать любую</w:t>
      </w:r>
      <w:r w:rsidRPr="009567A3">
        <w:rPr>
          <w:rFonts w:ascii="Times New Roman" w:hAnsi="Times New Roman"/>
          <w:spacing w:val="-67"/>
          <w:sz w:val="28"/>
          <w:szCs w:val="28"/>
        </w:rPr>
        <w:t xml:space="preserve"> </w:t>
      </w:r>
      <w:r w:rsidRPr="009567A3">
        <w:rPr>
          <w:rFonts w:ascii="Times New Roman" w:hAnsi="Times New Roman"/>
          <w:sz w:val="28"/>
          <w:szCs w:val="28"/>
        </w:rPr>
        <w:t>компанию).</w:t>
      </w:r>
    </w:p>
    <w:p w14:paraId="49126D71" w14:textId="77777777" w:rsidR="009B16C8" w:rsidRPr="009567A3" w:rsidRDefault="009B16C8" w:rsidP="009B16C8">
      <w:pPr>
        <w:pStyle w:val="a8"/>
        <w:widowControl w:val="0"/>
        <w:numPr>
          <w:ilvl w:val="0"/>
          <w:numId w:val="35"/>
        </w:numPr>
        <w:tabs>
          <w:tab w:val="left" w:pos="808"/>
          <w:tab w:val="left" w:pos="809"/>
        </w:tabs>
        <w:autoSpaceDE w:val="0"/>
        <w:autoSpaceDN w:val="0"/>
        <w:spacing w:after="0" w:line="321" w:lineRule="exact"/>
        <w:ind w:hanging="709"/>
        <w:contextualSpacing w:val="0"/>
        <w:rPr>
          <w:rFonts w:ascii="Times New Roman" w:hAnsi="Times New Roman"/>
          <w:sz w:val="28"/>
          <w:szCs w:val="28"/>
        </w:rPr>
      </w:pPr>
      <w:r w:rsidRPr="009567A3">
        <w:rPr>
          <w:rFonts w:ascii="Times New Roman" w:hAnsi="Times New Roman"/>
          <w:sz w:val="28"/>
          <w:szCs w:val="28"/>
        </w:rPr>
        <w:t>Роль</w:t>
      </w:r>
      <w:r w:rsidRPr="009567A3">
        <w:rPr>
          <w:rFonts w:ascii="Times New Roman" w:hAnsi="Times New Roman"/>
          <w:spacing w:val="-4"/>
          <w:sz w:val="28"/>
          <w:szCs w:val="28"/>
        </w:rPr>
        <w:t xml:space="preserve"> </w:t>
      </w:r>
      <w:r w:rsidRPr="009567A3">
        <w:rPr>
          <w:rFonts w:ascii="Times New Roman" w:hAnsi="Times New Roman"/>
          <w:sz w:val="28"/>
          <w:szCs w:val="28"/>
        </w:rPr>
        <w:t>и</w:t>
      </w:r>
      <w:r w:rsidRPr="009567A3">
        <w:rPr>
          <w:rFonts w:ascii="Times New Roman" w:hAnsi="Times New Roman"/>
          <w:spacing w:val="-2"/>
          <w:sz w:val="28"/>
          <w:szCs w:val="28"/>
        </w:rPr>
        <w:t xml:space="preserve"> </w:t>
      </w:r>
      <w:r w:rsidRPr="009567A3">
        <w:rPr>
          <w:rFonts w:ascii="Times New Roman" w:hAnsi="Times New Roman"/>
          <w:sz w:val="28"/>
          <w:szCs w:val="28"/>
        </w:rPr>
        <w:t>значение</w:t>
      </w:r>
      <w:r w:rsidRPr="009567A3">
        <w:rPr>
          <w:rFonts w:ascii="Times New Roman" w:hAnsi="Times New Roman"/>
          <w:spacing w:val="-2"/>
          <w:sz w:val="28"/>
          <w:szCs w:val="28"/>
        </w:rPr>
        <w:t xml:space="preserve"> </w:t>
      </w:r>
      <w:r w:rsidRPr="009567A3">
        <w:rPr>
          <w:rFonts w:ascii="Times New Roman" w:hAnsi="Times New Roman"/>
          <w:sz w:val="28"/>
          <w:szCs w:val="28"/>
        </w:rPr>
        <w:t>внедрения</w:t>
      </w:r>
      <w:r w:rsidRPr="009567A3">
        <w:rPr>
          <w:rFonts w:ascii="Times New Roman" w:hAnsi="Times New Roman"/>
          <w:spacing w:val="-2"/>
          <w:sz w:val="28"/>
          <w:szCs w:val="28"/>
        </w:rPr>
        <w:t xml:space="preserve"> </w:t>
      </w:r>
      <w:r w:rsidRPr="009567A3">
        <w:rPr>
          <w:rFonts w:ascii="Times New Roman" w:hAnsi="Times New Roman"/>
          <w:sz w:val="28"/>
          <w:szCs w:val="28"/>
        </w:rPr>
        <w:t>бережливого</w:t>
      </w:r>
      <w:r w:rsidRPr="009567A3">
        <w:rPr>
          <w:rFonts w:ascii="Times New Roman" w:hAnsi="Times New Roman"/>
          <w:spacing w:val="-3"/>
          <w:sz w:val="28"/>
          <w:szCs w:val="28"/>
        </w:rPr>
        <w:t xml:space="preserve"> </w:t>
      </w:r>
      <w:r w:rsidRPr="009567A3">
        <w:rPr>
          <w:rFonts w:ascii="Times New Roman" w:hAnsi="Times New Roman"/>
          <w:sz w:val="28"/>
          <w:szCs w:val="28"/>
        </w:rPr>
        <w:t>производства</w:t>
      </w:r>
      <w:r w:rsidRPr="009567A3">
        <w:rPr>
          <w:rFonts w:ascii="Times New Roman" w:hAnsi="Times New Roman"/>
          <w:spacing w:val="-4"/>
          <w:sz w:val="28"/>
          <w:szCs w:val="28"/>
        </w:rPr>
        <w:t xml:space="preserve"> </w:t>
      </w:r>
      <w:r w:rsidRPr="009567A3">
        <w:rPr>
          <w:rFonts w:ascii="Times New Roman" w:hAnsi="Times New Roman"/>
          <w:sz w:val="28"/>
          <w:szCs w:val="28"/>
        </w:rPr>
        <w:t>в</w:t>
      </w:r>
      <w:r w:rsidRPr="009567A3">
        <w:rPr>
          <w:rFonts w:ascii="Times New Roman" w:hAnsi="Times New Roman"/>
          <w:spacing w:val="-4"/>
          <w:sz w:val="28"/>
          <w:szCs w:val="28"/>
        </w:rPr>
        <w:t xml:space="preserve"> </w:t>
      </w:r>
      <w:r w:rsidRPr="009567A3">
        <w:rPr>
          <w:rFonts w:ascii="Times New Roman" w:hAnsi="Times New Roman"/>
          <w:sz w:val="28"/>
          <w:szCs w:val="28"/>
        </w:rPr>
        <w:t>компаниях.</w:t>
      </w:r>
    </w:p>
    <w:p w14:paraId="62FD5453" w14:textId="77777777" w:rsidR="009B16C8" w:rsidRPr="009567A3" w:rsidRDefault="009B16C8" w:rsidP="009B16C8">
      <w:pPr>
        <w:pStyle w:val="a8"/>
        <w:widowControl w:val="0"/>
        <w:numPr>
          <w:ilvl w:val="0"/>
          <w:numId w:val="35"/>
        </w:numPr>
        <w:tabs>
          <w:tab w:val="left" w:pos="808"/>
          <w:tab w:val="left" w:pos="809"/>
        </w:tabs>
        <w:autoSpaceDE w:val="0"/>
        <w:autoSpaceDN w:val="0"/>
        <w:spacing w:after="0" w:line="240" w:lineRule="auto"/>
        <w:ind w:hanging="709"/>
        <w:contextualSpacing w:val="0"/>
        <w:rPr>
          <w:rFonts w:ascii="Times New Roman" w:hAnsi="Times New Roman"/>
          <w:sz w:val="28"/>
          <w:szCs w:val="28"/>
        </w:rPr>
      </w:pPr>
      <w:r w:rsidRPr="009567A3">
        <w:rPr>
          <w:rFonts w:ascii="Times New Roman" w:hAnsi="Times New Roman"/>
          <w:sz w:val="28"/>
          <w:szCs w:val="28"/>
        </w:rPr>
        <w:t>Система</w:t>
      </w:r>
      <w:r w:rsidRPr="009567A3">
        <w:rPr>
          <w:rFonts w:ascii="Times New Roman" w:hAnsi="Times New Roman"/>
          <w:spacing w:val="-3"/>
          <w:sz w:val="28"/>
          <w:szCs w:val="28"/>
        </w:rPr>
        <w:t xml:space="preserve"> </w:t>
      </w:r>
      <w:r w:rsidRPr="009567A3">
        <w:rPr>
          <w:rFonts w:ascii="Times New Roman" w:hAnsi="Times New Roman"/>
          <w:sz w:val="28"/>
          <w:szCs w:val="28"/>
        </w:rPr>
        <w:t>«5S»</w:t>
      </w:r>
      <w:r w:rsidRPr="009567A3">
        <w:rPr>
          <w:rFonts w:ascii="Times New Roman" w:hAnsi="Times New Roman"/>
          <w:spacing w:val="-4"/>
          <w:sz w:val="28"/>
          <w:szCs w:val="28"/>
        </w:rPr>
        <w:t xml:space="preserve"> </w:t>
      </w:r>
      <w:r w:rsidRPr="009567A3">
        <w:rPr>
          <w:rFonts w:ascii="Times New Roman" w:hAnsi="Times New Roman"/>
          <w:sz w:val="28"/>
          <w:szCs w:val="28"/>
        </w:rPr>
        <w:t>как</w:t>
      </w:r>
      <w:r w:rsidRPr="009567A3">
        <w:rPr>
          <w:rFonts w:ascii="Times New Roman" w:hAnsi="Times New Roman"/>
          <w:spacing w:val="-6"/>
          <w:sz w:val="28"/>
          <w:szCs w:val="28"/>
        </w:rPr>
        <w:t xml:space="preserve"> </w:t>
      </w:r>
      <w:r w:rsidRPr="009567A3">
        <w:rPr>
          <w:rFonts w:ascii="Times New Roman" w:hAnsi="Times New Roman"/>
          <w:sz w:val="28"/>
          <w:szCs w:val="28"/>
        </w:rPr>
        <w:t>инструмент</w:t>
      </w:r>
      <w:r w:rsidRPr="009567A3">
        <w:rPr>
          <w:rFonts w:ascii="Times New Roman" w:hAnsi="Times New Roman"/>
          <w:spacing w:val="-3"/>
          <w:sz w:val="28"/>
          <w:szCs w:val="28"/>
        </w:rPr>
        <w:t xml:space="preserve"> </w:t>
      </w:r>
      <w:r w:rsidRPr="009567A3">
        <w:rPr>
          <w:rFonts w:ascii="Times New Roman" w:hAnsi="Times New Roman"/>
          <w:sz w:val="28"/>
          <w:szCs w:val="28"/>
        </w:rPr>
        <w:t>эффективной</w:t>
      </w:r>
      <w:r w:rsidRPr="009567A3">
        <w:rPr>
          <w:rFonts w:ascii="Times New Roman" w:hAnsi="Times New Roman"/>
          <w:spacing w:val="-2"/>
          <w:sz w:val="28"/>
          <w:szCs w:val="28"/>
        </w:rPr>
        <w:t xml:space="preserve"> </w:t>
      </w:r>
      <w:r w:rsidRPr="009567A3">
        <w:rPr>
          <w:rFonts w:ascii="Times New Roman" w:hAnsi="Times New Roman"/>
          <w:sz w:val="28"/>
          <w:szCs w:val="28"/>
        </w:rPr>
        <w:t>организации</w:t>
      </w:r>
      <w:r w:rsidRPr="009567A3">
        <w:rPr>
          <w:rFonts w:ascii="Times New Roman" w:hAnsi="Times New Roman"/>
          <w:spacing w:val="-6"/>
          <w:sz w:val="28"/>
          <w:szCs w:val="28"/>
        </w:rPr>
        <w:t xml:space="preserve"> </w:t>
      </w:r>
      <w:r w:rsidRPr="009567A3">
        <w:rPr>
          <w:rFonts w:ascii="Times New Roman" w:hAnsi="Times New Roman"/>
          <w:sz w:val="28"/>
          <w:szCs w:val="28"/>
        </w:rPr>
        <w:t>рабочего</w:t>
      </w:r>
      <w:r w:rsidRPr="009567A3">
        <w:rPr>
          <w:rFonts w:ascii="Times New Roman" w:hAnsi="Times New Roman"/>
          <w:spacing w:val="-1"/>
          <w:sz w:val="28"/>
          <w:szCs w:val="28"/>
        </w:rPr>
        <w:t xml:space="preserve"> </w:t>
      </w:r>
      <w:r w:rsidRPr="009567A3">
        <w:rPr>
          <w:rFonts w:ascii="Times New Roman" w:hAnsi="Times New Roman"/>
          <w:sz w:val="28"/>
          <w:szCs w:val="28"/>
        </w:rPr>
        <w:t>пространства.</w:t>
      </w:r>
    </w:p>
    <w:p w14:paraId="2B98F0E9" w14:textId="77777777" w:rsidR="009B16C8" w:rsidRPr="009567A3" w:rsidRDefault="009B16C8" w:rsidP="009B16C8">
      <w:pPr>
        <w:pStyle w:val="a9"/>
        <w:spacing w:before="11"/>
        <w:rPr>
          <w:rFonts w:ascii="Times New Roman" w:hAnsi="Times New Roman"/>
          <w:sz w:val="28"/>
          <w:szCs w:val="28"/>
        </w:rPr>
      </w:pPr>
    </w:p>
    <w:p w14:paraId="255EDEAE" w14:textId="77777777" w:rsidR="009B16C8" w:rsidRPr="009567A3" w:rsidRDefault="009B16C8" w:rsidP="009B16C8">
      <w:pPr>
        <w:pStyle w:val="a8"/>
        <w:widowControl w:val="0"/>
        <w:numPr>
          <w:ilvl w:val="0"/>
          <w:numId w:val="35"/>
        </w:numPr>
        <w:tabs>
          <w:tab w:val="left" w:pos="382"/>
        </w:tabs>
        <w:autoSpaceDE w:val="0"/>
        <w:autoSpaceDN w:val="0"/>
        <w:spacing w:after="0" w:line="240" w:lineRule="auto"/>
        <w:ind w:left="381" w:hanging="282"/>
        <w:contextualSpacing w:val="0"/>
        <w:rPr>
          <w:rFonts w:ascii="Times New Roman" w:hAnsi="Times New Roman"/>
          <w:sz w:val="28"/>
          <w:szCs w:val="28"/>
        </w:rPr>
      </w:pPr>
      <w:r w:rsidRPr="009567A3">
        <w:rPr>
          <w:rFonts w:ascii="Times New Roman" w:hAnsi="Times New Roman"/>
          <w:sz w:val="28"/>
          <w:szCs w:val="28"/>
        </w:rPr>
        <w:t>«5</w:t>
      </w:r>
      <w:r w:rsidRPr="009567A3">
        <w:rPr>
          <w:rFonts w:ascii="Times New Roman" w:hAnsi="Times New Roman"/>
          <w:spacing w:val="-1"/>
          <w:sz w:val="28"/>
          <w:szCs w:val="28"/>
        </w:rPr>
        <w:t xml:space="preserve"> </w:t>
      </w:r>
      <w:r w:rsidRPr="009567A3">
        <w:rPr>
          <w:rFonts w:ascii="Times New Roman" w:hAnsi="Times New Roman"/>
          <w:sz w:val="28"/>
          <w:szCs w:val="28"/>
        </w:rPr>
        <w:t>почему»</w:t>
      </w:r>
      <w:r w:rsidRPr="009567A3">
        <w:rPr>
          <w:rFonts w:ascii="Times New Roman" w:hAnsi="Times New Roman"/>
          <w:spacing w:val="-2"/>
          <w:sz w:val="28"/>
          <w:szCs w:val="28"/>
        </w:rPr>
        <w:t xml:space="preserve"> </w:t>
      </w:r>
      <w:r w:rsidRPr="009567A3">
        <w:rPr>
          <w:rFonts w:ascii="Times New Roman" w:hAnsi="Times New Roman"/>
          <w:sz w:val="28"/>
          <w:szCs w:val="28"/>
        </w:rPr>
        <w:t>-</w:t>
      </w:r>
      <w:r w:rsidRPr="009567A3">
        <w:rPr>
          <w:rFonts w:ascii="Times New Roman" w:hAnsi="Times New Roman"/>
          <w:spacing w:val="-3"/>
          <w:sz w:val="28"/>
          <w:szCs w:val="28"/>
        </w:rPr>
        <w:t xml:space="preserve"> </w:t>
      </w:r>
      <w:r w:rsidRPr="009567A3">
        <w:rPr>
          <w:rFonts w:ascii="Times New Roman" w:hAnsi="Times New Roman"/>
          <w:sz w:val="28"/>
          <w:szCs w:val="28"/>
        </w:rPr>
        <w:t>примеры</w:t>
      </w:r>
      <w:r w:rsidRPr="009567A3">
        <w:rPr>
          <w:rFonts w:ascii="Times New Roman" w:hAnsi="Times New Roman"/>
          <w:spacing w:val="-1"/>
          <w:sz w:val="28"/>
          <w:szCs w:val="28"/>
        </w:rPr>
        <w:t xml:space="preserve"> </w:t>
      </w:r>
      <w:r w:rsidRPr="009567A3">
        <w:rPr>
          <w:rFonts w:ascii="Times New Roman" w:hAnsi="Times New Roman"/>
          <w:sz w:val="28"/>
          <w:szCs w:val="28"/>
        </w:rPr>
        <w:t>реализации</w:t>
      </w:r>
      <w:r w:rsidRPr="009567A3">
        <w:rPr>
          <w:rFonts w:ascii="Times New Roman" w:hAnsi="Times New Roman"/>
          <w:spacing w:val="-1"/>
          <w:sz w:val="28"/>
          <w:szCs w:val="28"/>
        </w:rPr>
        <w:t xml:space="preserve"> </w:t>
      </w:r>
      <w:r w:rsidRPr="009567A3">
        <w:rPr>
          <w:rFonts w:ascii="Times New Roman" w:hAnsi="Times New Roman"/>
          <w:sz w:val="28"/>
          <w:szCs w:val="28"/>
        </w:rPr>
        <w:t>на</w:t>
      </w:r>
      <w:r w:rsidRPr="009567A3">
        <w:rPr>
          <w:rFonts w:ascii="Times New Roman" w:hAnsi="Times New Roman"/>
          <w:spacing w:val="-4"/>
          <w:sz w:val="28"/>
          <w:szCs w:val="28"/>
        </w:rPr>
        <w:t xml:space="preserve"> </w:t>
      </w:r>
      <w:r w:rsidRPr="009567A3">
        <w:rPr>
          <w:rFonts w:ascii="Times New Roman" w:hAnsi="Times New Roman"/>
          <w:sz w:val="28"/>
          <w:szCs w:val="28"/>
        </w:rPr>
        <w:t>практике.</w:t>
      </w:r>
    </w:p>
    <w:p w14:paraId="4391905A" w14:textId="77777777" w:rsidR="009B16C8" w:rsidRPr="009567A3" w:rsidRDefault="009B16C8" w:rsidP="009B16C8">
      <w:pPr>
        <w:pStyle w:val="a8"/>
        <w:widowControl w:val="0"/>
        <w:numPr>
          <w:ilvl w:val="0"/>
          <w:numId w:val="34"/>
        </w:numPr>
        <w:tabs>
          <w:tab w:val="left" w:pos="808"/>
          <w:tab w:val="left" w:pos="809"/>
        </w:tabs>
        <w:autoSpaceDE w:val="0"/>
        <w:autoSpaceDN w:val="0"/>
        <w:spacing w:before="2" w:after="0" w:line="322" w:lineRule="exact"/>
        <w:ind w:hanging="709"/>
        <w:contextualSpacing w:val="0"/>
        <w:rPr>
          <w:rFonts w:ascii="Times New Roman" w:hAnsi="Times New Roman"/>
          <w:sz w:val="28"/>
          <w:szCs w:val="28"/>
        </w:rPr>
      </w:pPr>
      <w:r w:rsidRPr="009567A3">
        <w:rPr>
          <w:rFonts w:ascii="Times New Roman" w:hAnsi="Times New Roman"/>
          <w:sz w:val="28"/>
          <w:szCs w:val="28"/>
        </w:rPr>
        <w:t>Потери</w:t>
      </w:r>
      <w:r w:rsidRPr="009567A3">
        <w:rPr>
          <w:rFonts w:ascii="Times New Roman" w:hAnsi="Times New Roman"/>
          <w:spacing w:val="-3"/>
          <w:sz w:val="28"/>
          <w:szCs w:val="28"/>
        </w:rPr>
        <w:t xml:space="preserve"> </w:t>
      </w:r>
      <w:r w:rsidRPr="009567A3">
        <w:rPr>
          <w:rFonts w:ascii="Times New Roman" w:hAnsi="Times New Roman"/>
          <w:sz w:val="28"/>
          <w:szCs w:val="28"/>
        </w:rPr>
        <w:t>в</w:t>
      </w:r>
      <w:r w:rsidRPr="009567A3">
        <w:rPr>
          <w:rFonts w:ascii="Times New Roman" w:hAnsi="Times New Roman"/>
          <w:spacing w:val="-3"/>
          <w:sz w:val="28"/>
          <w:szCs w:val="28"/>
        </w:rPr>
        <w:t xml:space="preserve"> </w:t>
      </w:r>
      <w:r w:rsidRPr="009567A3">
        <w:rPr>
          <w:rFonts w:ascii="Times New Roman" w:hAnsi="Times New Roman"/>
          <w:sz w:val="28"/>
          <w:szCs w:val="28"/>
        </w:rPr>
        <w:t>бережливом</w:t>
      </w:r>
      <w:r w:rsidRPr="009567A3">
        <w:rPr>
          <w:rFonts w:ascii="Times New Roman" w:hAnsi="Times New Roman"/>
          <w:spacing w:val="-3"/>
          <w:sz w:val="28"/>
          <w:szCs w:val="28"/>
        </w:rPr>
        <w:t xml:space="preserve"> </w:t>
      </w:r>
      <w:r w:rsidRPr="009567A3">
        <w:rPr>
          <w:rFonts w:ascii="Times New Roman" w:hAnsi="Times New Roman"/>
          <w:sz w:val="28"/>
          <w:szCs w:val="28"/>
        </w:rPr>
        <w:t>производстве</w:t>
      </w:r>
      <w:r w:rsidRPr="009567A3">
        <w:rPr>
          <w:rFonts w:ascii="Times New Roman" w:hAnsi="Times New Roman"/>
          <w:spacing w:val="-3"/>
          <w:sz w:val="28"/>
          <w:szCs w:val="28"/>
        </w:rPr>
        <w:t xml:space="preserve"> </w:t>
      </w:r>
      <w:r w:rsidRPr="009567A3">
        <w:rPr>
          <w:rFonts w:ascii="Times New Roman" w:hAnsi="Times New Roman"/>
          <w:sz w:val="28"/>
          <w:szCs w:val="28"/>
        </w:rPr>
        <w:t>(на</w:t>
      </w:r>
      <w:r w:rsidRPr="009567A3">
        <w:rPr>
          <w:rFonts w:ascii="Times New Roman" w:hAnsi="Times New Roman"/>
          <w:spacing w:val="-3"/>
          <w:sz w:val="28"/>
          <w:szCs w:val="28"/>
        </w:rPr>
        <w:t xml:space="preserve"> </w:t>
      </w:r>
      <w:r w:rsidRPr="009567A3">
        <w:rPr>
          <w:rFonts w:ascii="Times New Roman" w:hAnsi="Times New Roman"/>
          <w:sz w:val="28"/>
          <w:szCs w:val="28"/>
        </w:rPr>
        <w:t>примере</w:t>
      </w:r>
      <w:r w:rsidRPr="009567A3">
        <w:rPr>
          <w:rFonts w:ascii="Times New Roman" w:hAnsi="Times New Roman"/>
          <w:spacing w:val="-2"/>
          <w:sz w:val="28"/>
          <w:szCs w:val="28"/>
        </w:rPr>
        <w:t xml:space="preserve"> </w:t>
      </w:r>
      <w:r w:rsidRPr="009567A3">
        <w:rPr>
          <w:rFonts w:ascii="Times New Roman" w:hAnsi="Times New Roman"/>
          <w:sz w:val="28"/>
          <w:szCs w:val="28"/>
        </w:rPr>
        <w:t>конкретной</w:t>
      </w:r>
      <w:r w:rsidRPr="009567A3">
        <w:rPr>
          <w:rFonts w:ascii="Times New Roman" w:hAnsi="Times New Roman"/>
          <w:spacing w:val="-3"/>
          <w:sz w:val="28"/>
          <w:szCs w:val="28"/>
        </w:rPr>
        <w:t xml:space="preserve"> </w:t>
      </w:r>
      <w:r w:rsidRPr="009567A3">
        <w:rPr>
          <w:rFonts w:ascii="Times New Roman" w:hAnsi="Times New Roman"/>
          <w:sz w:val="28"/>
          <w:szCs w:val="28"/>
        </w:rPr>
        <w:t>компании).</w:t>
      </w:r>
    </w:p>
    <w:p w14:paraId="425BB00D" w14:textId="77777777" w:rsidR="009B16C8" w:rsidRPr="009567A3" w:rsidRDefault="009B16C8" w:rsidP="009B16C8">
      <w:pPr>
        <w:pStyle w:val="a8"/>
        <w:widowControl w:val="0"/>
        <w:numPr>
          <w:ilvl w:val="0"/>
          <w:numId w:val="34"/>
        </w:numPr>
        <w:tabs>
          <w:tab w:val="left" w:pos="808"/>
          <w:tab w:val="left" w:pos="809"/>
        </w:tabs>
        <w:autoSpaceDE w:val="0"/>
        <w:autoSpaceDN w:val="0"/>
        <w:spacing w:after="0" w:line="322" w:lineRule="exact"/>
        <w:ind w:hanging="709"/>
        <w:contextualSpacing w:val="0"/>
        <w:rPr>
          <w:rFonts w:ascii="Times New Roman" w:hAnsi="Times New Roman"/>
          <w:sz w:val="28"/>
          <w:szCs w:val="28"/>
        </w:rPr>
      </w:pPr>
      <w:r w:rsidRPr="009567A3">
        <w:rPr>
          <w:rFonts w:ascii="Times New Roman" w:hAnsi="Times New Roman"/>
          <w:sz w:val="28"/>
          <w:szCs w:val="28"/>
        </w:rPr>
        <w:t>Бережливое</w:t>
      </w:r>
      <w:r w:rsidRPr="009567A3">
        <w:rPr>
          <w:rFonts w:ascii="Times New Roman" w:hAnsi="Times New Roman"/>
          <w:spacing w:val="-4"/>
          <w:sz w:val="28"/>
          <w:szCs w:val="28"/>
        </w:rPr>
        <w:t xml:space="preserve"> </w:t>
      </w:r>
      <w:r w:rsidRPr="009567A3">
        <w:rPr>
          <w:rFonts w:ascii="Times New Roman" w:hAnsi="Times New Roman"/>
          <w:sz w:val="28"/>
          <w:szCs w:val="28"/>
        </w:rPr>
        <w:t>производство</w:t>
      </w:r>
      <w:r w:rsidRPr="009567A3">
        <w:rPr>
          <w:rFonts w:ascii="Times New Roman" w:hAnsi="Times New Roman"/>
          <w:spacing w:val="-4"/>
          <w:sz w:val="28"/>
          <w:szCs w:val="28"/>
        </w:rPr>
        <w:t xml:space="preserve"> </w:t>
      </w:r>
      <w:r w:rsidRPr="009567A3">
        <w:rPr>
          <w:rFonts w:ascii="Times New Roman" w:hAnsi="Times New Roman"/>
          <w:sz w:val="28"/>
          <w:szCs w:val="28"/>
        </w:rPr>
        <w:t>(опыт</w:t>
      </w:r>
      <w:r w:rsidRPr="009567A3">
        <w:rPr>
          <w:rFonts w:ascii="Times New Roman" w:hAnsi="Times New Roman"/>
          <w:spacing w:val="-5"/>
          <w:sz w:val="28"/>
          <w:szCs w:val="28"/>
        </w:rPr>
        <w:t xml:space="preserve"> </w:t>
      </w:r>
      <w:r w:rsidRPr="009567A3">
        <w:rPr>
          <w:rFonts w:ascii="Times New Roman" w:hAnsi="Times New Roman"/>
          <w:sz w:val="28"/>
          <w:szCs w:val="28"/>
        </w:rPr>
        <w:t>внедрения</w:t>
      </w:r>
      <w:r w:rsidRPr="009567A3">
        <w:rPr>
          <w:rFonts w:ascii="Times New Roman" w:hAnsi="Times New Roman"/>
          <w:spacing w:val="-6"/>
          <w:sz w:val="28"/>
          <w:szCs w:val="28"/>
        </w:rPr>
        <w:t xml:space="preserve"> </w:t>
      </w:r>
      <w:r w:rsidRPr="009567A3">
        <w:rPr>
          <w:rFonts w:ascii="Times New Roman" w:hAnsi="Times New Roman"/>
          <w:sz w:val="28"/>
          <w:szCs w:val="28"/>
        </w:rPr>
        <w:t>на</w:t>
      </w:r>
      <w:r w:rsidRPr="009567A3">
        <w:rPr>
          <w:rFonts w:ascii="Times New Roman" w:hAnsi="Times New Roman"/>
          <w:spacing w:val="-7"/>
          <w:sz w:val="28"/>
          <w:szCs w:val="28"/>
        </w:rPr>
        <w:t xml:space="preserve"> </w:t>
      </w:r>
      <w:r w:rsidRPr="009567A3">
        <w:rPr>
          <w:rFonts w:ascii="Times New Roman" w:hAnsi="Times New Roman"/>
          <w:sz w:val="28"/>
          <w:szCs w:val="28"/>
        </w:rPr>
        <w:t>российские</w:t>
      </w:r>
      <w:r w:rsidRPr="009567A3">
        <w:rPr>
          <w:rFonts w:ascii="Times New Roman" w:hAnsi="Times New Roman"/>
          <w:spacing w:val="-4"/>
          <w:sz w:val="28"/>
          <w:szCs w:val="28"/>
        </w:rPr>
        <w:t xml:space="preserve"> </w:t>
      </w:r>
      <w:r w:rsidRPr="009567A3">
        <w:rPr>
          <w:rFonts w:ascii="Times New Roman" w:hAnsi="Times New Roman"/>
          <w:sz w:val="28"/>
          <w:szCs w:val="28"/>
        </w:rPr>
        <w:t>предприятия).</w:t>
      </w:r>
    </w:p>
    <w:p w14:paraId="527DB704" w14:textId="77777777" w:rsidR="009B16C8" w:rsidRPr="009567A3" w:rsidRDefault="009B16C8" w:rsidP="009B16C8">
      <w:pPr>
        <w:pStyle w:val="a8"/>
        <w:widowControl w:val="0"/>
        <w:numPr>
          <w:ilvl w:val="0"/>
          <w:numId w:val="34"/>
        </w:numPr>
        <w:tabs>
          <w:tab w:val="left" w:pos="808"/>
          <w:tab w:val="left" w:pos="809"/>
        </w:tabs>
        <w:autoSpaceDE w:val="0"/>
        <w:autoSpaceDN w:val="0"/>
        <w:spacing w:after="0" w:line="240" w:lineRule="auto"/>
        <w:ind w:hanging="709"/>
        <w:contextualSpacing w:val="0"/>
        <w:rPr>
          <w:rFonts w:ascii="Times New Roman" w:hAnsi="Times New Roman"/>
          <w:sz w:val="28"/>
          <w:szCs w:val="28"/>
        </w:rPr>
      </w:pPr>
      <w:r w:rsidRPr="009567A3">
        <w:rPr>
          <w:rFonts w:ascii="Times New Roman" w:hAnsi="Times New Roman"/>
          <w:sz w:val="28"/>
          <w:szCs w:val="28"/>
        </w:rPr>
        <w:t>Подходы</w:t>
      </w:r>
      <w:r w:rsidRPr="009567A3">
        <w:rPr>
          <w:rFonts w:ascii="Times New Roman" w:hAnsi="Times New Roman"/>
          <w:spacing w:val="-3"/>
          <w:sz w:val="28"/>
          <w:szCs w:val="28"/>
        </w:rPr>
        <w:t xml:space="preserve"> </w:t>
      </w:r>
      <w:r w:rsidRPr="009567A3">
        <w:rPr>
          <w:rFonts w:ascii="Times New Roman" w:hAnsi="Times New Roman"/>
          <w:sz w:val="28"/>
          <w:szCs w:val="28"/>
        </w:rPr>
        <w:t>к</w:t>
      </w:r>
      <w:r w:rsidRPr="009567A3">
        <w:rPr>
          <w:rFonts w:ascii="Times New Roman" w:hAnsi="Times New Roman"/>
          <w:spacing w:val="-3"/>
          <w:sz w:val="28"/>
          <w:szCs w:val="28"/>
        </w:rPr>
        <w:t xml:space="preserve"> </w:t>
      </w:r>
      <w:r w:rsidRPr="009567A3">
        <w:rPr>
          <w:rFonts w:ascii="Times New Roman" w:hAnsi="Times New Roman"/>
          <w:sz w:val="28"/>
          <w:szCs w:val="28"/>
        </w:rPr>
        <w:t>устранению</w:t>
      </w:r>
      <w:r w:rsidRPr="009567A3">
        <w:rPr>
          <w:rFonts w:ascii="Times New Roman" w:hAnsi="Times New Roman"/>
          <w:spacing w:val="-4"/>
          <w:sz w:val="28"/>
          <w:szCs w:val="28"/>
        </w:rPr>
        <w:t xml:space="preserve"> </w:t>
      </w:r>
      <w:r w:rsidRPr="009567A3">
        <w:rPr>
          <w:rFonts w:ascii="Times New Roman" w:hAnsi="Times New Roman"/>
          <w:sz w:val="28"/>
          <w:szCs w:val="28"/>
        </w:rPr>
        <w:t>потерь</w:t>
      </w:r>
      <w:r w:rsidRPr="009567A3">
        <w:rPr>
          <w:rFonts w:ascii="Times New Roman" w:hAnsi="Times New Roman"/>
          <w:spacing w:val="-3"/>
          <w:sz w:val="28"/>
          <w:szCs w:val="28"/>
        </w:rPr>
        <w:t xml:space="preserve"> </w:t>
      </w:r>
      <w:r w:rsidRPr="009567A3">
        <w:rPr>
          <w:rFonts w:ascii="Times New Roman" w:hAnsi="Times New Roman"/>
          <w:sz w:val="28"/>
          <w:szCs w:val="28"/>
        </w:rPr>
        <w:t>в</w:t>
      </w:r>
      <w:r w:rsidRPr="009567A3">
        <w:rPr>
          <w:rFonts w:ascii="Times New Roman" w:hAnsi="Times New Roman"/>
          <w:spacing w:val="-4"/>
          <w:sz w:val="28"/>
          <w:szCs w:val="28"/>
        </w:rPr>
        <w:t xml:space="preserve"> </w:t>
      </w:r>
      <w:r w:rsidRPr="009567A3">
        <w:rPr>
          <w:rFonts w:ascii="Times New Roman" w:hAnsi="Times New Roman"/>
          <w:sz w:val="28"/>
          <w:szCs w:val="28"/>
        </w:rPr>
        <w:t>бережливом</w:t>
      </w:r>
      <w:r w:rsidRPr="009567A3">
        <w:rPr>
          <w:rFonts w:ascii="Times New Roman" w:hAnsi="Times New Roman"/>
          <w:spacing w:val="-5"/>
          <w:sz w:val="28"/>
          <w:szCs w:val="28"/>
        </w:rPr>
        <w:t xml:space="preserve"> </w:t>
      </w:r>
      <w:r w:rsidRPr="009567A3">
        <w:rPr>
          <w:rFonts w:ascii="Times New Roman" w:hAnsi="Times New Roman"/>
          <w:sz w:val="28"/>
          <w:szCs w:val="28"/>
        </w:rPr>
        <w:t>производстве.</w:t>
      </w:r>
    </w:p>
    <w:p w14:paraId="3BE2FB8E" w14:textId="77777777" w:rsidR="009B16C8" w:rsidRPr="009567A3" w:rsidRDefault="009B16C8" w:rsidP="009B16C8">
      <w:pPr>
        <w:pStyle w:val="a8"/>
        <w:widowControl w:val="0"/>
        <w:numPr>
          <w:ilvl w:val="0"/>
          <w:numId w:val="34"/>
        </w:numPr>
        <w:tabs>
          <w:tab w:val="left" w:pos="808"/>
          <w:tab w:val="left" w:pos="809"/>
        </w:tabs>
        <w:autoSpaceDE w:val="0"/>
        <w:autoSpaceDN w:val="0"/>
        <w:spacing w:after="0" w:line="322" w:lineRule="exact"/>
        <w:ind w:hanging="709"/>
        <w:contextualSpacing w:val="0"/>
        <w:rPr>
          <w:rFonts w:ascii="Times New Roman" w:hAnsi="Times New Roman"/>
          <w:sz w:val="28"/>
          <w:szCs w:val="28"/>
        </w:rPr>
      </w:pPr>
      <w:r w:rsidRPr="009567A3">
        <w:rPr>
          <w:rFonts w:ascii="Times New Roman" w:hAnsi="Times New Roman"/>
          <w:sz w:val="28"/>
          <w:szCs w:val="28"/>
        </w:rPr>
        <w:t>Машина,</w:t>
      </w:r>
      <w:r w:rsidRPr="009567A3">
        <w:rPr>
          <w:rFonts w:ascii="Times New Roman" w:hAnsi="Times New Roman"/>
          <w:spacing w:val="-3"/>
          <w:sz w:val="28"/>
          <w:szCs w:val="28"/>
        </w:rPr>
        <w:t xml:space="preserve"> </w:t>
      </w:r>
      <w:r w:rsidRPr="009567A3">
        <w:rPr>
          <w:rFonts w:ascii="Times New Roman" w:hAnsi="Times New Roman"/>
          <w:sz w:val="28"/>
          <w:szCs w:val="28"/>
        </w:rPr>
        <w:t>которая</w:t>
      </w:r>
      <w:r w:rsidRPr="009567A3">
        <w:rPr>
          <w:rFonts w:ascii="Times New Roman" w:hAnsi="Times New Roman"/>
          <w:spacing w:val="-4"/>
          <w:sz w:val="28"/>
          <w:szCs w:val="28"/>
        </w:rPr>
        <w:t xml:space="preserve"> </w:t>
      </w:r>
      <w:r w:rsidRPr="009567A3">
        <w:rPr>
          <w:rFonts w:ascii="Times New Roman" w:hAnsi="Times New Roman"/>
          <w:sz w:val="28"/>
          <w:szCs w:val="28"/>
        </w:rPr>
        <w:t>изменила</w:t>
      </w:r>
      <w:r w:rsidRPr="009567A3">
        <w:rPr>
          <w:rFonts w:ascii="Times New Roman" w:hAnsi="Times New Roman"/>
          <w:spacing w:val="-1"/>
          <w:sz w:val="28"/>
          <w:szCs w:val="28"/>
        </w:rPr>
        <w:t xml:space="preserve"> </w:t>
      </w:r>
      <w:r w:rsidRPr="009567A3">
        <w:rPr>
          <w:rFonts w:ascii="Times New Roman" w:hAnsi="Times New Roman"/>
          <w:sz w:val="28"/>
          <w:szCs w:val="28"/>
        </w:rPr>
        <w:t>мир.</w:t>
      </w:r>
    </w:p>
    <w:p w14:paraId="0DD94E08" w14:textId="77777777" w:rsidR="009B16C8" w:rsidRPr="009567A3" w:rsidRDefault="009B16C8" w:rsidP="009B16C8">
      <w:pPr>
        <w:pStyle w:val="a8"/>
        <w:widowControl w:val="0"/>
        <w:numPr>
          <w:ilvl w:val="0"/>
          <w:numId w:val="34"/>
        </w:numPr>
        <w:tabs>
          <w:tab w:val="left" w:pos="808"/>
          <w:tab w:val="left" w:pos="809"/>
        </w:tabs>
        <w:autoSpaceDE w:val="0"/>
        <w:autoSpaceDN w:val="0"/>
        <w:spacing w:after="0" w:line="322" w:lineRule="exact"/>
        <w:ind w:hanging="709"/>
        <w:contextualSpacing w:val="0"/>
        <w:rPr>
          <w:rFonts w:ascii="Times New Roman" w:hAnsi="Times New Roman"/>
          <w:sz w:val="28"/>
          <w:szCs w:val="28"/>
        </w:rPr>
      </w:pPr>
      <w:r w:rsidRPr="009567A3">
        <w:rPr>
          <w:rFonts w:ascii="Times New Roman" w:hAnsi="Times New Roman"/>
          <w:sz w:val="28"/>
          <w:szCs w:val="28"/>
        </w:rPr>
        <w:t>Практическое</w:t>
      </w:r>
      <w:r w:rsidRPr="009567A3">
        <w:rPr>
          <w:rFonts w:ascii="Times New Roman" w:hAnsi="Times New Roman"/>
          <w:spacing w:val="-6"/>
          <w:sz w:val="28"/>
          <w:szCs w:val="28"/>
        </w:rPr>
        <w:t xml:space="preserve"> </w:t>
      </w:r>
      <w:r w:rsidRPr="009567A3">
        <w:rPr>
          <w:rFonts w:ascii="Times New Roman" w:hAnsi="Times New Roman"/>
          <w:sz w:val="28"/>
          <w:szCs w:val="28"/>
        </w:rPr>
        <w:t>применение</w:t>
      </w:r>
      <w:r w:rsidRPr="009567A3">
        <w:rPr>
          <w:rFonts w:ascii="Times New Roman" w:hAnsi="Times New Roman"/>
          <w:spacing w:val="-5"/>
          <w:sz w:val="28"/>
          <w:szCs w:val="28"/>
        </w:rPr>
        <w:t xml:space="preserve"> </w:t>
      </w:r>
      <w:r w:rsidRPr="009567A3">
        <w:rPr>
          <w:rFonts w:ascii="Times New Roman" w:hAnsi="Times New Roman"/>
          <w:sz w:val="28"/>
          <w:szCs w:val="28"/>
        </w:rPr>
        <w:t>диаграммы</w:t>
      </w:r>
      <w:r w:rsidRPr="009567A3">
        <w:rPr>
          <w:rFonts w:ascii="Times New Roman" w:hAnsi="Times New Roman"/>
          <w:spacing w:val="-3"/>
          <w:sz w:val="28"/>
          <w:szCs w:val="28"/>
        </w:rPr>
        <w:t xml:space="preserve"> </w:t>
      </w:r>
      <w:r w:rsidRPr="009567A3">
        <w:rPr>
          <w:rFonts w:ascii="Times New Roman" w:hAnsi="Times New Roman"/>
          <w:sz w:val="28"/>
          <w:szCs w:val="28"/>
        </w:rPr>
        <w:t>«Исикава».</w:t>
      </w:r>
    </w:p>
    <w:p w14:paraId="64933B68" w14:textId="77777777" w:rsidR="009B16C8" w:rsidRPr="009567A3" w:rsidRDefault="009B16C8" w:rsidP="009B16C8">
      <w:pPr>
        <w:pStyle w:val="a8"/>
        <w:widowControl w:val="0"/>
        <w:numPr>
          <w:ilvl w:val="0"/>
          <w:numId w:val="34"/>
        </w:numPr>
        <w:tabs>
          <w:tab w:val="left" w:pos="808"/>
          <w:tab w:val="left" w:pos="809"/>
        </w:tabs>
        <w:autoSpaceDE w:val="0"/>
        <w:autoSpaceDN w:val="0"/>
        <w:spacing w:after="0" w:line="242" w:lineRule="auto"/>
        <w:ind w:left="100" w:right="1736" w:firstLine="0"/>
        <w:contextualSpacing w:val="0"/>
        <w:rPr>
          <w:rFonts w:ascii="Times New Roman" w:hAnsi="Times New Roman"/>
          <w:sz w:val="28"/>
          <w:szCs w:val="28"/>
        </w:rPr>
      </w:pPr>
      <w:r w:rsidRPr="009567A3">
        <w:rPr>
          <w:rFonts w:ascii="Times New Roman" w:hAnsi="Times New Roman"/>
          <w:sz w:val="28"/>
          <w:szCs w:val="28"/>
        </w:rPr>
        <w:t>Бережливое производство как средство повышения эффективности</w:t>
      </w:r>
      <w:r w:rsidRPr="009567A3">
        <w:rPr>
          <w:rFonts w:ascii="Times New Roman" w:hAnsi="Times New Roman"/>
          <w:spacing w:val="-67"/>
          <w:sz w:val="28"/>
          <w:szCs w:val="28"/>
        </w:rPr>
        <w:t xml:space="preserve"> </w:t>
      </w:r>
      <w:r w:rsidRPr="009567A3">
        <w:rPr>
          <w:rFonts w:ascii="Times New Roman" w:hAnsi="Times New Roman"/>
          <w:sz w:val="28"/>
          <w:szCs w:val="28"/>
        </w:rPr>
        <w:t>деятельности</w:t>
      </w:r>
      <w:r w:rsidRPr="009567A3">
        <w:rPr>
          <w:rFonts w:ascii="Times New Roman" w:hAnsi="Times New Roman"/>
          <w:spacing w:val="-1"/>
          <w:sz w:val="28"/>
          <w:szCs w:val="28"/>
        </w:rPr>
        <w:t xml:space="preserve"> </w:t>
      </w:r>
      <w:r w:rsidRPr="009567A3">
        <w:rPr>
          <w:rFonts w:ascii="Times New Roman" w:hAnsi="Times New Roman"/>
          <w:sz w:val="28"/>
          <w:szCs w:val="28"/>
        </w:rPr>
        <w:t>производства.</w:t>
      </w:r>
    </w:p>
    <w:p w14:paraId="7F5AEEF3" w14:textId="77777777" w:rsidR="009B16C8" w:rsidRPr="009567A3" w:rsidRDefault="009B16C8" w:rsidP="009B16C8">
      <w:pPr>
        <w:pStyle w:val="a9"/>
        <w:spacing w:before="11"/>
        <w:rPr>
          <w:rFonts w:ascii="Times New Roman" w:hAnsi="Times New Roman"/>
          <w:sz w:val="28"/>
          <w:szCs w:val="28"/>
        </w:rPr>
      </w:pPr>
    </w:p>
    <w:p w14:paraId="5E8DEF3D" w14:textId="77777777" w:rsidR="009B16C8" w:rsidRPr="009567A3" w:rsidRDefault="009B16C8" w:rsidP="009B16C8">
      <w:pPr>
        <w:pStyle w:val="1"/>
        <w:rPr>
          <w:sz w:val="28"/>
          <w:szCs w:val="28"/>
        </w:rPr>
      </w:pPr>
      <w:r w:rsidRPr="009567A3">
        <w:rPr>
          <w:sz w:val="28"/>
          <w:szCs w:val="28"/>
        </w:rPr>
        <w:t>КРИТЕРИИ</w:t>
      </w:r>
      <w:r w:rsidRPr="009567A3">
        <w:rPr>
          <w:spacing w:val="-1"/>
          <w:sz w:val="28"/>
          <w:szCs w:val="28"/>
        </w:rPr>
        <w:t xml:space="preserve"> </w:t>
      </w:r>
      <w:r w:rsidRPr="009567A3">
        <w:rPr>
          <w:sz w:val="28"/>
          <w:szCs w:val="28"/>
        </w:rPr>
        <w:t>ОЦЕНКИ</w:t>
      </w:r>
    </w:p>
    <w:p w14:paraId="061FE6E2" w14:textId="77777777" w:rsidR="009B16C8" w:rsidRPr="009567A3" w:rsidRDefault="009B16C8" w:rsidP="009B16C8">
      <w:pPr>
        <w:spacing w:before="74" w:line="242" w:lineRule="auto"/>
        <w:ind w:left="4603" w:hanging="3669"/>
        <w:rPr>
          <w:b/>
          <w:sz w:val="28"/>
          <w:szCs w:val="28"/>
        </w:rPr>
      </w:pPr>
      <w:r w:rsidRPr="009567A3">
        <w:rPr>
          <w:b/>
          <w:sz w:val="28"/>
          <w:szCs w:val="28"/>
        </w:rPr>
        <w:t>А)</w:t>
      </w:r>
      <w:r w:rsidRPr="009567A3">
        <w:rPr>
          <w:b/>
          <w:spacing w:val="-7"/>
          <w:sz w:val="28"/>
          <w:szCs w:val="28"/>
        </w:rPr>
        <w:t xml:space="preserve"> </w:t>
      </w:r>
      <w:r w:rsidRPr="009567A3">
        <w:rPr>
          <w:b/>
          <w:sz w:val="28"/>
          <w:szCs w:val="28"/>
        </w:rPr>
        <w:t>КРИТЕРИИ</w:t>
      </w:r>
      <w:r w:rsidRPr="009567A3">
        <w:rPr>
          <w:b/>
          <w:spacing w:val="-5"/>
          <w:sz w:val="28"/>
          <w:szCs w:val="28"/>
        </w:rPr>
        <w:t xml:space="preserve"> </w:t>
      </w:r>
      <w:r w:rsidRPr="009567A3">
        <w:rPr>
          <w:b/>
          <w:sz w:val="28"/>
          <w:szCs w:val="28"/>
        </w:rPr>
        <w:t>И</w:t>
      </w:r>
      <w:r w:rsidRPr="009567A3">
        <w:rPr>
          <w:b/>
          <w:spacing w:val="-12"/>
          <w:sz w:val="28"/>
          <w:szCs w:val="28"/>
        </w:rPr>
        <w:t xml:space="preserve"> </w:t>
      </w:r>
      <w:r w:rsidRPr="009567A3">
        <w:rPr>
          <w:b/>
          <w:sz w:val="28"/>
          <w:szCs w:val="28"/>
        </w:rPr>
        <w:t>ШКАЛА</w:t>
      </w:r>
      <w:r w:rsidRPr="009567A3">
        <w:rPr>
          <w:b/>
          <w:spacing w:val="-7"/>
          <w:sz w:val="28"/>
          <w:szCs w:val="28"/>
        </w:rPr>
        <w:t xml:space="preserve"> </w:t>
      </w:r>
      <w:r w:rsidRPr="009567A3">
        <w:rPr>
          <w:b/>
          <w:sz w:val="28"/>
          <w:szCs w:val="28"/>
        </w:rPr>
        <w:t>ОЦЕНИВАНИЯ</w:t>
      </w:r>
      <w:r w:rsidRPr="009567A3">
        <w:rPr>
          <w:b/>
          <w:spacing w:val="-8"/>
          <w:sz w:val="28"/>
          <w:szCs w:val="28"/>
        </w:rPr>
        <w:t xml:space="preserve"> </w:t>
      </w:r>
      <w:r w:rsidRPr="009567A3">
        <w:rPr>
          <w:b/>
          <w:sz w:val="28"/>
          <w:szCs w:val="28"/>
        </w:rPr>
        <w:t>ОТВЕТОВ</w:t>
      </w:r>
      <w:r w:rsidRPr="009567A3">
        <w:rPr>
          <w:b/>
          <w:spacing w:val="-10"/>
          <w:sz w:val="28"/>
          <w:szCs w:val="28"/>
        </w:rPr>
        <w:t xml:space="preserve"> </w:t>
      </w:r>
      <w:r w:rsidRPr="009567A3">
        <w:rPr>
          <w:b/>
          <w:sz w:val="28"/>
          <w:szCs w:val="28"/>
        </w:rPr>
        <w:t>НА</w:t>
      </w:r>
      <w:r w:rsidRPr="009567A3">
        <w:rPr>
          <w:b/>
          <w:spacing w:val="-7"/>
          <w:sz w:val="28"/>
          <w:szCs w:val="28"/>
        </w:rPr>
        <w:t xml:space="preserve"> </w:t>
      </w:r>
      <w:r w:rsidRPr="009567A3">
        <w:rPr>
          <w:b/>
          <w:sz w:val="28"/>
          <w:szCs w:val="28"/>
        </w:rPr>
        <w:t>УСТНЫЕ</w:t>
      </w:r>
      <w:r w:rsidRPr="009567A3">
        <w:rPr>
          <w:b/>
          <w:spacing w:val="-67"/>
          <w:sz w:val="28"/>
          <w:szCs w:val="28"/>
        </w:rPr>
        <w:t xml:space="preserve"> </w:t>
      </w:r>
      <w:r w:rsidRPr="009567A3">
        <w:rPr>
          <w:b/>
          <w:sz w:val="28"/>
          <w:szCs w:val="28"/>
        </w:rPr>
        <w:t>ВОПРОСЫ</w:t>
      </w:r>
    </w:p>
    <w:p w14:paraId="10E918E9" w14:textId="77777777" w:rsidR="009B16C8" w:rsidRPr="009567A3" w:rsidRDefault="009B16C8" w:rsidP="009B16C8">
      <w:pPr>
        <w:pStyle w:val="a9"/>
        <w:spacing w:before="8"/>
        <w:rPr>
          <w:rFonts w:ascii="Times New Roman" w:hAnsi="Times New Roman"/>
          <w:b/>
          <w:sz w:val="28"/>
          <w:szCs w:val="28"/>
        </w:rPr>
      </w:pPr>
    </w:p>
    <w:tbl>
      <w:tblPr>
        <w:tblStyle w:val="TableNormal"/>
        <w:tblW w:w="0" w:type="auto"/>
        <w:tblInd w:w="6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3"/>
        <w:gridCol w:w="5675"/>
        <w:gridCol w:w="1447"/>
        <w:gridCol w:w="1920"/>
      </w:tblGrid>
      <w:tr w:rsidR="009B16C8" w:rsidRPr="009567A3" w14:paraId="08F0C2B0" w14:textId="77777777" w:rsidTr="00477CDE">
        <w:trPr>
          <w:trHeight w:val="273"/>
        </w:trPr>
        <w:tc>
          <w:tcPr>
            <w:tcW w:w="533" w:type="dxa"/>
            <w:vMerge w:val="restart"/>
          </w:tcPr>
          <w:p w14:paraId="596D6DF2" w14:textId="77777777" w:rsidR="009B16C8" w:rsidRPr="009567A3" w:rsidRDefault="009B16C8" w:rsidP="00477CDE">
            <w:pPr>
              <w:pStyle w:val="TableParagraph"/>
              <w:ind w:left="170" w:right="140" w:hanging="10"/>
              <w:jc w:val="both"/>
              <w:rPr>
                <w:rFonts w:cs="Times New Roman"/>
                <w:b/>
                <w:i/>
                <w:sz w:val="28"/>
                <w:szCs w:val="28"/>
              </w:rPr>
            </w:pPr>
            <w:r w:rsidRPr="009567A3">
              <w:rPr>
                <w:rFonts w:cs="Times New Roman"/>
                <w:b/>
                <w:i/>
                <w:sz w:val="28"/>
                <w:szCs w:val="28"/>
              </w:rPr>
              <w:t>№</w:t>
            </w:r>
            <w:r w:rsidRPr="009567A3">
              <w:rPr>
                <w:rFonts w:cs="Times New Roman"/>
                <w:b/>
                <w:i/>
                <w:spacing w:val="-58"/>
                <w:sz w:val="28"/>
                <w:szCs w:val="28"/>
              </w:rPr>
              <w:t xml:space="preserve"> </w:t>
            </w:r>
            <w:r w:rsidRPr="009567A3">
              <w:rPr>
                <w:rFonts w:cs="Times New Roman"/>
                <w:b/>
                <w:i/>
                <w:sz w:val="28"/>
                <w:szCs w:val="28"/>
              </w:rPr>
              <w:t>п/</w:t>
            </w:r>
            <w:r w:rsidRPr="009567A3">
              <w:rPr>
                <w:rFonts w:cs="Times New Roman"/>
                <w:b/>
                <w:i/>
                <w:spacing w:val="-58"/>
                <w:sz w:val="28"/>
                <w:szCs w:val="28"/>
              </w:rPr>
              <w:t xml:space="preserve"> </w:t>
            </w:r>
            <w:r w:rsidRPr="009567A3">
              <w:rPr>
                <w:rFonts w:cs="Times New Roman"/>
                <w:b/>
                <w:i/>
                <w:sz w:val="28"/>
                <w:szCs w:val="28"/>
              </w:rPr>
              <w:t>п</w:t>
            </w:r>
          </w:p>
        </w:tc>
        <w:tc>
          <w:tcPr>
            <w:tcW w:w="5675" w:type="dxa"/>
            <w:vMerge w:val="restart"/>
          </w:tcPr>
          <w:p w14:paraId="561FCBCF" w14:textId="77777777" w:rsidR="009B16C8" w:rsidRPr="009567A3" w:rsidRDefault="009B16C8" w:rsidP="00477CDE">
            <w:pPr>
              <w:pStyle w:val="TableParagraph"/>
              <w:spacing w:line="271" w:lineRule="exact"/>
              <w:ind w:left="1639"/>
              <w:rPr>
                <w:rFonts w:cs="Times New Roman"/>
                <w:b/>
                <w:i/>
                <w:sz w:val="28"/>
                <w:szCs w:val="28"/>
              </w:rPr>
            </w:pPr>
            <w:proofErr w:type="spellStart"/>
            <w:r w:rsidRPr="009567A3">
              <w:rPr>
                <w:rFonts w:cs="Times New Roman"/>
                <w:b/>
                <w:i/>
                <w:sz w:val="28"/>
                <w:szCs w:val="28"/>
              </w:rPr>
              <w:t>Критерии</w:t>
            </w:r>
            <w:proofErr w:type="spellEnd"/>
            <w:r w:rsidRPr="009567A3">
              <w:rPr>
                <w:rFonts w:cs="Times New Roman"/>
                <w:b/>
                <w:i/>
                <w:spacing w:val="-11"/>
                <w:sz w:val="28"/>
                <w:szCs w:val="28"/>
              </w:rPr>
              <w:t xml:space="preserve"> </w:t>
            </w:r>
            <w:proofErr w:type="spellStart"/>
            <w:r w:rsidRPr="009567A3">
              <w:rPr>
                <w:rFonts w:cs="Times New Roman"/>
                <w:b/>
                <w:i/>
                <w:sz w:val="28"/>
                <w:szCs w:val="28"/>
              </w:rPr>
              <w:t>оценивания</w:t>
            </w:r>
            <w:proofErr w:type="spellEnd"/>
          </w:p>
        </w:tc>
        <w:tc>
          <w:tcPr>
            <w:tcW w:w="3367" w:type="dxa"/>
            <w:gridSpan w:val="2"/>
          </w:tcPr>
          <w:p w14:paraId="1CDA9772" w14:textId="77777777" w:rsidR="009B16C8" w:rsidRPr="009567A3" w:rsidRDefault="009B16C8" w:rsidP="00477CDE">
            <w:pPr>
              <w:pStyle w:val="TableParagraph"/>
              <w:spacing w:line="254" w:lineRule="exact"/>
              <w:ind w:left="911"/>
              <w:rPr>
                <w:rFonts w:cs="Times New Roman"/>
                <w:b/>
                <w:i/>
                <w:sz w:val="28"/>
                <w:szCs w:val="28"/>
              </w:rPr>
            </w:pPr>
            <w:proofErr w:type="spellStart"/>
            <w:r w:rsidRPr="009567A3">
              <w:rPr>
                <w:rFonts w:cs="Times New Roman"/>
                <w:b/>
                <w:i/>
                <w:sz w:val="28"/>
                <w:szCs w:val="28"/>
              </w:rPr>
              <w:t>Шкала</w:t>
            </w:r>
            <w:proofErr w:type="spellEnd"/>
            <w:r w:rsidRPr="009567A3">
              <w:rPr>
                <w:rFonts w:cs="Times New Roman"/>
                <w:b/>
                <w:i/>
                <w:spacing w:val="-7"/>
                <w:sz w:val="28"/>
                <w:szCs w:val="28"/>
              </w:rPr>
              <w:t xml:space="preserve"> </w:t>
            </w:r>
            <w:proofErr w:type="spellStart"/>
            <w:r w:rsidRPr="009567A3">
              <w:rPr>
                <w:rFonts w:cs="Times New Roman"/>
                <w:b/>
                <w:i/>
                <w:sz w:val="28"/>
                <w:szCs w:val="28"/>
              </w:rPr>
              <w:t>оценок</w:t>
            </w:r>
            <w:proofErr w:type="spellEnd"/>
          </w:p>
        </w:tc>
      </w:tr>
      <w:tr w:rsidR="009B16C8" w:rsidRPr="009567A3" w14:paraId="61A489A1" w14:textId="77777777" w:rsidTr="00477CDE">
        <w:trPr>
          <w:trHeight w:val="830"/>
        </w:trPr>
        <w:tc>
          <w:tcPr>
            <w:tcW w:w="533" w:type="dxa"/>
            <w:vMerge/>
            <w:tcBorders>
              <w:top w:val="nil"/>
            </w:tcBorders>
          </w:tcPr>
          <w:p w14:paraId="17699E5A" w14:textId="77777777" w:rsidR="009B16C8" w:rsidRPr="009567A3" w:rsidRDefault="009B16C8" w:rsidP="00477CDE">
            <w:pPr>
              <w:rPr>
                <w:rFonts w:cs="Times New Roman"/>
                <w:sz w:val="28"/>
                <w:szCs w:val="28"/>
              </w:rPr>
            </w:pPr>
          </w:p>
        </w:tc>
        <w:tc>
          <w:tcPr>
            <w:tcW w:w="5675" w:type="dxa"/>
            <w:vMerge/>
            <w:tcBorders>
              <w:top w:val="nil"/>
            </w:tcBorders>
          </w:tcPr>
          <w:p w14:paraId="49EC8FF4" w14:textId="77777777" w:rsidR="009B16C8" w:rsidRPr="009567A3" w:rsidRDefault="009B16C8" w:rsidP="00477CDE">
            <w:pPr>
              <w:rPr>
                <w:rFonts w:cs="Times New Roman"/>
                <w:sz w:val="28"/>
                <w:szCs w:val="28"/>
              </w:rPr>
            </w:pPr>
          </w:p>
        </w:tc>
        <w:tc>
          <w:tcPr>
            <w:tcW w:w="1447" w:type="dxa"/>
          </w:tcPr>
          <w:p w14:paraId="135B5265" w14:textId="77777777" w:rsidR="009B16C8" w:rsidRPr="009567A3" w:rsidRDefault="009B16C8" w:rsidP="00477CDE">
            <w:pPr>
              <w:pStyle w:val="TableParagraph"/>
              <w:spacing w:line="276" w:lineRule="exact"/>
              <w:ind w:left="222" w:right="200" w:hanging="3"/>
              <w:jc w:val="center"/>
              <w:rPr>
                <w:rFonts w:cs="Times New Roman"/>
                <w:b/>
                <w:i/>
                <w:sz w:val="28"/>
                <w:szCs w:val="28"/>
              </w:rPr>
            </w:pPr>
            <w:proofErr w:type="spellStart"/>
            <w:r w:rsidRPr="009567A3">
              <w:rPr>
                <w:rFonts w:cs="Times New Roman"/>
                <w:b/>
                <w:i/>
                <w:sz w:val="28"/>
                <w:szCs w:val="28"/>
              </w:rPr>
              <w:t>количе</w:t>
            </w:r>
            <w:proofErr w:type="spellEnd"/>
            <w:r w:rsidRPr="009567A3">
              <w:rPr>
                <w:rFonts w:cs="Times New Roman"/>
                <w:b/>
                <w:i/>
                <w:sz w:val="28"/>
                <w:szCs w:val="28"/>
              </w:rPr>
              <w:t>-</w:t>
            </w:r>
            <w:r w:rsidRPr="009567A3">
              <w:rPr>
                <w:rFonts w:cs="Times New Roman"/>
                <w:b/>
                <w:i/>
                <w:spacing w:val="1"/>
                <w:sz w:val="28"/>
                <w:szCs w:val="28"/>
              </w:rPr>
              <w:t xml:space="preserve"> </w:t>
            </w:r>
            <w:proofErr w:type="spellStart"/>
            <w:r w:rsidRPr="009567A3">
              <w:rPr>
                <w:rFonts w:cs="Times New Roman"/>
                <w:b/>
                <w:i/>
                <w:spacing w:val="-2"/>
                <w:sz w:val="28"/>
                <w:szCs w:val="28"/>
              </w:rPr>
              <w:t>ство</w:t>
            </w:r>
            <w:proofErr w:type="spellEnd"/>
            <w:r w:rsidRPr="009567A3">
              <w:rPr>
                <w:rFonts w:cs="Times New Roman"/>
                <w:b/>
                <w:i/>
                <w:spacing w:val="-2"/>
                <w:sz w:val="28"/>
                <w:szCs w:val="28"/>
              </w:rPr>
              <w:t xml:space="preserve"> </w:t>
            </w:r>
            <w:proofErr w:type="spellStart"/>
            <w:r w:rsidRPr="009567A3">
              <w:rPr>
                <w:rFonts w:cs="Times New Roman"/>
                <w:b/>
                <w:i/>
                <w:spacing w:val="-2"/>
                <w:sz w:val="28"/>
                <w:szCs w:val="28"/>
              </w:rPr>
              <w:t>бал</w:t>
            </w:r>
            <w:proofErr w:type="spellEnd"/>
            <w:r w:rsidRPr="009567A3">
              <w:rPr>
                <w:rFonts w:cs="Times New Roman"/>
                <w:b/>
                <w:i/>
                <w:spacing w:val="-2"/>
                <w:sz w:val="28"/>
                <w:szCs w:val="28"/>
              </w:rPr>
              <w:t>-</w:t>
            </w:r>
            <w:r w:rsidRPr="009567A3">
              <w:rPr>
                <w:rFonts w:cs="Times New Roman"/>
                <w:b/>
                <w:i/>
                <w:spacing w:val="-57"/>
                <w:sz w:val="28"/>
                <w:szCs w:val="28"/>
              </w:rPr>
              <w:t xml:space="preserve"> </w:t>
            </w:r>
            <w:proofErr w:type="spellStart"/>
            <w:r w:rsidRPr="009567A3">
              <w:rPr>
                <w:rFonts w:cs="Times New Roman"/>
                <w:b/>
                <w:i/>
                <w:sz w:val="28"/>
                <w:szCs w:val="28"/>
              </w:rPr>
              <w:t>лов</w:t>
            </w:r>
            <w:proofErr w:type="spellEnd"/>
          </w:p>
        </w:tc>
        <w:tc>
          <w:tcPr>
            <w:tcW w:w="1920" w:type="dxa"/>
          </w:tcPr>
          <w:p w14:paraId="31749C7F" w14:textId="77777777" w:rsidR="009B16C8" w:rsidRPr="009567A3" w:rsidRDefault="009B16C8" w:rsidP="00477CDE">
            <w:pPr>
              <w:pStyle w:val="TableParagraph"/>
              <w:spacing w:line="273" w:lineRule="exact"/>
              <w:ind w:left="595"/>
              <w:rPr>
                <w:rFonts w:cs="Times New Roman"/>
                <w:b/>
                <w:i/>
                <w:sz w:val="28"/>
                <w:szCs w:val="28"/>
              </w:rPr>
            </w:pPr>
            <w:proofErr w:type="spellStart"/>
            <w:r w:rsidRPr="009567A3">
              <w:rPr>
                <w:rFonts w:cs="Times New Roman"/>
                <w:b/>
                <w:i/>
                <w:sz w:val="28"/>
                <w:szCs w:val="28"/>
              </w:rPr>
              <w:t>оценка</w:t>
            </w:r>
            <w:proofErr w:type="spellEnd"/>
          </w:p>
        </w:tc>
      </w:tr>
      <w:tr w:rsidR="009B16C8" w:rsidRPr="009567A3" w14:paraId="22EEF24F" w14:textId="77777777" w:rsidTr="00477CDE">
        <w:trPr>
          <w:trHeight w:val="1929"/>
        </w:trPr>
        <w:tc>
          <w:tcPr>
            <w:tcW w:w="533" w:type="dxa"/>
          </w:tcPr>
          <w:p w14:paraId="0040C8FF" w14:textId="77777777" w:rsidR="009B16C8" w:rsidRPr="009567A3" w:rsidRDefault="009B16C8" w:rsidP="00477CDE">
            <w:pPr>
              <w:pStyle w:val="TableParagraph"/>
              <w:spacing w:line="270" w:lineRule="exact"/>
              <w:ind w:right="161"/>
              <w:jc w:val="right"/>
              <w:rPr>
                <w:rFonts w:cs="Times New Roman"/>
                <w:sz w:val="28"/>
                <w:szCs w:val="28"/>
              </w:rPr>
            </w:pPr>
            <w:r w:rsidRPr="009567A3">
              <w:rPr>
                <w:rFonts w:cs="Times New Roman"/>
                <w:sz w:val="28"/>
                <w:szCs w:val="28"/>
              </w:rPr>
              <w:t>1.</w:t>
            </w:r>
          </w:p>
        </w:tc>
        <w:tc>
          <w:tcPr>
            <w:tcW w:w="5675" w:type="dxa"/>
          </w:tcPr>
          <w:p w14:paraId="506B9A81" w14:textId="77777777" w:rsidR="009B16C8" w:rsidRPr="009567A3" w:rsidRDefault="009B16C8" w:rsidP="00477CDE">
            <w:pPr>
              <w:pStyle w:val="TableParagraph"/>
              <w:ind w:left="112" w:right="97" w:hanging="144"/>
              <w:jc w:val="both"/>
              <w:rPr>
                <w:rFonts w:cs="Times New Roman"/>
                <w:sz w:val="28"/>
                <w:szCs w:val="28"/>
                <w:lang w:val="ru-RU"/>
              </w:rPr>
            </w:pPr>
            <w:r w:rsidRPr="009567A3">
              <w:rPr>
                <w:rFonts w:cs="Times New Roman"/>
                <w:sz w:val="28"/>
                <w:szCs w:val="28"/>
                <w:lang w:val="ru-RU"/>
              </w:rPr>
              <w:t>)</w:t>
            </w:r>
            <w:r w:rsidRPr="009567A3">
              <w:rPr>
                <w:rFonts w:cs="Times New Roman"/>
                <w:spacing w:val="61"/>
                <w:sz w:val="28"/>
                <w:szCs w:val="28"/>
                <w:lang w:val="ru-RU"/>
              </w:rPr>
              <w:t xml:space="preserve"> </w:t>
            </w:r>
            <w:r w:rsidRPr="009567A3">
              <w:rPr>
                <w:rFonts w:cs="Times New Roman"/>
                <w:sz w:val="28"/>
                <w:szCs w:val="28"/>
                <w:lang w:val="ru-RU"/>
              </w:rPr>
              <w:t>обучающийся полно и аргументированно отвечает</w:t>
            </w:r>
            <w:r w:rsidRPr="009567A3">
              <w:rPr>
                <w:rFonts w:cs="Times New Roman"/>
                <w:spacing w:val="-57"/>
                <w:sz w:val="28"/>
                <w:szCs w:val="28"/>
                <w:lang w:val="ru-RU"/>
              </w:rPr>
              <w:t xml:space="preserve"> </w:t>
            </w:r>
            <w:r w:rsidRPr="009567A3">
              <w:rPr>
                <w:rFonts w:cs="Times New Roman"/>
                <w:sz w:val="28"/>
                <w:szCs w:val="28"/>
                <w:lang w:val="ru-RU"/>
              </w:rPr>
              <w:t>по</w:t>
            </w:r>
            <w:r w:rsidRPr="009567A3">
              <w:rPr>
                <w:rFonts w:cs="Times New Roman"/>
                <w:spacing w:val="-1"/>
                <w:sz w:val="28"/>
                <w:szCs w:val="28"/>
                <w:lang w:val="ru-RU"/>
              </w:rPr>
              <w:t xml:space="preserve"> </w:t>
            </w:r>
            <w:r w:rsidRPr="009567A3">
              <w:rPr>
                <w:rFonts w:cs="Times New Roman"/>
                <w:sz w:val="28"/>
                <w:szCs w:val="28"/>
                <w:lang w:val="ru-RU"/>
              </w:rPr>
              <w:t>содержанию задания;</w:t>
            </w:r>
          </w:p>
          <w:p w14:paraId="4B1325B9" w14:textId="77777777" w:rsidR="009B16C8" w:rsidRPr="009567A3" w:rsidRDefault="009B16C8" w:rsidP="00477CDE">
            <w:pPr>
              <w:pStyle w:val="TableParagraph"/>
              <w:ind w:left="112" w:right="91" w:hanging="144"/>
              <w:jc w:val="both"/>
              <w:rPr>
                <w:rFonts w:cs="Times New Roman"/>
                <w:sz w:val="28"/>
                <w:szCs w:val="28"/>
                <w:lang w:val="ru-RU"/>
              </w:rPr>
            </w:pPr>
            <w:r w:rsidRPr="009567A3">
              <w:rPr>
                <w:rFonts w:cs="Times New Roman"/>
                <w:sz w:val="28"/>
                <w:szCs w:val="28"/>
                <w:lang w:val="ru-RU"/>
              </w:rPr>
              <w:t>)</w:t>
            </w:r>
            <w:r w:rsidRPr="009567A3">
              <w:rPr>
                <w:rFonts w:cs="Times New Roman"/>
                <w:spacing w:val="1"/>
                <w:sz w:val="28"/>
                <w:szCs w:val="28"/>
                <w:lang w:val="ru-RU"/>
              </w:rPr>
              <w:t xml:space="preserve"> </w:t>
            </w:r>
            <w:r w:rsidRPr="009567A3">
              <w:rPr>
                <w:rFonts w:cs="Times New Roman"/>
                <w:sz w:val="28"/>
                <w:szCs w:val="28"/>
                <w:lang w:val="ru-RU"/>
              </w:rPr>
              <w:t xml:space="preserve">обнаруживает понимание материала, может </w:t>
            </w:r>
            <w:proofErr w:type="spellStart"/>
            <w:r w:rsidRPr="009567A3">
              <w:rPr>
                <w:rFonts w:cs="Times New Roman"/>
                <w:sz w:val="28"/>
                <w:szCs w:val="28"/>
                <w:lang w:val="ru-RU"/>
              </w:rPr>
              <w:t>обос</w:t>
            </w:r>
            <w:proofErr w:type="spellEnd"/>
            <w:r w:rsidRPr="009567A3">
              <w:rPr>
                <w:rFonts w:cs="Times New Roman"/>
                <w:sz w:val="28"/>
                <w:szCs w:val="28"/>
                <w:lang w:val="ru-RU"/>
              </w:rPr>
              <w:t>-</w:t>
            </w:r>
            <w:r w:rsidRPr="009567A3">
              <w:rPr>
                <w:rFonts w:cs="Times New Roman"/>
                <w:spacing w:val="1"/>
                <w:sz w:val="28"/>
                <w:szCs w:val="28"/>
                <w:lang w:val="ru-RU"/>
              </w:rPr>
              <w:t xml:space="preserve"> </w:t>
            </w:r>
            <w:proofErr w:type="spellStart"/>
            <w:r w:rsidRPr="009567A3">
              <w:rPr>
                <w:rFonts w:cs="Times New Roman"/>
                <w:sz w:val="28"/>
                <w:szCs w:val="28"/>
                <w:lang w:val="ru-RU"/>
              </w:rPr>
              <w:t>новать</w:t>
            </w:r>
            <w:proofErr w:type="spellEnd"/>
            <w:r w:rsidRPr="009567A3">
              <w:rPr>
                <w:rFonts w:cs="Times New Roman"/>
                <w:sz w:val="28"/>
                <w:szCs w:val="28"/>
                <w:lang w:val="ru-RU"/>
              </w:rPr>
              <w:t xml:space="preserve"> свои суждения, применить знания на </w:t>
            </w:r>
            <w:proofErr w:type="spellStart"/>
            <w:proofErr w:type="gramStart"/>
            <w:r w:rsidRPr="009567A3">
              <w:rPr>
                <w:rFonts w:cs="Times New Roman"/>
                <w:sz w:val="28"/>
                <w:szCs w:val="28"/>
                <w:lang w:val="ru-RU"/>
              </w:rPr>
              <w:t>прак</w:t>
            </w:r>
            <w:proofErr w:type="spellEnd"/>
            <w:r w:rsidRPr="009567A3">
              <w:rPr>
                <w:rFonts w:cs="Times New Roman"/>
                <w:sz w:val="28"/>
                <w:szCs w:val="28"/>
                <w:lang w:val="ru-RU"/>
              </w:rPr>
              <w:t>-</w:t>
            </w:r>
            <w:r w:rsidRPr="009567A3">
              <w:rPr>
                <w:rFonts w:cs="Times New Roman"/>
                <w:spacing w:val="1"/>
                <w:sz w:val="28"/>
                <w:szCs w:val="28"/>
                <w:lang w:val="ru-RU"/>
              </w:rPr>
              <w:t xml:space="preserve"> </w:t>
            </w:r>
            <w:r w:rsidRPr="009567A3">
              <w:rPr>
                <w:rFonts w:cs="Times New Roman"/>
                <w:sz w:val="28"/>
                <w:szCs w:val="28"/>
                <w:lang w:val="ru-RU"/>
              </w:rPr>
              <w:t>тике</w:t>
            </w:r>
            <w:proofErr w:type="gramEnd"/>
            <w:r w:rsidRPr="009567A3">
              <w:rPr>
                <w:rFonts w:cs="Times New Roman"/>
                <w:sz w:val="28"/>
                <w:szCs w:val="28"/>
                <w:lang w:val="ru-RU"/>
              </w:rPr>
              <w:t>, привести необходимые примеры не только по</w:t>
            </w:r>
            <w:r w:rsidRPr="009567A3">
              <w:rPr>
                <w:rFonts w:cs="Times New Roman"/>
                <w:spacing w:val="1"/>
                <w:sz w:val="28"/>
                <w:szCs w:val="28"/>
                <w:lang w:val="ru-RU"/>
              </w:rPr>
              <w:t xml:space="preserve"> </w:t>
            </w:r>
            <w:r w:rsidRPr="009567A3">
              <w:rPr>
                <w:rFonts w:cs="Times New Roman"/>
                <w:sz w:val="28"/>
                <w:szCs w:val="28"/>
                <w:lang w:val="ru-RU"/>
              </w:rPr>
              <w:t>учебнику,</w:t>
            </w:r>
            <w:r w:rsidRPr="009567A3">
              <w:rPr>
                <w:rFonts w:cs="Times New Roman"/>
                <w:spacing w:val="-1"/>
                <w:sz w:val="28"/>
                <w:szCs w:val="28"/>
                <w:lang w:val="ru-RU"/>
              </w:rPr>
              <w:t xml:space="preserve"> </w:t>
            </w:r>
            <w:r w:rsidRPr="009567A3">
              <w:rPr>
                <w:rFonts w:cs="Times New Roman"/>
                <w:sz w:val="28"/>
                <w:szCs w:val="28"/>
                <w:lang w:val="ru-RU"/>
              </w:rPr>
              <w:t>но</w:t>
            </w:r>
            <w:r w:rsidRPr="009567A3">
              <w:rPr>
                <w:rFonts w:cs="Times New Roman"/>
                <w:spacing w:val="-1"/>
                <w:sz w:val="28"/>
                <w:szCs w:val="28"/>
                <w:lang w:val="ru-RU"/>
              </w:rPr>
              <w:t xml:space="preserve"> </w:t>
            </w:r>
            <w:r w:rsidRPr="009567A3">
              <w:rPr>
                <w:rFonts w:cs="Times New Roman"/>
                <w:sz w:val="28"/>
                <w:szCs w:val="28"/>
                <w:lang w:val="ru-RU"/>
              </w:rPr>
              <w:t>и</w:t>
            </w:r>
            <w:r w:rsidRPr="009567A3">
              <w:rPr>
                <w:rFonts w:cs="Times New Roman"/>
                <w:spacing w:val="-1"/>
                <w:sz w:val="28"/>
                <w:szCs w:val="28"/>
                <w:lang w:val="ru-RU"/>
              </w:rPr>
              <w:t xml:space="preserve"> </w:t>
            </w:r>
            <w:r w:rsidRPr="009567A3">
              <w:rPr>
                <w:rFonts w:cs="Times New Roman"/>
                <w:sz w:val="28"/>
                <w:szCs w:val="28"/>
                <w:lang w:val="ru-RU"/>
              </w:rPr>
              <w:t>самостоятельно</w:t>
            </w:r>
            <w:r w:rsidRPr="009567A3">
              <w:rPr>
                <w:rFonts w:cs="Times New Roman"/>
                <w:spacing w:val="-1"/>
                <w:sz w:val="28"/>
                <w:szCs w:val="28"/>
                <w:lang w:val="ru-RU"/>
              </w:rPr>
              <w:t xml:space="preserve"> </w:t>
            </w:r>
            <w:r w:rsidRPr="009567A3">
              <w:rPr>
                <w:rFonts w:cs="Times New Roman"/>
                <w:sz w:val="28"/>
                <w:szCs w:val="28"/>
                <w:lang w:val="ru-RU"/>
              </w:rPr>
              <w:t>составленные;</w:t>
            </w:r>
          </w:p>
          <w:p w14:paraId="389B10C9" w14:textId="77777777" w:rsidR="009B16C8" w:rsidRPr="009567A3" w:rsidRDefault="009B16C8" w:rsidP="00477CDE">
            <w:pPr>
              <w:pStyle w:val="TableParagraph"/>
              <w:spacing w:line="262" w:lineRule="exact"/>
              <w:ind w:left="109"/>
              <w:jc w:val="both"/>
              <w:rPr>
                <w:rFonts w:cs="Times New Roman"/>
                <w:sz w:val="28"/>
                <w:szCs w:val="28"/>
                <w:lang w:val="ru-RU"/>
              </w:rPr>
            </w:pPr>
            <w:r w:rsidRPr="009567A3">
              <w:rPr>
                <w:rFonts w:cs="Times New Roman"/>
                <w:sz w:val="28"/>
                <w:szCs w:val="28"/>
                <w:lang w:val="ru-RU"/>
              </w:rPr>
              <w:t>3)</w:t>
            </w:r>
            <w:r w:rsidRPr="009567A3">
              <w:rPr>
                <w:rFonts w:cs="Times New Roman"/>
                <w:spacing w:val="-1"/>
                <w:sz w:val="28"/>
                <w:szCs w:val="28"/>
                <w:lang w:val="ru-RU"/>
              </w:rPr>
              <w:t xml:space="preserve"> </w:t>
            </w:r>
            <w:r w:rsidRPr="009567A3">
              <w:rPr>
                <w:rFonts w:cs="Times New Roman"/>
                <w:sz w:val="28"/>
                <w:szCs w:val="28"/>
                <w:lang w:val="ru-RU"/>
              </w:rPr>
              <w:t>излагает</w:t>
            </w:r>
            <w:r w:rsidRPr="009567A3">
              <w:rPr>
                <w:rFonts w:cs="Times New Roman"/>
                <w:spacing w:val="-8"/>
                <w:sz w:val="28"/>
                <w:szCs w:val="28"/>
                <w:lang w:val="ru-RU"/>
              </w:rPr>
              <w:t xml:space="preserve"> </w:t>
            </w:r>
            <w:r w:rsidRPr="009567A3">
              <w:rPr>
                <w:rFonts w:cs="Times New Roman"/>
                <w:sz w:val="28"/>
                <w:szCs w:val="28"/>
                <w:lang w:val="ru-RU"/>
              </w:rPr>
              <w:t>материал</w:t>
            </w:r>
            <w:r w:rsidRPr="009567A3">
              <w:rPr>
                <w:rFonts w:cs="Times New Roman"/>
                <w:spacing w:val="-8"/>
                <w:sz w:val="28"/>
                <w:szCs w:val="28"/>
                <w:lang w:val="ru-RU"/>
              </w:rPr>
              <w:t xml:space="preserve"> </w:t>
            </w:r>
            <w:r w:rsidRPr="009567A3">
              <w:rPr>
                <w:rFonts w:cs="Times New Roman"/>
                <w:sz w:val="28"/>
                <w:szCs w:val="28"/>
                <w:lang w:val="ru-RU"/>
              </w:rPr>
              <w:t>последовательно</w:t>
            </w:r>
            <w:r w:rsidRPr="009567A3">
              <w:rPr>
                <w:rFonts w:cs="Times New Roman"/>
                <w:spacing w:val="-8"/>
                <w:sz w:val="28"/>
                <w:szCs w:val="28"/>
                <w:lang w:val="ru-RU"/>
              </w:rPr>
              <w:t xml:space="preserve"> </w:t>
            </w:r>
            <w:r w:rsidRPr="009567A3">
              <w:rPr>
                <w:rFonts w:cs="Times New Roman"/>
                <w:sz w:val="28"/>
                <w:szCs w:val="28"/>
                <w:lang w:val="ru-RU"/>
              </w:rPr>
              <w:t>и</w:t>
            </w:r>
            <w:r w:rsidRPr="009567A3">
              <w:rPr>
                <w:rFonts w:cs="Times New Roman"/>
                <w:spacing w:val="-8"/>
                <w:sz w:val="28"/>
                <w:szCs w:val="28"/>
                <w:lang w:val="ru-RU"/>
              </w:rPr>
              <w:t xml:space="preserve"> </w:t>
            </w:r>
            <w:r w:rsidRPr="009567A3">
              <w:rPr>
                <w:rFonts w:cs="Times New Roman"/>
                <w:sz w:val="28"/>
                <w:szCs w:val="28"/>
                <w:lang w:val="ru-RU"/>
              </w:rPr>
              <w:t>правильно.</w:t>
            </w:r>
          </w:p>
        </w:tc>
        <w:tc>
          <w:tcPr>
            <w:tcW w:w="1447" w:type="dxa"/>
          </w:tcPr>
          <w:p w14:paraId="2FDFBC0C" w14:textId="77777777" w:rsidR="009B16C8" w:rsidRPr="009567A3" w:rsidRDefault="009B16C8" w:rsidP="00477CDE">
            <w:pPr>
              <w:pStyle w:val="TableParagraph"/>
              <w:spacing w:line="270" w:lineRule="exact"/>
              <w:ind w:left="618"/>
              <w:rPr>
                <w:rFonts w:cs="Times New Roman"/>
                <w:sz w:val="28"/>
                <w:szCs w:val="28"/>
              </w:rPr>
            </w:pPr>
            <w:r w:rsidRPr="009567A3">
              <w:rPr>
                <w:rFonts w:cs="Times New Roman"/>
                <w:sz w:val="28"/>
                <w:szCs w:val="28"/>
              </w:rPr>
              <w:t>10</w:t>
            </w:r>
          </w:p>
        </w:tc>
        <w:tc>
          <w:tcPr>
            <w:tcW w:w="1920" w:type="dxa"/>
          </w:tcPr>
          <w:p w14:paraId="353DE7B6" w14:textId="77777777" w:rsidR="009B16C8" w:rsidRPr="009567A3" w:rsidRDefault="009B16C8" w:rsidP="00477CDE">
            <w:pPr>
              <w:pStyle w:val="TableParagraph"/>
              <w:ind w:left="129" w:right="106" w:hanging="8"/>
              <w:jc w:val="center"/>
              <w:rPr>
                <w:rFonts w:cs="Times New Roman"/>
                <w:sz w:val="28"/>
                <w:szCs w:val="28"/>
                <w:lang w:val="ru-RU"/>
              </w:rPr>
            </w:pPr>
            <w:r w:rsidRPr="009567A3">
              <w:rPr>
                <w:rFonts w:cs="Times New Roman"/>
                <w:sz w:val="28"/>
                <w:szCs w:val="28"/>
                <w:lang w:val="ru-RU"/>
              </w:rPr>
              <w:t>Отлично (</w:t>
            </w:r>
            <w:proofErr w:type="spellStart"/>
            <w:proofErr w:type="gramStart"/>
            <w:r w:rsidRPr="009567A3">
              <w:rPr>
                <w:rFonts w:cs="Times New Roman"/>
                <w:sz w:val="28"/>
                <w:szCs w:val="28"/>
                <w:lang w:val="ru-RU"/>
              </w:rPr>
              <w:t>высо</w:t>
            </w:r>
            <w:proofErr w:type="spellEnd"/>
            <w:r w:rsidRPr="009567A3">
              <w:rPr>
                <w:rFonts w:cs="Times New Roman"/>
                <w:sz w:val="28"/>
                <w:szCs w:val="28"/>
                <w:lang w:val="ru-RU"/>
              </w:rPr>
              <w:t>-</w:t>
            </w:r>
            <w:r w:rsidRPr="009567A3">
              <w:rPr>
                <w:rFonts w:cs="Times New Roman"/>
                <w:spacing w:val="1"/>
                <w:sz w:val="28"/>
                <w:szCs w:val="28"/>
                <w:lang w:val="ru-RU"/>
              </w:rPr>
              <w:t xml:space="preserve"> </w:t>
            </w:r>
            <w:r w:rsidRPr="009567A3">
              <w:rPr>
                <w:rFonts w:cs="Times New Roman"/>
                <w:sz w:val="28"/>
                <w:szCs w:val="28"/>
                <w:lang w:val="ru-RU"/>
              </w:rPr>
              <w:t>кий</w:t>
            </w:r>
            <w:proofErr w:type="gramEnd"/>
            <w:r w:rsidRPr="009567A3">
              <w:rPr>
                <w:rFonts w:cs="Times New Roman"/>
                <w:spacing w:val="1"/>
                <w:sz w:val="28"/>
                <w:szCs w:val="28"/>
                <w:lang w:val="ru-RU"/>
              </w:rPr>
              <w:t xml:space="preserve"> </w:t>
            </w:r>
            <w:r w:rsidRPr="009567A3">
              <w:rPr>
                <w:rFonts w:cs="Times New Roman"/>
                <w:sz w:val="28"/>
                <w:szCs w:val="28"/>
                <w:lang w:val="ru-RU"/>
              </w:rPr>
              <w:t>уровень</w:t>
            </w:r>
            <w:r w:rsidRPr="009567A3">
              <w:rPr>
                <w:rFonts w:cs="Times New Roman"/>
                <w:spacing w:val="1"/>
                <w:sz w:val="28"/>
                <w:szCs w:val="28"/>
                <w:lang w:val="ru-RU"/>
              </w:rPr>
              <w:t xml:space="preserve"> </w:t>
            </w:r>
            <w:proofErr w:type="spellStart"/>
            <w:r w:rsidRPr="009567A3">
              <w:rPr>
                <w:rFonts w:cs="Times New Roman"/>
                <w:spacing w:val="-2"/>
                <w:sz w:val="28"/>
                <w:szCs w:val="28"/>
                <w:lang w:val="ru-RU"/>
              </w:rPr>
              <w:t>сформированно</w:t>
            </w:r>
            <w:proofErr w:type="spellEnd"/>
            <w:r w:rsidRPr="009567A3">
              <w:rPr>
                <w:rFonts w:cs="Times New Roman"/>
                <w:spacing w:val="-2"/>
                <w:sz w:val="28"/>
                <w:szCs w:val="28"/>
                <w:lang w:val="ru-RU"/>
              </w:rPr>
              <w:t>-</w:t>
            </w:r>
            <w:r w:rsidRPr="009567A3">
              <w:rPr>
                <w:rFonts w:cs="Times New Roman"/>
                <w:spacing w:val="-57"/>
                <w:sz w:val="28"/>
                <w:szCs w:val="28"/>
                <w:lang w:val="ru-RU"/>
              </w:rPr>
              <w:t xml:space="preserve"> </w:t>
            </w:r>
            <w:proofErr w:type="spellStart"/>
            <w:r w:rsidRPr="009567A3">
              <w:rPr>
                <w:rFonts w:cs="Times New Roman"/>
                <w:sz w:val="28"/>
                <w:szCs w:val="28"/>
                <w:lang w:val="ru-RU"/>
              </w:rPr>
              <w:t>сти</w:t>
            </w:r>
            <w:proofErr w:type="spellEnd"/>
            <w:r w:rsidRPr="009567A3">
              <w:rPr>
                <w:rFonts w:cs="Times New Roman"/>
                <w:sz w:val="28"/>
                <w:szCs w:val="28"/>
                <w:lang w:val="ru-RU"/>
              </w:rPr>
              <w:t xml:space="preserve"> </w:t>
            </w:r>
            <w:proofErr w:type="spellStart"/>
            <w:r w:rsidRPr="009567A3">
              <w:rPr>
                <w:rFonts w:cs="Times New Roman"/>
                <w:sz w:val="28"/>
                <w:szCs w:val="28"/>
                <w:lang w:val="ru-RU"/>
              </w:rPr>
              <w:t>компетен</w:t>
            </w:r>
            <w:proofErr w:type="spellEnd"/>
            <w:r w:rsidRPr="009567A3">
              <w:rPr>
                <w:rFonts w:cs="Times New Roman"/>
                <w:sz w:val="28"/>
                <w:szCs w:val="28"/>
                <w:lang w:val="ru-RU"/>
              </w:rPr>
              <w:t>-</w:t>
            </w:r>
            <w:r w:rsidRPr="009567A3">
              <w:rPr>
                <w:rFonts w:cs="Times New Roman"/>
                <w:spacing w:val="1"/>
                <w:sz w:val="28"/>
                <w:szCs w:val="28"/>
                <w:lang w:val="ru-RU"/>
              </w:rPr>
              <w:t xml:space="preserve"> </w:t>
            </w:r>
            <w:proofErr w:type="spellStart"/>
            <w:r w:rsidRPr="009567A3">
              <w:rPr>
                <w:rFonts w:cs="Times New Roman"/>
                <w:sz w:val="28"/>
                <w:szCs w:val="28"/>
                <w:lang w:val="ru-RU"/>
              </w:rPr>
              <w:t>ции</w:t>
            </w:r>
            <w:proofErr w:type="spellEnd"/>
          </w:p>
        </w:tc>
      </w:tr>
      <w:tr w:rsidR="009B16C8" w:rsidRPr="009567A3" w14:paraId="7BF6A13E" w14:textId="77777777" w:rsidTr="00477CDE">
        <w:trPr>
          <w:trHeight w:val="1380"/>
        </w:trPr>
        <w:tc>
          <w:tcPr>
            <w:tcW w:w="533" w:type="dxa"/>
          </w:tcPr>
          <w:p w14:paraId="43D27539" w14:textId="77777777" w:rsidR="009B16C8" w:rsidRPr="009567A3" w:rsidRDefault="009B16C8" w:rsidP="00477CDE">
            <w:pPr>
              <w:pStyle w:val="TableParagraph"/>
              <w:spacing w:line="271" w:lineRule="exact"/>
              <w:ind w:right="161"/>
              <w:jc w:val="right"/>
              <w:rPr>
                <w:rFonts w:cs="Times New Roman"/>
                <w:sz w:val="28"/>
                <w:szCs w:val="28"/>
              </w:rPr>
            </w:pPr>
            <w:r w:rsidRPr="009567A3">
              <w:rPr>
                <w:rFonts w:cs="Times New Roman"/>
                <w:sz w:val="28"/>
                <w:szCs w:val="28"/>
              </w:rPr>
              <w:t>2.</w:t>
            </w:r>
          </w:p>
        </w:tc>
        <w:tc>
          <w:tcPr>
            <w:tcW w:w="5675" w:type="dxa"/>
          </w:tcPr>
          <w:p w14:paraId="7BE7F235" w14:textId="77777777" w:rsidR="009B16C8" w:rsidRPr="009567A3" w:rsidRDefault="009B16C8" w:rsidP="00477CDE">
            <w:pPr>
              <w:pStyle w:val="TableParagraph"/>
              <w:ind w:left="112" w:right="92"/>
              <w:jc w:val="both"/>
              <w:rPr>
                <w:rFonts w:cs="Times New Roman"/>
                <w:sz w:val="28"/>
                <w:szCs w:val="28"/>
                <w:lang w:val="ru-RU"/>
              </w:rPr>
            </w:pPr>
            <w:r w:rsidRPr="009567A3">
              <w:rPr>
                <w:rFonts w:cs="Times New Roman"/>
                <w:sz w:val="28"/>
                <w:szCs w:val="28"/>
                <w:lang w:val="ru-RU"/>
              </w:rPr>
              <w:t>обучающийся дает ответ, удовлетворяющий тем же</w:t>
            </w:r>
            <w:r w:rsidRPr="009567A3">
              <w:rPr>
                <w:rFonts w:cs="Times New Roman"/>
                <w:spacing w:val="1"/>
                <w:sz w:val="28"/>
                <w:szCs w:val="28"/>
                <w:lang w:val="ru-RU"/>
              </w:rPr>
              <w:t xml:space="preserve"> </w:t>
            </w:r>
            <w:r w:rsidRPr="009567A3">
              <w:rPr>
                <w:rFonts w:cs="Times New Roman"/>
                <w:sz w:val="28"/>
                <w:szCs w:val="28"/>
                <w:lang w:val="ru-RU"/>
              </w:rPr>
              <w:t>требованиям, что и для оценки «5», но допускает 1-2</w:t>
            </w:r>
            <w:r w:rsidRPr="009567A3">
              <w:rPr>
                <w:rFonts w:cs="Times New Roman"/>
                <w:spacing w:val="-57"/>
                <w:sz w:val="28"/>
                <w:szCs w:val="28"/>
                <w:lang w:val="ru-RU"/>
              </w:rPr>
              <w:t xml:space="preserve"> </w:t>
            </w:r>
            <w:r w:rsidRPr="009567A3">
              <w:rPr>
                <w:rFonts w:cs="Times New Roman"/>
                <w:sz w:val="28"/>
                <w:szCs w:val="28"/>
                <w:lang w:val="ru-RU"/>
              </w:rPr>
              <w:t>ошибки,</w:t>
            </w:r>
            <w:r w:rsidRPr="009567A3">
              <w:rPr>
                <w:rFonts w:cs="Times New Roman"/>
                <w:spacing w:val="-4"/>
                <w:sz w:val="28"/>
                <w:szCs w:val="28"/>
                <w:lang w:val="ru-RU"/>
              </w:rPr>
              <w:t xml:space="preserve"> </w:t>
            </w:r>
            <w:r w:rsidRPr="009567A3">
              <w:rPr>
                <w:rFonts w:cs="Times New Roman"/>
                <w:sz w:val="28"/>
                <w:szCs w:val="28"/>
                <w:lang w:val="ru-RU"/>
              </w:rPr>
              <w:t>которые</w:t>
            </w:r>
            <w:r w:rsidRPr="009567A3">
              <w:rPr>
                <w:rFonts w:cs="Times New Roman"/>
                <w:spacing w:val="-1"/>
                <w:sz w:val="28"/>
                <w:szCs w:val="28"/>
                <w:lang w:val="ru-RU"/>
              </w:rPr>
              <w:t xml:space="preserve"> </w:t>
            </w:r>
            <w:r w:rsidRPr="009567A3">
              <w:rPr>
                <w:rFonts w:cs="Times New Roman"/>
                <w:sz w:val="28"/>
                <w:szCs w:val="28"/>
                <w:lang w:val="ru-RU"/>
              </w:rPr>
              <w:t>сам</w:t>
            </w:r>
            <w:r w:rsidRPr="009567A3">
              <w:rPr>
                <w:rFonts w:cs="Times New Roman"/>
                <w:spacing w:val="-1"/>
                <w:sz w:val="28"/>
                <w:szCs w:val="28"/>
                <w:lang w:val="ru-RU"/>
              </w:rPr>
              <w:t xml:space="preserve"> </w:t>
            </w:r>
            <w:r w:rsidRPr="009567A3">
              <w:rPr>
                <w:rFonts w:cs="Times New Roman"/>
                <w:sz w:val="28"/>
                <w:szCs w:val="28"/>
                <w:lang w:val="ru-RU"/>
              </w:rPr>
              <w:t>же</w:t>
            </w:r>
            <w:r w:rsidRPr="009567A3">
              <w:rPr>
                <w:rFonts w:cs="Times New Roman"/>
                <w:spacing w:val="-1"/>
                <w:sz w:val="28"/>
                <w:szCs w:val="28"/>
                <w:lang w:val="ru-RU"/>
              </w:rPr>
              <w:t xml:space="preserve"> </w:t>
            </w:r>
            <w:r w:rsidRPr="009567A3">
              <w:rPr>
                <w:rFonts w:cs="Times New Roman"/>
                <w:sz w:val="28"/>
                <w:szCs w:val="28"/>
                <w:lang w:val="ru-RU"/>
              </w:rPr>
              <w:t>исправляет.</w:t>
            </w:r>
          </w:p>
        </w:tc>
        <w:tc>
          <w:tcPr>
            <w:tcW w:w="1447" w:type="dxa"/>
          </w:tcPr>
          <w:p w14:paraId="0C43C7AE" w14:textId="77777777" w:rsidR="009B16C8" w:rsidRPr="009567A3" w:rsidRDefault="009B16C8" w:rsidP="00477CDE">
            <w:pPr>
              <w:pStyle w:val="TableParagraph"/>
              <w:spacing w:line="271" w:lineRule="exact"/>
              <w:ind w:left="669"/>
              <w:rPr>
                <w:rFonts w:cs="Times New Roman"/>
                <w:sz w:val="28"/>
                <w:szCs w:val="28"/>
              </w:rPr>
            </w:pPr>
            <w:r w:rsidRPr="009567A3">
              <w:rPr>
                <w:rFonts w:cs="Times New Roman"/>
                <w:sz w:val="28"/>
                <w:szCs w:val="28"/>
              </w:rPr>
              <w:t>8</w:t>
            </w:r>
          </w:p>
        </w:tc>
        <w:tc>
          <w:tcPr>
            <w:tcW w:w="1920" w:type="dxa"/>
          </w:tcPr>
          <w:p w14:paraId="1F500B65" w14:textId="77777777" w:rsidR="009B16C8" w:rsidRPr="009567A3" w:rsidRDefault="009B16C8" w:rsidP="00477CDE">
            <w:pPr>
              <w:pStyle w:val="TableParagraph"/>
              <w:ind w:left="112" w:right="94" w:firstLine="38"/>
              <w:jc w:val="both"/>
              <w:rPr>
                <w:rFonts w:cs="Times New Roman"/>
                <w:sz w:val="28"/>
                <w:szCs w:val="28"/>
                <w:lang w:val="ru-RU"/>
              </w:rPr>
            </w:pPr>
            <w:r w:rsidRPr="009567A3">
              <w:rPr>
                <w:rFonts w:cs="Times New Roman"/>
                <w:sz w:val="28"/>
                <w:szCs w:val="28"/>
                <w:lang w:val="ru-RU"/>
              </w:rPr>
              <w:t>Хорошо (</w:t>
            </w:r>
            <w:proofErr w:type="spellStart"/>
            <w:proofErr w:type="gramStart"/>
            <w:r w:rsidRPr="009567A3">
              <w:rPr>
                <w:rFonts w:cs="Times New Roman"/>
                <w:sz w:val="28"/>
                <w:szCs w:val="28"/>
                <w:lang w:val="ru-RU"/>
              </w:rPr>
              <w:t>доста</w:t>
            </w:r>
            <w:proofErr w:type="spellEnd"/>
            <w:r w:rsidRPr="009567A3">
              <w:rPr>
                <w:rFonts w:cs="Times New Roman"/>
                <w:sz w:val="28"/>
                <w:szCs w:val="28"/>
                <w:lang w:val="ru-RU"/>
              </w:rPr>
              <w:t>-</w:t>
            </w:r>
            <w:r w:rsidRPr="009567A3">
              <w:rPr>
                <w:rFonts w:cs="Times New Roman"/>
                <w:spacing w:val="-57"/>
                <w:sz w:val="28"/>
                <w:szCs w:val="28"/>
                <w:lang w:val="ru-RU"/>
              </w:rPr>
              <w:t xml:space="preserve"> </w:t>
            </w:r>
            <w:r w:rsidRPr="009567A3">
              <w:rPr>
                <w:rFonts w:cs="Times New Roman"/>
                <w:sz w:val="28"/>
                <w:szCs w:val="28"/>
                <w:lang w:val="ru-RU"/>
              </w:rPr>
              <w:t>точный</w:t>
            </w:r>
            <w:proofErr w:type="gramEnd"/>
            <w:r w:rsidRPr="009567A3">
              <w:rPr>
                <w:rFonts w:cs="Times New Roman"/>
                <w:sz w:val="28"/>
                <w:szCs w:val="28"/>
                <w:lang w:val="ru-RU"/>
              </w:rPr>
              <w:t xml:space="preserve"> уровень</w:t>
            </w:r>
            <w:r w:rsidRPr="009567A3">
              <w:rPr>
                <w:rFonts w:cs="Times New Roman"/>
                <w:spacing w:val="1"/>
                <w:sz w:val="28"/>
                <w:szCs w:val="28"/>
                <w:lang w:val="ru-RU"/>
              </w:rPr>
              <w:t xml:space="preserve"> </w:t>
            </w:r>
            <w:proofErr w:type="spellStart"/>
            <w:r w:rsidRPr="009567A3">
              <w:rPr>
                <w:rFonts w:cs="Times New Roman"/>
                <w:spacing w:val="-1"/>
                <w:sz w:val="28"/>
                <w:szCs w:val="28"/>
                <w:lang w:val="ru-RU"/>
              </w:rPr>
              <w:t>сформированно</w:t>
            </w:r>
            <w:proofErr w:type="spellEnd"/>
            <w:r w:rsidRPr="009567A3">
              <w:rPr>
                <w:rFonts w:cs="Times New Roman"/>
                <w:spacing w:val="-1"/>
                <w:sz w:val="28"/>
                <w:szCs w:val="28"/>
                <w:lang w:val="ru-RU"/>
              </w:rPr>
              <w:t>-</w:t>
            </w:r>
            <w:r w:rsidRPr="009567A3">
              <w:rPr>
                <w:rFonts w:cs="Times New Roman"/>
                <w:spacing w:val="-58"/>
                <w:sz w:val="28"/>
                <w:szCs w:val="28"/>
                <w:lang w:val="ru-RU"/>
              </w:rPr>
              <w:t xml:space="preserve"> </w:t>
            </w:r>
            <w:proofErr w:type="spellStart"/>
            <w:r w:rsidRPr="009567A3">
              <w:rPr>
                <w:rFonts w:cs="Times New Roman"/>
                <w:sz w:val="28"/>
                <w:szCs w:val="28"/>
                <w:lang w:val="ru-RU"/>
              </w:rPr>
              <w:t>сти</w:t>
            </w:r>
            <w:proofErr w:type="spellEnd"/>
            <w:r w:rsidRPr="009567A3">
              <w:rPr>
                <w:rFonts w:cs="Times New Roman"/>
                <w:sz w:val="28"/>
                <w:szCs w:val="28"/>
                <w:lang w:val="ru-RU"/>
              </w:rPr>
              <w:t xml:space="preserve"> </w:t>
            </w:r>
            <w:proofErr w:type="spellStart"/>
            <w:r w:rsidRPr="009567A3">
              <w:rPr>
                <w:rFonts w:cs="Times New Roman"/>
                <w:sz w:val="28"/>
                <w:szCs w:val="28"/>
                <w:lang w:val="ru-RU"/>
              </w:rPr>
              <w:t>компетен</w:t>
            </w:r>
            <w:proofErr w:type="spellEnd"/>
            <w:r w:rsidRPr="009567A3">
              <w:rPr>
                <w:rFonts w:cs="Times New Roman"/>
                <w:sz w:val="28"/>
                <w:szCs w:val="28"/>
                <w:lang w:val="ru-RU"/>
              </w:rPr>
              <w:t>-</w:t>
            </w:r>
          </w:p>
          <w:p w14:paraId="5CD1E979" w14:textId="77777777" w:rsidR="009B16C8" w:rsidRPr="009567A3" w:rsidRDefault="009B16C8" w:rsidP="00477CDE">
            <w:pPr>
              <w:pStyle w:val="TableParagraph"/>
              <w:spacing w:line="262" w:lineRule="exact"/>
              <w:ind w:left="711" w:right="692"/>
              <w:jc w:val="center"/>
              <w:rPr>
                <w:rFonts w:cs="Times New Roman"/>
                <w:sz w:val="28"/>
                <w:szCs w:val="28"/>
              </w:rPr>
            </w:pPr>
            <w:proofErr w:type="spellStart"/>
            <w:r w:rsidRPr="009567A3">
              <w:rPr>
                <w:rFonts w:cs="Times New Roman"/>
                <w:sz w:val="28"/>
                <w:szCs w:val="28"/>
              </w:rPr>
              <w:lastRenderedPageBreak/>
              <w:t>ции</w:t>
            </w:r>
            <w:proofErr w:type="spellEnd"/>
            <w:r w:rsidRPr="009567A3">
              <w:rPr>
                <w:rFonts w:cs="Times New Roman"/>
                <w:sz w:val="28"/>
                <w:szCs w:val="28"/>
              </w:rPr>
              <w:t>)</w:t>
            </w:r>
          </w:p>
        </w:tc>
      </w:tr>
      <w:tr w:rsidR="009B16C8" w:rsidRPr="009567A3" w14:paraId="28EB6783" w14:textId="77777777" w:rsidTr="00477CDE">
        <w:trPr>
          <w:trHeight w:val="2488"/>
        </w:trPr>
        <w:tc>
          <w:tcPr>
            <w:tcW w:w="533" w:type="dxa"/>
          </w:tcPr>
          <w:p w14:paraId="3F94C301" w14:textId="77777777" w:rsidR="009B16C8" w:rsidRPr="009567A3" w:rsidRDefault="009B16C8" w:rsidP="00477CDE">
            <w:pPr>
              <w:pStyle w:val="TableParagraph"/>
              <w:spacing w:line="273" w:lineRule="exact"/>
              <w:ind w:right="161"/>
              <w:jc w:val="right"/>
              <w:rPr>
                <w:rFonts w:cs="Times New Roman"/>
                <w:sz w:val="28"/>
                <w:szCs w:val="28"/>
              </w:rPr>
            </w:pPr>
            <w:r w:rsidRPr="009567A3">
              <w:rPr>
                <w:rFonts w:cs="Times New Roman"/>
                <w:sz w:val="28"/>
                <w:szCs w:val="28"/>
              </w:rPr>
              <w:lastRenderedPageBreak/>
              <w:t>3.</w:t>
            </w:r>
          </w:p>
        </w:tc>
        <w:tc>
          <w:tcPr>
            <w:tcW w:w="5675" w:type="dxa"/>
          </w:tcPr>
          <w:p w14:paraId="4909E464" w14:textId="77777777" w:rsidR="009B16C8" w:rsidRPr="009567A3" w:rsidRDefault="009B16C8" w:rsidP="00477CDE">
            <w:pPr>
              <w:pStyle w:val="TableParagraph"/>
              <w:spacing w:line="237" w:lineRule="auto"/>
              <w:ind w:left="112" w:right="91"/>
              <w:jc w:val="both"/>
              <w:rPr>
                <w:rFonts w:cs="Times New Roman"/>
                <w:sz w:val="28"/>
                <w:szCs w:val="28"/>
                <w:lang w:val="ru-RU"/>
              </w:rPr>
            </w:pPr>
            <w:r w:rsidRPr="009567A3">
              <w:rPr>
                <w:rFonts w:cs="Times New Roman"/>
                <w:sz w:val="28"/>
                <w:szCs w:val="28"/>
                <w:lang w:val="ru-RU"/>
              </w:rPr>
              <w:t xml:space="preserve">ставится, если студент обнаруживает знание и </w:t>
            </w:r>
            <w:proofErr w:type="gramStart"/>
            <w:r w:rsidRPr="009567A3">
              <w:rPr>
                <w:rFonts w:cs="Times New Roman"/>
                <w:sz w:val="28"/>
                <w:szCs w:val="28"/>
                <w:lang w:val="ru-RU"/>
              </w:rPr>
              <w:t>пони-</w:t>
            </w:r>
            <w:r w:rsidRPr="009567A3">
              <w:rPr>
                <w:rFonts w:cs="Times New Roman"/>
                <w:spacing w:val="-57"/>
                <w:sz w:val="28"/>
                <w:szCs w:val="28"/>
                <w:lang w:val="ru-RU"/>
              </w:rPr>
              <w:t xml:space="preserve"> </w:t>
            </w:r>
            <w:r w:rsidRPr="009567A3">
              <w:rPr>
                <w:rFonts w:cs="Times New Roman"/>
                <w:sz w:val="28"/>
                <w:szCs w:val="28"/>
                <w:lang w:val="ru-RU"/>
              </w:rPr>
              <w:t>мание</w:t>
            </w:r>
            <w:proofErr w:type="gramEnd"/>
            <w:r w:rsidRPr="009567A3">
              <w:rPr>
                <w:rFonts w:cs="Times New Roman"/>
                <w:spacing w:val="-3"/>
                <w:sz w:val="28"/>
                <w:szCs w:val="28"/>
                <w:lang w:val="ru-RU"/>
              </w:rPr>
              <w:t xml:space="preserve"> </w:t>
            </w:r>
            <w:r w:rsidRPr="009567A3">
              <w:rPr>
                <w:rFonts w:cs="Times New Roman"/>
                <w:sz w:val="28"/>
                <w:szCs w:val="28"/>
                <w:lang w:val="ru-RU"/>
              </w:rPr>
              <w:t>основных</w:t>
            </w:r>
            <w:r w:rsidRPr="009567A3">
              <w:rPr>
                <w:rFonts w:cs="Times New Roman"/>
                <w:spacing w:val="-2"/>
                <w:sz w:val="28"/>
                <w:szCs w:val="28"/>
                <w:lang w:val="ru-RU"/>
              </w:rPr>
              <w:t xml:space="preserve"> </w:t>
            </w:r>
            <w:r w:rsidRPr="009567A3">
              <w:rPr>
                <w:rFonts w:cs="Times New Roman"/>
                <w:sz w:val="28"/>
                <w:szCs w:val="28"/>
                <w:lang w:val="ru-RU"/>
              </w:rPr>
              <w:t>положений</w:t>
            </w:r>
            <w:r w:rsidRPr="009567A3">
              <w:rPr>
                <w:rFonts w:cs="Times New Roman"/>
                <w:spacing w:val="-1"/>
                <w:sz w:val="28"/>
                <w:szCs w:val="28"/>
                <w:lang w:val="ru-RU"/>
              </w:rPr>
              <w:t xml:space="preserve"> </w:t>
            </w:r>
            <w:r w:rsidRPr="009567A3">
              <w:rPr>
                <w:rFonts w:cs="Times New Roman"/>
                <w:sz w:val="28"/>
                <w:szCs w:val="28"/>
                <w:lang w:val="ru-RU"/>
              </w:rPr>
              <w:t>данного</w:t>
            </w:r>
            <w:r w:rsidRPr="009567A3">
              <w:rPr>
                <w:rFonts w:cs="Times New Roman"/>
                <w:spacing w:val="-1"/>
                <w:sz w:val="28"/>
                <w:szCs w:val="28"/>
                <w:lang w:val="ru-RU"/>
              </w:rPr>
              <w:t xml:space="preserve"> </w:t>
            </w:r>
            <w:r w:rsidRPr="009567A3">
              <w:rPr>
                <w:rFonts w:cs="Times New Roman"/>
                <w:sz w:val="28"/>
                <w:szCs w:val="28"/>
                <w:lang w:val="ru-RU"/>
              </w:rPr>
              <w:t>задания,</w:t>
            </w:r>
            <w:r w:rsidRPr="009567A3">
              <w:rPr>
                <w:rFonts w:cs="Times New Roman"/>
                <w:spacing w:val="-4"/>
                <w:sz w:val="28"/>
                <w:szCs w:val="28"/>
                <w:lang w:val="ru-RU"/>
              </w:rPr>
              <w:t xml:space="preserve"> </w:t>
            </w:r>
            <w:r w:rsidRPr="009567A3">
              <w:rPr>
                <w:rFonts w:cs="Times New Roman"/>
                <w:sz w:val="28"/>
                <w:szCs w:val="28"/>
                <w:lang w:val="ru-RU"/>
              </w:rPr>
              <w:t>но:</w:t>
            </w:r>
          </w:p>
          <w:p w14:paraId="1B8BA0CE" w14:textId="77777777" w:rsidR="009B16C8" w:rsidRPr="009567A3" w:rsidRDefault="009B16C8" w:rsidP="00477CDE">
            <w:pPr>
              <w:pStyle w:val="TableParagraph"/>
              <w:ind w:left="112" w:right="93" w:firstLine="285"/>
              <w:jc w:val="both"/>
              <w:rPr>
                <w:rFonts w:cs="Times New Roman"/>
                <w:sz w:val="28"/>
                <w:szCs w:val="28"/>
                <w:lang w:val="ru-RU"/>
              </w:rPr>
            </w:pPr>
            <w:r w:rsidRPr="009567A3">
              <w:rPr>
                <w:rFonts w:cs="Times New Roman"/>
                <w:sz w:val="28"/>
                <w:szCs w:val="28"/>
                <w:lang w:val="ru-RU"/>
              </w:rPr>
              <w:t xml:space="preserve">излагает материал неполно и допускает </w:t>
            </w:r>
            <w:proofErr w:type="gramStart"/>
            <w:r w:rsidRPr="009567A3">
              <w:rPr>
                <w:rFonts w:cs="Times New Roman"/>
                <w:sz w:val="28"/>
                <w:szCs w:val="28"/>
                <w:lang w:val="ru-RU"/>
              </w:rPr>
              <w:t>неточно-</w:t>
            </w:r>
            <w:r w:rsidRPr="009567A3">
              <w:rPr>
                <w:rFonts w:cs="Times New Roman"/>
                <w:spacing w:val="1"/>
                <w:sz w:val="28"/>
                <w:szCs w:val="28"/>
                <w:lang w:val="ru-RU"/>
              </w:rPr>
              <w:t xml:space="preserve"> </w:t>
            </w:r>
            <w:proofErr w:type="spellStart"/>
            <w:r w:rsidRPr="009567A3">
              <w:rPr>
                <w:rFonts w:cs="Times New Roman"/>
                <w:sz w:val="28"/>
                <w:szCs w:val="28"/>
                <w:lang w:val="ru-RU"/>
              </w:rPr>
              <w:t>сти</w:t>
            </w:r>
            <w:proofErr w:type="spellEnd"/>
            <w:proofErr w:type="gramEnd"/>
            <w:r w:rsidRPr="009567A3">
              <w:rPr>
                <w:rFonts w:cs="Times New Roman"/>
                <w:sz w:val="28"/>
                <w:szCs w:val="28"/>
                <w:lang w:val="ru-RU"/>
              </w:rPr>
              <w:t xml:space="preserve"> в определении понятий или формулировке </w:t>
            </w:r>
            <w:proofErr w:type="gramStart"/>
            <w:r w:rsidRPr="009567A3">
              <w:rPr>
                <w:rFonts w:cs="Times New Roman"/>
                <w:sz w:val="28"/>
                <w:szCs w:val="28"/>
                <w:lang w:val="ru-RU"/>
              </w:rPr>
              <w:t>пра-</w:t>
            </w:r>
            <w:r w:rsidRPr="009567A3">
              <w:rPr>
                <w:rFonts w:cs="Times New Roman"/>
                <w:spacing w:val="1"/>
                <w:sz w:val="28"/>
                <w:szCs w:val="28"/>
                <w:lang w:val="ru-RU"/>
              </w:rPr>
              <w:t xml:space="preserve"> </w:t>
            </w:r>
            <w:r w:rsidRPr="009567A3">
              <w:rPr>
                <w:rFonts w:cs="Times New Roman"/>
                <w:sz w:val="28"/>
                <w:szCs w:val="28"/>
                <w:lang w:val="ru-RU"/>
              </w:rPr>
              <w:t>вил</w:t>
            </w:r>
            <w:proofErr w:type="gramEnd"/>
            <w:r w:rsidRPr="009567A3">
              <w:rPr>
                <w:rFonts w:cs="Times New Roman"/>
                <w:sz w:val="28"/>
                <w:szCs w:val="28"/>
                <w:lang w:val="ru-RU"/>
              </w:rPr>
              <w:t>;</w:t>
            </w:r>
          </w:p>
          <w:p w14:paraId="56A4B575" w14:textId="77777777" w:rsidR="009B16C8" w:rsidRPr="009567A3" w:rsidRDefault="009B16C8" w:rsidP="00477CDE">
            <w:pPr>
              <w:pStyle w:val="TableParagraph"/>
              <w:ind w:left="112" w:right="96" w:firstLine="259"/>
              <w:jc w:val="both"/>
              <w:rPr>
                <w:rFonts w:cs="Times New Roman"/>
                <w:sz w:val="28"/>
                <w:szCs w:val="28"/>
                <w:lang w:val="ru-RU"/>
              </w:rPr>
            </w:pPr>
            <w:r w:rsidRPr="009567A3">
              <w:rPr>
                <w:rFonts w:cs="Times New Roman"/>
                <w:sz w:val="28"/>
                <w:szCs w:val="28"/>
                <w:lang w:val="ru-RU"/>
              </w:rPr>
              <w:t xml:space="preserve">не умеет достаточно глубоко и доказательно </w:t>
            </w:r>
            <w:proofErr w:type="spellStart"/>
            <w:r w:rsidRPr="009567A3">
              <w:rPr>
                <w:rFonts w:cs="Times New Roman"/>
                <w:sz w:val="28"/>
                <w:szCs w:val="28"/>
                <w:lang w:val="ru-RU"/>
              </w:rPr>
              <w:t>обос</w:t>
            </w:r>
            <w:proofErr w:type="spellEnd"/>
            <w:r w:rsidRPr="009567A3">
              <w:rPr>
                <w:rFonts w:cs="Times New Roman"/>
                <w:sz w:val="28"/>
                <w:szCs w:val="28"/>
                <w:lang w:val="ru-RU"/>
              </w:rPr>
              <w:t>-</w:t>
            </w:r>
            <w:r w:rsidRPr="009567A3">
              <w:rPr>
                <w:rFonts w:cs="Times New Roman"/>
                <w:spacing w:val="-57"/>
                <w:sz w:val="28"/>
                <w:szCs w:val="28"/>
                <w:lang w:val="ru-RU"/>
              </w:rPr>
              <w:t xml:space="preserve"> </w:t>
            </w:r>
            <w:proofErr w:type="spellStart"/>
            <w:r w:rsidRPr="009567A3">
              <w:rPr>
                <w:rFonts w:cs="Times New Roman"/>
                <w:sz w:val="28"/>
                <w:szCs w:val="28"/>
                <w:lang w:val="ru-RU"/>
              </w:rPr>
              <w:t>новать</w:t>
            </w:r>
            <w:proofErr w:type="spellEnd"/>
            <w:r w:rsidRPr="009567A3">
              <w:rPr>
                <w:rFonts w:cs="Times New Roman"/>
                <w:spacing w:val="-1"/>
                <w:sz w:val="28"/>
                <w:szCs w:val="28"/>
                <w:lang w:val="ru-RU"/>
              </w:rPr>
              <w:t xml:space="preserve"> </w:t>
            </w:r>
            <w:r w:rsidRPr="009567A3">
              <w:rPr>
                <w:rFonts w:cs="Times New Roman"/>
                <w:sz w:val="28"/>
                <w:szCs w:val="28"/>
                <w:lang w:val="ru-RU"/>
              </w:rPr>
              <w:t>свои</w:t>
            </w:r>
            <w:r w:rsidRPr="009567A3">
              <w:rPr>
                <w:rFonts w:cs="Times New Roman"/>
                <w:spacing w:val="-2"/>
                <w:sz w:val="28"/>
                <w:szCs w:val="28"/>
                <w:lang w:val="ru-RU"/>
              </w:rPr>
              <w:t xml:space="preserve"> </w:t>
            </w:r>
            <w:r w:rsidRPr="009567A3">
              <w:rPr>
                <w:rFonts w:cs="Times New Roman"/>
                <w:sz w:val="28"/>
                <w:szCs w:val="28"/>
                <w:lang w:val="ru-RU"/>
              </w:rPr>
              <w:t>суждения</w:t>
            </w:r>
            <w:r w:rsidRPr="009567A3">
              <w:rPr>
                <w:rFonts w:cs="Times New Roman"/>
                <w:spacing w:val="-1"/>
                <w:sz w:val="28"/>
                <w:szCs w:val="28"/>
                <w:lang w:val="ru-RU"/>
              </w:rPr>
              <w:t xml:space="preserve"> </w:t>
            </w:r>
            <w:r w:rsidRPr="009567A3">
              <w:rPr>
                <w:rFonts w:cs="Times New Roman"/>
                <w:sz w:val="28"/>
                <w:szCs w:val="28"/>
                <w:lang w:val="ru-RU"/>
              </w:rPr>
              <w:t>и</w:t>
            </w:r>
            <w:r w:rsidRPr="009567A3">
              <w:rPr>
                <w:rFonts w:cs="Times New Roman"/>
                <w:spacing w:val="-2"/>
                <w:sz w:val="28"/>
                <w:szCs w:val="28"/>
                <w:lang w:val="ru-RU"/>
              </w:rPr>
              <w:t xml:space="preserve"> </w:t>
            </w:r>
            <w:r w:rsidRPr="009567A3">
              <w:rPr>
                <w:rFonts w:cs="Times New Roman"/>
                <w:sz w:val="28"/>
                <w:szCs w:val="28"/>
                <w:lang w:val="ru-RU"/>
              </w:rPr>
              <w:t>привести</w:t>
            </w:r>
            <w:r w:rsidRPr="009567A3">
              <w:rPr>
                <w:rFonts w:cs="Times New Roman"/>
                <w:spacing w:val="-1"/>
                <w:sz w:val="28"/>
                <w:szCs w:val="28"/>
                <w:lang w:val="ru-RU"/>
              </w:rPr>
              <w:t xml:space="preserve"> </w:t>
            </w:r>
            <w:r w:rsidRPr="009567A3">
              <w:rPr>
                <w:rFonts w:cs="Times New Roman"/>
                <w:sz w:val="28"/>
                <w:szCs w:val="28"/>
                <w:lang w:val="ru-RU"/>
              </w:rPr>
              <w:t>свои</w:t>
            </w:r>
            <w:r w:rsidRPr="009567A3">
              <w:rPr>
                <w:rFonts w:cs="Times New Roman"/>
                <w:spacing w:val="-1"/>
                <w:sz w:val="28"/>
                <w:szCs w:val="28"/>
                <w:lang w:val="ru-RU"/>
              </w:rPr>
              <w:t xml:space="preserve"> </w:t>
            </w:r>
            <w:r w:rsidRPr="009567A3">
              <w:rPr>
                <w:rFonts w:cs="Times New Roman"/>
                <w:sz w:val="28"/>
                <w:szCs w:val="28"/>
                <w:lang w:val="ru-RU"/>
              </w:rPr>
              <w:t>примеры;</w:t>
            </w:r>
          </w:p>
          <w:p w14:paraId="07D2334E" w14:textId="77777777" w:rsidR="009B16C8" w:rsidRPr="009567A3" w:rsidRDefault="009B16C8" w:rsidP="00477CDE">
            <w:pPr>
              <w:pStyle w:val="TableParagraph"/>
              <w:spacing w:line="270" w:lineRule="atLeast"/>
              <w:ind w:left="112" w:right="97" w:firstLine="264"/>
              <w:jc w:val="both"/>
              <w:rPr>
                <w:rFonts w:cs="Times New Roman"/>
                <w:sz w:val="28"/>
                <w:szCs w:val="28"/>
                <w:lang w:val="ru-RU"/>
              </w:rPr>
            </w:pPr>
            <w:r w:rsidRPr="009567A3">
              <w:rPr>
                <w:rFonts w:cs="Times New Roman"/>
                <w:sz w:val="28"/>
                <w:szCs w:val="28"/>
                <w:lang w:val="ru-RU"/>
              </w:rPr>
              <w:t>излагает материал непоследовательно и допускает</w:t>
            </w:r>
            <w:r w:rsidRPr="009567A3">
              <w:rPr>
                <w:rFonts w:cs="Times New Roman"/>
                <w:spacing w:val="-57"/>
                <w:sz w:val="28"/>
                <w:szCs w:val="28"/>
                <w:lang w:val="ru-RU"/>
              </w:rPr>
              <w:t xml:space="preserve"> </w:t>
            </w:r>
            <w:r w:rsidRPr="009567A3">
              <w:rPr>
                <w:rFonts w:cs="Times New Roman"/>
                <w:sz w:val="28"/>
                <w:szCs w:val="28"/>
                <w:lang w:val="ru-RU"/>
              </w:rPr>
              <w:t>ошибки.</w:t>
            </w:r>
          </w:p>
        </w:tc>
        <w:tc>
          <w:tcPr>
            <w:tcW w:w="1447" w:type="dxa"/>
          </w:tcPr>
          <w:p w14:paraId="2606FD19" w14:textId="77777777" w:rsidR="009B16C8" w:rsidRPr="009567A3" w:rsidRDefault="009B16C8" w:rsidP="00477CDE">
            <w:pPr>
              <w:pStyle w:val="TableParagraph"/>
              <w:spacing w:line="273" w:lineRule="exact"/>
              <w:ind w:left="669"/>
              <w:rPr>
                <w:rFonts w:cs="Times New Roman"/>
                <w:sz w:val="28"/>
                <w:szCs w:val="28"/>
              </w:rPr>
            </w:pPr>
            <w:r w:rsidRPr="009567A3">
              <w:rPr>
                <w:rFonts w:cs="Times New Roman"/>
                <w:sz w:val="28"/>
                <w:szCs w:val="28"/>
              </w:rPr>
              <w:t>5</w:t>
            </w:r>
          </w:p>
        </w:tc>
        <w:tc>
          <w:tcPr>
            <w:tcW w:w="1920" w:type="dxa"/>
          </w:tcPr>
          <w:p w14:paraId="75285FAD" w14:textId="77777777" w:rsidR="009B16C8" w:rsidRPr="009567A3" w:rsidRDefault="009B16C8" w:rsidP="00477CDE">
            <w:pPr>
              <w:pStyle w:val="TableParagraph"/>
              <w:ind w:left="129" w:right="106" w:hanging="3"/>
              <w:jc w:val="center"/>
              <w:rPr>
                <w:rFonts w:cs="Times New Roman"/>
                <w:sz w:val="28"/>
                <w:szCs w:val="28"/>
                <w:lang w:val="ru-RU"/>
              </w:rPr>
            </w:pPr>
            <w:proofErr w:type="gramStart"/>
            <w:r w:rsidRPr="009567A3">
              <w:rPr>
                <w:rFonts w:cs="Times New Roman"/>
                <w:sz w:val="28"/>
                <w:szCs w:val="28"/>
                <w:lang w:val="ru-RU"/>
              </w:rPr>
              <w:t>Удовлетвори-</w:t>
            </w:r>
            <w:r w:rsidRPr="009567A3">
              <w:rPr>
                <w:rFonts w:cs="Times New Roman"/>
                <w:spacing w:val="1"/>
                <w:sz w:val="28"/>
                <w:szCs w:val="28"/>
                <w:lang w:val="ru-RU"/>
              </w:rPr>
              <w:t xml:space="preserve"> </w:t>
            </w:r>
            <w:proofErr w:type="spellStart"/>
            <w:r w:rsidRPr="009567A3">
              <w:rPr>
                <w:rFonts w:cs="Times New Roman"/>
                <w:sz w:val="28"/>
                <w:szCs w:val="28"/>
                <w:lang w:val="ru-RU"/>
              </w:rPr>
              <w:t>тельно</w:t>
            </w:r>
            <w:proofErr w:type="spellEnd"/>
            <w:proofErr w:type="gramEnd"/>
            <w:r w:rsidRPr="009567A3">
              <w:rPr>
                <w:rFonts w:cs="Times New Roman"/>
                <w:sz w:val="28"/>
                <w:szCs w:val="28"/>
                <w:lang w:val="ru-RU"/>
              </w:rPr>
              <w:t xml:space="preserve"> (</w:t>
            </w:r>
            <w:proofErr w:type="gramStart"/>
            <w:r w:rsidRPr="009567A3">
              <w:rPr>
                <w:rFonts w:cs="Times New Roman"/>
                <w:sz w:val="28"/>
                <w:szCs w:val="28"/>
                <w:lang w:val="ru-RU"/>
              </w:rPr>
              <w:t>прием-</w:t>
            </w:r>
            <w:r w:rsidRPr="009567A3">
              <w:rPr>
                <w:rFonts w:cs="Times New Roman"/>
                <w:spacing w:val="1"/>
                <w:sz w:val="28"/>
                <w:szCs w:val="28"/>
                <w:lang w:val="ru-RU"/>
              </w:rPr>
              <w:t xml:space="preserve"> </w:t>
            </w:r>
            <w:proofErr w:type="spellStart"/>
            <w:r w:rsidRPr="009567A3">
              <w:rPr>
                <w:rFonts w:cs="Times New Roman"/>
                <w:sz w:val="28"/>
                <w:szCs w:val="28"/>
                <w:lang w:val="ru-RU"/>
              </w:rPr>
              <w:t>лемый</w:t>
            </w:r>
            <w:proofErr w:type="spellEnd"/>
            <w:proofErr w:type="gramEnd"/>
            <w:r w:rsidRPr="009567A3">
              <w:rPr>
                <w:rFonts w:cs="Times New Roman"/>
                <w:sz w:val="28"/>
                <w:szCs w:val="28"/>
                <w:lang w:val="ru-RU"/>
              </w:rPr>
              <w:t xml:space="preserve"> уровень</w:t>
            </w:r>
            <w:r w:rsidRPr="009567A3">
              <w:rPr>
                <w:rFonts w:cs="Times New Roman"/>
                <w:spacing w:val="1"/>
                <w:sz w:val="28"/>
                <w:szCs w:val="28"/>
                <w:lang w:val="ru-RU"/>
              </w:rPr>
              <w:t xml:space="preserve"> </w:t>
            </w:r>
            <w:proofErr w:type="spellStart"/>
            <w:r w:rsidRPr="009567A3">
              <w:rPr>
                <w:rFonts w:cs="Times New Roman"/>
                <w:spacing w:val="-2"/>
                <w:sz w:val="28"/>
                <w:szCs w:val="28"/>
                <w:lang w:val="ru-RU"/>
              </w:rPr>
              <w:t>сформированно</w:t>
            </w:r>
            <w:proofErr w:type="spellEnd"/>
            <w:r w:rsidRPr="009567A3">
              <w:rPr>
                <w:rFonts w:cs="Times New Roman"/>
                <w:spacing w:val="-2"/>
                <w:sz w:val="28"/>
                <w:szCs w:val="28"/>
                <w:lang w:val="ru-RU"/>
              </w:rPr>
              <w:t>-</w:t>
            </w:r>
            <w:r w:rsidRPr="009567A3">
              <w:rPr>
                <w:rFonts w:cs="Times New Roman"/>
                <w:spacing w:val="-57"/>
                <w:sz w:val="28"/>
                <w:szCs w:val="28"/>
                <w:lang w:val="ru-RU"/>
              </w:rPr>
              <w:t xml:space="preserve"> </w:t>
            </w:r>
            <w:proofErr w:type="spellStart"/>
            <w:r w:rsidRPr="009567A3">
              <w:rPr>
                <w:rFonts w:cs="Times New Roman"/>
                <w:sz w:val="28"/>
                <w:szCs w:val="28"/>
                <w:lang w:val="ru-RU"/>
              </w:rPr>
              <w:t>сти</w:t>
            </w:r>
            <w:proofErr w:type="spellEnd"/>
            <w:r w:rsidRPr="009567A3">
              <w:rPr>
                <w:rFonts w:cs="Times New Roman"/>
                <w:sz w:val="28"/>
                <w:szCs w:val="28"/>
                <w:lang w:val="ru-RU"/>
              </w:rPr>
              <w:t xml:space="preserve"> </w:t>
            </w:r>
            <w:proofErr w:type="spellStart"/>
            <w:r w:rsidRPr="009567A3">
              <w:rPr>
                <w:rFonts w:cs="Times New Roman"/>
                <w:sz w:val="28"/>
                <w:szCs w:val="28"/>
                <w:lang w:val="ru-RU"/>
              </w:rPr>
              <w:t>компетен</w:t>
            </w:r>
            <w:proofErr w:type="spellEnd"/>
            <w:r w:rsidRPr="009567A3">
              <w:rPr>
                <w:rFonts w:cs="Times New Roman"/>
                <w:sz w:val="28"/>
                <w:szCs w:val="28"/>
                <w:lang w:val="ru-RU"/>
              </w:rPr>
              <w:t>-</w:t>
            </w:r>
            <w:r w:rsidRPr="009567A3">
              <w:rPr>
                <w:rFonts w:cs="Times New Roman"/>
                <w:spacing w:val="1"/>
                <w:sz w:val="28"/>
                <w:szCs w:val="28"/>
                <w:lang w:val="ru-RU"/>
              </w:rPr>
              <w:t xml:space="preserve"> </w:t>
            </w:r>
            <w:proofErr w:type="spellStart"/>
            <w:r w:rsidRPr="009567A3">
              <w:rPr>
                <w:rFonts w:cs="Times New Roman"/>
                <w:sz w:val="28"/>
                <w:szCs w:val="28"/>
                <w:lang w:val="ru-RU"/>
              </w:rPr>
              <w:t>ции</w:t>
            </w:r>
            <w:proofErr w:type="spellEnd"/>
            <w:r w:rsidRPr="009567A3">
              <w:rPr>
                <w:rFonts w:cs="Times New Roman"/>
                <w:sz w:val="28"/>
                <w:szCs w:val="28"/>
                <w:lang w:val="ru-RU"/>
              </w:rPr>
              <w:t>)</w:t>
            </w:r>
          </w:p>
        </w:tc>
      </w:tr>
    </w:tbl>
    <w:p w14:paraId="69EEC336" w14:textId="77777777" w:rsidR="009B16C8" w:rsidRPr="009567A3" w:rsidRDefault="009B16C8" w:rsidP="009B16C8">
      <w:pPr>
        <w:jc w:val="center"/>
        <w:rPr>
          <w:sz w:val="28"/>
          <w:szCs w:val="28"/>
        </w:rPr>
        <w:sectPr w:rsidR="009B16C8" w:rsidRPr="009567A3" w:rsidSect="009B16C8">
          <w:pgSz w:w="11920" w:h="16850"/>
          <w:pgMar w:top="960" w:right="260" w:bottom="1560" w:left="1040" w:header="0" w:footer="1358" w:gutter="0"/>
          <w:cols w:space="720"/>
        </w:sectPr>
      </w:pPr>
    </w:p>
    <w:tbl>
      <w:tblPr>
        <w:tblStyle w:val="TableNormal"/>
        <w:tblW w:w="0" w:type="auto"/>
        <w:tblInd w:w="6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3"/>
        <w:gridCol w:w="5675"/>
        <w:gridCol w:w="1447"/>
        <w:gridCol w:w="1920"/>
      </w:tblGrid>
      <w:tr w:rsidR="009B16C8" w:rsidRPr="009567A3" w14:paraId="62FAF42C" w14:textId="77777777" w:rsidTr="00477CDE">
        <w:trPr>
          <w:trHeight w:val="1934"/>
        </w:trPr>
        <w:tc>
          <w:tcPr>
            <w:tcW w:w="533" w:type="dxa"/>
          </w:tcPr>
          <w:p w14:paraId="07C3D86B" w14:textId="77777777" w:rsidR="009B16C8" w:rsidRPr="009567A3" w:rsidRDefault="009B16C8" w:rsidP="00477CDE">
            <w:pPr>
              <w:pStyle w:val="TableParagraph"/>
              <w:spacing w:line="273" w:lineRule="exact"/>
              <w:ind w:left="189"/>
              <w:rPr>
                <w:rFonts w:cs="Times New Roman"/>
                <w:sz w:val="28"/>
                <w:szCs w:val="28"/>
              </w:rPr>
            </w:pPr>
            <w:r w:rsidRPr="009567A3">
              <w:rPr>
                <w:rFonts w:cs="Times New Roman"/>
                <w:sz w:val="28"/>
                <w:szCs w:val="28"/>
              </w:rPr>
              <w:lastRenderedPageBreak/>
              <w:t>4.</w:t>
            </w:r>
          </w:p>
        </w:tc>
        <w:tc>
          <w:tcPr>
            <w:tcW w:w="5675" w:type="dxa"/>
          </w:tcPr>
          <w:p w14:paraId="7F5246A0" w14:textId="77777777" w:rsidR="009B16C8" w:rsidRPr="009567A3" w:rsidRDefault="009B16C8" w:rsidP="00477CDE">
            <w:pPr>
              <w:pStyle w:val="TableParagraph"/>
              <w:ind w:left="112" w:right="91"/>
              <w:jc w:val="both"/>
              <w:rPr>
                <w:rFonts w:cs="Times New Roman"/>
                <w:sz w:val="28"/>
                <w:szCs w:val="28"/>
                <w:lang w:val="ru-RU"/>
              </w:rPr>
            </w:pPr>
            <w:r w:rsidRPr="009567A3">
              <w:rPr>
                <w:rFonts w:cs="Times New Roman"/>
                <w:spacing w:val="-1"/>
                <w:sz w:val="28"/>
                <w:szCs w:val="28"/>
                <w:lang w:val="ru-RU"/>
              </w:rPr>
              <w:t>обучающийся</w:t>
            </w:r>
            <w:r w:rsidRPr="009567A3">
              <w:rPr>
                <w:rFonts w:cs="Times New Roman"/>
                <w:spacing w:val="-13"/>
                <w:sz w:val="28"/>
                <w:szCs w:val="28"/>
                <w:lang w:val="ru-RU"/>
              </w:rPr>
              <w:t xml:space="preserve"> </w:t>
            </w:r>
            <w:r w:rsidRPr="009567A3">
              <w:rPr>
                <w:rFonts w:cs="Times New Roman"/>
                <w:sz w:val="28"/>
                <w:szCs w:val="28"/>
                <w:lang w:val="ru-RU"/>
              </w:rPr>
              <w:t>обнаруживает</w:t>
            </w:r>
            <w:r w:rsidRPr="009567A3">
              <w:rPr>
                <w:rFonts w:cs="Times New Roman"/>
                <w:spacing w:val="-13"/>
                <w:sz w:val="28"/>
                <w:szCs w:val="28"/>
                <w:lang w:val="ru-RU"/>
              </w:rPr>
              <w:t xml:space="preserve"> </w:t>
            </w:r>
            <w:r w:rsidRPr="009567A3">
              <w:rPr>
                <w:rFonts w:cs="Times New Roman"/>
                <w:sz w:val="28"/>
                <w:szCs w:val="28"/>
                <w:lang w:val="ru-RU"/>
              </w:rPr>
              <w:t>незнание</w:t>
            </w:r>
            <w:r w:rsidRPr="009567A3">
              <w:rPr>
                <w:rFonts w:cs="Times New Roman"/>
                <w:spacing w:val="-14"/>
                <w:sz w:val="28"/>
                <w:szCs w:val="28"/>
                <w:lang w:val="ru-RU"/>
              </w:rPr>
              <w:t xml:space="preserve"> </w:t>
            </w:r>
            <w:r w:rsidRPr="009567A3">
              <w:rPr>
                <w:rFonts w:cs="Times New Roman"/>
                <w:sz w:val="28"/>
                <w:szCs w:val="28"/>
                <w:lang w:val="ru-RU"/>
              </w:rPr>
              <w:t>ответа</w:t>
            </w:r>
            <w:r w:rsidRPr="009567A3">
              <w:rPr>
                <w:rFonts w:cs="Times New Roman"/>
                <w:spacing w:val="-15"/>
                <w:sz w:val="28"/>
                <w:szCs w:val="28"/>
                <w:lang w:val="ru-RU"/>
              </w:rPr>
              <w:t xml:space="preserve"> </w:t>
            </w:r>
            <w:r w:rsidRPr="009567A3">
              <w:rPr>
                <w:rFonts w:cs="Times New Roman"/>
                <w:sz w:val="28"/>
                <w:szCs w:val="28"/>
                <w:lang w:val="ru-RU"/>
              </w:rPr>
              <w:t>на</w:t>
            </w:r>
            <w:r w:rsidRPr="009567A3">
              <w:rPr>
                <w:rFonts w:cs="Times New Roman"/>
                <w:spacing w:val="-15"/>
                <w:sz w:val="28"/>
                <w:szCs w:val="28"/>
                <w:lang w:val="ru-RU"/>
              </w:rPr>
              <w:t xml:space="preserve"> </w:t>
            </w:r>
            <w:proofErr w:type="spellStart"/>
            <w:r w:rsidRPr="009567A3">
              <w:rPr>
                <w:rFonts w:cs="Times New Roman"/>
                <w:sz w:val="28"/>
                <w:szCs w:val="28"/>
                <w:lang w:val="ru-RU"/>
              </w:rPr>
              <w:t>соот</w:t>
            </w:r>
            <w:proofErr w:type="spellEnd"/>
            <w:r w:rsidRPr="009567A3">
              <w:rPr>
                <w:rFonts w:cs="Times New Roman"/>
                <w:sz w:val="28"/>
                <w:szCs w:val="28"/>
                <w:lang w:val="ru-RU"/>
              </w:rPr>
              <w:t>-</w:t>
            </w:r>
            <w:r w:rsidRPr="009567A3">
              <w:rPr>
                <w:rFonts w:cs="Times New Roman"/>
                <w:spacing w:val="-57"/>
                <w:sz w:val="28"/>
                <w:szCs w:val="28"/>
                <w:lang w:val="ru-RU"/>
              </w:rPr>
              <w:t xml:space="preserve"> </w:t>
            </w:r>
            <w:proofErr w:type="spellStart"/>
            <w:r w:rsidRPr="009567A3">
              <w:rPr>
                <w:rFonts w:cs="Times New Roman"/>
                <w:sz w:val="28"/>
                <w:szCs w:val="28"/>
                <w:lang w:val="ru-RU"/>
              </w:rPr>
              <w:t>ветствующее</w:t>
            </w:r>
            <w:proofErr w:type="spellEnd"/>
            <w:r w:rsidRPr="009567A3">
              <w:rPr>
                <w:rFonts w:cs="Times New Roman"/>
                <w:sz w:val="28"/>
                <w:szCs w:val="28"/>
                <w:lang w:val="ru-RU"/>
              </w:rPr>
              <w:t xml:space="preserve"> задание, допускает ошибки в </w:t>
            </w:r>
            <w:proofErr w:type="spellStart"/>
            <w:r w:rsidRPr="009567A3">
              <w:rPr>
                <w:rFonts w:cs="Times New Roman"/>
                <w:sz w:val="28"/>
                <w:szCs w:val="28"/>
                <w:lang w:val="ru-RU"/>
              </w:rPr>
              <w:t>формули</w:t>
            </w:r>
            <w:proofErr w:type="spellEnd"/>
            <w:r w:rsidRPr="009567A3">
              <w:rPr>
                <w:rFonts w:cs="Times New Roman"/>
                <w:sz w:val="28"/>
                <w:szCs w:val="28"/>
                <w:lang w:val="ru-RU"/>
              </w:rPr>
              <w:t>-</w:t>
            </w:r>
            <w:r w:rsidRPr="009567A3">
              <w:rPr>
                <w:rFonts w:cs="Times New Roman"/>
                <w:spacing w:val="-57"/>
                <w:sz w:val="28"/>
                <w:szCs w:val="28"/>
                <w:lang w:val="ru-RU"/>
              </w:rPr>
              <w:t xml:space="preserve"> </w:t>
            </w:r>
            <w:proofErr w:type="spellStart"/>
            <w:r w:rsidRPr="009567A3">
              <w:rPr>
                <w:rFonts w:cs="Times New Roman"/>
                <w:sz w:val="28"/>
                <w:szCs w:val="28"/>
                <w:lang w:val="ru-RU"/>
              </w:rPr>
              <w:t>ровке</w:t>
            </w:r>
            <w:proofErr w:type="spellEnd"/>
            <w:r w:rsidRPr="009567A3">
              <w:rPr>
                <w:rFonts w:cs="Times New Roman"/>
                <w:sz w:val="28"/>
                <w:szCs w:val="28"/>
                <w:lang w:val="ru-RU"/>
              </w:rPr>
              <w:t xml:space="preserve"> определений и правил, искажающие их смысл,</w:t>
            </w:r>
            <w:r w:rsidRPr="009567A3">
              <w:rPr>
                <w:rFonts w:cs="Times New Roman"/>
                <w:spacing w:val="-57"/>
                <w:sz w:val="28"/>
                <w:szCs w:val="28"/>
                <w:lang w:val="ru-RU"/>
              </w:rPr>
              <w:t xml:space="preserve"> </w:t>
            </w:r>
            <w:r w:rsidRPr="009567A3">
              <w:rPr>
                <w:rFonts w:cs="Times New Roman"/>
                <w:sz w:val="28"/>
                <w:szCs w:val="28"/>
                <w:lang w:val="ru-RU"/>
              </w:rPr>
              <w:t>беспорядочно</w:t>
            </w:r>
            <w:r w:rsidRPr="009567A3">
              <w:rPr>
                <w:rFonts w:cs="Times New Roman"/>
                <w:spacing w:val="-5"/>
                <w:sz w:val="28"/>
                <w:szCs w:val="28"/>
                <w:lang w:val="ru-RU"/>
              </w:rPr>
              <w:t xml:space="preserve"> </w:t>
            </w:r>
            <w:r w:rsidRPr="009567A3">
              <w:rPr>
                <w:rFonts w:cs="Times New Roman"/>
                <w:sz w:val="28"/>
                <w:szCs w:val="28"/>
                <w:lang w:val="ru-RU"/>
              </w:rPr>
              <w:t>и</w:t>
            </w:r>
            <w:r w:rsidRPr="009567A3">
              <w:rPr>
                <w:rFonts w:cs="Times New Roman"/>
                <w:spacing w:val="-7"/>
                <w:sz w:val="28"/>
                <w:szCs w:val="28"/>
                <w:lang w:val="ru-RU"/>
              </w:rPr>
              <w:t xml:space="preserve"> </w:t>
            </w:r>
            <w:r w:rsidRPr="009567A3">
              <w:rPr>
                <w:rFonts w:cs="Times New Roman"/>
                <w:sz w:val="28"/>
                <w:szCs w:val="28"/>
                <w:lang w:val="ru-RU"/>
              </w:rPr>
              <w:t>неуверенно</w:t>
            </w:r>
            <w:r w:rsidRPr="009567A3">
              <w:rPr>
                <w:rFonts w:cs="Times New Roman"/>
                <w:spacing w:val="-5"/>
                <w:sz w:val="28"/>
                <w:szCs w:val="28"/>
                <w:lang w:val="ru-RU"/>
              </w:rPr>
              <w:t xml:space="preserve"> </w:t>
            </w:r>
            <w:r w:rsidRPr="009567A3">
              <w:rPr>
                <w:rFonts w:cs="Times New Roman"/>
                <w:sz w:val="28"/>
                <w:szCs w:val="28"/>
                <w:lang w:val="ru-RU"/>
              </w:rPr>
              <w:t>излагает</w:t>
            </w:r>
            <w:r w:rsidRPr="009567A3">
              <w:rPr>
                <w:rFonts w:cs="Times New Roman"/>
                <w:spacing w:val="-4"/>
                <w:sz w:val="28"/>
                <w:szCs w:val="28"/>
                <w:lang w:val="ru-RU"/>
              </w:rPr>
              <w:t xml:space="preserve"> </w:t>
            </w:r>
            <w:r w:rsidRPr="009567A3">
              <w:rPr>
                <w:rFonts w:cs="Times New Roman"/>
                <w:sz w:val="28"/>
                <w:szCs w:val="28"/>
                <w:lang w:val="ru-RU"/>
              </w:rPr>
              <w:t>материал;</w:t>
            </w:r>
            <w:r w:rsidRPr="009567A3">
              <w:rPr>
                <w:rFonts w:cs="Times New Roman"/>
                <w:spacing w:val="-5"/>
                <w:sz w:val="28"/>
                <w:szCs w:val="28"/>
                <w:lang w:val="ru-RU"/>
              </w:rPr>
              <w:t xml:space="preserve"> </w:t>
            </w:r>
            <w:proofErr w:type="spellStart"/>
            <w:proofErr w:type="gramStart"/>
            <w:r w:rsidRPr="009567A3">
              <w:rPr>
                <w:rFonts w:cs="Times New Roman"/>
                <w:sz w:val="28"/>
                <w:szCs w:val="28"/>
                <w:lang w:val="ru-RU"/>
              </w:rPr>
              <w:t>отме</w:t>
            </w:r>
            <w:proofErr w:type="spellEnd"/>
            <w:r w:rsidRPr="009567A3">
              <w:rPr>
                <w:rFonts w:cs="Times New Roman"/>
                <w:sz w:val="28"/>
                <w:szCs w:val="28"/>
                <w:lang w:val="ru-RU"/>
              </w:rPr>
              <w:t>-</w:t>
            </w:r>
            <w:r w:rsidRPr="009567A3">
              <w:rPr>
                <w:rFonts w:cs="Times New Roman"/>
                <w:spacing w:val="-57"/>
                <w:sz w:val="28"/>
                <w:szCs w:val="28"/>
                <w:lang w:val="ru-RU"/>
              </w:rPr>
              <w:t xml:space="preserve"> </w:t>
            </w:r>
            <w:r w:rsidRPr="009567A3">
              <w:rPr>
                <w:rFonts w:cs="Times New Roman"/>
                <w:sz w:val="28"/>
                <w:szCs w:val="28"/>
                <w:lang w:val="ru-RU"/>
              </w:rPr>
              <w:t>чаются</w:t>
            </w:r>
            <w:proofErr w:type="gramEnd"/>
            <w:r w:rsidRPr="009567A3">
              <w:rPr>
                <w:rFonts w:cs="Times New Roman"/>
                <w:spacing w:val="18"/>
                <w:sz w:val="28"/>
                <w:szCs w:val="28"/>
                <w:lang w:val="ru-RU"/>
              </w:rPr>
              <w:t xml:space="preserve"> </w:t>
            </w:r>
            <w:r w:rsidRPr="009567A3">
              <w:rPr>
                <w:rFonts w:cs="Times New Roman"/>
                <w:sz w:val="28"/>
                <w:szCs w:val="28"/>
                <w:lang w:val="ru-RU"/>
              </w:rPr>
              <w:t>такие</w:t>
            </w:r>
            <w:r w:rsidRPr="009567A3">
              <w:rPr>
                <w:rFonts w:cs="Times New Roman"/>
                <w:spacing w:val="18"/>
                <w:sz w:val="28"/>
                <w:szCs w:val="28"/>
                <w:lang w:val="ru-RU"/>
              </w:rPr>
              <w:t xml:space="preserve"> </w:t>
            </w:r>
            <w:r w:rsidRPr="009567A3">
              <w:rPr>
                <w:rFonts w:cs="Times New Roman"/>
                <w:sz w:val="28"/>
                <w:szCs w:val="28"/>
                <w:lang w:val="ru-RU"/>
              </w:rPr>
              <w:t>недостатки</w:t>
            </w:r>
            <w:r w:rsidRPr="009567A3">
              <w:rPr>
                <w:rFonts w:cs="Times New Roman"/>
                <w:spacing w:val="19"/>
                <w:sz w:val="28"/>
                <w:szCs w:val="28"/>
                <w:lang w:val="ru-RU"/>
              </w:rPr>
              <w:t xml:space="preserve"> </w:t>
            </w:r>
            <w:r w:rsidRPr="009567A3">
              <w:rPr>
                <w:rFonts w:cs="Times New Roman"/>
                <w:sz w:val="28"/>
                <w:szCs w:val="28"/>
                <w:lang w:val="ru-RU"/>
              </w:rPr>
              <w:t>в</w:t>
            </w:r>
            <w:r w:rsidRPr="009567A3">
              <w:rPr>
                <w:rFonts w:cs="Times New Roman"/>
                <w:spacing w:val="19"/>
                <w:sz w:val="28"/>
                <w:szCs w:val="28"/>
                <w:lang w:val="ru-RU"/>
              </w:rPr>
              <w:t xml:space="preserve"> </w:t>
            </w:r>
            <w:r w:rsidRPr="009567A3">
              <w:rPr>
                <w:rFonts w:cs="Times New Roman"/>
                <w:sz w:val="28"/>
                <w:szCs w:val="28"/>
                <w:lang w:val="ru-RU"/>
              </w:rPr>
              <w:t>подготовке</w:t>
            </w:r>
            <w:r w:rsidRPr="009567A3">
              <w:rPr>
                <w:rFonts w:cs="Times New Roman"/>
                <w:spacing w:val="18"/>
                <w:sz w:val="28"/>
                <w:szCs w:val="28"/>
                <w:lang w:val="ru-RU"/>
              </w:rPr>
              <w:t xml:space="preserve"> </w:t>
            </w:r>
            <w:r w:rsidRPr="009567A3">
              <w:rPr>
                <w:rFonts w:cs="Times New Roman"/>
                <w:sz w:val="28"/>
                <w:szCs w:val="28"/>
                <w:lang w:val="ru-RU"/>
              </w:rPr>
              <w:t>студента,</w:t>
            </w:r>
            <w:r w:rsidRPr="009567A3">
              <w:rPr>
                <w:rFonts w:cs="Times New Roman"/>
                <w:spacing w:val="18"/>
                <w:sz w:val="28"/>
                <w:szCs w:val="28"/>
                <w:lang w:val="ru-RU"/>
              </w:rPr>
              <w:t xml:space="preserve"> </w:t>
            </w:r>
            <w:r w:rsidRPr="009567A3">
              <w:rPr>
                <w:rFonts w:cs="Times New Roman"/>
                <w:sz w:val="28"/>
                <w:szCs w:val="28"/>
                <w:lang w:val="ru-RU"/>
              </w:rPr>
              <w:t>ко-</w:t>
            </w:r>
          </w:p>
          <w:p w14:paraId="126C6C74" w14:textId="77777777" w:rsidR="009B16C8" w:rsidRPr="009567A3" w:rsidRDefault="009B16C8" w:rsidP="00477CDE">
            <w:pPr>
              <w:pStyle w:val="TableParagraph"/>
              <w:spacing w:line="270" w:lineRule="atLeast"/>
              <w:ind w:left="112" w:right="91"/>
              <w:jc w:val="both"/>
              <w:rPr>
                <w:rFonts w:cs="Times New Roman"/>
                <w:sz w:val="28"/>
                <w:szCs w:val="28"/>
                <w:lang w:val="ru-RU"/>
              </w:rPr>
            </w:pPr>
            <w:proofErr w:type="spellStart"/>
            <w:r w:rsidRPr="009567A3">
              <w:rPr>
                <w:rFonts w:cs="Times New Roman"/>
                <w:sz w:val="28"/>
                <w:szCs w:val="28"/>
                <w:lang w:val="ru-RU"/>
              </w:rPr>
              <w:t>торые</w:t>
            </w:r>
            <w:proofErr w:type="spellEnd"/>
            <w:r w:rsidRPr="009567A3">
              <w:rPr>
                <w:rFonts w:cs="Times New Roman"/>
                <w:sz w:val="28"/>
                <w:szCs w:val="28"/>
                <w:lang w:val="ru-RU"/>
              </w:rPr>
              <w:t xml:space="preserve"> являются серьезным препятствием к </w:t>
            </w:r>
            <w:proofErr w:type="spellStart"/>
            <w:proofErr w:type="gramStart"/>
            <w:r w:rsidRPr="009567A3">
              <w:rPr>
                <w:rFonts w:cs="Times New Roman"/>
                <w:sz w:val="28"/>
                <w:szCs w:val="28"/>
                <w:lang w:val="ru-RU"/>
              </w:rPr>
              <w:t>успеш</w:t>
            </w:r>
            <w:proofErr w:type="spellEnd"/>
            <w:r w:rsidRPr="009567A3">
              <w:rPr>
                <w:rFonts w:cs="Times New Roman"/>
                <w:sz w:val="28"/>
                <w:szCs w:val="28"/>
                <w:lang w:val="ru-RU"/>
              </w:rPr>
              <w:t>-</w:t>
            </w:r>
            <w:r w:rsidRPr="009567A3">
              <w:rPr>
                <w:rFonts w:cs="Times New Roman"/>
                <w:spacing w:val="1"/>
                <w:sz w:val="28"/>
                <w:szCs w:val="28"/>
                <w:lang w:val="ru-RU"/>
              </w:rPr>
              <w:t xml:space="preserve"> </w:t>
            </w:r>
            <w:r w:rsidRPr="009567A3">
              <w:rPr>
                <w:rFonts w:cs="Times New Roman"/>
                <w:sz w:val="28"/>
                <w:szCs w:val="28"/>
                <w:lang w:val="ru-RU"/>
              </w:rPr>
              <w:t>ному</w:t>
            </w:r>
            <w:proofErr w:type="gramEnd"/>
            <w:r w:rsidRPr="009567A3">
              <w:rPr>
                <w:rFonts w:cs="Times New Roman"/>
                <w:spacing w:val="-6"/>
                <w:sz w:val="28"/>
                <w:szCs w:val="28"/>
                <w:lang w:val="ru-RU"/>
              </w:rPr>
              <w:t xml:space="preserve"> </w:t>
            </w:r>
            <w:r w:rsidRPr="009567A3">
              <w:rPr>
                <w:rFonts w:cs="Times New Roman"/>
                <w:sz w:val="28"/>
                <w:szCs w:val="28"/>
                <w:lang w:val="ru-RU"/>
              </w:rPr>
              <w:t>овладению последующим</w:t>
            </w:r>
            <w:r w:rsidRPr="009567A3">
              <w:rPr>
                <w:rFonts w:cs="Times New Roman"/>
                <w:spacing w:val="-2"/>
                <w:sz w:val="28"/>
                <w:szCs w:val="28"/>
                <w:lang w:val="ru-RU"/>
              </w:rPr>
              <w:t xml:space="preserve"> </w:t>
            </w:r>
            <w:r w:rsidRPr="009567A3">
              <w:rPr>
                <w:rFonts w:cs="Times New Roman"/>
                <w:sz w:val="28"/>
                <w:szCs w:val="28"/>
                <w:lang w:val="ru-RU"/>
              </w:rPr>
              <w:t>материалом.</w:t>
            </w:r>
          </w:p>
        </w:tc>
        <w:tc>
          <w:tcPr>
            <w:tcW w:w="1447" w:type="dxa"/>
          </w:tcPr>
          <w:p w14:paraId="64894939" w14:textId="77777777" w:rsidR="009B16C8" w:rsidRPr="009567A3" w:rsidRDefault="009B16C8" w:rsidP="00477CDE">
            <w:pPr>
              <w:pStyle w:val="TableParagraph"/>
              <w:spacing w:line="273" w:lineRule="exact"/>
              <w:ind w:left="21"/>
              <w:jc w:val="center"/>
              <w:rPr>
                <w:rFonts w:cs="Times New Roman"/>
                <w:sz w:val="28"/>
                <w:szCs w:val="28"/>
              </w:rPr>
            </w:pPr>
            <w:r w:rsidRPr="009567A3">
              <w:rPr>
                <w:rFonts w:cs="Times New Roman"/>
                <w:sz w:val="28"/>
                <w:szCs w:val="28"/>
              </w:rPr>
              <w:t>0</w:t>
            </w:r>
          </w:p>
        </w:tc>
        <w:tc>
          <w:tcPr>
            <w:tcW w:w="1920" w:type="dxa"/>
          </w:tcPr>
          <w:p w14:paraId="01CAFA8F" w14:textId="77777777" w:rsidR="009B16C8" w:rsidRPr="009567A3" w:rsidRDefault="009B16C8" w:rsidP="00477CDE">
            <w:pPr>
              <w:pStyle w:val="TableParagraph"/>
              <w:ind w:left="117" w:right="99" w:hanging="3"/>
              <w:jc w:val="center"/>
              <w:rPr>
                <w:rFonts w:cs="Times New Roman"/>
                <w:sz w:val="28"/>
                <w:szCs w:val="28"/>
                <w:lang w:val="ru-RU"/>
              </w:rPr>
            </w:pPr>
            <w:proofErr w:type="spellStart"/>
            <w:r w:rsidRPr="009567A3">
              <w:rPr>
                <w:rFonts w:cs="Times New Roman"/>
                <w:sz w:val="28"/>
                <w:szCs w:val="28"/>
                <w:lang w:val="ru-RU"/>
              </w:rPr>
              <w:t>Неудовлетвори</w:t>
            </w:r>
            <w:proofErr w:type="spellEnd"/>
            <w:r w:rsidRPr="009567A3">
              <w:rPr>
                <w:rFonts w:cs="Times New Roman"/>
                <w:sz w:val="28"/>
                <w:szCs w:val="28"/>
                <w:lang w:val="ru-RU"/>
              </w:rPr>
              <w:t>-</w:t>
            </w:r>
            <w:r w:rsidRPr="009567A3">
              <w:rPr>
                <w:rFonts w:cs="Times New Roman"/>
                <w:spacing w:val="-57"/>
                <w:sz w:val="28"/>
                <w:szCs w:val="28"/>
                <w:lang w:val="ru-RU"/>
              </w:rPr>
              <w:t xml:space="preserve"> </w:t>
            </w:r>
            <w:proofErr w:type="spellStart"/>
            <w:r w:rsidRPr="009567A3">
              <w:rPr>
                <w:rFonts w:cs="Times New Roman"/>
                <w:spacing w:val="-2"/>
                <w:sz w:val="28"/>
                <w:szCs w:val="28"/>
                <w:lang w:val="ru-RU"/>
              </w:rPr>
              <w:t>тельно</w:t>
            </w:r>
            <w:proofErr w:type="spellEnd"/>
            <w:r w:rsidRPr="009567A3">
              <w:rPr>
                <w:rFonts w:cs="Times New Roman"/>
                <w:spacing w:val="-2"/>
                <w:sz w:val="28"/>
                <w:szCs w:val="28"/>
                <w:lang w:val="ru-RU"/>
              </w:rPr>
              <w:t xml:space="preserve"> </w:t>
            </w:r>
            <w:r w:rsidRPr="009567A3">
              <w:rPr>
                <w:rFonts w:cs="Times New Roman"/>
                <w:spacing w:val="-1"/>
                <w:sz w:val="28"/>
                <w:szCs w:val="28"/>
                <w:lang w:val="ru-RU"/>
              </w:rPr>
              <w:t>(</w:t>
            </w:r>
            <w:proofErr w:type="spellStart"/>
            <w:proofErr w:type="gramStart"/>
            <w:r w:rsidRPr="009567A3">
              <w:rPr>
                <w:rFonts w:cs="Times New Roman"/>
                <w:spacing w:val="-1"/>
                <w:sz w:val="28"/>
                <w:szCs w:val="28"/>
                <w:lang w:val="ru-RU"/>
              </w:rPr>
              <w:t>недоста</w:t>
            </w:r>
            <w:proofErr w:type="spellEnd"/>
            <w:r w:rsidRPr="009567A3">
              <w:rPr>
                <w:rFonts w:cs="Times New Roman"/>
                <w:spacing w:val="-1"/>
                <w:sz w:val="28"/>
                <w:szCs w:val="28"/>
                <w:lang w:val="ru-RU"/>
              </w:rPr>
              <w:t>-</w:t>
            </w:r>
            <w:r w:rsidRPr="009567A3">
              <w:rPr>
                <w:rFonts w:cs="Times New Roman"/>
                <w:spacing w:val="-57"/>
                <w:sz w:val="28"/>
                <w:szCs w:val="28"/>
                <w:lang w:val="ru-RU"/>
              </w:rPr>
              <w:t xml:space="preserve"> </w:t>
            </w:r>
            <w:r w:rsidRPr="009567A3">
              <w:rPr>
                <w:rFonts w:cs="Times New Roman"/>
                <w:sz w:val="28"/>
                <w:szCs w:val="28"/>
                <w:lang w:val="ru-RU"/>
              </w:rPr>
              <w:t>точный</w:t>
            </w:r>
            <w:proofErr w:type="gramEnd"/>
            <w:r w:rsidRPr="009567A3">
              <w:rPr>
                <w:rFonts w:cs="Times New Roman"/>
                <w:sz w:val="28"/>
                <w:szCs w:val="28"/>
                <w:lang w:val="ru-RU"/>
              </w:rPr>
              <w:t xml:space="preserve"> уровень</w:t>
            </w:r>
            <w:r w:rsidRPr="009567A3">
              <w:rPr>
                <w:rFonts w:cs="Times New Roman"/>
                <w:spacing w:val="-57"/>
                <w:sz w:val="28"/>
                <w:szCs w:val="28"/>
                <w:lang w:val="ru-RU"/>
              </w:rPr>
              <w:t xml:space="preserve"> </w:t>
            </w:r>
            <w:proofErr w:type="spellStart"/>
            <w:r w:rsidRPr="009567A3">
              <w:rPr>
                <w:rFonts w:cs="Times New Roman"/>
                <w:spacing w:val="-2"/>
                <w:sz w:val="28"/>
                <w:szCs w:val="28"/>
                <w:lang w:val="ru-RU"/>
              </w:rPr>
              <w:t>сформированно</w:t>
            </w:r>
            <w:proofErr w:type="spellEnd"/>
            <w:r w:rsidRPr="009567A3">
              <w:rPr>
                <w:rFonts w:cs="Times New Roman"/>
                <w:spacing w:val="-2"/>
                <w:sz w:val="28"/>
                <w:szCs w:val="28"/>
                <w:lang w:val="ru-RU"/>
              </w:rPr>
              <w:t>-</w:t>
            </w:r>
            <w:r w:rsidRPr="009567A3">
              <w:rPr>
                <w:rFonts w:cs="Times New Roman"/>
                <w:spacing w:val="-57"/>
                <w:sz w:val="28"/>
                <w:szCs w:val="28"/>
                <w:lang w:val="ru-RU"/>
              </w:rPr>
              <w:t xml:space="preserve"> </w:t>
            </w:r>
            <w:proofErr w:type="spellStart"/>
            <w:r w:rsidRPr="009567A3">
              <w:rPr>
                <w:rFonts w:cs="Times New Roman"/>
                <w:sz w:val="28"/>
                <w:szCs w:val="28"/>
                <w:lang w:val="ru-RU"/>
              </w:rPr>
              <w:t>сти</w:t>
            </w:r>
            <w:proofErr w:type="spellEnd"/>
            <w:r w:rsidRPr="009567A3">
              <w:rPr>
                <w:rFonts w:cs="Times New Roman"/>
                <w:sz w:val="28"/>
                <w:szCs w:val="28"/>
                <w:lang w:val="ru-RU"/>
              </w:rPr>
              <w:t xml:space="preserve"> </w:t>
            </w:r>
            <w:proofErr w:type="spellStart"/>
            <w:r w:rsidRPr="009567A3">
              <w:rPr>
                <w:rFonts w:cs="Times New Roman"/>
                <w:sz w:val="28"/>
                <w:szCs w:val="28"/>
                <w:lang w:val="ru-RU"/>
              </w:rPr>
              <w:t>компетен</w:t>
            </w:r>
            <w:proofErr w:type="spellEnd"/>
            <w:r w:rsidRPr="009567A3">
              <w:rPr>
                <w:rFonts w:cs="Times New Roman"/>
                <w:sz w:val="28"/>
                <w:szCs w:val="28"/>
                <w:lang w:val="ru-RU"/>
              </w:rPr>
              <w:t>-</w:t>
            </w:r>
            <w:r w:rsidRPr="009567A3">
              <w:rPr>
                <w:rFonts w:cs="Times New Roman"/>
                <w:spacing w:val="1"/>
                <w:sz w:val="28"/>
                <w:szCs w:val="28"/>
                <w:lang w:val="ru-RU"/>
              </w:rPr>
              <w:t xml:space="preserve"> </w:t>
            </w:r>
            <w:proofErr w:type="spellStart"/>
            <w:r w:rsidRPr="009567A3">
              <w:rPr>
                <w:rFonts w:cs="Times New Roman"/>
                <w:sz w:val="28"/>
                <w:szCs w:val="28"/>
                <w:lang w:val="ru-RU"/>
              </w:rPr>
              <w:t>ции</w:t>
            </w:r>
            <w:proofErr w:type="spellEnd"/>
            <w:r w:rsidRPr="009567A3">
              <w:rPr>
                <w:rFonts w:cs="Times New Roman"/>
                <w:sz w:val="28"/>
                <w:szCs w:val="28"/>
                <w:lang w:val="ru-RU"/>
              </w:rPr>
              <w:t>)</w:t>
            </w:r>
          </w:p>
        </w:tc>
      </w:tr>
    </w:tbl>
    <w:p w14:paraId="50762CFA" w14:textId="77777777" w:rsidR="009B16C8" w:rsidRPr="009567A3" w:rsidRDefault="009B16C8" w:rsidP="009B16C8">
      <w:pPr>
        <w:pStyle w:val="a9"/>
        <w:spacing w:before="1"/>
        <w:rPr>
          <w:rFonts w:ascii="Times New Roman" w:hAnsi="Times New Roman"/>
          <w:b/>
          <w:sz w:val="28"/>
          <w:szCs w:val="28"/>
        </w:rPr>
      </w:pPr>
    </w:p>
    <w:p w14:paraId="60A8605D" w14:textId="77777777" w:rsidR="009B16C8" w:rsidRPr="009567A3" w:rsidRDefault="009B16C8" w:rsidP="009B16C8">
      <w:pPr>
        <w:pStyle w:val="1"/>
        <w:spacing w:before="89"/>
        <w:ind w:left="4834" w:hanging="4096"/>
        <w:rPr>
          <w:sz w:val="28"/>
          <w:szCs w:val="28"/>
        </w:rPr>
      </w:pPr>
      <w:r w:rsidRPr="009567A3">
        <w:rPr>
          <w:sz w:val="28"/>
          <w:szCs w:val="28"/>
        </w:rPr>
        <w:t>Б)</w:t>
      </w:r>
      <w:r w:rsidRPr="009567A3">
        <w:rPr>
          <w:spacing w:val="-7"/>
          <w:sz w:val="28"/>
          <w:szCs w:val="28"/>
        </w:rPr>
        <w:t xml:space="preserve"> </w:t>
      </w:r>
      <w:r w:rsidRPr="009567A3">
        <w:rPr>
          <w:sz w:val="28"/>
          <w:szCs w:val="28"/>
        </w:rPr>
        <w:t>КРИТЕРИИ</w:t>
      </w:r>
      <w:r w:rsidRPr="009567A3">
        <w:rPr>
          <w:spacing w:val="-6"/>
          <w:sz w:val="28"/>
          <w:szCs w:val="28"/>
        </w:rPr>
        <w:t xml:space="preserve"> </w:t>
      </w:r>
      <w:r w:rsidRPr="009567A3">
        <w:rPr>
          <w:sz w:val="28"/>
          <w:szCs w:val="28"/>
        </w:rPr>
        <w:t>И</w:t>
      </w:r>
      <w:r w:rsidRPr="009567A3">
        <w:rPr>
          <w:spacing w:val="-14"/>
          <w:sz w:val="28"/>
          <w:szCs w:val="28"/>
        </w:rPr>
        <w:t xml:space="preserve"> </w:t>
      </w:r>
      <w:r w:rsidRPr="009567A3">
        <w:rPr>
          <w:sz w:val="28"/>
          <w:szCs w:val="28"/>
        </w:rPr>
        <w:t>ШКАЛА</w:t>
      </w:r>
      <w:r w:rsidRPr="009567A3">
        <w:rPr>
          <w:spacing w:val="-7"/>
          <w:sz w:val="28"/>
          <w:szCs w:val="28"/>
        </w:rPr>
        <w:t xml:space="preserve"> </w:t>
      </w:r>
      <w:r w:rsidRPr="009567A3">
        <w:rPr>
          <w:sz w:val="28"/>
          <w:szCs w:val="28"/>
        </w:rPr>
        <w:t>ОЦЕНИВАНИЯ</w:t>
      </w:r>
      <w:r w:rsidRPr="009567A3">
        <w:rPr>
          <w:spacing w:val="-10"/>
          <w:sz w:val="28"/>
          <w:szCs w:val="28"/>
        </w:rPr>
        <w:t xml:space="preserve"> </w:t>
      </w:r>
      <w:r w:rsidRPr="009567A3">
        <w:rPr>
          <w:sz w:val="28"/>
          <w:szCs w:val="28"/>
        </w:rPr>
        <w:t>РЕЗУЛЬТАТОВ</w:t>
      </w:r>
      <w:r w:rsidRPr="009567A3">
        <w:rPr>
          <w:spacing w:val="-9"/>
          <w:sz w:val="28"/>
          <w:szCs w:val="28"/>
        </w:rPr>
        <w:t xml:space="preserve"> </w:t>
      </w:r>
      <w:r w:rsidRPr="009567A3">
        <w:rPr>
          <w:sz w:val="28"/>
          <w:szCs w:val="28"/>
        </w:rPr>
        <w:t>ТЕСТИРО-</w:t>
      </w:r>
      <w:r w:rsidRPr="009567A3">
        <w:rPr>
          <w:spacing w:val="-67"/>
          <w:sz w:val="28"/>
          <w:szCs w:val="28"/>
        </w:rPr>
        <w:t xml:space="preserve"> </w:t>
      </w:r>
      <w:r w:rsidRPr="009567A3">
        <w:rPr>
          <w:sz w:val="28"/>
          <w:szCs w:val="28"/>
        </w:rPr>
        <w:t>ВАНИЯ</w:t>
      </w:r>
    </w:p>
    <w:tbl>
      <w:tblPr>
        <w:tblStyle w:val="TableNormal"/>
        <w:tblW w:w="0" w:type="auto"/>
        <w:tblInd w:w="6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0"/>
        <w:gridCol w:w="2852"/>
        <w:gridCol w:w="1757"/>
        <w:gridCol w:w="4482"/>
      </w:tblGrid>
      <w:tr w:rsidR="009B16C8" w:rsidRPr="009567A3" w14:paraId="517025B7" w14:textId="77777777" w:rsidTr="00477CDE">
        <w:trPr>
          <w:trHeight w:val="275"/>
        </w:trPr>
        <w:tc>
          <w:tcPr>
            <w:tcW w:w="550" w:type="dxa"/>
            <w:vMerge w:val="restart"/>
          </w:tcPr>
          <w:p w14:paraId="3685BF0E" w14:textId="77777777" w:rsidR="009B16C8" w:rsidRPr="009567A3" w:rsidRDefault="009B16C8" w:rsidP="00477CDE">
            <w:pPr>
              <w:pStyle w:val="TableParagraph"/>
              <w:ind w:left="112" w:right="83" w:firstLine="55"/>
              <w:rPr>
                <w:rFonts w:cs="Times New Roman"/>
                <w:b/>
                <w:i/>
                <w:sz w:val="28"/>
                <w:szCs w:val="28"/>
              </w:rPr>
            </w:pPr>
            <w:r w:rsidRPr="009567A3">
              <w:rPr>
                <w:rFonts w:cs="Times New Roman"/>
                <w:b/>
                <w:i/>
                <w:sz w:val="28"/>
                <w:szCs w:val="28"/>
              </w:rPr>
              <w:t>№</w:t>
            </w:r>
            <w:r w:rsidRPr="009567A3">
              <w:rPr>
                <w:rFonts w:cs="Times New Roman"/>
                <w:b/>
                <w:i/>
                <w:spacing w:val="-57"/>
                <w:sz w:val="28"/>
                <w:szCs w:val="28"/>
              </w:rPr>
              <w:t xml:space="preserve"> </w:t>
            </w:r>
            <w:r w:rsidRPr="009567A3">
              <w:rPr>
                <w:rFonts w:cs="Times New Roman"/>
                <w:b/>
                <w:i/>
                <w:spacing w:val="-3"/>
                <w:sz w:val="28"/>
                <w:szCs w:val="28"/>
              </w:rPr>
              <w:t>п/п</w:t>
            </w:r>
          </w:p>
        </w:tc>
        <w:tc>
          <w:tcPr>
            <w:tcW w:w="2852" w:type="dxa"/>
            <w:vMerge w:val="restart"/>
          </w:tcPr>
          <w:p w14:paraId="43FF4BCF" w14:textId="77777777" w:rsidR="009B16C8" w:rsidRPr="009567A3" w:rsidRDefault="009B16C8" w:rsidP="00477CDE">
            <w:pPr>
              <w:pStyle w:val="TableParagraph"/>
              <w:spacing w:line="270" w:lineRule="exact"/>
              <w:ind w:left="229"/>
              <w:rPr>
                <w:rFonts w:cs="Times New Roman"/>
                <w:b/>
                <w:i/>
                <w:sz w:val="28"/>
                <w:szCs w:val="28"/>
              </w:rPr>
            </w:pPr>
            <w:proofErr w:type="spellStart"/>
            <w:r w:rsidRPr="009567A3">
              <w:rPr>
                <w:rFonts w:cs="Times New Roman"/>
                <w:b/>
                <w:i/>
                <w:sz w:val="28"/>
                <w:szCs w:val="28"/>
              </w:rPr>
              <w:t>Критерии</w:t>
            </w:r>
            <w:proofErr w:type="spellEnd"/>
            <w:r w:rsidRPr="009567A3">
              <w:rPr>
                <w:rFonts w:cs="Times New Roman"/>
                <w:b/>
                <w:i/>
                <w:spacing w:val="-10"/>
                <w:sz w:val="28"/>
                <w:szCs w:val="28"/>
              </w:rPr>
              <w:t xml:space="preserve"> </w:t>
            </w:r>
            <w:proofErr w:type="spellStart"/>
            <w:r w:rsidRPr="009567A3">
              <w:rPr>
                <w:rFonts w:cs="Times New Roman"/>
                <w:b/>
                <w:i/>
                <w:sz w:val="28"/>
                <w:szCs w:val="28"/>
              </w:rPr>
              <w:t>оценивания</w:t>
            </w:r>
            <w:proofErr w:type="spellEnd"/>
          </w:p>
        </w:tc>
        <w:tc>
          <w:tcPr>
            <w:tcW w:w="6239" w:type="dxa"/>
            <w:gridSpan w:val="2"/>
          </w:tcPr>
          <w:p w14:paraId="340C283B" w14:textId="77777777" w:rsidR="009B16C8" w:rsidRPr="009567A3" w:rsidRDefault="009B16C8" w:rsidP="00477CDE">
            <w:pPr>
              <w:pStyle w:val="TableParagraph"/>
              <w:spacing w:line="256" w:lineRule="exact"/>
              <w:ind w:left="2327" w:right="2318"/>
              <w:jc w:val="center"/>
              <w:rPr>
                <w:rFonts w:cs="Times New Roman"/>
                <w:b/>
                <w:i/>
                <w:sz w:val="28"/>
                <w:szCs w:val="28"/>
              </w:rPr>
            </w:pPr>
            <w:proofErr w:type="spellStart"/>
            <w:r w:rsidRPr="009567A3">
              <w:rPr>
                <w:rFonts w:cs="Times New Roman"/>
                <w:b/>
                <w:i/>
                <w:sz w:val="28"/>
                <w:szCs w:val="28"/>
              </w:rPr>
              <w:t>Шкала</w:t>
            </w:r>
            <w:proofErr w:type="spellEnd"/>
            <w:r w:rsidRPr="009567A3">
              <w:rPr>
                <w:rFonts w:cs="Times New Roman"/>
                <w:b/>
                <w:i/>
                <w:spacing w:val="-6"/>
                <w:sz w:val="28"/>
                <w:szCs w:val="28"/>
              </w:rPr>
              <w:t xml:space="preserve"> </w:t>
            </w:r>
            <w:proofErr w:type="spellStart"/>
            <w:r w:rsidRPr="009567A3">
              <w:rPr>
                <w:rFonts w:cs="Times New Roman"/>
                <w:b/>
                <w:i/>
                <w:sz w:val="28"/>
                <w:szCs w:val="28"/>
              </w:rPr>
              <w:t>оценок</w:t>
            </w:r>
            <w:proofErr w:type="spellEnd"/>
          </w:p>
        </w:tc>
      </w:tr>
      <w:tr w:rsidR="009B16C8" w:rsidRPr="009567A3" w14:paraId="5B8797C4" w14:textId="77777777" w:rsidTr="00477CDE">
        <w:trPr>
          <w:trHeight w:val="554"/>
        </w:trPr>
        <w:tc>
          <w:tcPr>
            <w:tcW w:w="550" w:type="dxa"/>
            <w:vMerge/>
            <w:tcBorders>
              <w:top w:val="nil"/>
            </w:tcBorders>
          </w:tcPr>
          <w:p w14:paraId="5663C5DB" w14:textId="77777777" w:rsidR="009B16C8" w:rsidRPr="009567A3" w:rsidRDefault="009B16C8" w:rsidP="00477CDE">
            <w:pPr>
              <w:rPr>
                <w:rFonts w:cs="Times New Roman"/>
                <w:sz w:val="28"/>
                <w:szCs w:val="28"/>
              </w:rPr>
            </w:pPr>
          </w:p>
        </w:tc>
        <w:tc>
          <w:tcPr>
            <w:tcW w:w="2852" w:type="dxa"/>
            <w:vMerge/>
            <w:tcBorders>
              <w:top w:val="nil"/>
            </w:tcBorders>
          </w:tcPr>
          <w:p w14:paraId="4CAA3D5F" w14:textId="77777777" w:rsidR="009B16C8" w:rsidRPr="009567A3" w:rsidRDefault="009B16C8" w:rsidP="00477CDE">
            <w:pPr>
              <w:rPr>
                <w:rFonts w:cs="Times New Roman"/>
                <w:sz w:val="28"/>
                <w:szCs w:val="28"/>
              </w:rPr>
            </w:pPr>
          </w:p>
        </w:tc>
        <w:tc>
          <w:tcPr>
            <w:tcW w:w="1757" w:type="dxa"/>
          </w:tcPr>
          <w:p w14:paraId="3A01450C" w14:textId="77777777" w:rsidR="009B16C8" w:rsidRPr="009567A3" w:rsidRDefault="009B16C8" w:rsidP="00477CDE">
            <w:pPr>
              <w:pStyle w:val="TableParagraph"/>
              <w:spacing w:line="273" w:lineRule="exact"/>
              <w:ind w:left="223" w:right="232"/>
              <w:jc w:val="center"/>
              <w:rPr>
                <w:rFonts w:cs="Times New Roman"/>
                <w:b/>
                <w:i/>
                <w:sz w:val="28"/>
                <w:szCs w:val="28"/>
              </w:rPr>
            </w:pPr>
            <w:proofErr w:type="spellStart"/>
            <w:r w:rsidRPr="009567A3">
              <w:rPr>
                <w:rFonts w:cs="Times New Roman"/>
                <w:b/>
                <w:i/>
                <w:sz w:val="28"/>
                <w:szCs w:val="28"/>
              </w:rPr>
              <w:t>количество</w:t>
            </w:r>
            <w:proofErr w:type="spellEnd"/>
          </w:p>
          <w:p w14:paraId="5DC2A789" w14:textId="77777777" w:rsidR="009B16C8" w:rsidRPr="009567A3" w:rsidRDefault="009B16C8" w:rsidP="00477CDE">
            <w:pPr>
              <w:pStyle w:val="TableParagraph"/>
              <w:spacing w:line="261" w:lineRule="exact"/>
              <w:ind w:left="223" w:right="224"/>
              <w:jc w:val="center"/>
              <w:rPr>
                <w:rFonts w:cs="Times New Roman"/>
                <w:b/>
                <w:i/>
                <w:sz w:val="28"/>
                <w:szCs w:val="28"/>
              </w:rPr>
            </w:pPr>
            <w:proofErr w:type="spellStart"/>
            <w:r w:rsidRPr="009567A3">
              <w:rPr>
                <w:rFonts w:cs="Times New Roman"/>
                <w:b/>
                <w:i/>
                <w:sz w:val="28"/>
                <w:szCs w:val="28"/>
              </w:rPr>
              <w:t>баллов</w:t>
            </w:r>
            <w:proofErr w:type="spellEnd"/>
          </w:p>
        </w:tc>
        <w:tc>
          <w:tcPr>
            <w:tcW w:w="4482" w:type="dxa"/>
          </w:tcPr>
          <w:p w14:paraId="0FA22C3B" w14:textId="77777777" w:rsidR="009B16C8" w:rsidRPr="009567A3" w:rsidRDefault="009B16C8" w:rsidP="00477CDE">
            <w:pPr>
              <w:pStyle w:val="TableParagraph"/>
              <w:spacing w:line="275" w:lineRule="exact"/>
              <w:ind w:left="1858" w:right="1838"/>
              <w:jc w:val="center"/>
              <w:rPr>
                <w:rFonts w:cs="Times New Roman"/>
                <w:b/>
                <w:i/>
                <w:sz w:val="28"/>
                <w:szCs w:val="28"/>
              </w:rPr>
            </w:pPr>
            <w:proofErr w:type="spellStart"/>
            <w:r w:rsidRPr="009567A3">
              <w:rPr>
                <w:rFonts w:cs="Times New Roman"/>
                <w:b/>
                <w:i/>
                <w:sz w:val="28"/>
                <w:szCs w:val="28"/>
              </w:rPr>
              <w:t>оценка</w:t>
            </w:r>
            <w:proofErr w:type="spellEnd"/>
          </w:p>
        </w:tc>
      </w:tr>
      <w:tr w:rsidR="009B16C8" w:rsidRPr="009567A3" w14:paraId="7AB29870" w14:textId="77777777" w:rsidTr="00477CDE">
        <w:trPr>
          <w:trHeight w:val="551"/>
        </w:trPr>
        <w:tc>
          <w:tcPr>
            <w:tcW w:w="550" w:type="dxa"/>
          </w:tcPr>
          <w:p w14:paraId="7BD62D37" w14:textId="77777777" w:rsidR="009B16C8" w:rsidRPr="009567A3" w:rsidRDefault="009B16C8" w:rsidP="00477CDE">
            <w:pPr>
              <w:pStyle w:val="TableParagraph"/>
              <w:spacing w:line="270" w:lineRule="exact"/>
              <w:ind w:right="166"/>
              <w:jc w:val="right"/>
              <w:rPr>
                <w:rFonts w:cs="Times New Roman"/>
                <w:sz w:val="28"/>
                <w:szCs w:val="28"/>
              </w:rPr>
            </w:pPr>
            <w:r w:rsidRPr="009567A3">
              <w:rPr>
                <w:rFonts w:cs="Times New Roman"/>
                <w:sz w:val="28"/>
                <w:szCs w:val="28"/>
              </w:rPr>
              <w:t>1</w:t>
            </w:r>
          </w:p>
        </w:tc>
        <w:tc>
          <w:tcPr>
            <w:tcW w:w="2852" w:type="dxa"/>
          </w:tcPr>
          <w:p w14:paraId="62919036" w14:textId="77777777" w:rsidR="009B16C8" w:rsidRPr="009567A3" w:rsidRDefault="009B16C8" w:rsidP="00477CDE">
            <w:pPr>
              <w:pStyle w:val="TableParagraph"/>
              <w:spacing w:line="276" w:lineRule="exact"/>
              <w:ind w:left="1149" w:hanging="1028"/>
              <w:rPr>
                <w:rFonts w:cs="Times New Roman"/>
                <w:sz w:val="28"/>
                <w:szCs w:val="28"/>
              </w:rPr>
            </w:pPr>
            <w:r w:rsidRPr="009567A3">
              <w:rPr>
                <w:rFonts w:cs="Times New Roman"/>
                <w:spacing w:val="-1"/>
                <w:sz w:val="28"/>
                <w:szCs w:val="28"/>
              </w:rPr>
              <w:t>90-100</w:t>
            </w:r>
            <w:r w:rsidRPr="009567A3">
              <w:rPr>
                <w:rFonts w:cs="Times New Roman"/>
                <w:spacing w:val="-12"/>
                <w:sz w:val="28"/>
                <w:szCs w:val="28"/>
              </w:rPr>
              <w:t xml:space="preserve"> </w:t>
            </w:r>
            <w:r w:rsidRPr="009567A3">
              <w:rPr>
                <w:rFonts w:cs="Times New Roman"/>
                <w:spacing w:val="-1"/>
                <w:sz w:val="28"/>
                <w:szCs w:val="28"/>
              </w:rPr>
              <w:t>%</w:t>
            </w:r>
            <w:r w:rsidRPr="009567A3">
              <w:rPr>
                <w:rFonts w:cs="Times New Roman"/>
                <w:spacing w:val="-4"/>
                <w:sz w:val="28"/>
                <w:szCs w:val="28"/>
              </w:rPr>
              <w:t xml:space="preserve"> </w:t>
            </w:r>
            <w:proofErr w:type="spellStart"/>
            <w:r w:rsidRPr="009567A3">
              <w:rPr>
                <w:rFonts w:cs="Times New Roman"/>
                <w:spacing w:val="-1"/>
                <w:sz w:val="28"/>
                <w:szCs w:val="28"/>
              </w:rPr>
              <w:t>правильных</w:t>
            </w:r>
            <w:proofErr w:type="spellEnd"/>
            <w:r w:rsidRPr="009567A3">
              <w:rPr>
                <w:rFonts w:cs="Times New Roman"/>
                <w:spacing w:val="-8"/>
                <w:sz w:val="28"/>
                <w:szCs w:val="28"/>
              </w:rPr>
              <w:t xml:space="preserve"> </w:t>
            </w:r>
            <w:proofErr w:type="spellStart"/>
            <w:r w:rsidRPr="009567A3">
              <w:rPr>
                <w:rFonts w:cs="Times New Roman"/>
                <w:sz w:val="28"/>
                <w:szCs w:val="28"/>
              </w:rPr>
              <w:t>от</w:t>
            </w:r>
            <w:proofErr w:type="spellEnd"/>
            <w:r w:rsidRPr="009567A3">
              <w:rPr>
                <w:rFonts w:cs="Times New Roman"/>
                <w:sz w:val="28"/>
                <w:szCs w:val="28"/>
              </w:rPr>
              <w:t>-</w:t>
            </w:r>
            <w:r w:rsidRPr="009567A3">
              <w:rPr>
                <w:rFonts w:cs="Times New Roman"/>
                <w:spacing w:val="-57"/>
                <w:sz w:val="28"/>
                <w:szCs w:val="28"/>
              </w:rPr>
              <w:t xml:space="preserve"> </w:t>
            </w:r>
            <w:proofErr w:type="spellStart"/>
            <w:r w:rsidRPr="009567A3">
              <w:rPr>
                <w:rFonts w:cs="Times New Roman"/>
                <w:sz w:val="28"/>
                <w:szCs w:val="28"/>
              </w:rPr>
              <w:t>ветов</w:t>
            </w:r>
            <w:proofErr w:type="spellEnd"/>
          </w:p>
        </w:tc>
        <w:tc>
          <w:tcPr>
            <w:tcW w:w="1757" w:type="dxa"/>
          </w:tcPr>
          <w:p w14:paraId="055663ED" w14:textId="77777777" w:rsidR="009B16C8" w:rsidRPr="009567A3" w:rsidRDefault="009B16C8" w:rsidP="00477CDE">
            <w:pPr>
              <w:pStyle w:val="TableParagraph"/>
              <w:spacing w:line="270" w:lineRule="exact"/>
              <w:ind w:left="223" w:right="212"/>
              <w:jc w:val="center"/>
              <w:rPr>
                <w:rFonts w:cs="Times New Roman"/>
                <w:b/>
                <w:sz w:val="28"/>
                <w:szCs w:val="28"/>
              </w:rPr>
            </w:pPr>
            <w:r w:rsidRPr="009567A3">
              <w:rPr>
                <w:rFonts w:cs="Times New Roman"/>
                <w:b/>
                <w:sz w:val="28"/>
                <w:szCs w:val="28"/>
              </w:rPr>
              <w:t>9-10</w:t>
            </w:r>
          </w:p>
        </w:tc>
        <w:tc>
          <w:tcPr>
            <w:tcW w:w="4482" w:type="dxa"/>
          </w:tcPr>
          <w:p w14:paraId="5E443BAF" w14:textId="77777777" w:rsidR="009B16C8" w:rsidRPr="009567A3" w:rsidRDefault="009B16C8" w:rsidP="00477CDE">
            <w:pPr>
              <w:pStyle w:val="TableParagraph"/>
              <w:spacing w:line="276" w:lineRule="exact"/>
              <w:ind w:left="1070" w:right="279" w:hanging="803"/>
              <w:rPr>
                <w:rFonts w:cs="Times New Roman"/>
                <w:sz w:val="28"/>
                <w:szCs w:val="28"/>
                <w:lang w:val="ru-RU"/>
              </w:rPr>
            </w:pPr>
            <w:r w:rsidRPr="009567A3">
              <w:rPr>
                <w:rFonts w:cs="Times New Roman"/>
                <w:sz w:val="28"/>
                <w:szCs w:val="28"/>
                <w:lang w:val="ru-RU"/>
              </w:rPr>
              <w:t>Отлично</w:t>
            </w:r>
            <w:r w:rsidRPr="009567A3">
              <w:rPr>
                <w:rFonts w:cs="Times New Roman"/>
                <w:spacing w:val="-15"/>
                <w:sz w:val="28"/>
                <w:szCs w:val="28"/>
                <w:lang w:val="ru-RU"/>
              </w:rPr>
              <w:t xml:space="preserve"> </w:t>
            </w:r>
            <w:r w:rsidRPr="009567A3">
              <w:rPr>
                <w:rFonts w:cs="Times New Roman"/>
                <w:sz w:val="28"/>
                <w:szCs w:val="28"/>
                <w:lang w:val="ru-RU"/>
              </w:rPr>
              <w:t>(высокий</w:t>
            </w:r>
            <w:r w:rsidRPr="009567A3">
              <w:rPr>
                <w:rFonts w:cs="Times New Roman"/>
                <w:spacing w:val="-15"/>
                <w:sz w:val="28"/>
                <w:szCs w:val="28"/>
                <w:lang w:val="ru-RU"/>
              </w:rPr>
              <w:t xml:space="preserve"> </w:t>
            </w:r>
            <w:r w:rsidRPr="009567A3">
              <w:rPr>
                <w:rFonts w:cs="Times New Roman"/>
                <w:sz w:val="28"/>
                <w:szCs w:val="28"/>
                <w:lang w:val="ru-RU"/>
              </w:rPr>
              <w:t>уровень</w:t>
            </w:r>
            <w:r w:rsidRPr="009567A3">
              <w:rPr>
                <w:rFonts w:cs="Times New Roman"/>
                <w:spacing w:val="-15"/>
                <w:sz w:val="28"/>
                <w:szCs w:val="28"/>
                <w:lang w:val="ru-RU"/>
              </w:rPr>
              <w:t xml:space="preserve"> </w:t>
            </w:r>
            <w:proofErr w:type="spellStart"/>
            <w:r w:rsidRPr="009567A3">
              <w:rPr>
                <w:rFonts w:cs="Times New Roman"/>
                <w:sz w:val="28"/>
                <w:szCs w:val="28"/>
                <w:lang w:val="ru-RU"/>
              </w:rPr>
              <w:t>сформиро</w:t>
            </w:r>
            <w:proofErr w:type="spellEnd"/>
            <w:r w:rsidRPr="009567A3">
              <w:rPr>
                <w:rFonts w:cs="Times New Roman"/>
                <w:sz w:val="28"/>
                <w:szCs w:val="28"/>
                <w:lang w:val="ru-RU"/>
              </w:rPr>
              <w:t>-</w:t>
            </w:r>
            <w:r w:rsidRPr="009567A3">
              <w:rPr>
                <w:rFonts w:cs="Times New Roman"/>
                <w:spacing w:val="-57"/>
                <w:sz w:val="28"/>
                <w:szCs w:val="28"/>
                <w:lang w:val="ru-RU"/>
              </w:rPr>
              <w:t xml:space="preserve"> </w:t>
            </w:r>
            <w:proofErr w:type="spellStart"/>
            <w:r w:rsidRPr="009567A3">
              <w:rPr>
                <w:rFonts w:cs="Times New Roman"/>
                <w:sz w:val="28"/>
                <w:szCs w:val="28"/>
                <w:lang w:val="ru-RU"/>
              </w:rPr>
              <w:t>ванности</w:t>
            </w:r>
            <w:proofErr w:type="spellEnd"/>
            <w:r w:rsidRPr="009567A3">
              <w:rPr>
                <w:rFonts w:cs="Times New Roman"/>
                <w:sz w:val="28"/>
                <w:szCs w:val="28"/>
                <w:lang w:val="ru-RU"/>
              </w:rPr>
              <w:t xml:space="preserve"> компетенции</w:t>
            </w:r>
          </w:p>
        </w:tc>
      </w:tr>
      <w:tr w:rsidR="009B16C8" w:rsidRPr="009567A3" w14:paraId="20AE45A9" w14:textId="77777777" w:rsidTr="00477CDE">
        <w:trPr>
          <w:trHeight w:val="551"/>
        </w:trPr>
        <w:tc>
          <w:tcPr>
            <w:tcW w:w="550" w:type="dxa"/>
          </w:tcPr>
          <w:p w14:paraId="308F0829" w14:textId="77777777" w:rsidR="009B16C8" w:rsidRPr="009567A3" w:rsidRDefault="009B16C8" w:rsidP="00477CDE">
            <w:pPr>
              <w:pStyle w:val="TableParagraph"/>
              <w:spacing w:line="270" w:lineRule="exact"/>
              <w:ind w:right="197"/>
              <w:jc w:val="right"/>
              <w:rPr>
                <w:rFonts w:cs="Times New Roman"/>
                <w:sz w:val="28"/>
                <w:szCs w:val="28"/>
              </w:rPr>
            </w:pPr>
            <w:r w:rsidRPr="009567A3">
              <w:rPr>
                <w:rFonts w:cs="Times New Roman"/>
                <w:sz w:val="28"/>
                <w:szCs w:val="28"/>
              </w:rPr>
              <w:t>2</w:t>
            </w:r>
          </w:p>
        </w:tc>
        <w:tc>
          <w:tcPr>
            <w:tcW w:w="2852" w:type="dxa"/>
          </w:tcPr>
          <w:p w14:paraId="7A38CFF4" w14:textId="77777777" w:rsidR="009B16C8" w:rsidRPr="009567A3" w:rsidRDefault="009B16C8" w:rsidP="00477CDE">
            <w:pPr>
              <w:pStyle w:val="TableParagraph"/>
              <w:spacing w:line="272" w:lineRule="exact"/>
              <w:ind w:left="194" w:right="216"/>
              <w:jc w:val="center"/>
              <w:rPr>
                <w:rFonts w:cs="Times New Roman"/>
                <w:sz w:val="28"/>
                <w:szCs w:val="28"/>
              </w:rPr>
            </w:pPr>
            <w:r w:rsidRPr="009567A3">
              <w:rPr>
                <w:rFonts w:cs="Times New Roman"/>
                <w:sz w:val="28"/>
                <w:szCs w:val="28"/>
              </w:rPr>
              <w:t>80-89%</w:t>
            </w:r>
            <w:r w:rsidRPr="009567A3">
              <w:rPr>
                <w:rFonts w:cs="Times New Roman"/>
                <w:spacing w:val="-14"/>
                <w:sz w:val="28"/>
                <w:szCs w:val="28"/>
              </w:rPr>
              <w:t xml:space="preserve"> </w:t>
            </w:r>
            <w:proofErr w:type="spellStart"/>
            <w:r w:rsidRPr="009567A3">
              <w:rPr>
                <w:rFonts w:cs="Times New Roman"/>
                <w:sz w:val="28"/>
                <w:szCs w:val="28"/>
              </w:rPr>
              <w:t>правильных</w:t>
            </w:r>
            <w:proofErr w:type="spellEnd"/>
            <w:r w:rsidRPr="009567A3">
              <w:rPr>
                <w:rFonts w:cs="Times New Roman"/>
                <w:spacing w:val="-15"/>
                <w:sz w:val="28"/>
                <w:szCs w:val="28"/>
              </w:rPr>
              <w:t xml:space="preserve"> </w:t>
            </w:r>
            <w:proofErr w:type="spellStart"/>
            <w:r w:rsidRPr="009567A3">
              <w:rPr>
                <w:rFonts w:cs="Times New Roman"/>
                <w:sz w:val="28"/>
                <w:szCs w:val="28"/>
              </w:rPr>
              <w:t>от</w:t>
            </w:r>
            <w:proofErr w:type="spellEnd"/>
            <w:r w:rsidRPr="009567A3">
              <w:rPr>
                <w:rFonts w:cs="Times New Roman"/>
                <w:sz w:val="28"/>
                <w:szCs w:val="28"/>
              </w:rPr>
              <w:t>-</w:t>
            </w:r>
          </w:p>
          <w:p w14:paraId="708EB348" w14:textId="77777777" w:rsidR="009B16C8" w:rsidRPr="009567A3" w:rsidRDefault="009B16C8" w:rsidP="00477CDE">
            <w:pPr>
              <w:pStyle w:val="TableParagraph"/>
              <w:spacing w:line="259" w:lineRule="exact"/>
              <w:ind w:left="194" w:right="190"/>
              <w:jc w:val="center"/>
              <w:rPr>
                <w:rFonts w:cs="Times New Roman"/>
                <w:sz w:val="28"/>
                <w:szCs w:val="28"/>
              </w:rPr>
            </w:pPr>
            <w:proofErr w:type="spellStart"/>
            <w:r w:rsidRPr="009567A3">
              <w:rPr>
                <w:rFonts w:cs="Times New Roman"/>
                <w:sz w:val="28"/>
                <w:szCs w:val="28"/>
              </w:rPr>
              <w:t>ветов</w:t>
            </w:r>
            <w:proofErr w:type="spellEnd"/>
          </w:p>
        </w:tc>
        <w:tc>
          <w:tcPr>
            <w:tcW w:w="1757" w:type="dxa"/>
          </w:tcPr>
          <w:p w14:paraId="2D80C3DF" w14:textId="77777777" w:rsidR="009B16C8" w:rsidRPr="009567A3" w:rsidRDefault="009B16C8" w:rsidP="00477CDE">
            <w:pPr>
              <w:pStyle w:val="TableParagraph"/>
              <w:spacing w:line="270" w:lineRule="exact"/>
              <w:ind w:left="223" w:right="203"/>
              <w:jc w:val="center"/>
              <w:rPr>
                <w:rFonts w:cs="Times New Roman"/>
                <w:sz w:val="28"/>
                <w:szCs w:val="28"/>
              </w:rPr>
            </w:pPr>
            <w:r w:rsidRPr="009567A3">
              <w:rPr>
                <w:rFonts w:cs="Times New Roman"/>
                <w:sz w:val="28"/>
                <w:szCs w:val="28"/>
              </w:rPr>
              <w:t>7-8</w:t>
            </w:r>
          </w:p>
        </w:tc>
        <w:tc>
          <w:tcPr>
            <w:tcW w:w="4482" w:type="dxa"/>
            <w:vMerge w:val="restart"/>
          </w:tcPr>
          <w:p w14:paraId="3FE71F73" w14:textId="77777777" w:rsidR="009B16C8" w:rsidRPr="009567A3" w:rsidRDefault="009B16C8" w:rsidP="00477CDE">
            <w:pPr>
              <w:pStyle w:val="TableParagraph"/>
              <w:ind w:left="911" w:right="203" w:hanging="720"/>
              <w:rPr>
                <w:rFonts w:cs="Times New Roman"/>
                <w:sz w:val="28"/>
                <w:szCs w:val="28"/>
                <w:lang w:val="ru-RU"/>
              </w:rPr>
            </w:pPr>
            <w:r w:rsidRPr="009567A3">
              <w:rPr>
                <w:rFonts w:cs="Times New Roman"/>
                <w:spacing w:val="-1"/>
                <w:sz w:val="28"/>
                <w:szCs w:val="28"/>
                <w:lang w:val="ru-RU"/>
              </w:rPr>
              <w:t>Хорошо</w:t>
            </w:r>
            <w:r w:rsidRPr="009567A3">
              <w:rPr>
                <w:rFonts w:cs="Times New Roman"/>
                <w:spacing w:val="-14"/>
                <w:sz w:val="28"/>
                <w:szCs w:val="28"/>
                <w:lang w:val="ru-RU"/>
              </w:rPr>
              <w:t xml:space="preserve"> </w:t>
            </w:r>
            <w:r w:rsidRPr="009567A3">
              <w:rPr>
                <w:rFonts w:cs="Times New Roman"/>
                <w:sz w:val="28"/>
                <w:szCs w:val="28"/>
                <w:lang w:val="ru-RU"/>
              </w:rPr>
              <w:t>(достаточный</w:t>
            </w:r>
            <w:r w:rsidRPr="009567A3">
              <w:rPr>
                <w:rFonts w:cs="Times New Roman"/>
                <w:spacing w:val="-13"/>
                <w:sz w:val="28"/>
                <w:szCs w:val="28"/>
                <w:lang w:val="ru-RU"/>
              </w:rPr>
              <w:t xml:space="preserve"> </w:t>
            </w:r>
            <w:r w:rsidRPr="009567A3">
              <w:rPr>
                <w:rFonts w:cs="Times New Roman"/>
                <w:sz w:val="28"/>
                <w:szCs w:val="28"/>
                <w:lang w:val="ru-RU"/>
              </w:rPr>
              <w:t>уровень</w:t>
            </w:r>
            <w:r w:rsidRPr="009567A3">
              <w:rPr>
                <w:rFonts w:cs="Times New Roman"/>
                <w:spacing w:val="-11"/>
                <w:sz w:val="28"/>
                <w:szCs w:val="28"/>
                <w:lang w:val="ru-RU"/>
              </w:rPr>
              <w:t xml:space="preserve"> </w:t>
            </w:r>
            <w:proofErr w:type="spellStart"/>
            <w:r w:rsidRPr="009567A3">
              <w:rPr>
                <w:rFonts w:cs="Times New Roman"/>
                <w:sz w:val="28"/>
                <w:szCs w:val="28"/>
                <w:lang w:val="ru-RU"/>
              </w:rPr>
              <w:t>сформи</w:t>
            </w:r>
            <w:proofErr w:type="spellEnd"/>
            <w:r w:rsidRPr="009567A3">
              <w:rPr>
                <w:rFonts w:cs="Times New Roman"/>
                <w:sz w:val="28"/>
                <w:szCs w:val="28"/>
                <w:lang w:val="ru-RU"/>
              </w:rPr>
              <w:t>-</w:t>
            </w:r>
            <w:r w:rsidRPr="009567A3">
              <w:rPr>
                <w:rFonts w:cs="Times New Roman"/>
                <w:spacing w:val="-57"/>
                <w:sz w:val="28"/>
                <w:szCs w:val="28"/>
                <w:lang w:val="ru-RU"/>
              </w:rPr>
              <w:t xml:space="preserve"> </w:t>
            </w:r>
            <w:proofErr w:type="spellStart"/>
            <w:r w:rsidRPr="009567A3">
              <w:rPr>
                <w:rFonts w:cs="Times New Roman"/>
                <w:sz w:val="28"/>
                <w:szCs w:val="28"/>
                <w:lang w:val="ru-RU"/>
              </w:rPr>
              <w:t>рованности</w:t>
            </w:r>
            <w:proofErr w:type="spellEnd"/>
            <w:r w:rsidRPr="009567A3">
              <w:rPr>
                <w:rFonts w:cs="Times New Roman"/>
                <w:sz w:val="28"/>
                <w:szCs w:val="28"/>
                <w:lang w:val="ru-RU"/>
              </w:rPr>
              <w:t xml:space="preserve"> компетенции)</w:t>
            </w:r>
          </w:p>
        </w:tc>
      </w:tr>
      <w:tr w:rsidR="009B16C8" w:rsidRPr="009567A3" w14:paraId="742EC7D1" w14:textId="77777777" w:rsidTr="00477CDE">
        <w:trPr>
          <w:trHeight w:val="554"/>
        </w:trPr>
        <w:tc>
          <w:tcPr>
            <w:tcW w:w="550" w:type="dxa"/>
          </w:tcPr>
          <w:p w14:paraId="58B337CA" w14:textId="77777777" w:rsidR="009B16C8" w:rsidRPr="009567A3" w:rsidRDefault="009B16C8" w:rsidP="00477CDE">
            <w:pPr>
              <w:pStyle w:val="TableParagraph"/>
              <w:spacing w:line="275" w:lineRule="exact"/>
              <w:ind w:right="197"/>
              <w:jc w:val="right"/>
              <w:rPr>
                <w:rFonts w:cs="Times New Roman"/>
                <w:sz w:val="28"/>
                <w:szCs w:val="28"/>
              </w:rPr>
            </w:pPr>
            <w:r w:rsidRPr="009567A3">
              <w:rPr>
                <w:rFonts w:cs="Times New Roman"/>
                <w:sz w:val="28"/>
                <w:szCs w:val="28"/>
              </w:rPr>
              <w:t>3</w:t>
            </w:r>
          </w:p>
        </w:tc>
        <w:tc>
          <w:tcPr>
            <w:tcW w:w="2852" w:type="dxa"/>
          </w:tcPr>
          <w:p w14:paraId="6E702097" w14:textId="77777777" w:rsidR="009B16C8" w:rsidRPr="009567A3" w:rsidRDefault="009B16C8" w:rsidP="00477CDE">
            <w:pPr>
              <w:pStyle w:val="TableParagraph"/>
              <w:spacing w:line="276" w:lineRule="exact"/>
              <w:ind w:left="1149" w:hanging="939"/>
              <w:rPr>
                <w:rFonts w:cs="Times New Roman"/>
                <w:sz w:val="28"/>
                <w:szCs w:val="28"/>
              </w:rPr>
            </w:pPr>
            <w:r w:rsidRPr="009567A3">
              <w:rPr>
                <w:rFonts w:cs="Times New Roman"/>
                <w:spacing w:val="-1"/>
                <w:sz w:val="28"/>
                <w:szCs w:val="28"/>
              </w:rPr>
              <w:t>70-79%</w:t>
            </w:r>
            <w:r w:rsidRPr="009567A3">
              <w:rPr>
                <w:rFonts w:cs="Times New Roman"/>
                <w:spacing w:val="-12"/>
                <w:sz w:val="28"/>
                <w:szCs w:val="28"/>
              </w:rPr>
              <w:t xml:space="preserve"> </w:t>
            </w:r>
            <w:proofErr w:type="spellStart"/>
            <w:r w:rsidRPr="009567A3">
              <w:rPr>
                <w:rFonts w:cs="Times New Roman"/>
                <w:spacing w:val="-1"/>
                <w:sz w:val="28"/>
                <w:szCs w:val="28"/>
              </w:rPr>
              <w:t>правильных</w:t>
            </w:r>
            <w:proofErr w:type="spellEnd"/>
            <w:r w:rsidRPr="009567A3">
              <w:rPr>
                <w:rFonts w:cs="Times New Roman"/>
                <w:spacing w:val="-13"/>
                <w:sz w:val="28"/>
                <w:szCs w:val="28"/>
              </w:rPr>
              <w:t xml:space="preserve"> </w:t>
            </w:r>
            <w:proofErr w:type="spellStart"/>
            <w:r w:rsidRPr="009567A3">
              <w:rPr>
                <w:rFonts w:cs="Times New Roman"/>
                <w:sz w:val="28"/>
                <w:szCs w:val="28"/>
              </w:rPr>
              <w:t>от</w:t>
            </w:r>
            <w:proofErr w:type="spellEnd"/>
            <w:r w:rsidRPr="009567A3">
              <w:rPr>
                <w:rFonts w:cs="Times New Roman"/>
                <w:sz w:val="28"/>
                <w:szCs w:val="28"/>
              </w:rPr>
              <w:t>-</w:t>
            </w:r>
            <w:r w:rsidRPr="009567A3">
              <w:rPr>
                <w:rFonts w:cs="Times New Roman"/>
                <w:spacing w:val="-57"/>
                <w:sz w:val="28"/>
                <w:szCs w:val="28"/>
              </w:rPr>
              <w:t xml:space="preserve"> </w:t>
            </w:r>
            <w:proofErr w:type="spellStart"/>
            <w:r w:rsidRPr="009567A3">
              <w:rPr>
                <w:rFonts w:cs="Times New Roman"/>
                <w:sz w:val="28"/>
                <w:szCs w:val="28"/>
              </w:rPr>
              <w:t>ветов</w:t>
            </w:r>
            <w:proofErr w:type="spellEnd"/>
          </w:p>
        </w:tc>
        <w:tc>
          <w:tcPr>
            <w:tcW w:w="1757" w:type="dxa"/>
          </w:tcPr>
          <w:p w14:paraId="5E9F2362" w14:textId="77777777" w:rsidR="009B16C8" w:rsidRPr="009567A3" w:rsidRDefault="009B16C8" w:rsidP="00477CDE">
            <w:pPr>
              <w:pStyle w:val="TableParagraph"/>
              <w:spacing w:line="275" w:lineRule="exact"/>
              <w:ind w:left="223" w:right="203"/>
              <w:jc w:val="center"/>
              <w:rPr>
                <w:rFonts w:cs="Times New Roman"/>
                <w:sz w:val="28"/>
                <w:szCs w:val="28"/>
              </w:rPr>
            </w:pPr>
            <w:r w:rsidRPr="009567A3">
              <w:rPr>
                <w:rFonts w:cs="Times New Roman"/>
                <w:sz w:val="28"/>
                <w:szCs w:val="28"/>
              </w:rPr>
              <w:t>5-6</w:t>
            </w:r>
          </w:p>
        </w:tc>
        <w:tc>
          <w:tcPr>
            <w:tcW w:w="4482" w:type="dxa"/>
            <w:vMerge/>
            <w:tcBorders>
              <w:top w:val="nil"/>
            </w:tcBorders>
          </w:tcPr>
          <w:p w14:paraId="1A1D6169" w14:textId="77777777" w:rsidR="009B16C8" w:rsidRPr="009567A3" w:rsidRDefault="009B16C8" w:rsidP="00477CDE">
            <w:pPr>
              <w:rPr>
                <w:rFonts w:cs="Times New Roman"/>
                <w:sz w:val="28"/>
                <w:szCs w:val="28"/>
              </w:rPr>
            </w:pPr>
          </w:p>
        </w:tc>
      </w:tr>
      <w:tr w:rsidR="009B16C8" w:rsidRPr="009567A3" w14:paraId="35704755" w14:textId="77777777" w:rsidTr="00477CDE">
        <w:trPr>
          <w:trHeight w:val="551"/>
        </w:trPr>
        <w:tc>
          <w:tcPr>
            <w:tcW w:w="550" w:type="dxa"/>
          </w:tcPr>
          <w:p w14:paraId="41B4927D" w14:textId="77777777" w:rsidR="009B16C8" w:rsidRPr="009567A3" w:rsidRDefault="009B16C8" w:rsidP="00477CDE">
            <w:pPr>
              <w:pStyle w:val="TableParagraph"/>
              <w:spacing w:line="273" w:lineRule="exact"/>
              <w:ind w:right="197"/>
              <w:jc w:val="right"/>
              <w:rPr>
                <w:rFonts w:cs="Times New Roman"/>
                <w:sz w:val="28"/>
                <w:szCs w:val="28"/>
              </w:rPr>
            </w:pPr>
            <w:r w:rsidRPr="009567A3">
              <w:rPr>
                <w:rFonts w:cs="Times New Roman"/>
                <w:sz w:val="28"/>
                <w:szCs w:val="28"/>
              </w:rPr>
              <w:t>4</w:t>
            </w:r>
          </w:p>
        </w:tc>
        <w:tc>
          <w:tcPr>
            <w:tcW w:w="2852" w:type="dxa"/>
          </w:tcPr>
          <w:p w14:paraId="47649F19" w14:textId="77777777" w:rsidR="009B16C8" w:rsidRPr="009567A3" w:rsidRDefault="009B16C8" w:rsidP="00477CDE">
            <w:pPr>
              <w:pStyle w:val="TableParagraph"/>
              <w:spacing w:line="273" w:lineRule="exact"/>
              <w:ind w:left="194" w:right="216"/>
              <w:jc w:val="center"/>
              <w:rPr>
                <w:rFonts w:cs="Times New Roman"/>
                <w:sz w:val="28"/>
                <w:szCs w:val="28"/>
              </w:rPr>
            </w:pPr>
            <w:r w:rsidRPr="009567A3">
              <w:rPr>
                <w:rFonts w:cs="Times New Roman"/>
                <w:sz w:val="28"/>
                <w:szCs w:val="28"/>
              </w:rPr>
              <w:t>60-69%</w:t>
            </w:r>
            <w:r w:rsidRPr="009567A3">
              <w:rPr>
                <w:rFonts w:cs="Times New Roman"/>
                <w:spacing w:val="-14"/>
                <w:sz w:val="28"/>
                <w:szCs w:val="28"/>
              </w:rPr>
              <w:t xml:space="preserve"> </w:t>
            </w:r>
            <w:proofErr w:type="spellStart"/>
            <w:r w:rsidRPr="009567A3">
              <w:rPr>
                <w:rFonts w:cs="Times New Roman"/>
                <w:sz w:val="28"/>
                <w:szCs w:val="28"/>
              </w:rPr>
              <w:t>правильных</w:t>
            </w:r>
            <w:proofErr w:type="spellEnd"/>
            <w:r w:rsidRPr="009567A3">
              <w:rPr>
                <w:rFonts w:cs="Times New Roman"/>
                <w:spacing w:val="-15"/>
                <w:sz w:val="28"/>
                <w:szCs w:val="28"/>
              </w:rPr>
              <w:t xml:space="preserve"> </w:t>
            </w:r>
            <w:proofErr w:type="spellStart"/>
            <w:r w:rsidRPr="009567A3">
              <w:rPr>
                <w:rFonts w:cs="Times New Roman"/>
                <w:sz w:val="28"/>
                <w:szCs w:val="28"/>
              </w:rPr>
              <w:t>от</w:t>
            </w:r>
            <w:proofErr w:type="spellEnd"/>
            <w:r w:rsidRPr="009567A3">
              <w:rPr>
                <w:rFonts w:cs="Times New Roman"/>
                <w:sz w:val="28"/>
                <w:szCs w:val="28"/>
              </w:rPr>
              <w:t>-</w:t>
            </w:r>
          </w:p>
          <w:p w14:paraId="7A386C2D" w14:textId="77777777" w:rsidR="009B16C8" w:rsidRPr="009567A3" w:rsidRDefault="009B16C8" w:rsidP="00477CDE">
            <w:pPr>
              <w:pStyle w:val="TableParagraph"/>
              <w:spacing w:line="259" w:lineRule="exact"/>
              <w:ind w:left="194" w:right="190"/>
              <w:jc w:val="center"/>
              <w:rPr>
                <w:rFonts w:cs="Times New Roman"/>
                <w:sz w:val="28"/>
                <w:szCs w:val="28"/>
              </w:rPr>
            </w:pPr>
            <w:proofErr w:type="spellStart"/>
            <w:r w:rsidRPr="009567A3">
              <w:rPr>
                <w:rFonts w:cs="Times New Roman"/>
                <w:sz w:val="28"/>
                <w:szCs w:val="28"/>
              </w:rPr>
              <w:t>ветов</w:t>
            </w:r>
            <w:proofErr w:type="spellEnd"/>
          </w:p>
        </w:tc>
        <w:tc>
          <w:tcPr>
            <w:tcW w:w="1757" w:type="dxa"/>
          </w:tcPr>
          <w:p w14:paraId="619B0257" w14:textId="77777777" w:rsidR="009B16C8" w:rsidRPr="009567A3" w:rsidRDefault="009B16C8" w:rsidP="00477CDE">
            <w:pPr>
              <w:pStyle w:val="TableParagraph"/>
              <w:spacing w:line="273" w:lineRule="exact"/>
              <w:ind w:left="223" w:right="203"/>
              <w:jc w:val="center"/>
              <w:rPr>
                <w:rFonts w:cs="Times New Roman"/>
                <w:sz w:val="28"/>
                <w:szCs w:val="28"/>
              </w:rPr>
            </w:pPr>
            <w:r w:rsidRPr="009567A3">
              <w:rPr>
                <w:rFonts w:cs="Times New Roman"/>
                <w:sz w:val="28"/>
                <w:szCs w:val="28"/>
              </w:rPr>
              <w:t>3-4</w:t>
            </w:r>
          </w:p>
        </w:tc>
        <w:tc>
          <w:tcPr>
            <w:tcW w:w="4482" w:type="dxa"/>
          </w:tcPr>
          <w:p w14:paraId="12B5B786" w14:textId="77777777" w:rsidR="009B16C8" w:rsidRPr="009567A3" w:rsidRDefault="009B16C8" w:rsidP="00477CDE">
            <w:pPr>
              <w:pStyle w:val="TableParagraph"/>
              <w:spacing w:line="273" w:lineRule="exact"/>
              <w:ind w:left="256"/>
              <w:rPr>
                <w:rFonts w:cs="Times New Roman"/>
                <w:sz w:val="28"/>
                <w:szCs w:val="28"/>
                <w:lang w:val="ru-RU"/>
              </w:rPr>
            </w:pPr>
            <w:r w:rsidRPr="009567A3">
              <w:rPr>
                <w:rFonts w:cs="Times New Roman"/>
                <w:spacing w:val="-1"/>
                <w:sz w:val="28"/>
                <w:szCs w:val="28"/>
                <w:lang w:val="ru-RU"/>
              </w:rPr>
              <w:t>Удовлетворительно</w:t>
            </w:r>
            <w:r w:rsidRPr="009567A3">
              <w:rPr>
                <w:rFonts w:cs="Times New Roman"/>
                <w:spacing w:val="-13"/>
                <w:sz w:val="28"/>
                <w:szCs w:val="28"/>
                <w:lang w:val="ru-RU"/>
              </w:rPr>
              <w:t xml:space="preserve"> </w:t>
            </w:r>
            <w:r w:rsidRPr="009567A3">
              <w:rPr>
                <w:rFonts w:cs="Times New Roman"/>
                <w:sz w:val="28"/>
                <w:szCs w:val="28"/>
                <w:lang w:val="ru-RU"/>
              </w:rPr>
              <w:t>(приемлемый</w:t>
            </w:r>
            <w:r w:rsidRPr="009567A3">
              <w:rPr>
                <w:rFonts w:cs="Times New Roman"/>
                <w:spacing w:val="-9"/>
                <w:sz w:val="28"/>
                <w:szCs w:val="28"/>
                <w:lang w:val="ru-RU"/>
              </w:rPr>
              <w:t xml:space="preserve"> </w:t>
            </w:r>
            <w:r w:rsidRPr="009567A3">
              <w:rPr>
                <w:rFonts w:cs="Times New Roman"/>
                <w:sz w:val="28"/>
                <w:szCs w:val="28"/>
                <w:lang w:val="ru-RU"/>
              </w:rPr>
              <w:t>уро-</w:t>
            </w:r>
          </w:p>
          <w:p w14:paraId="604E4314" w14:textId="77777777" w:rsidR="009B16C8" w:rsidRPr="009567A3" w:rsidRDefault="009B16C8" w:rsidP="00477CDE">
            <w:pPr>
              <w:pStyle w:val="TableParagraph"/>
              <w:spacing w:line="259" w:lineRule="exact"/>
              <w:ind w:left="260"/>
              <w:rPr>
                <w:rFonts w:cs="Times New Roman"/>
                <w:sz w:val="28"/>
                <w:szCs w:val="28"/>
                <w:lang w:val="ru-RU"/>
              </w:rPr>
            </w:pPr>
            <w:proofErr w:type="spellStart"/>
            <w:r w:rsidRPr="009567A3">
              <w:rPr>
                <w:rFonts w:cs="Times New Roman"/>
                <w:spacing w:val="-1"/>
                <w:sz w:val="28"/>
                <w:szCs w:val="28"/>
                <w:lang w:val="ru-RU"/>
              </w:rPr>
              <w:t>вень</w:t>
            </w:r>
            <w:proofErr w:type="spellEnd"/>
            <w:r w:rsidRPr="009567A3">
              <w:rPr>
                <w:rFonts w:cs="Times New Roman"/>
                <w:spacing w:val="-12"/>
                <w:sz w:val="28"/>
                <w:szCs w:val="28"/>
                <w:lang w:val="ru-RU"/>
              </w:rPr>
              <w:t xml:space="preserve"> </w:t>
            </w:r>
            <w:r w:rsidRPr="009567A3">
              <w:rPr>
                <w:rFonts w:cs="Times New Roman"/>
                <w:spacing w:val="-1"/>
                <w:sz w:val="28"/>
                <w:szCs w:val="28"/>
                <w:lang w:val="ru-RU"/>
              </w:rPr>
              <w:t>сформированности</w:t>
            </w:r>
            <w:r w:rsidRPr="009567A3">
              <w:rPr>
                <w:rFonts w:cs="Times New Roman"/>
                <w:spacing w:val="-8"/>
                <w:sz w:val="28"/>
                <w:szCs w:val="28"/>
                <w:lang w:val="ru-RU"/>
              </w:rPr>
              <w:t xml:space="preserve"> </w:t>
            </w:r>
            <w:r w:rsidRPr="009567A3">
              <w:rPr>
                <w:rFonts w:cs="Times New Roman"/>
                <w:sz w:val="28"/>
                <w:szCs w:val="28"/>
                <w:lang w:val="ru-RU"/>
              </w:rPr>
              <w:t>компетенции)</w:t>
            </w:r>
          </w:p>
        </w:tc>
      </w:tr>
      <w:tr w:rsidR="009B16C8" w:rsidRPr="009567A3" w14:paraId="72BB5712" w14:textId="77777777" w:rsidTr="00477CDE">
        <w:trPr>
          <w:trHeight w:val="549"/>
        </w:trPr>
        <w:tc>
          <w:tcPr>
            <w:tcW w:w="550" w:type="dxa"/>
          </w:tcPr>
          <w:p w14:paraId="2F6D6564" w14:textId="77777777" w:rsidR="009B16C8" w:rsidRPr="009567A3" w:rsidRDefault="009B16C8" w:rsidP="00477CDE">
            <w:pPr>
              <w:pStyle w:val="TableParagraph"/>
              <w:spacing w:line="270" w:lineRule="exact"/>
              <w:ind w:right="197"/>
              <w:jc w:val="right"/>
              <w:rPr>
                <w:rFonts w:cs="Times New Roman"/>
                <w:sz w:val="28"/>
                <w:szCs w:val="28"/>
              </w:rPr>
            </w:pPr>
            <w:r w:rsidRPr="009567A3">
              <w:rPr>
                <w:rFonts w:cs="Times New Roman"/>
                <w:sz w:val="28"/>
                <w:szCs w:val="28"/>
              </w:rPr>
              <w:t>5</w:t>
            </w:r>
          </w:p>
        </w:tc>
        <w:tc>
          <w:tcPr>
            <w:tcW w:w="2852" w:type="dxa"/>
          </w:tcPr>
          <w:p w14:paraId="12D77B2F" w14:textId="77777777" w:rsidR="009B16C8" w:rsidRPr="009567A3" w:rsidRDefault="009B16C8" w:rsidP="00477CDE">
            <w:pPr>
              <w:pStyle w:val="TableParagraph"/>
              <w:spacing w:before="1" w:line="264" w:lineRule="exact"/>
              <w:ind w:left="1159" w:right="195" w:hanging="937"/>
              <w:rPr>
                <w:rFonts w:cs="Times New Roman"/>
                <w:sz w:val="28"/>
                <w:szCs w:val="28"/>
              </w:rPr>
            </w:pPr>
            <w:r w:rsidRPr="009567A3">
              <w:rPr>
                <w:rFonts w:cs="Times New Roman"/>
                <w:sz w:val="28"/>
                <w:szCs w:val="28"/>
              </w:rPr>
              <w:t>50-59%</w:t>
            </w:r>
            <w:r w:rsidRPr="009567A3">
              <w:rPr>
                <w:rFonts w:cs="Times New Roman"/>
                <w:spacing w:val="-7"/>
                <w:sz w:val="28"/>
                <w:szCs w:val="28"/>
              </w:rPr>
              <w:t xml:space="preserve"> </w:t>
            </w:r>
            <w:proofErr w:type="spellStart"/>
            <w:r w:rsidRPr="009567A3">
              <w:rPr>
                <w:rFonts w:cs="Times New Roman"/>
                <w:sz w:val="28"/>
                <w:szCs w:val="28"/>
              </w:rPr>
              <w:t>правильных</w:t>
            </w:r>
            <w:proofErr w:type="spellEnd"/>
            <w:r w:rsidRPr="009567A3">
              <w:rPr>
                <w:rFonts w:cs="Times New Roman"/>
                <w:spacing w:val="-9"/>
                <w:sz w:val="28"/>
                <w:szCs w:val="28"/>
              </w:rPr>
              <w:t xml:space="preserve"> </w:t>
            </w:r>
            <w:proofErr w:type="spellStart"/>
            <w:r w:rsidRPr="009567A3">
              <w:rPr>
                <w:rFonts w:cs="Times New Roman"/>
                <w:sz w:val="28"/>
                <w:szCs w:val="28"/>
              </w:rPr>
              <w:t>от</w:t>
            </w:r>
            <w:proofErr w:type="spellEnd"/>
            <w:r w:rsidRPr="009567A3">
              <w:rPr>
                <w:rFonts w:cs="Times New Roman"/>
                <w:sz w:val="28"/>
                <w:szCs w:val="28"/>
              </w:rPr>
              <w:t>-</w:t>
            </w:r>
            <w:r w:rsidRPr="009567A3">
              <w:rPr>
                <w:rFonts w:cs="Times New Roman"/>
                <w:spacing w:val="-57"/>
                <w:sz w:val="28"/>
                <w:szCs w:val="28"/>
              </w:rPr>
              <w:t xml:space="preserve"> </w:t>
            </w:r>
            <w:proofErr w:type="spellStart"/>
            <w:r w:rsidRPr="009567A3">
              <w:rPr>
                <w:rFonts w:cs="Times New Roman"/>
                <w:sz w:val="28"/>
                <w:szCs w:val="28"/>
              </w:rPr>
              <w:t>ветов</w:t>
            </w:r>
            <w:proofErr w:type="spellEnd"/>
          </w:p>
        </w:tc>
        <w:tc>
          <w:tcPr>
            <w:tcW w:w="1757" w:type="dxa"/>
          </w:tcPr>
          <w:p w14:paraId="6F9D62FC" w14:textId="77777777" w:rsidR="009B16C8" w:rsidRPr="009567A3" w:rsidRDefault="009B16C8" w:rsidP="00477CDE">
            <w:pPr>
              <w:pStyle w:val="TableParagraph"/>
              <w:spacing w:line="270" w:lineRule="exact"/>
              <w:ind w:left="223" w:right="203"/>
              <w:jc w:val="center"/>
              <w:rPr>
                <w:rFonts w:cs="Times New Roman"/>
                <w:sz w:val="28"/>
                <w:szCs w:val="28"/>
              </w:rPr>
            </w:pPr>
            <w:r w:rsidRPr="009567A3">
              <w:rPr>
                <w:rFonts w:cs="Times New Roman"/>
                <w:sz w:val="28"/>
                <w:szCs w:val="28"/>
              </w:rPr>
              <w:t>1-2</w:t>
            </w:r>
          </w:p>
        </w:tc>
        <w:tc>
          <w:tcPr>
            <w:tcW w:w="4482" w:type="dxa"/>
          </w:tcPr>
          <w:p w14:paraId="03EB3E22" w14:textId="77777777" w:rsidR="009B16C8" w:rsidRPr="009567A3" w:rsidRDefault="009B16C8" w:rsidP="00477CDE">
            <w:pPr>
              <w:pStyle w:val="TableParagraph"/>
              <w:rPr>
                <w:rFonts w:cs="Times New Roman"/>
                <w:sz w:val="28"/>
                <w:szCs w:val="28"/>
              </w:rPr>
            </w:pPr>
          </w:p>
        </w:tc>
      </w:tr>
      <w:tr w:rsidR="009B16C8" w:rsidRPr="009567A3" w14:paraId="2D6AD0C3" w14:textId="77777777" w:rsidTr="00477CDE">
        <w:trPr>
          <w:trHeight w:val="815"/>
        </w:trPr>
        <w:tc>
          <w:tcPr>
            <w:tcW w:w="550" w:type="dxa"/>
          </w:tcPr>
          <w:p w14:paraId="18083AA3" w14:textId="77777777" w:rsidR="009B16C8" w:rsidRPr="009567A3" w:rsidRDefault="009B16C8" w:rsidP="00477CDE">
            <w:pPr>
              <w:pStyle w:val="TableParagraph"/>
              <w:spacing w:line="268" w:lineRule="exact"/>
              <w:ind w:right="197"/>
              <w:jc w:val="right"/>
              <w:rPr>
                <w:rFonts w:cs="Times New Roman"/>
                <w:sz w:val="28"/>
                <w:szCs w:val="28"/>
              </w:rPr>
            </w:pPr>
            <w:r w:rsidRPr="009567A3">
              <w:rPr>
                <w:rFonts w:cs="Times New Roman"/>
                <w:sz w:val="28"/>
                <w:szCs w:val="28"/>
              </w:rPr>
              <w:t>6</w:t>
            </w:r>
          </w:p>
        </w:tc>
        <w:tc>
          <w:tcPr>
            <w:tcW w:w="2852" w:type="dxa"/>
          </w:tcPr>
          <w:p w14:paraId="0EBE44AD" w14:textId="77777777" w:rsidR="009B16C8" w:rsidRPr="009567A3" w:rsidRDefault="009B16C8" w:rsidP="00477CDE">
            <w:pPr>
              <w:pStyle w:val="TableParagraph"/>
              <w:ind w:left="1038" w:right="234" w:hanging="809"/>
              <w:rPr>
                <w:rFonts w:cs="Times New Roman"/>
                <w:sz w:val="28"/>
                <w:szCs w:val="28"/>
              </w:rPr>
            </w:pPr>
            <w:proofErr w:type="spellStart"/>
            <w:r w:rsidRPr="009567A3">
              <w:rPr>
                <w:rFonts w:cs="Times New Roman"/>
                <w:spacing w:val="-1"/>
                <w:sz w:val="28"/>
                <w:szCs w:val="28"/>
              </w:rPr>
              <w:t>менее</w:t>
            </w:r>
            <w:proofErr w:type="spellEnd"/>
            <w:r w:rsidRPr="009567A3">
              <w:rPr>
                <w:rFonts w:cs="Times New Roman"/>
                <w:spacing w:val="-15"/>
                <w:sz w:val="28"/>
                <w:szCs w:val="28"/>
              </w:rPr>
              <w:t xml:space="preserve"> </w:t>
            </w:r>
            <w:r w:rsidRPr="009567A3">
              <w:rPr>
                <w:rFonts w:cs="Times New Roman"/>
                <w:spacing w:val="-1"/>
                <w:sz w:val="28"/>
                <w:szCs w:val="28"/>
              </w:rPr>
              <w:t>50%</w:t>
            </w:r>
            <w:r w:rsidRPr="009567A3">
              <w:rPr>
                <w:rFonts w:cs="Times New Roman"/>
                <w:spacing w:val="-14"/>
                <w:sz w:val="28"/>
                <w:szCs w:val="28"/>
              </w:rPr>
              <w:t xml:space="preserve"> </w:t>
            </w:r>
            <w:proofErr w:type="spellStart"/>
            <w:r w:rsidRPr="009567A3">
              <w:rPr>
                <w:rFonts w:cs="Times New Roman"/>
                <w:sz w:val="28"/>
                <w:szCs w:val="28"/>
              </w:rPr>
              <w:t>правильных</w:t>
            </w:r>
            <w:proofErr w:type="spellEnd"/>
            <w:r w:rsidRPr="009567A3">
              <w:rPr>
                <w:rFonts w:cs="Times New Roman"/>
                <w:spacing w:val="-57"/>
                <w:sz w:val="28"/>
                <w:szCs w:val="28"/>
              </w:rPr>
              <w:t xml:space="preserve"> </w:t>
            </w:r>
            <w:proofErr w:type="spellStart"/>
            <w:r w:rsidRPr="009567A3">
              <w:rPr>
                <w:rFonts w:cs="Times New Roman"/>
                <w:sz w:val="28"/>
                <w:szCs w:val="28"/>
              </w:rPr>
              <w:t>ответов</w:t>
            </w:r>
            <w:proofErr w:type="spellEnd"/>
          </w:p>
        </w:tc>
        <w:tc>
          <w:tcPr>
            <w:tcW w:w="1757" w:type="dxa"/>
          </w:tcPr>
          <w:p w14:paraId="345D62EF" w14:textId="77777777" w:rsidR="009B16C8" w:rsidRPr="009567A3" w:rsidRDefault="009B16C8" w:rsidP="00477CDE">
            <w:pPr>
              <w:pStyle w:val="TableParagraph"/>
              <w:spacing w:line="268" w:lineRule="exact"/>
              <w:ind w:left="8"/>
              <w:jc w:val="center"/>
              <w:rPr>
                <w:rFonts w:cs="Times New Roman"/>
                <w:sz w:val="28"/>
                <w:szCs w:val="28"/>
              </w:rPr>
            </w:pPr>
            <w:r w:rsidRPr="009567A3">
              <w:rPr>
                <w:rFonts w:cs="Times New Roman"/>
                <w:sz w:val="28"/>
                <w:szCs w:val="28"/>
              </w:rPr>
              <w:t>0</w:t>
            </w:r>
          </w:p>
        </w:tc>
        <w:tc>
          <w:tcPr>
            <w:tcW w:w="4482" w:type="dxa"/>
          </w:tcPr>
          <w:p w14:paraId="7DA94C9A" w14:textId="77777777" w:rsidR="009B16C8" w:rsidRPr="009567A3" w:rsidRDefault="009B16C8" w:rsidP="00477CDE">
            <w:pPr>
              <w:pStyle w:val="TableParagraph"/>
              <w:spacing w:line="268" w:lineRule="exact"/>
              <w:ind w:left="284" w:hanging="15"/>
              <w:rPr>
                <w:rFonts w:cs="Times New Roman"/>
                <w:sz w:val="28"/>
                <w:szCs w:val="28"/>
                <w:lang w:val="ru-RU"/>
              </w:rPr>
            </w:pPr>
            <w:r w:rsidRPr="009567A3">
              <w:rPr>
                <w:rFonts w:cs="Times New Roman"/>
                <w:spacing w:val="-1"/>
                <w:sz w:val="28"/>
                <w:szCs w:val="28"/>
                <w:lang w:val="ru-RU"/>
              </w:rPr>
              <w:t>Неудовлетворительно</w:t>
            </w:r>
            <w:r w:rsidRPr="009567A3">
              <w:rPr>
                <w:rFonts w:cs="Times New Roman"/>
                <w:spacing w:val="-9"/>
                <w:sz w:val="28"/>
                <w:szCs w:val="28"/>
                <w:lang w:val="ru-RU"/>
              </w:rPr>
              <w:t xml:space="preserve"> </w:t>
            </w:r>
            <w:r w:rsidRPr="009567A3">
              <w:rPr>
                <w:rFonts w:cs="Times New Roman"/>
                <w:sz w:val="28"/>
                <w:szCs w:val="28"/>
                <w:lang w:val="ru-RU"/>
              </w:rPr>
              <w:t>(недостаточный</w:t>
            </w:r>
          </w:p>
          <w:p w14:paraId="62ECB1B8" w14:textId="77777777" w:rsidR="009B16C8" w:rsidRPr="009567A3" w:rsidRDefault="009B16C8" w:rsidP="00477CDE">
            <w:pPr>
              <w:pStyle w:val="TableParagraph"/>
              <w:spacing w:line="272" w:lineRule="exact"/>
              <w:ind w:left="2020" w:right="258" w:hanging="1736"/>
              <w:rPr>
                <w:rFonts w:cs="Times New Roman"/>
                <w:sz w:val="28"/>
                <w:szCs w:val="28"/>
                <w:lang w:val="ru-RU"/>
              </w:rPr>
            </w:pPr>
            <w:r w:rsidRPr="009567A3">
              <w:rPr>
                <w:rFonts w:cs="Times New Roman"/>
                <w:sz w:val="28"/>
                <w:szCs w:val="28"/>
                <w:lang w:val="ru-RU"/>
              </w:rPr>
              <w:t>уровень</w:t>
            </w:r>
            <w:r w:rsidRPr="009567A3">
              <w:rPr>
                <w:rFonts w:cs="Times New Roman"/>
                <w:spacing w:val="-15"/>
                <w:sz w:val="28"/>
                <w:szCs w:val="28"/>
                <w:lang w:val="ru-RU"/>
              </w:rPr>
              <w:t xml:space="preserve"> </w:t>
            </w:r>
            <w:r w:rsidRPr="009567A3">
              <w:rPr>
                <w:rFonts w:cs="Times New Roman"/>
                <w:sz w:val="28"/>
                <w:szCs w:val="28"/>
                <w:lang w:val="ru-RU"/>
              </w:rPr>
              <w:t>сформированности</w:t>
            </w:r>
            <w:r w:rsidRPr="009567A3">
              <w:rPr>
                <w:rFonts w:cs="Times New Roman"/>
                <w:spacing w:val="-15"/>
                <w:sz w:val="28"/>
                <w:szCs w:val="28"/>
                <w:lang w:val="ru-RU"/>
              </w:rPr>
              <w:t xml:space="preserve"> </w:t>
            </w:r>
            <w:proofErr w:type="spellStart"/>
            <w:r w:rsidRPr="009567A3">
              <w:rPr>
                <w:rFonts w:cs="Times New Roman"/>
                <w:sz w:val="28"/>
                <w:szCs w:val="28"/>
                <w:lang w:val="ru-RU"/>
              </w:rPr>
              <w:t>компетен</w:t>
            </w:r>
            <w:proofErr w:type="spellEnd"/>
            <w:r w:rsidRPr="009567A3">
              <w:rPr>
                <w:rFonts w:cs="Times New Roman"/>
                <w:sz w:val="28"/>
                <w:szCs w:val="28"/>
                <w:lang w:val="ru-RU"/>
              </w:rPr>
              <w:t>-</w:t>
            </w:r>
            <w:r w:rsidRPr="009567A3">
              <w:rPr>
                <w:rFonts w:cs="Times New Roman"/>
                <w:spacing w:val="-57"/>
                <w:sz w:val="28"/>
                <w:szCs w:val="28"/>
                <w:lang w:val="ru-RU"/>
              </w:rPr>
              <w:t xml:space="preserve"> </w:t>
            </w:r>
            <w:proofErr w:type="spellStart"/>
            <w:r w:rsidRPr="009567A3">
              <w:rPr>
                <w:rFonts w:cs="Times New Roman"/>
                <w:sz w:val="28"/>
                <w:szCs w:val="28"/>
                <w:lang w:val="ru-RU"/>
              </w:rPr>
              <w:t>ции</w:t>
            </w:r>
            <w:proofErr w:type="spellEnd"/>
            <w:r w:rsidRPr="009567A3">
              <w:rPr>
                <w:rFonts w:cs="Times New Roman"/>
                <w:sz w:val="28"/>
                <w:szCs w:val="28"/>
                <w:lang w:val="ru-RU"/>
              </w:rPr>
              <w:t>)</w:t>
            </w:r>
          </w:p>
        </w:tc>
      </w:tr>
    </w:tbl>
    <w:p w14:paraId="75D79869" w14:textId="77777777" w:rsidR="009B16C8" w:rsidRPr="009567A3" w:rsidRDefault="009B16C8" w:rsidP="009B16C8">
      <w:pPr>
        <w:spacing w:line="272" w:lineRule="exact"/>
        <w:rPr>
          <w:sz w:val="28"/>
          <w:szCs w:val="28"/>
        </w:rPr>
        <w:sectPr w:rsidR="009B16C8" w:rsidRPr="009567A3" w:rsidSect="009B16C8">
          <w:pgSz w:w="11920" w:h="16850"/>
          <w:pgMar w:top="1040" w:right="260" w:bottom="1560" w:left="1040" w:header="0" w:footer="1358" w:gutter="0"/>
          <w:cols w:space="720"/>
        </w:sectPr>
      </w:pPr>
    </w:p>
    <w:p w14:paraId="6AFEF099" w14:textId="77777777" w:rsidR="009B16C8" w:rsidRPr="009567A3" w:rsidRDefault="009B16C8" w:rsidP="009B16C8">
      <w:pPr>
        <w:spacing w:before="71"/>
        <w:ind w:left="3706" w:right="693" w:hanging="2591"/>
        <w:rPr>
          <w:b/>
          <w:sz w:val="28"/>
          <w:szCs w:val="28"/>
        </w:rPr>
      </w:pPr>
      <w:r w:rsidRPr="009567A3">
        <w:rPr>
          <w:b/>
          <w:sz w:val="28"/>
          <w:szCs w:val="28"/>
        </w:rPr>
        <w:lastRenderedPageBreak/>
        <w:t>В)</w:t>
      </w:r>
      <w:r w:rsidRPr="009567A3">
        <w:rPr>
          <w:b/>
          <w:spacing w:val="-7"/>
          <w:sz w:val="28"/>
          <w:szCs w:val="28"/>
        </w:rPr>
        <w:t xml:space="preserve"> </w:t>
      </w:r>
      <w:r w:rsidRPr="009567A3">
        <w:rPr>
          <w:b/>
          <w:sz w:val="28"/>
          <w:szCs w:val="28"/>
        </w:rPr>
        <w:t>КРИТЕРИИ</w:t>
      </w:r>
      <w:r w:rsidRPr="009567A3">
        <w:rPr>
          <w:b/>
          <w:spacing w:val="-6"/>
          <w:sz w:val="28"/>
          <w:szCs w:val="28"/>
        </w:rPr>
        <w:t xml:space="preserve"> </w:t>
      </w:r>
      <w:r w:rsidRPr="009567A3">
        <w:rPr>
          <w:b/>
          <w:sz w:val="28"/>
          <w:szCs w:val="28"/>
        </w:rPr>
        <w:t>И</w:t>
      </w:r>
      <w:r w:rsidRPr="009567A3">
        <w:rPr>
          <w:b/>
          <w:spacing w:val="-14"/>
          <w:sz w:val="28"/>
          <w:szCs w:val="28"/>
        </w:rPr>
        <w:t xml:space="preserve"> </w:t>
      </w:r>
      <w:r w:rsidRPr="009567A3">
        <w:rPr>
          <w:b/>
          <w:sz w:val="28"/>
          <w:szCs w:val="28"/>
        </w:rPr>
        <w:t>ШКАЛА</w:t>
      </w:r>
      <w:r w:rsidRPr="009567A3">
        <w:rPr>
          <w:b/>
          <w:spacing w:val="-7"/>
          <w:sz w:val="28"/>
          <w:szCs w:val="28"/>
        </w:rPr>
        <w:t xml:space="preserve"> </w:t>
      </w:r>
      <w:r w:rsidRPr="009567A3">
        <w:rPr>
          <w:b/>
          <w:sz w:val="28"/>
          <w:szCs w:val="28"/>
        </w:rPr>
        <w:t>ОЦЕНИВАНИЯ</w:t>
      </w:r>
      <w:r w:rsidRPr="009567A3">
        <w:rPr>
          <w:b/>
          <w:spacing w:val="-10"/>
          <w:sz w:val="28"/>
          <w:szCs w:val="28"/>
        </w:rPr>
        <w:t xml:space="preserve"> </w:t>
      </w:r>
      <w:r w:rsidRPr="009567A3">
        <w:rPr>
          <w:b/>
          <w:sz w:val="28"/>
          <w:szCs w:val="28"/>
        </w:rPr>
        <w:t>РЕЗУЛЬТАТОВ</w:t>
      </w:r>
      <w:r w:rsidRPr="009567A3">
        <w:rPr>
          <w:b/>
          <w:spacing w:val="-67"/>
          <w:sz w:val="28"/>
          <w:szCs w:val="28"/>
        </w:rPr>
        <w:t xml:space="preserve"> </w:t>
      </w:r>
      <w:r w:rsidRPr="009567A3">
        <w:rPr>
          <w:b/>
          <w:sz w:val="28"/>
          <w:szCs w:val="28"/>
        </w:rPr>
        <w:t>РЕШЕНИЯ</w:t>
      </w:r>
      <w:r w:rsidRPr="009567A3">
        <w:rPr>
          <w:b/>
          <w:spacing w:val="-3"/>
          <w:sz w:val="28"/>
          <w:szCs w:val="28"/>
        </w:rPr>
        <w:t xml:space="preserve"> </w:t>
      </w:r>
      <w:r w:rsidRPr="009567A3">
        <w:rPr>
          <w:b/>
          <w:sz w:val="28"/>
          <w:szCs w:val="28"/>
        </w:rPr>
        <w:t>ЗАДАЧ</w:t>
      </w:r>
    </w:p>
    <w:p w14:paraId="5161128B" w14:textId="77777777" w:rsidR="009B16C8" w:rsidRPr="009567A3" w:rsidRDefault="009B16C8" w:rsidP="009B16C8">
      <w:pPr>
        <w:pStyle w:val="a9"/>
        <w:spacing w:before="4"/>
        <w:rPr>
          <w:rFonts w:ascii="Times New Roman" w:hAnsi="Times New Roman"/>
          <w:b/>
          <w:sz w:val="28"/>
          <w:szCs w:val="28"/>
        </w:rPr>
      </w:pPr>
    </w:p>
    <w:tbl>
      <w:tblPr>
        <w:tblStyle w:val="TableNormal"/>
        <w:tblW w:w="0" w:type="auto"/>
        <w:tblInd w:w="6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5"/>
        <w:gridCol w:w="5641"/>
        <w:gridCol w:w="1565"/>
        <w:gridCol w:w="1836"/>
      </w:tblGrid>
      <w:tr w:rsidR="009B16C8" w:rsidRPr="009567A3" w14:paraId="3A479DB9" w14:textId="77777777" w:rsidTr="00477CDE">
        <w:trPr>
          <w:trHeight w:val="273"/>
        </w:trPr>
        <w:tc>
          <w:tcPr>
            <w:tcW w:w="595" w:type="dxa"/>
            <w:vMerge w:val="restart"/>
          </w:tcPr>
          <w:p w14:paraId="14114D2B" w14:textId="77777777" w:rsidR="009B16C8" w:rsidRPr="009567A3" w:rsidRDefault="009B16C8" w:rsidP="00477CDE">
            <w:pPr>
              <w:pStyle w:val="TableParagraph"/>
              <w:spacing w:line="322" w:lineRule="exact"/>
              <w:ind w:left="186" w:right="151" w:hanging="12"/>
              <w:jc w:val="both"/>
              <w:rPr>
                <w:rFonts w:cs="Times New Roman"/>
                <w:b/>
                <w:i/>
                <w:sz w:val="28"/>
                <w:szCs w:val="28"/>
              </w:rPr>
            </w:pPr>
            <w:r w:rsidRPr="009567A3">
              <w:rPr>
                <w:rFonts w:cs="Times New Roman"/>
                <w:b/>
                <w:i/>
                <w:sz w:val="28"/>
                <w:szCs w:val="28"/>
              </w:rPr>
              <w:t>№</w:t>
            </w:r>
            <w:r w:rsidRPr="009567A3">
              <w:rPr>
                <w:rFonts w:cs="Times New Roman"/>
                <w:b/>
                <w:i/>
                <w:spacing w:val="-68"/>
                <w:sz w:val="28"/>
                <w:szCs w:val="28"/>
              </w:rPr>
              <w:t xml:space="preserve"> </w:t>
            </w:r>
            <w:r w:rsidRPr="009567A3">
              <w:rPr>
                <w:rFonts w:cs="Times New Roman"/>
                <w:b/>
                <w:i/>
                <w:sz w:val="28"/>
                <w:szCs w:val="28"/>
              </w:rPr>
              <w:t>п/</w:t>
            </w:r>
            <w:r w:rsidRPr="009567A3">
              <w:rPr>
                <w:rFonts w:cs="Times New Roman"/>
                <w:b/>
                <w:i/>
                <w:spacing w:val="-68"/>
                <w:sz w:val="28"/>
                <w:szCs w:val="28"/>
              </w:rPr>
              <w:t xml:space="preserve"> </w:t>
            </w:r>
            <w:r w:rsidRPr="009567A3">
              <w:rPr>
                <w:rFonts w:cs="Times New Roman"/>
                <w:b/>
                <w:i/>
                <w:sz w:val="28"/>
                <w:szCs w:val="28"/>
              </w:rPr>
              <w:t>п</w:t>
            </w:r>
          </w:p>
        </w:tc>
        <w:tc>
          <w:tcPr>
            <w:tcW w:w="5641" w:type="dxa"/>
            <w:vMerge w:val="restart"/>
          </w:tcPr>
          <w:p w14:paraId="76CA28F5" w14:textId="77777777" w:rsidR="009B16C8" w:rsidRPr="009567A3" w:rsidRDefault="009B16C8" w:rsidP="00477CDE">
            <w:pPr>
              <w:pStyle w:val="TableParagraph"/>
              <w:ind w:left="1423"/>
              <w:rPr>
                <w:rFonts w:cs="Times New Roman"/>
                <w:b/>
                <w:i/>
                <w:sz w:val="28"/>
                <w:szCs w:val="28"/>
              </w:rPr>
            </w:pPr>
            <w:proofErr w:type="spellStart"/>
            <w:r w:rsidRPr="009567A3">
              <w:rPr>
                <w:rFonts w:cs="Times New Roman"/>
                <w:b/>
                <w:i/>
                <w:spacing w:val="-1"/>
                <w:sz w:val="28"/>
                <w:szCs w:val="28"/>
              </w:rPr>
              <w:t>Критерии</w:t>
            </w:r>
            <w:proofErr w:type="spellEnd"/>
            <w:r w:rsidRPr="009567A3">
              <w:rPr>
                <w:rFonts w:cs="Times New Roman"/>
                <w:b/>
                <w:i/>
                <w:spacing w:val="-15"/>
                <w:sz w:val="28"/>
                <w:szCs w:val="28"/>
              </w:rPr>
              <w:t xml:space="preserve"> </w:t>
            </w:r>
            <w:proofErr w:type="spellStart"/>
            <w:r w:rsidRPr="009567A3">
              <w:rPr>
                <w:rFonts w:cs="Times New Roman"/>
                <w:b/>
                <w:i/>
                <w:sz w:val="28"/>
                <w:szCs w:val="28"/>
              </w:rPr>
              <w:t>оценивания</w:t>
            </w:r>
            <w:proofErr w:type="spellEnd"/>
          </w:p>
        </w:tc>
        <w:tc>
          <w:tcPr>
            <w:tcW w:w="3401" w:type="dxa"/>
            <w:gridSpan w:val="2"/>
          </w:tcPr>
          <w:p w14:paraId="44924400" w14:textId="77777777" w:rsidR="009B16C8" w:rsidRPr="009567A3" w:rsidRDefault="009B16C8" w:rsidP="00477CDE">
            <w:pPr>
              <w:pStyle w:val="TableParagraph"/>
              <w:spacing w:line="253" w:lineRule="exact"/>
              <w:ind w:left="931"/>
              <w:rPr>
                <w:rFonts w:cs="Times New Roman"/>
                <w:b/>
                <w:i/>
                <w:sz w:val="28"/>
                <w:szCs w:val="28"/>
              </w:rPr>
            </w:pPr>
            <w:proofErr w:type="spellStart"/>
            <w:r w:rsidRPr="009567A3">
              <w:rPr>
                <w:rFonts w:cs="Times New Roman"/>
                <w:b/>
                <w:i/>
                <w:sz w:val="28"/>
                <w:szCs w:val="28"/>
              </w:rPr>
              <w:t>Шкала</w:t>
            </w:r>
            <w:proofErr w:type="spellEnd"/>
            <w:r w:rsidRPr="009567A3">
              <w:rPr>
                <w:rFonts w:cs="Times New Roman"/>
                <w:b/>
                <w:i/>
                <w:spacing w:val="-7"/>
                <w:sz w:val="28"/>
                <w:szCs w:val="28"/>
              </w:rPr>
              <w:t xml:space="preserve"> </w:t>
            </w:r>
            <w:proofErr w:type="spellStart"/>
            <w:r w:rsidRPr="009567A3">
              <w:rPr>
                <w:rFonts w:cs="Times New Roman"/>
                <w:b/>
                <w:i/>
                <w:sz w:val="28"/>
                <w:szCs w:val="28"/>
              </w:rPr>
              <w:t>оценок</w:t>
            </w:r>
            <w:proofErr w:type="spellEnd"/>
          </w:p>
        </w:tc>
      </w:tr>
      <w:tr w:rsidR="009B16C8" w:rsidRPr="009567A3" w14:paraId="51959136" w14:textId="77777777" w:rsidTr="00477CDE">
        <w:trPr>
          <w:trHeight w:val="681"/>
        </w:trPr>
        <w:tc>
          <w:tcPr>
            <w:tcW w:w="595" w:type="dxa"/>
            <w:vMerge/>
            <w:tcBorders>
              <w:top w:val="nil"/>
            </w:tcBorders>
          </w:tcPr>
          <w:p w14:paraId="687AA75C" w14:textId="77777777" w:rsidR="009B16C8" w:rsidRPr="009567A3" w:rsidRDefault="009B16C8" w:rsidP="00477CDE">
            <w:pPr>
              <w:rPr>
                <w:rFonts w:cs="Times New Roman"/>
                <w:sz w:val="28"/>
                <w:szCs w:val="28"/>
              </w:rPr>
            </w:pPr>
          </w:p>
        </w:tc>
        <w:tc>
          <w:tcPr>
            <w:tcW w:w="5641" w:type="dxa"/>
            <w:vMerge/>
            <w:tcBorders>
              <w:top w:val="nil"/>
            </w:tcBorders>
          </w:tcPr>
          <w:p w14:paraId="44735681" w14:textId="77777777" w:rsidR="009B16C8" w:rsidRPr="009567A3" w:rsidRDefault="009B16C8" w:rsidP="00477CDE">
            <w:pPr>
              <w:rPr>
                <w:rFonts w:cs="Times New Roman"/>
                <w:sz w:val="28"/>
                <w:szCs w:val="28"/>
              </w:rPr>
            </w:pPr>
          </w:p>
        </w:tc>
        <w:tc>
          <w:tcPr>
            <w:tcW w:w="1565" w:type="dxa"/>
          </w:tcPr>
          <w:p w14:paraId="17CA63CA" w14:textId="77777777" w:rsidR="009B16C8" w:rsidRPr="009567A3" w:rsidRDefault="009B16C8" w:rsidP="00477CDE">
            <w:pPr>
              <w:pStyle w:val="TableParagraph"/>
              <w:ind w:left="431" w:right="144" w:hanging="272"/>
              <w:rPr>
                <w:rFonts w:cs="Times New Roman"/>
                <w:b/>
                <w:i/>
                <w:sz w:val="28"/>
                <w:szCs w:val="28"/>
              </w:rPr>
            </w:pPr>
            <w:proofErr w:type="spellStart"/>
            <w:r w:rsidRPr="009567A3">
              <w:rPr>
                <w:rFonts w:cs="Times New Roman"/>
                <w:b/>
                <w:i/>
                <w:spacing w:val="-2"/>
                <w:sz w:val="28"/>
                <w:szCs w:val="28"/>
              </w:rPr>
              <w:t>количество</w:t>
            </w:r>
            <w:proofErr w:type="spellEnd"/>
            <w:r w:rsidRPr="009567A3">
              <w:rPr>
                <w:rFonts w:cs="Times New Roman"/>
                <w:b/>
                <w:i/>
                <w:spacing w:val="-57"/>
                <w:sz w:val="28"/>
                <w:szCs w:val="28"/>
              </w:rPr>
              <w:t xml:space="preserve"> </w:t>
            </w:r>
            <w:proofErr w:type="spellStart"/>
            <w:r w:rsidRPr="009567A3">
              <w:rPr>
                <w:rFonts w:cs="Times New Roman"/>
                <w:b/>
                <w:i/>
                <w:sz w:val="28"/>
                <w:szCs w:val="28"/>
              </w:rPr>
              <w:t>баллов</w:t>
            </w:r>
            <w:proofErr w:type="spellEnd"/>
          </w:p>
        </w:tc>
        <w:tc>
          <w:tcPr>
            <w:tcW w:w="1836" w:type="dxa"/>
            <w:shd w:val="clear" w:color="auto" w:fill="D9D9D9"/>
          </w:tcPr>
          <w:p w14:paraId="4A62F674" w14:textId="77777777" w:rsidR="009B16C8" w:rsidRPr="009567A3" w:rsidRDefault="009B16C8" w:rsidP="00477CDE">
            <w:pPr>
              <w:pStyle w:val="TableParagraph"/>
              <w:spacing w:line="273" w:lineRule="exact"/>
              <w:ind w:left="554"/>
              <w:rPr>
                <w:rFonts w:cs="Times New Roman"/>
                <w:b/>
                <w:i/>
                <w:sz w:val="28"/>
                <w:szCs w:val="28"/>
              </w:rPr>
            </w:pPr>
            <w:proofErr w:type="spellStart"/>
            <w:r w:rsidRPr="009567A3">
              <w:rPr>
                <w:rFonts w:cs="Times New Roman"/>
                <w:b/>
                <w:i/>
                <w:sz w:val="28"/>
                <w:szCs w:val="28"/>
              </w:rPr>
              <w:t>оценка</w:t>
            </w:r>
            <w:proofErr w:type="spellEnd"/>
          </w:p>
        </w:tc>
      </w:tr>
      <w:tr w:rsidR="009B16C8" w:rsidRPr="009567A3" w14:paraId="749D0FC5" w14:textId="77777777" w:rsidTr="00477CDE">
        <w:trPr>
          <w:trHeight w:val="1377"/>
        </w:trPr>
        <w:tc>
          <w:tcPr>
            <w:tcW w:w="595" w:type="dxa"/>
          </w:tcPr>
          <w:p w14:paraId="71F0B2FC" w14:textId="77777777" w:rsidR="009B16C8" w:rsidRPr="009567A3" w:rsidRDefault="009B16C8" w:rsidP="00477CDE">
            <w:pPr>
              <w:pStyle w:val="TableParagraph"/>
              <w:spacing w:line="318" w:lineRule="exact"/>
              <w:ind w:left="87"/>
              <w:jc w:val="center"/>
              <w:rPr>
                <w:rFonts w:cs="Times New Roman"/>
                <w:sz w:val="28"/>
                <w:szCs w:val="28"/>
              </w:rPr>
            </w:pPr>
            <w:r w:rsidRPr="009567A3">
              <w:rPr>
                <w:rFonts w:cs="Times New Roman"/>
                <w:sz w:val="28"/>
                <w:szCs w:val="28"/>
              </w:rPr>
              <w:t>1</w:t>
            </w:r>
          </w:p>
        </w:tc>
        <w:tc>
          <w:tcPr>
            <w:tcW w:w="5641" w:type="dxa"/>
          </w:tcPr>
          <w:p w14:paraId="3A0F5CBE" w14:textId="77777777" w:rsidR="009B16C8" w:rsidRPr="009567A3" w:rsidRDefault="009B16C8" w:rsidP="00477CDE">
            <w:pPr>
              <w:pStyle w:val="TableParagraph"/>
              <w:ind w:left="112" w:right="88"/>
              <w:jc w:val="both"/>
              <w:rPr>
                <w:rFonts w:cs="Times New Roman"/>
                <w:sz w:val="28"/>
                <w:szCs w:val="28"/>
              </w:rPr>
            </w:pPr>
            <w:r w:rsidRPr="009567A3">
              <w:rPr>
                <w:rFonts w:cs="Times New Roman"/>
                <w:sz w:val="28"/>
                <w:szCs w:val="28"/>
                <w:lang w:val="ru-RU"/>
              </w:rPr>
              <w:t>Полное верное решение. В логическом рассуждении</w:t>
            </w:r>
            <w:r w:rsidRPr="009567A3">
              <w:rPr>
                <w:rFonts w:cs="Times New Roman"/>
                <w:spacing w:val="-57"/>
                <w:sz w:val="28"/>
                <w:szCs w:val="28"/>
                <w:lang w:val="ru-RU"/>
              </w:rPr>
              <w:t xml:space="preserve"> </w:t>
            </w:r>
            <w:r w:rsidRPr="009567A3">
              <w:rPr>
                <w:rFonts w:cs="Times New Roman"/>
                <w:spacing w:val="-1"/>
                <w:sz w:val="28"/>
                <w:szCs w:val="28"/>
                <w:lang w:val="ru-RU"/>
              </w:rPr>
              <w:t>и</w:t>
            </w:r>
            <w:r w:rsidRPr="009567A3">
              <w:rPr>
                <w:rFonts w:cs="Times New Roman"/>
                <w:spacing w:val="-11"/>
                <w:sz w:val="28"/>
                <w:szCs w:val="28"/>
                <w:lang w:val="ru-RU"/>
              </w:rPr>
              <w:t xml:space="preserve"> </w:t>
            </w:r>
            <w:r w:rsidRPr="009567A3">
              <w:rPr>
                <w:rFonts w:cs="Times New Roman"/>
                <w:spacing w:val="-1"/>
                <w:sz w:val="28"/>
                <w:szCs w:val="28"/>
                <w:lang w:val="ru-RU"/>
              </w:rPr>
              <w:t>решении</w:t>
            </w:r>
            <w:r w:rsidRPr="009567A3">
              <w:rPr>
                <w:rFonts w:cs="Times New Roman"/>
                <w:spacing w:val="-13"/>
                <w:sz w:val="28"/>
                <w:szCs w:val="28"/>
                <w:lang w:val="ru-RU"/>
              </w:rPr>
              <w:t xml:space="preserve"> </w:t>
            </w:r>
            <w:r w:rsidRPr="009567A3">
              <w:rPr>
                <w:rFonts w:cs="Times New Roman"/>
                <w:spacing w:val="-1"/>
                <w:sz w:val="28"/>
                <w:szCs w:val="28"/>
                <w:lang w:val="ru-RU"/>
              </w:rPr>
              <w:t>нет</w:t>
            </w:r>
            <w:r w:rsidRPr="009567A3">
              <w:rPr>
                <w:rFonts w:cs="Times New Roman"/>
                <w:spacing w:val="-10"/>
                <w:sz w:val="28"/>
                <w:szCs w:val="28"/>
                <w:lang w:val="ru-RU"/>
              </w:rPr>
              <w:t xml:space="preserve"> </w:t>
            </w:r>
            <w:r w:rsidRPr="009567A3">
              <w:rPr>
                <w:rFonts w:cs="Times New Roman"/>
                <w:spacing w:val="-1"/>
                <w:sz w:val="28"/>
                <w:szCs w:val="28"/>
                <w:lang w:val="ru-RU"/>
              </w:rPr>
              <w:t>ошибок,</w:t>
            </w:r>
            <w:r w:rsidRPr="009567A3">
              <w:rPr>
                <w:rFonts w:cs="Times New Roman"/>
                <w:spacing w:val="-15"/>
                <w:sz w:val="28"/>
                <w:szCs w:val="28"/>
                <w:lang w:val="ru-RU"/>
              </w:rPr>
              <w:t xml:space="preserve"> </w:t>
            </w:r>
            <w:r w:rsidRPr="009567A3">
              <w:rPr>
                <w:rFonts w:cs="Times New Roman"/>
                <w:sz w:val="28"/>
                <w:szCs w:val="28"/>
                <w:lang w:val="ru-RU"/>
              </w:rPr>
              <w:t>задача</w:t>
            </w:r>
            <w:r w:rsidRPr="009567A3">
              <w:rPr>
                <w:rFonts w:cs="Times New Roman"/>
                <w:spacing w:val="-12"/>
                <w:sz w:val="28"/>
                <w:szCs w:val="28"/>
                <w:lang w:val="ru-RU"/>
              </w:rPr>
              <w:t xml:space="preserve"> </w:t>
            </w:r>
            <w:r w:rsidRPr="009567A3">
              <w:rPr>
                <w:rFonts w:cs="Times New Roman"/>
                <w:sz w:val="28"/>
                <w:szCs w:val="28"/>
                <w:lang w:val="ru-RU"/>
              </w:rPr>
              <w:t>решена</w:t>
            </w:r>
            <w:r w:rsidRPr="009567A3">
              <w:rPr>
                <w:rFonts w:cs="Times New Roman"/>
                <w:spacing w:val="-13"/>
                <w:sz w:val="28"/>
                <w:szCs w:val="28"/>
                <w:lang w:val="ru-RU"/>
              </w:rPr>
              <w:t xml:space="preserve"> </w:t>
            </w:r>
            <w:r w:rsidRPr="009567A3">
              <w:rPr>
                <w:rFonts w:cs="Times New Roman"/>
                <w:sz w:val="28"/>
                <w:szCs w:val="28"/>
                <w:lang w:val="ru-RU"/>
              </w:rPr>
              <w:t>рациональным</w:t>
            </w:r>
            <w:r w:rsidRPr="009567A3">
              <w:rPr>
                <w:rFonts w:cs="Times New Roman"/>
                <w:spacing w:val="-57"/>
                <w:sz w:val="28"/>
                <w:szCs w:val="28"/>
                <w:lang w:val="ru-RU"/>
              </w:rPr>
              <w:t xml:space="preserve"> </w:t>
            </w:r>
            <w:r w:rsidRPr="009567A3">
              <w:rPr>
                <w:rFonts w:cs="Times New Roman"/>
                <w:sz w:val="28"/>
                <w:szCs w:val="28"/>
                <w:lang w:val="ru-RU"/>
              </w:rPr>
              <w:t xml:space="preserve">способом. </w:t>
            </w:r>
            <w:proofErr w:type="spellStart"/>
            <w:r w:rsidRPr="009567A3">
              <w:rPr>
                <w:rFonts w:cs="Times New Roman"/>
                <w:sz w:val="28"/>
                <w:szCs w:val="28"/>
              </w:rPr>
              <w:t>Получен</w:t>
            </w:r>
            <w:proofErr w:type="spellEnd"/>
            <w:r w:rsidRPr="009567A3">
              <w:rPr>
                <w:rFonts w:cs="Times New Roman"/>
                <w:sz w:val="28"/>
                <w:szCs w:val="28"/>
              </w:rPr>
              <w:t xml:space="preserve"> </w:t>
            </w:r>
            <w:proofErr w:type="spellStart"/>
            <w:r w:rsidRPr="009567A3">
              <w:rPr>
                <w:rFonts w:cs="Times New Roman"/>
                <w:sz w:val="28"/>
                <w:szCs w:val="28"/>
              </w:rPr>
              <w:t>правильный</w:t>
            </w:r>
            <w:proofErr w:type="spellEnd"/>
            <w:r w:rsidRPr="009567A3">
              <w:rPr>
                <w:rFonts w:cs="Times New Roman"/>
                <w:sz w:val="28"/>
                <w:szCs w:val="28"/>
              </w:rPr>
              <w:t xml:space="preserve"> </w:t>
            </w:r>
            <w:proofErr w:type="spellStart"/>
            <w:r w:rsidRPr="009567A3">
              <w:rPr>
                <w:rFonts w:cs="Times New Roman"/>
                <w:sz w:val="28"/>
                <w:szCs w:val="28"/>
              </w:rPr>
              <w:t>ответ</w:t>
            </w:r>
            <w:proofErr w:type="spellEnd"/>
            <w:r w:rsidRPr="009567A3">
              <w:rPr>
                <w:rFonts w:cs="Times New Roman"/>
                <w:sz w:val="28"/>
                <w:szCs w:val="28"/>
              </w:rPr>
              <w:t xml:space="preserve">. </w:t>
            </w:r>
            <w:proofErr w:type="spellStart"/>
            <w:r w:rsidRPr="009567A3">
              <w:rPr>
                <w:rFonts w:cs="Times New Roman"/>
                <w:sz w:val="28"/>
                <w:szCs w:val="28"/>
              </w:rPr>
              <w:t>Ясно</w:t>
            </w:r>
            <w:proofErr w:type="spellEnd"/>
            <w:r w:rsidRPr="009567A3">
              <w:rPr>
                <w:rFonts w:cs="Times New Roman"/>
                <w:sz w:val="28"/>
                <w:szCs w:val="28"/>
              </w:rPr>
              <w:t xml:space="preserve"> </w:t>
            </w:r>
            <w:proofErr w:type="spellStart"/>
            <w:r w:rsidRPr="009567A3">
              <w:rPr>
                <w:rFonts w:cs="Times New Roman"/>
                <w:sz w:val="28"/>
                <w:szCs w:val="28"/>
              </w:rPr>
              <w:t>описан</w:t>
            </w:r>
            <w:proofErr w:type="spellEnd"/>
            <w:r w:rsidRPr="009567A3">
              <w:rPr>
                <w:rFonts w:cs="Times New Roman"/>
                <w:spacing w:val="1"/>
                <w:sz w:val="28"/>
                <w:szCs w:val="28"/>
              </w:rPr>
              <w:t xml:space="preserve"> </w:t>
            </w:r>
            <w:proofErr w:type="spellStart"/>
            <w:r w:rsidRPr="009567A3">
              <w:rPr>
                <w:rFonts w:cs="Times New Roman"/>
                <w:sz w:val="28"/>
                <w:szCs w:val="28"/>
              </w:rPr>
              <w:t>способ</w:t>
            </w:r>
            <w:proofErr w:type="spellEnd"/>
            <w:r w:rsidRPr="009567A3">
              <w:rPr>
                <w:rFonts w:cs="Times New Roman"/>
                <w:spacing w:val="-1"/>
                <w:sz w:val="28"/>
                <w:szCs w:val="28"/>
              </w:rPr>
              <w:t xml:space="preserve"> </w:t>
            </w:r>
            <w:proofErr w:type="spellStart"/>
            <w:r w:rsidRPr="009567A3">
              <w:rPr>
                <w:rFonts w:cs="Times New Roman"/>
                <w:sz w:val="28"/>
                <w:szCs w:val="28"/>
              </w:rPr>
              <w:t>решения</w:t>
            </w:r>
            <w:proofErr w:type="spellEnd"/>
            <w:r w:rsidRPr="009567A3">
              <w:rPr>
                <w:rFonts w:cs="Times New Roman"/>
                <w:sz w:val="28"/>
                <w:szCs w:val="28"/>
              </w:rPr>
              <w:t>.</w:t>
            </w:r>
          </w:p>
        </w:tc>
        <w:tc>
          <w:tcPr>
            <w:tcW w:w="1565" w:type="dxa"/>
          </w:tcPr>
          <w:p w14:paraId="7A65ADC7" w14:textId="77777777" w:rsidR="009B16C8" w:rsidRPr="009567A3" w:rsidRDefault="009B16C8" w:rsidP="00477CDE">
            <w:pPr>
              <w:pStyle w:val="TableParagraph"/>
              <w:spacing w:before="10"/>
              <w:rPr>
                <w:rFonts w:cs="Times New Roman"/>
                <w:b/>
                <w:sz w:val="28"/>
                <w:szCs w:val="28"/>
              </w:rPr>
            </w:pPr>
          </w:p>
          <w:p w14:paraId="29C89372" w14:textId="77777777" w:rsidR="009B16C8" w:rsidRPr="009567A3" w:rsidRDefault="009B16C8" w:rsidP="00477CDE">
            <w:pPr>
              <w:pStyle w:val="TableParagraph"/>
              <w:ind w:left="557" w:right="517"/>
              <w:jc w:val="center"/>
              <w:rPr>
                <w:rFonts w:cs="Times New Roman"/>
                <w:sz w:val="28"/>
                <w:szCs w:val="28"/>
              </w:rPr>
            </w:pPr>
            <w:r w:rsidRPr="009567A3">
              <w:rPr>
                <w:rFonts w:cs="Times New Roman"/>
                <w:sz w:val="28"/>
                <w:szCs w:val="28"/>
              </w:rPr>
              <w:t>9-10</w:t>
            </w:r>
          </w:p>
        </w:tc>
        <w:tc>
          <w:tcPr>
            <w:tcW w:w="1836" w:type="dxa"/>
            <w:shd w:val="clear" w:color="auto" w:fill="D9D9D9"/>
          </w:tcPr>
          <w:p w14:paraId="0ECD427A" w14:textId="77777777" w:rsidR="009B16C8" w:rsidRPr="009567A3" w:rsidRDefault="009B16C8" w:rsidP="00477CDE">
            <w:pPr>
              <w:pStyle w:val="TableParagraph"/>
              <w:ind w:left="122" w:right="99"/>
              <w:jc w:val="center"/>
              <w:rPr>
                <w:rFonts w:cs="Times New Roman"/>
                <w:sz w:val="28"/>
                <w:szCs w:val="28"/>
                <w:lang w:val="ru-RU"/>
              </w:rPr>
            </w:pPr>
            <w:r w:rsidRPr="009567A3">
              <w:rPr>
                <w:rFonts w:cs="Times New Roman"/>
                <w:spacing w:val="-1"/>
                <w:sz w:val="28"/>
                <w:szCs w:val="28"/>
                <w:lang w:val="ru-RU"/>
              </w:rPr>
              <w:t>Отлично (</w:t>
            </w:r>
            <w:proofErr w:type="spellStart"/>
            <w:proofErr w:type="gramStart"/>
            <w:r w:rsidRPr="009567A3">
              <w:rPr>
                <w:rFonts w:cs="Times New Roman"/>
                <w:spacing w:val="-1"/>
                <w:sz w:val="28"/>
                <w:szCs w:val="28"/>
                <w:lang w:val="ru-RU"/>
              </w:rPr>
              <w:t>высо</w:t>
            </w:r>
            <w:proofErr w:type="spellEnd"/>
            <w:r w:rsidRPr="009567A3">
              <w:rPr>
                <w:rFonts w:cs="Times New Roman"/>
                <w:spacing w:val="-1"/>
                <w:sz w:val="28"/>
                <w:szCs w:val="28"/>
                <w:lang w:val="ru-RU"/>
              </w:rPr>
              <w:t>-</w:t>
            </w:r>
            <w:r w:rsidRPr="009567A3">
              <w:rPr>
                <w:rFonts w:cs="Times New Roman"/>
                <w:spacing w:val="-58"/>
                <w:sz w:val="28"/>
                <w:szCs w:val="28"/>
                <w:lang w:val="ru-RU"/>
              </w:rPr>
              <w:t xml:space="preserve"> </w:t>
            </w:r>
            <w:r w:rsidRPr="009567A3">
              <w:rPr>
                <w:rFonts w:cs="Times New Roman"/>
                <w:sz w:val="28"/>
                <w:szCs w:val="28"/>
                <w:lang w:val="ru-RU"/>
              </w:rPr>
              <w:t>кий</w:t>
            </w:r>
            <w:proofErr w:type="gramEnd"/>
            <w:r w:rsidRPr="009567A3">
              <w:rPr>
                <w:rFonts w:cs="Times New Roman"/>
                <w:spacing w:val="1"/>
                <w:sz w:val="28"/>
                <w:szCs w:val="28"/>
                <w:lang w:val="ru-RU"/>
              </w:rPr>
              <w:t xml:space="preserve"> </w:t>
            </w:r>
            <w:r w:rsidRPr="009567A3">
              <w:rPr>
                <w:rFonts w:cs="Times New Roman"/>
                <w:sz w:val="28"/>
                <w:szCs w:val="28"/>
                <w:lang w:val="ru-RU"/>
              </w:rPr>
              <w:t>уровень</w:t>
            </w:r>
            <w:r w:rsidRPr="009567A3">
              <w:rPr>
                <w:rFonts w:cs="Times New Roman"/>
                <w:spacing w:val="1"/>
                <w:sz w:val="28"/>
                <w:szCs w:val="28"/>
                <w:lang w:val="ru-RU"/>
              </w:rPr>
              <w:t xml:space="preserve"> </w:t>
            </w:r>
            <w:r w:rsidRPr="009567A3">
              <w:rPr>
                <w:rFonts w:cs="Times New Roman"/>
                <w:sz w:val="28"/>
                <w:szCs w:val="28"/>
                <w:lang w:val="ru-RU"/>
              </w:rPr>
              <w:t>сформирован-</w:t>
            </w:r>
            <w:r w:rsidRPr="009567A3">
              <w:rPr>
                <w:rFonts w:cs="Times New Roman"/>
                <w:spacing w:val="1"/>
                <w:sz w:val="28"/>
                <w:szCs w:val="28"/>
                <w:lang w:val="ru-RU"/>
              </w:rPr>
              <w:t xml:space="preserve"> </w:t>
            </w:r>
            <w:proofErr w:type="spellStart"/>
            <w:r w:rsidRPr="009567A3">
              <w:rPr>
                <w:rFonts w:cs="Times New Roman"/>
                <w:spacing w:val="-1"/>
                <w:sz w:val="28"/>
                <w:szCs w:val="28"/>
                <w:lang w:val="ru-RU"/>
              </w:rPr>
              <w:t>ности</w:t>
            </w:r>
            <w:proofErr w:type="spellEnd"/>
            <w:r w:rsidRPr="009567A3">
              <w:rPr>
                <w:rFonts w:cs="Times New Roman"/>
                <w:spacing w:val="-15"/>
                <w:sz w:val="28"/>
                <w:szCs w:val="28"/>
                <w:lang w:val="ru-RU"/>
              </w:rPr>
              <w:t xml:space="preserve"> </w:t>
            </w:r>
            <w:r w:rsidRPr="009567A3">
              <w:rPr>
                <w:rFonts w:cs="Times New Roman"/>
                <w:sz w:val="28"/>
                <w:szCs w:val="28"/>
                <w:lang w:val="ru-RU"/>
              </w:rPr>
              <w:t>компе-</w:t>
            </w:r>
          </w:p>
          <w:p w14:paraId="737BEF6D" w14:textId="77777777" w:rsidR="009B16C8" w:rsidRPr="009567A3" w:rsidRDefault="009B16C8" w:rsidP="00477CDE">
            <w:pPr>
              <w:pStyle w:val="TableParagraph"/>
              <w:spacing w:line="262" w:lineRule="exact"/>
              <w:ind w:left="122" w:right="94"/>
              <w:jc w:val="center"/>
              <w:rPr>
                <w:rFonts w:cs="Times New Roman"/>
                <w:sz w:val="28"/>
                <w:szCs w:val="28"/>
              </w:rPr>
            </w:pPr>
            <w:proofErr w:type="spellStart"/>
            <w:r w:rsidRPr="009567A3">
              <w:rPr>
                <w:rFonts w:cs="Times New Roman"/>
                <w:sz w:val="28"/>
                <w:szCs w:val="28"/>
              </w:rPr>
              <w:t>тенции</w:t>
            </w:r>
            <w:proofErr w:type="spellEnd"/>
          </w:p>
        </w:tc>
      </w:tr>
      <w:tr w:rsidR="009B16C8" w:rsidRPr="009567A3" w14:paraId="3AC91003" w14:textId="77777777" w:rsidTr="00477CDE">
        <w:trPr>
          <w:trHeight w:val="1382"/>
        </w:trPr>
        <w:tc>
          <w:tcPr>
            <w:tcW w:w="595" w:type="dxa"/>
          </w:tcPr>
          <w:p w14:paraId="4872FD6A" w14:textId="77777777" w:rsidR="009B16C8" w:rsidRPr="009567A3" w:rsidRDefault="009B16C8" w:rsidP="00477CDE">
            <w:pPr>
              <w:pStyle w:val="TableParagraph"/>
              <w:spacing w:line="320" w:lineRule="exact"/>
              <w:ind w:left="20"/>
              <w:jc w:val="center"/>
              <w:rPr>
                <w:rFonts w:cs="Times New Roman"/>
                <w:sz w:val="28"/>
                <w:szCs w:val="28"/>
              </w:rPr>
            </w:pPr>
            <w:r w:rsidRPr="009567A3">
              <w:rPr>
                <w:rFonts w:cs="Times New Roman"/>
                <w:sz w:val="28"/>
                <w:szCs w:val="28"/>
              </w:rPr>
              <w:t>2</w:t>
            </w:r>
          </w:p>
        </w:tc>
        <w:tc>
          <w:tcPr>
            <w:tcW w:w="5641" w:type="dxa"/>
          </w:tcPr>
          <w:p w14:paraId="7E70A74B" w14:textId="77777777" w:rsidR="009B16C8" w:rsidRPr="009567A3" w:rsidRDefault="009B16C8" w:rsidP="00477CDE">
            <w:pPr>
              <w:pStyle w:val="TableParagraph"/>
              <w:spacing w:line="276" w:lineRule="exact"/>
              <w:ind w:left="112" w:right="88"/>
              <w:jc w:val="both"/>
              <w:rPr>
                <w:rFonts w:cs="Times New Roman"/>
                <w:sz w:val="28"/>
                <w:szCs w:val="28"/>
                <w:lang w:val="ru-RU"/>
              </w:rPr>
            </w:pPr>
            <w:r w:rsidRPr="009567A3">
              <w:rPr>
                <w:rFonts w:cs="Times New Roman"/>
                <w:sz w:val="28"/>
                <w:szCs w:val="28"/>
                <w:lang w:val="ru-RU"/>
              </w:rPr>
              <w:t>Верное</w:t>
            </w:r>
            <w:r w:rsidRPr="009567A3">
              <w:rPr>
                <w:rFonts w:cs="Times New Roman"/>
                <w:spacing w:val="-8"/>
                <w:sz w:val="28"/>
                <w:szCs w:val="28"/>
                <w:lang w:val="ru-RU"/>
              </w:rPr>
              <w:t xml:space="preserve"> </w:t>
            </w:r>
            <w:r w:rsidRPr="009567A3">
              <w:rPr>
                <w:rFonts w:cs="Times New Roman"/>
                <w:sz w:val="28"/>
                <w:szCs w:val="28"/>
                <w:lang w:val="ru-RU"/>
              </w:rPr>
              <w:t>решение,</w:t>
            </w:r>
            <w:r w:rsidRPr="009567A3">
              <w:rPr>
                <w:rFonts w:cs="Times New Roman"/>
                <w:spacing w:val="-3"/>
                <w:sz w:val="28"/>
                <w:szCs w:val="28"/>
                <w:lang w:val="ru-RU"/>
              </w:rPr>
              <w:t xml:space="preserve"> </w:t>
            </w:r>
            <w:r w:rsidRPr="009567A3">
              <w:rPr>
                <w:rFonts w:cs="Times New Roman"/>
                <w:sz w:val="28"/>
                <w:szCs w:val="28"/>
                <w:lang w:val="ru-RU"/>
              </w:rPr>
              <w:t>но</w:t>
            </w:r>
            <w:r w:rsidRPr="009567A3">
              <w:rPr>
                <w:rFonts w:cs="Times New Roman"/>
                <w:spacing w:val="-6"/>
                <w:sz w:val="28"/>
                <w:szCs w:val="28"/>
                <w:lang w:val="ru-RU"/>
              </w:rPr>
              <w:t xml:space="preserve"> </w:t>
            </w:r>
            <w:r w:rsidRPr="009567A3">
              <w:rPr>
                <w:rFonts w:cs="Times New Roman"/>
                <w:sz w:val="28"/>
                <w:szCs w:val="28"/>
                <w:lang w:val="ru-RU"/>
              </w:rPr>
              <w:t>имеются</w:t>
            </w:r>
            <w:r w:rsidRPr="009567A3">
              <w:rPr>
                <w:rFonts w:cs="Times New Roman"/>
                <w:spacing w:val="-7"/>
                <w:sz w:val="28"/>
                <w:szCs w:val="28"/>
                <w:lang w:val="ru-RU"/>
              </w:rPr>
              <w:t xml:space="preserve"> </w:t>
            </w:r>
            <w:r w:rsidRPr="009567A3">
              <w:rPr>
                <w:rFonts w:cs="Times New Roman"/>
                <w:sz w:val="28"/>
                <w:szCs w:val="28"/>
                <w:lang w:val="ru-RU"/>
              </w:rPr>
              <w:t>небольшие</w:t>
            </w:r>
            <w:r w:rsidRPr="009567A3">
              <w:rPr>
                <w:rFonts w:cs="Times New Roman"/>
                <w:spacing w:val="-6"/>
                <w:sz w:val="28"/>
                <w:szCs w:val="28"/>
                <w:lang w:val="ru-RU"/>
              </w:rPr>
              <w:t xml:space="preserve"> </w:t>
            </w:r>
            <w:r w:rsidRPr="009567A3">
              <w:rPr>
                <w:rFonts w:cs="Times New Roman"/>
                <w:sz w:val="28"/>
                <w:szCs w:val="28"/>
                <w:lang w:val="ru-RU"/>
              </w:rPr>
              <w:t>недочеты,</w:t>
            </w:r>
            <w:r w:rsidRPr="009567A3">
              <w:rPr>
                <w:rFonts w:cs="Times New Roman"/>
                <w:spacing w:val="-3"/>
                <w:sz w:val="28"/>
                <w:szCs w:val="28"/>
                <w:lang w:val="ru-RU"/>
              </w:rPr>
              <w:t xml:space="preserve"> </w:t>
            </w:r>
            <w:r w:rsidRPr="009567A3">
              <w:rPr>
                <w:rFonts w:cs="Times New Roman"/>
                <w:sz w:val="28"/>
                <w:szCs w:val="28"/>
                <w:lang w:val="ru-RU"/>
              </w:rPr>
              <w:t>в</w:t>
            </w:r>
            <w:r w:rsidRPr="009567A3">
              <w:rPr>
                <w:rFonts w:cs="Times New Roman"/>
                <w:spacing w:val="-58"/>
                <w:sz w:val="28"/>
                <w:szCs w:val="28"/>
                <w:lang w:val="ru-RU"/>
              </w:rPr>
              <w:t xml:space="preserve"> </w:t>
            </w:r>
            <w:r w:rsidRPr="009567A3">
              <w:rPr>
                <w:rFonts w:cs="Times New Roman"/>
                <w:sz w:val="28"/>
                <w:szCs w:val="28"/>
                <w:lang w:val="ru-RU"/>
              </w:rPr>
              <w:t xml:space="preserve">целом не влияющие на решение, такие как </w:t>
            </w:r>
            <w:proofErr w:type="spellStart"/>
            <w:r w:rsidRPr="009567A3">
              <w:rPr>
                <w:rFonts w:cs="Times New Roman"/>
                <w:sz w:val="28"/>
                <w:szCs w:val="28"/>
                <w:lang w:val="ru-RU"/>
              </w:rPr>
              <w:t>неболь</w:t>
            </w:r>
            <w:proofErr w:type="spellEnd"/>
            <w:r w:rsidRPr="009567A3">
              <w:rPr>
                <w:rFonts w:cs="Times New Roman"/>
                <w:sz w:val="28"/>
                <w:szCs w:val="28"/>
                <w:lang w:val="ru-RU"/>
              </w:rPr>
              <w:t>-</w:t>
            </w:r>
            <w:r w:rsidRPr="009567A3">
              <w:rPr>
                <w:rFonts w:cs="Times New Roman"/>
                <w:spacing w:val="1"/>
                <w:sz w:val="28"/>
                <w:szCs w:val="28"/>
                <w:lang w:val="ru-RU"/>
              </w:rPr>
              <w:t xml:space="preserve"> </w:t>
            </w:r>
            <w:proofErr w:type="spellStart"/>
            <w:r w:rsidRPr="009567A3">
              <w:rPr>
                <w:rFonts w:cs="Times New Roman"/>
                <w:sz w:val="28"/>
                <w:szCs w:val="28"/>
                <w:lang w:val="ru-RU"/>
              </w:rPr>
              <w:t>шие</w:t>
            </w:r>
            <w:proofErr w:type="spellEnd"/>
            <w:r w:rsidRPr="009567A3">
              <w:rPr>
                <w:rFonts w:cs="Times New Roman"/>
                <w:sz w:val="28"/>
                <w:szCs w:val="28"/>
                <w:lang w:val="ru-RU"/>
              </w:rPr>
              <w:t xml:space="preserve"> логические пропуски, не связанные с основной</w:t>
            </w:r>
            <w:r w:rsidRPr="009567A3">
              <w:rPr>
                <w:rFonts w:cs="Times New Roman"/>
                <w:spacing w:val="1"/>
                <w:sz w:val="28"/>
                <w:szCs w:val="28"/>
                <w:lang w:val="ru-RU"/>
              </w:rPr>
              <w:t xml:space="preserve"> </w:t>
            </w:r>
            <w:r w:rsidRPr="009567A3">
              <w:rPr>
                <w:rFonts w:cs="Times New Roman"/>
                <w:sz w:val="28"/>
                <w:szCs w:val="28"/>
                <w:lang w:val="ru-RU"/>
              </w:rPr>
              <w:t xml:space="preserve">идеей решения. Решение оформлено не вполне </w:t>
            </w:r>
            <w:proofErr w:type="spellStart"/>
            <w:r w:rsidRPr="009567A3">
              <w:rPr>
                <w:rFonts w:cs="Times New Roman"/>
                <w:sz w:val="28"/>
                <w:szCs w:val="28"/>
                <w:lang w:val="ru-RU"/>
              </w:rPr>
              <w:t>акку</w:t>
            </w:r>
            <w:proofErr w:type="spellEnd"/>
            <w:r w:rsidRPr="009567A3">
              <w:rPr>
                <w:rFonts w:cs="Times New Roman"/>
                <w:sz w:val="28"/>
                <w:szCs w:val="28"/>
                <w:lang w:val="ru-RU"/>
              </w:rPr>
              <w:t>-</w:t>
            </w:r>
            <w:r w:rsidRPr="009567A3">
              <w:rPr>
                <w:rFonts w:cs="Times New Roman"/>
                <w:spacing w:val="-57"/>
                <w:sz w:val="28"/>
                <w:szCs w:val="28"/>
                <w:lang w:val="ru-RU"/>
              </w:rPr>
              <w:t xml:space="preserve"> </w:t>
            </w:r>
            <w:proofErr w:type="spellStart"/>
            <w:r w:rsidRPr="009567A3">
              <w:rPr>
                <w:rFonts w:cs="Times New Roman"/>
                <w:sz w:val="28"/>
                <w:szCs w:val="28"/>
                <w:lang w:val="ru-RU"/>
              </w:rPr>
              <w:t>ратно</w:t>
            </w:r>
            <w:proofErr w:type="spellEnd"/>
            <w:r w:rsidRPr="009567A3">
              <w:rPr>
                <w:rFonts w:cs="Times New Roman"/>
                <w:sz w:val="28"/>
                <w:szCs w:val="28"/>
                <w:lang w:val="ru-RU"/>
              </w:rPr>
              <w:t>,</w:t>
            </w:r>
            <w:r w:rsidRPr="009567A3">
              <w:rPr>
                <w:rFonts w:cs="Times New Roman"/>
                <w:spacing w:val="-1"/>
                <w:sz w:val="28"/>
                <w:szCs w:val="28"/>
                <w:lang w:val="ru-RU"/>
              </w:rPr>
              <w:t xml:space="preserve"> </w:t>
            </w:r>
            <w:r w:rsidRPr="009567A3">
              <w:rPr>
                <w:rFonts w:cs="Times New Roman"/>
                <w:sz w:val="28"/>
                <w:szCs w:val="28"/>
                <w:lang w:val="ru-RU"/>
              </w:rPr>
              <w:t>но</w:t>
            </w:r>
            <w:r w:rsidRPr="009567A3">
              <w:rPr>
                <w:rFonts w:cs="Times New Roman"/>
                <w:spacing w:val="-1"/>
                <w:sz w:val="28"/>
                <w:szCs w:val="28"/>
                <w:lang w:val="ru-RU"/>
              </w:rPr>
              <w:t xml:space="preserve"> </w:t>
            </w:r>
            <w:r w:rsidRPr="009567A3">
              <w:rPr>
                <w:rFonts w:cs="Times New Roman"/>
                <w:sz w:val="28"/>
                <w:szCs w:val="28"/>
                <w:lang w:val="ru-RU"/>
              </w:rPr>
              <w:t>это</w:t>
            </w:r>
            <w:r w:rsidRPr="009567A3">
              <w:rPr>
                <w:rFonts w:cs="Times New Roman"/>
                <w:spacing w:val="-3"/>
                <w:sz w:val="28"/>
                <w:szCs w:val="28"/>
                <w:lang w:val="ru-RU"/>
              </w:rPr>
              <w:t xml:space="preserve"> </w:t>
            </w:r>
            <w:r w:rsidRPr="009567A3">
              <w:rPr>
                <w:rFonts w:cs="Times New Roman"/>
                <w:sz w:val="28"/>
                <w:szCs w:val="28"/>
                <w:lang w:val="ru-RU"/>
              </w:rPr>
              <w:t>не</w:t>
            </w:r>
            <w:r w:rsidRPr="009567A3">
              <w:rPr>
                <w:rFonts w:cs="Times New Roman"/>
                <w:spacing w:val="-2"/>
                <w:sz w:val="28"/>
                <w:szCs w:val="28"/>
                <w:lang w:val="ru-RU"/>
              </w:rPr>
              <w:t xml:space="preserve"> </w:t>
            </w:r>
            <w:r w:rsidRPr="009567A3">
              <w:rPr>
                <w:rFonts w:cs="Times New Roman"/>
                <w:sz w:val="28"/>
                <w:szCs w:val="28"/>
                <w:lang w:val="ru-RU"/>
              </w:rPr>
              <w:t>мешает</w:t>
            </w:r>
            <w:r w:rsidRPr="009567A3">
              <w:rPr>
                <w:rFonts w:cs="Times New Roman"/>
                <w:spacing w:val="1"/>
                <w:sz w:val="28"/>
                <w:szCs w:val="28"/>
                <w:lang w:val="ru-RU"/>
              </w:rPr>
              <w:t xml:space="preserve"> </w:t>
            </w:r>
            <w:r w:rsidRPr="009567A3">
              <w:rPr>
                <w:rFonts w:cs="Times New Roman"/>
                <w:sz w:val="28"/>
                <w:szCs w:val="28"/>
                <w:lang w:val="ru-RU"/>
              </w:rPr>
              <w:t>пониманию решения.</w:t>
            </w:r>
          </w:p>
        </w:tc>
        <w:tc>
          <w:tcPr>
            <w:tcW w:w="1565" w:type="dxa"/>
          </w:tcPr>
          <w:p w14:paraId="42CED5A4" w14:textId="77777777" w:rsidR="009B16C8" w:rsidRPr="009567A3" w:rsidRDefault="009B16C8" w:rsidP="00477CDE">
            <w:pPr>
              <w:pStyle w:val="TableParagraph"/>
              <w:rPr>
                <w:rFonts w:cs="Times New Roman"/>
                <w:b/>
                <w:sz w:val="28"/>
                <w:szCs w:val="28"/>
                <w:lang w:val="ru-RU"/>
              </w:rPr>
            </w:pPr>
          </w:p>
          <w:p w14:paraId="13E6D5EA" w14:textId="77777777" w:rsidR="009B16C8" w:rsidRPr="009567A3" w:rsidRDefault="009B16C8" w:rsidP="00477CDE">
            <w:pPr>
              <w:pStyle w:val="TableParagraph"/>
              <w:spacing w:before="3"/>
              <w:rPr>
                <w:rFonts w:cs="Times New Roman"/>
                <w:b/>
                <w:sz w:val="28"/>
                <w:szCs w:val="28"/>
                <w:lang w:val="ru-RU"/>
              </w:rPr>
            </w:pPr>
          </w:p>
          <w:p w14:paraId="19A9239D" w14:textId="77777777" w:rsidR="009B16C8" w:rsidRPr="009567A3" w:rsidRDefault="009B16C8" w:rsidP="00477CDE">
            <w:pPr>
              <w:pStyle w:val="TableParagraph"/>
              <w:spacing w:before="1"/>
              <w:ind w:left="557" w:right="507"/>
              <w:jc w:val="center"/>
              <w:rPr>
                <w:rFonts w:cs="Times New Roman"/>
                <w:sz w:val="28"/>
                <w:szCs w:val="28"/>
              </w:rPr>
            </w:pPr>
            <w:r w:rsidRPr="009567A3">
              <w:rPr>
                <w:rFonts w:cs="Times New Roman"/>
                <w:sz w:val="28"/>
                <w:szCs w:val="28"/>
              </w:rPr>
              <w:t>7-8</w:t>
            </w:r>
          </w:p>
        </w:tc>
        <w:tc>
          <w:tcPr>
            <w:tcW w:w="1836" w:type="dxa"/>
            <w:vMerge w:val="restart"/>
            <w:shd w:val="clear" w:color="auto" w:fill="D9D9D9"/>
          </w:tcPr>
          <w:p w14:paraId="08C7FAF5" w14:textId="77777777" w:rsidR="009B16C8" w:rsidRPr="009567A3" w:rsidRDefault="009B16C8" w:rsidP="00477CDE">
            <w:pPr>
              <w:pStyle w:val="TableParagraph"/>
              <w:rPr>
                <w:rFonts w:cs="Times New Roman"/>
                <w:b/>
                <w:sz w:val="28"/>
                <w:szCs w:val="28"/>
                <w:lang w:val="ru-RU"/>
              </w:rPr>
            </w:pPr>
          </w:p>
          <w:p w14:paraId="7AF32FF7" w14:textId="77777777" w:rsidR="009B16C8" w:rsidRPr="009567A3" w:rsidRDefault="009B16C8" w:rsidP="00477CDE">
            <w:pPr>
              <w:pStyle w:val="TableParagraph"/>
              <w:rPr>
                <w:rFonts w:cs="Times New Roman"/>
                <w:b/>
                <w:sz w:val="28"/>
                <w:szCs w:val="28"/>
                <w:lang w:val="ru-RU"/>
              </w:rPr>
            </w:pPr>
          </w:p>
          <w:p w14:paraId="5E8401F4" w14:textId="77777777" w:rsidR="009B16C8" w:rsidRPr="009567A3" w:rsidRDefault="009B16C8" w:rsidP="00477CDE">
            <w:pPr>
              <w:pStyle w:val="TableParagraph"/>
              <w:rPr>
                <w:rFonts w:cs="Times New Roman"/>
                <w:b/>
                <w:sz w:val="28"/>
                <w:szCs w:val="28"/>
                <w:lang w:val="ru-RU"/>
              </w:rPr>
            </w:pPr>
          </w:p>
          <w:p w14:paraId="094BC4C9" w14:textId="77777777" w:rsidR="009B16C8" w:rsidRPr="009567A3" w:rsidRDefault="009B16C8" w:rsidP="00477CDE">
            <w:pPr>
              <w:pStyle w:val="TableParagraph"/>
              <w:spacing w:before="197"/>
              <w:ind w:left="120" w:right="97" w:hanging="5"/>
              <w:jc w:val="center"/>
              <w:rPr>
                <w:rFonts w:cs="Times New Roman"/>
                <w:sz w:val="28"/>
                <w:szCs w:val="28"/>
                <w:lang w:val="ru-RU"/>
              </w:rPr>
            </w:pPr>
            <w:r w:rsidRPr="009567A3">
              <w:rPr>
                <w:rFonts w:cs="Times New Roman"/>
                <w:spacing w:val="-1"/>
                <w:sz w:val="28"/>
                <w:szCs w:val="28"/>
                <w:lang w:val="ru-RU"/>
              </w:rPr>
              <w:t>Хорошо (</w:t>
            </w:r>
            <w:proofErr w:type="spellStart"/>
            <w:proofErr w:type="gramStart"/>
            <w:r w:rsidRPr="009567A3">
              <w:rPr>
                <w:rFonts w:cs="Times New Roman"/>
                <w:spacing w:val="-1"/>
                <w:sz w:val="28"/>
                <w:szCs w:val="28"/>
                <w:lang w:val="ru-RU"/>
              </w:rPr>
              <w:t>доста</w:t>
            </w:r>
            <w:proofErr w:type="spellEnd"/>
            <w:r w:rsidRPr="009567A3">
              <w:rPr>
                <w:rFonts w:cs="Times New Roman"/>
                <w:spacing w:val="-1"/>
                <w:sz w:val="28"/>
                <w:szCs w:val="28"/>
                <w:lang w:val="ru-RU"/>
              </w:rPr>
              <w:t>-</w:t>
            </w:r>
            <w:r w:rsidRPr="009567A3">
              <w:rPr>
                <w:rFonts w:cs="Times New Roman"/>
                <w:spacing w:val="-57"/>
                <w:sz w:val="28"/>
                <w:szCs w:val="28"/>
                <w:lang w:val="ru-RU"/>
              </w:rPr>
              <w:t xml:space="preserve"> </w:t>
            </w:r>
            <w:r w:rsidRPr="009567A3">
              <w:rPr>
                <w:rFonts w:cs="Times New Roman"/>
                <w:sz w:val="28"/>
                <w:szCs w:val="28"/>
                <w:lang w:val="ru-RU"/>
              </w:rPr>
              <w:t>точный</w:t>
            </w:r>
            <w:proofErr w:type="gramEnd"/>
            <w:r w:rsidRPr="009567A3">
              <w:rPr>
                <w:rFonts w:cs="Times New Roman"/>
                <w:spacing w:val="1"/>
                <w:sz w:val="28"/>
                <w:szCs w:val="28"/>
                <w:lang w:val="ru-RU"/>
              </w:rPr>
              <w:t xml:space="preserve"> </w:t>
            </w:r>
            <w:proofErr w:type="gramStart"/>
            <w:r w:rsidRPr="009567A3">
              <w:rPr>
                <w:rFonts w:cs="Times New Roman"/>
                <w:sz w:val="28"/>
                <w:szCs w:val="28"/>
                <w:lang w:val="ru-RU"/>
              </w:rPr>
              <w:t>уро-</w:t>
            </w:r>
            <w:r w:rsidRPr="009567A3">
              <w:rPr>
                <w:rFonts w:cs="Times New Roman"/>
                <w:spacing w:val="1"/>
                <w:sz w:val="28"/>
                <w:szCs w:val="28"/>
                <w:lang w:val="ru-RU"/>
              </w:rPr>
              <w:t xml:space="preserve"> </w:t>
            </w:r>
            <w:proofErr w:type="spellStart"/>
            <w:r w:rsidRPr="009567A3">
              <w:rPr>
                <w:rFonts w:cs="Times New Roman"/>
                <w:spacing w:val="-2"/>
                <w:sz w:val="28"/>
                <w:szCs w:val="28"/>
                <w:lang w:val="ru-RU"/>
              </w:rPr>
              <w:t>вень</w:t>
            </w:r>
            <w:proofErr w:type="spellEnd"/>
            <w:proofErr w:type="gramEnd"/>
            <w:r w:rsidRPr="009567A3">
              <w:rPr>
                <w:rFonts w:cs="Times New Roman"/>
                <w:spacing w:val="-2"/>
                <w:sz w:val="28"/>
                <w:szCs w:val="28"/>
                <w:lang w:val="ru-RU"/>
              </w:rPr>
              <w:t xml:space="preserve"> </w:t>
            </w:r>
            <w:proofErr w:type="spellStart"/>
            <w:r w:rsidRPr="009567A3">
              <w:rPr>
                <w:rFonts w:cs="Times New Roman"/>
                <w:spacing w:val="-1"/>
                <w:sz w:val="28"/>
                <w:szCs w:val="28"/>
                <w:lang w:val="ru-RU"/>
              </w:rPr>
              <w:t>сформиро</w:t>
            </w:r>
            <w:proofErr w:type="spellEnd"/>
            <w:r w:rsidRPr="009567A3">
              <w:rPr>
                <w:rFonts w:cs="Times New Roman"/>
                <w:spacing w:val="-1"/>
                <w:sz w:val="28"/>
                <w:szCs w:val="28"/>
                <w:lang w:val="ru-RU"/>
              </w:rPr>
              <w:t>-</w:t>
            </w:r>
            <w:r w:rsidRPr="009567A3">
              <w:rPr>
                <w:rFonts w:cs="Times New Roman"/>
                <w:spacing w:val="-57"/>
                <w:sz w:val="28"/>
                <w:szCs w:val="28"/>
                <w:lang w:val="ru-RU"/>
              </w:rPr>
              <w:t xml:space="preserve"> </w:t>
            </w:r>
            <w:proofErr w:type="spellStart"/>
            <w:r w:rsidRPr="009567A3">
              <w:rPr>
                <w:rFonts w:cs="Times New Roman"/>
                <w:sz w:val="28"/>
                <w:szCs w:val="28"/>
                <w:lang w:val="ru-RU"/>
              </w:rPr>
              <w:t>ванности</w:t>
            </w:r>
            <w:proofErr w:type="spellEnd"/>
            <w:r w:rsidRPr="009567A3">
              <w:rPr>
                <w:rFonts w:cs="Times New Roman"/>
                <w:sz w:val="28"/>
                <w:szCs w:val="28"/>
                <w:lang w:val="ru-RU"/>
              </w:rPr>
              <w:t xml:space="preserve"> </w:t>
            </w:r>
            <w:proofErr w:type="gramStart"/>
            <w:r w:rsidRPr="009567A3">
              <w:rPr>
                <w:rFonts w:cs="Times New Roman"/>
                <w:sz w:val="28"/>
                <w:szCs w:val="28"/>
                <w:lang w:val="ru-RU"/>
              </w:rPr>
              <w:t>ком-</w:t>
            </w:r>
            <w:r w:rsidRPr="009567A3">
              <w:rPr>
                <w:rFonts w:cs="Times New Roman"/>
                <w:spacing w:val="1"/>
                <w:sz w:val="28"/>
                <w:szCs w:val="28"/>
                <w:lang w:val="ru-RU"/>
              </w:rPr>
              <w:t xml:space="preserve"> </w:t>
            </w:r>
            <w:proofErr w:type="spellStart"/>
            <w:r w:rsidRPr="009567A3">
              <w:rPr>
                <w:rFonts w:cs="Times New Roman"/>
                <w:sz w:val="28"/>
                <w:szCs w:val="28"/>
                <w:lang w:val="ru-RU"/>
              </w:rPr>
              <w:t>петенции</w:t>
            </w:r>
            <w:proofErr w:type="spellEnd"/>
            <w:proofErr w:type="gramEnd"/>
            <w:r w:rsidRPr="009567A3">
              <w:rPr>
                <w:rFonts w:cs="Times New Roman"/>
                <w:sz w:val="28"/>
                <w:szCs w:val="28"/>
                <w:lang w:val="ru-RU"/>
              </w:rPr>
              <w:t>)</w:t>
            </w:r>
          </w:p>
        </w:tc>
      </w:tr>
      <w:tr w:rsidR="009B16C8" w:rsidRPr="009567A3" w14:paraId="4722E9EF" w14:textId="77777777" w:rsidTr="00477CDE">
        <w:trPr>
          <w:trHeight w:val="2207"/>
        </w:trPr>
        <w:tc>
          <w:tcPr>
            <w:tcW w:w="595" w:type="dxa"/>
          </w:tcPr>
          <w:p w14:paraId="4E781762" w14:textId="77777777" w:rsidR="009B16C8" w:rsidRPr="009567A3" w:rsidRDefault="009B16C8" w:rsidP="00477CDE">
            <w:pPr>
              <w:pStyle w:val="TableParagraph"/>
              <w:spacing w:line="315" w:lineRule="exact"/>
              <w:ind w:left="20"/>
              <w:jc w:val="center"/>
              <w:rPr>
                <w:rFonts w:cs="Times New Roman"/>
                <w:sz w:val="28"/>
                <w:szCs w:val="28"/>
              </w:rPr>
            </w:pPr>
            <w:r w:rsidRPr="009567A3">
              <w:rPr>
                <w:rFonts w:cs="Times New Roman"/>
                <w:sz w:val="28"/>
                <w:szCs w:val="28"/>
              </w:rPr>
              <w:t>3</w:t>
            </w:r>
          </w:p>
        </w:tc>
        <w:tc>
          <w:tcPr>
            <w:tcW w:w="5641" w:type="dxa"/>
          </w:tcPr>
          <w:p w14:paraId="7025F1B3" w14:textId="77777777" w:rsidR="009B16C8" w:rsidRPr="009567A3" w:rsidRDefault="009B16C8" w:rsidP="00477CDE">
            <w:pPr>
              <w:pStyle w:val="TableParagraph"/>
              <w:ind w:left="112" w:right="88"/>
              <w:jc w:val="both"/>
              <w:rPr>
                <w:rFonts w:cs="Times New Roman"/>
                <w:sz w:val="28"/>
                <w:szCs w:val="28"/>
                <w:lang w:val="ru-RU"/>
              </w:rPr>
            </w:pPr>
            <w:r w:rsidRPr="009567A3">
              <w:rPr>
                <w:rFonts w:cs="Times New Roman"/>
                <w:sz w:val="28"/>
                <w:szCs w:val="28"/>
                <w:lang w:val="ru-RU"/>
              </w:rPr>
              <w:t>Решение</w:t>
            </w:r>
            <w:r w:rsidRPr="009567A3">
              <w:rPr>
                <w:rFonts w:cs="Times New Roman"/>
                <w:spacing w:val="-5"/>
                <w:sz w:val="28"/>
                <w:szCs w:val="28"/>
                <w:lang w:val="ru-RU"/>
              </w:rPr>
              <w:t xml:space="preserve"> </w:t>
            </w:r>
            <w:r w:rsidRPr="009567A3">
              <w:rPr>
                <w:rFonts w:cs="Times New Roman"/>
                <w:sz w:val="28"/>
                <w:szCs w:val="28"/>
                <w:lang w:val="ru-RU"/>
              </w:rPr>
              <w:t>в</w:t>
            </w:r>
            <w:r w:rsidRPr="009567A3">
              <w:rPr>
                <w:rFonts w:cs="Times New Roman"/>
                <w:spacing w:val="-5"/>
                <w:sz w:val="28"/>
                <w:szCs w:val="28"/>
                <w:lang w:val="ru-RU"/>
              </w:rPr>
              <w:t xml:space="preserve"> </w:t>
            </w:r>
            <w:r w:rsidRPr="009567A3">
              <w:rPr>
                <w:rFonts w:cs="Times New Roman"/>
                <w:sz w:val="28"/>
                <w:szCs w:val="28"/>
                <w:lang w:val="ru-RU"/>
              </w:rPr>
              <w:t>целом</w:t>
            </w:r>
            <w:r w:rsidRPr="009567A3">
              <w:rPr>
                <w:rFonts w:cs="Times New Roman"/>
                <w:spacing w:val="-4"/>
                <w:sz w:val="28"/>
                <w:szCs w:val="28"/>
                <w:lang w:val="ru-RU"/>
              </w:rPr>
              <w:t xml:space="preserve"> </w:t>
            </w:r>
            <w:r w:rsidRPr="009567A3">
              <w:rPr>
                <w:rFonts w:cs="Times New Roman"/>
                <w:sz w:val="28"/>
                <w:szCs w:val="28"/>
                <w:lang w:val="ru-RU"/>
              </w:rPr>
              <w:t>верное.</w:t>
            </w:r>
            <w:r w:rsidRPr="009567A3">
              <w:rPr>
                <w:rFonts w:cs="Times New Roman"/>
                <w:spacing w:val="-4"/>
                <w:sz w:val="28"/>
                <w:szCs w:val="28"/>
                <w:lang w:val="ru-RU"/>
              </w:rPr>
              <w:t xml:space="preserve"> </w:t>
            </w:r>
            <w:r w:rsidRPr="009567A3">
              <w:rPr>
                <w:rFonts w:cs="Times New Roman"/>
                <w:sz w:val="28"/>
                <w:szCs w:val="28"/>
                <w:lang w:val="ru-RU"/>
              </w:rPr>
              <w:t>В</w:t>
            </w:r>
            <w:r w:rsidRPr="009567A3">
              <w:rPr>
                <w:rFonts w:cs="Times New Roman"/>
                <w:spacing w:val="-4"/>
                <w:sz w:val="28"/>
                <w:szCs w:val="28"/>
                <w:lang w:val="ru-RU"/>
              </w:rPr>
              <w:t xml:space="preserve"> </w:t>
            </w:r>
            <w:r w:rsidRPr="009567A3">
              <w:rPr>
                <w:rFonts w:cs="Times New Roman"/>
                <w:sz w:val="28"/>
                <w:szCs w:val="28"/>
                <w:lang w:val="ru-RU"/>
              </w:rPr>
              <w:t>логическом</w:t>
            </w:r>
            <w:r w:rsidRPr="009567A3">
              <w:rPr>
                <w:rFonts w:cs="Times New Roman"/>
                <w:spacing w:val="-5"/>
                <w:sz w:val="28"/>
                <w:szCs w:val="28"/>
                <w:lang w:val="ru-RU"/>
              </w:rPr>
              <w:t xml:space="preserve"> </w:t>
            </w:r>
            <w:r w:rsidRPr="009567A3">
              <w:rPr>
                <w:rFonts w:cs="Times New Roman"/>
                <w:sz w:val="28"/>
                <w:szCs w:val="28"/>
                <w:lang w:val="ru-RU"/>
              </w:rPr>
              <w:t>рассуждении</w:t>
            </w:r>
            <w:r w:rsidRPr="009567A3">
              <w:rPr>
                <w:rFonts w:cs="Times New Roman"/>
                <w:spacing w:val="-57"/>
                <w:sz w:val="28"/>
                <w:szCs w:val="28"/>
                <w:lang w:val="ru-RU"/>
              </w:rPr>
              <w:t xml:space="preserve"> </w:t>
            </w:r>
            <w:r w:rsidRPr="009567A3">
              <w:rPr>
                <w:rFonts w:cs="Times New Roman"/>
                <w:sz w:val="28"/>
                <w:szCs w:val="28"/>
                <w:lang w:val="ru-RU"/>
              </w:rPr>
              <w:t xml:space="preserve">и решении нет существенных ошибок, но задача </w:t>
            </w:r>
            <w:proofErr w:type="gramStart"/>
            <w:r w:rsidRPr="009567A3">
              <w:rPr>
                <w:rFonts w:cs="Times New Roman"/>
                <w:sz w:val="28"/>
                <w:szCs w:val="28"/>
                <w:lang w:val="ru-RU"/>
              </w:rPr>
              <w:t>ре-</w:t>
            </w:r>
            <w:r w:rsidRPr="009567A3">
              <w:rPr>
                <w:rFonts w:cs="Times New Roman"/>
                <w:spacing w:val="1"/>
                <w:sz w:val="28"/>
                <w:szCs w:val="28"/>
                <w:lang w:val="ru-RU"/>
              </w:rPr>
              <w:t xml:space="preserve"> </w:t>
            </w:r>
            <w:proofErr w:type="spellStart"/>
            <w:r w:rsidRPr="009567A3">
              <w:rPr>
                <w:rFonts w:cs="Times New Roman"/>
                <w:sz w:val="28"/>
                <w:szCs w:val="28"/>
                <w:lang w:val="ru-RU"/>
              </w:rPr>
              <w:t>шена</w:t>
            </w:r>
            <w:proofErr w:type="spellEnd"/>
            <w:proofErr w:type="gramEnd"/>
            <w:r w:rsidRPr="009567A3">
              <w:rPr>
                <w:rFonts w:cs="Times New Roman"/>
                <w:spacing w:val="-11"/>
                <w:sz w:val="28"/>
                <w:szCs w:val="28"/>
                <w:lang w:val="ru-RU"/>
              </w:rPr>
              <w:t xml:space="preserve"> </w:t>
            </w:r>
            <w:r w:rsidRPr="009567A3">
              <w:rPr>
                <w:rFonts w:cs="Times New Roman"/>
                <w:sz w:val="28"/>
                <w:szCs w:val="28"/>
                <w:lang w:val="ru-RU"/>
              </w:rPr>
              <w:t>неоптимальным</w:t>
            </w:r>
            <w:r w:rsidRPr="009567A3">
              <w:rPr>
                <w:rFonts w:cs="Times New Roman"/>
                <w:spacing w:val="-9"/>
                <w:sz w:val="28"/>
                <w:szCs w:val="28"/>
                <w:lang w:val="ru-RU"/>
              </w:rPr>
              <w:t xml:space="preserve"> </w:t>
            </w:r>
            <w:r w:rsidRPr="009567A3">
              <w:rPr>
                <w:rFonts w:cs="Times New Roman"/>
                <w:sz w:val="28"/>
                <w:szCs w:val="28"/>
                <w:lang w:val="ru-RU"/>
              </w:rPr>
              <w:t>способом</w:t>
            </w:r>
            <w:r w:rsidRPr="009567A3">
              <w:rPr>
                <w:rFonts w:cs="Times New Roman"/>
                <w:spacing w:val="-10"/>
                <w:sz w:val="28"/>
                <w:szCs w:val="28"/>
                <w:lang w:val="ru-RU"/>
              </w:rPr>
              <w:t xml:space="preserve"> </w:t>
            </w:r>
            <w:r w:rsidRPr="009567A3">
              <w:rPr>
                <w:rFonts w:cs="Times New Roman"/>
                <w:sz w:val="28"/>
                <w:szCs w:val="28"/>
                <w:lang w:val="ru-RU"/>
              </w:rPr>
              <w:t>или</w:t>
            </w:r>
            <w:r w:rsidRPr="009567A3">
              <w:rPr>
                <w:rFonts w:cs="Times New Roman"/>
                <w:spacing w:val="-8"/>
                <w:sz w:val="28"/>
                <w:szCs w:val="28"/>
                <w:lang w:val="ru-RU"/>
              </w:rPr>
              <w:t xml:space="preserve"> </w:t>
            </w:r>
            <w:r w:rsidRPr="009567A3">
              <w:rPr>
                <w:rFonts w:cs="Times New Roman"/>
                <w:sz w:val="28"/>
                <w:szCs w:val="28"/>
                <w:lang w:val="ru-RU"/>
              </w:rPr>
              <w:t>допущено</w:t>
            </w:r>
            <w:r w:rsidRPr="009567A3">
              <w:rPr>
                <w:rFonts w:cs="Times New Roman"/>
                <w:spacing w:val="-9"/>
                <w:sz w:val="28"/>
                <w:szCs w:val="28"/>
                <w:lang w:val="ru-RU"/>
              </w:rPr>
              <w:t xml:space="preserve"> </w:t>
            </w:r>
            <w:proofErr w:type="gramStart"/>
            <w:r w:rsidRPr="009567A3">
              <w:rPr>
                <w:rFonts w:cs="Times New Roman"/>
                <w:sz w:val="28"/>
                <w:szCs w:val="28"/>
                <w:lang w:val="ru-RU"/>
              </w:rPr>
              <w:t>не</w:t>
            </w:r>
            <w:r w:rsidRPr="009567A3">
              <w:rPr>
                <w:rFonts w:cs="Times New Roman"/>
                <w:spacing w:val="-11"/>
                <w:sz w:val="28"/>
                <w:szCs w:val="28"/>
                <w:lang w:val="ru-RU"/>
              </w:rPr>
              <w:t xml:space="preserve"> </w:t>
            </w:r>
            <w:proofErr w:type="spellStart"/>
            <w:r w:rsidRPr="009567A3">
              <w:rPr>
                <w:rFonts w:cs="Times New Roman"/>
                <w:sz w:val="28"/>
                <w:szCs w:val="28"/>
                <w:lang w:val="ru-RU"/>
              </w:rPr>
              <w:t>бо</w:t>
            </w:r>
            <w:proofErr w:type="spellEnd"/>
            <w:proofErr w:type="gramEnd"/>
            <w:r w:rsidRPr="009567A3">
              <w:rPr>
                <w:rFonts w:cs="Times New Roman"/>
                <w:sz w:val="28"/>
                <w:szCs w:val="28"/>
                <w:lang w:val="ru-RU"/>
              </w:rPr>
              <w:t>-</w:t>
            </w:r>
            <w:r w:rsidRPr="009567A3">
              <w:rPr>
                <w:rFonts w:cs="Times New Roman"/>
                <w:spacing w:val="-57"/>
                <w:sz w:val="28"/>
                <w:szCs w:val="28"/>
                <w:lang w:val="ru-RU"/>
              </w:rPr>
              <w:t xml:space="preserve"> </w:t>
            </w:r>
            <w:r w:rsidRPr="009567A3">
              <w:rPr>
                <w:rFonts w:cs="Times New Roman"/>
                <w:sz w:val="28"/>
                <w:szCs w:val="28"/>
                <w:lang w:val="ru-RU"/>
              </w:rPr>
              <w:t xml:space="preserve">лее двух незначительных ошибок. В работе </w:t>
            </w:r>
            <w:proofErr w:type="spellStart"/>
            <w:r w:rsidRPr="009567A3">
              <w:rPr>
                <w:rFonts w:cs="Times New Roman"/>
                <w:sz w:val="28"/>
                <w:szCs w:val="28"/>
                <w:lang w:val="ru-RU"/>
              </w:rPr>
              <w:t>присут</w:t>
            </w:r>
            <w:proofErr w:type="spellEnd"/>
            <w:r w:rsidRPr="009567A3">
              <w:rPr>
                <w:rFonts w:cs="Times New Roman"/>
                <w:sz w:val="28"/>
                <w:szCs w:val="28"/>
                <w:lang w:val="ru-RU"/>
              </w:rPr>
              <w:t>-</w:t>
            </w:r>
            <w:r w:rsidRPr="009567A3">
              <w:rPr>
                <w:rFonts w:cs="Times New Roman"/>
                <w:spacing w:val="1"/>
                <w:sz w:val="28"/>
                <w:szCs w:val="28"/>
                <w:lang w:val="ru-RU"/>
              </w:rPr>
              <w:t xml:space="preserve"> </w:t>
            </w:r>
            <w:proofErr w:type="spellStart"/>
            <w:r w:rsidRPr="009567A3">
              <w:rPr>
                <w:rFonts w:cs="Times New Roman"/>
                <w:sz w:val="28"/>
                <w:szCs w:val="28"/>
                <w:lang w:val="ru-RU"/>
              </w:rPr>
              <w:t>ствуют</w:t>
            </w:r>
            <w:proofErr w:type="spellEnd"/>
            <w:r w:rsidRPr="009567A3">
              <w:rPr>
                <w:rFonts w:cs="Times New Roman"/>
                <w:spacing w:val="1"/>
                <w:sz w:val="28"/>
                <w:szCs w:val="28"/>
                <w:lang w:val="ru-RU"/>
              </w:rPr>
              <w:t xml:space="preserve"> </w:t>
            </w:r>
            <w:r w:rsidRPr="009567A3">
              <w:rPr>
                <w:rFonts w:cs="Times New Roman"/>
                <w:sz w:val="28"/>
                <w:szCs w:val="28"/>
                <w:lang w:val="ru-RU"/>
              </w:rPr>
              <w:t>арифметическая</w:t>
            </w:r>
            <w:r w:rsidRPr="009567A3">
              <w:rPr>
                <w:rFonts w:cs="Times New Roman"/>
                <w:spacing w:val="1"/>
                <w:sz w:val="28"/>
                <w:szCs w:val="28"/>
                <w:lang w:val="ru-RU"/>
              </w:rPr>
              <w:t xml:space="preserve"> </w:t>
            </w:r>
            <w:r w:rsidRPr="009567A3">
              <w:rPr>
                <w:rFonts w:cs="Times New Roman"/>
                <w:sz w:val="28"/>
                <w:szCs w:val="28"/>
                <w:lang w:val="ru-RU"/>
              </w:rPr>
              <w:t>ошибка,</w:t>
            </w:r>
            <w:r w:rsidRPr="009567A3">
              <w:rPr>
                <w:rFonts w:cs="Times New Roman"/>
                <w:spacing w:val="1"/>
                <w:sz w:val="28"/>
                <w:szCs w:val="28"/>
                <w:lang w:val="ru-RU"/>
              </w:rPr>
              <w:t xml:space="preserve"> </w:t>
            </w:r>
            <w:r w:rsidRPr="009567A3">
              <w:rPr>
                <w:rFonts w:cs="Times New Roman"/>
                <w:sz w:val="28"/>
                <w:szCs w:val="28"/>
                <w:lang w:val="ru-RU"/>
              </w:rPr>
              <w:t>механическая</w:t>
            </w:r>
            <w:r w:rsidRPr="009567A3">
              <w:rPr>
                <w:rFonts w:cs="Times New Roman"/>
                <w:spacing w:val="1"/>
                <w:sz w:val="28"/>
                <w:szCs w:val="28"/>
                <w:lang w:val="ru-RU"/>
              </w:rPr>
              <w:t xml:space="preserve"> </w:t>
            </w:r>
            <w:r w:rsidRPr="009567A3">
              <w:rPr>
                <w:rFonts w:cs="Times New Roman"/>
                <w:sz w:val="28"/>
                <w:szCs w:val="28"/>
                <w:lang w:val="ru-RU"/>
              </w:rPr>
              <w:t>ошибка или</w:t>
            </w:r>
            <w:r w:rsidRPr="009567A3">
              <w:rPr>
                <w:rFonts w:cs="Times New Roman"/>
                <w:spacing w:val="1"/>
                <w:sz w:val="28"/>
                <w:szCs w:val="28"/>
                <w:lang w:val="ru-RU"/>
              </w:rPr>
              <w:t xml:space="preserve"> </w:t>
            </w:r>
            <w:r w:rsidRPr="009567A3">
              <w:rPr>
                <w:rFonts w:cs="Times New Roman"/>
                <w:sz w:val="28"/>
                <w:szCs w:val="28"/>
                <w:lang w:val="ru-RU"/>
              </w:rPr>
              <w:t>описка при переписывании</w:t>
            </w:r>
            <w:r w:rsidRPr="009567A3">
              <w:rPr>
                <w:rFonts w:cs="Times New Roman"/>
                <w:spacing w:val="1"/>
                <w:sz w:val="28"/>
                <w:szCs w:val="28"/>
                <w:lang w:val="ru-RU"/>
              </w:rPr>
              <w:t xml:space="preserve"> </w:t>
            </w:r>
            <w:r w:rsidRPr="009567A3">
              <w:rPr>
                <w:rFonts w:cs="Times New Roman"/>
                <w:sz w:val="28"/>
                <w:szCs w:val="28"/>
                <w:lang w:val="ru-RU"/>
              </w:rPr>
              <w:t>выкладок</w:t>
            </w:r>
            <w:r w:rsidRPr="009567A3">
              <w:rPr>
                <w:rFonts w:cs="Times New Roman"/>
                <w:spacing w:val="1"/>
                <w:sz w:val="28"/>
                <w:szCs w:val="28"/>
                <w:lang w:val="ru-RU"/>
              </w:rPr>
              <w:t xml:space="preserve"> </w:t>
            </w:r>
            <w:r w:rsidRPr="009567A3">
              <w:rPr>
                <w:rFonts w:cs="Times New Roman"/>
                <w:sz w:val="28"/>
                <w:szCs w:val="28"/>
                <w:lang w:val="ru-RU"/>
              </w:rPr>
              <w:t>или</w:t>
            </w:r>
            <w:r w:rsidRPr="009567A3">
              <w:rPr>
                <w:rFonts w:cs="Times New Roman"/>
                <w:spacing w:val="18"/>
                <w:sz w:val="28"/>
                <w:szCs w:val="28"/>
                <w:lang w:val="ru-RU"/>
              </w:rPr>
              <w:t xml:space="preserve"> </w:t>
            </w:r>
            <w:r w:rsidRPr="009567A3">
              <w:rPr>
                <w:rFonts w:cs="Times New Roman"/>
                <w:sz w:val="28"/>
                <w:szCs w:val="28"/>
                <w:lang w:val="ru-RU"/>
              </w:rPr>
              <w:t>ответа,</w:t>
            </w:r>
            <w:r w:rsidRPr="009567A3">
              <w:rPr>
                <w:rFonts w:cs="Times New Roman"/>
                <w:spacing w:val="18"/>
                <w:sz w:val="28"/>
                <w:szCs w:val="28"/>
                <w:lang w:val="ru-RU"/>
              </w:rPr>
              <w:t xml:space="preserve"> </w:t>
            </w:r>
            <w:r w:rsidRPr="009567A3">
              <w:rPr>
                <w:rFonts w:cs="Times New Roman"/>
                <w:sz w:val="28"/>
                <w:szCs w:val="28"/>
                <w:lang w:val="ru-RU"/>
              </w:rPr>
              <w:t>не</w:t>
            </w:r>
            <w:r w:rsidRPr="009567A3">
              <w:rPr>
                <w:rFonts w:cs="Times New Roman"/>
                <w:spacing w:val="18"/>
                <w:sz w:val="28"/>
                <w:szCs w:val="28"/>
                <w:lang w:val="ru-RU"/>
              </w:rPr>
              <w:t xml:space="preserve"> </w:t>
            </w:r>
            <w:r w:rsidRPr="009567A3">
              <w:rPr>
                <w:rFonts w:cs="Times New Roman"/>
                <w:sz w:val="28"/>
                <w:szCs w:val="28"/>
                <w:lang w:val="ru-RU"/>
              </w:rPr>
              <w:t>исказившие</w:t>
            </w:r>
            <w:r w:rsidRPr="009567A3">
              <w:rPr>
                <w:rFonts w:cs="Times New Roman"/>
                <w:spacing w:val="17"/>
                <w:sz w:val="28"/>
                <w:szCs w:val="28"/>
                <w:lang w:val="ru-RU"/>
              </w:rPr>
              <w:t xml:space="preserve"> </w:t>
            </w:r>
            <w:r w:rsidRPr="009567A3">
              <w:rPr>
                <w:rFonts w:cs="Times New Roman"/>
                <w:sz w:val="28"/>
                <w:szCs w:val="28"/>
                <w:lang w:val="ru-RU"/>
              </w:rPr>
              <w:t>экономическое</w:t>
            </w:r>
            <w:r w:rsidRPr="009567A3">
              <w:rPr>
                <w:rFonts w:cs="Times New Roman"/>
                <w:spacing w:val="17"/>
                <w:sz w:val="28"/>
                <w:szCs w:val="28"/>
                <w:lang w:val="ru-RU"/>
              </w:rPr>
              <w:t xml:space="preserve"> </w:t>
            </w:r>
            <w:r w:rsidRPr="009567A3">
              <w:rPr>
                <w:rFonts w:cs="Times New Roman"/>
                <w:sz w:val="28"/>
                <w:szCs w:val="28"/>
                <w:lang w:val="ru-RU"/>
              </w:rPr>
              <w:t>содержа-</w:t>
            </w:r>
          </w:p>
          <w:p w14:paraId="7AB65DD4" w14:textId="77777777" w:rsidR="009B16C8" w:rsidRPr="009567A3" w:rsidRDefault="009B16C8" w:rsidP="00477CDE">
            <w:pPr>
              <w:pStyle w:val="TableParagraph"/>
              <w:spacing w:line="264" w:lineRule="exact"/>
              <w:ind w:left="112"/>
              <w:jc w:val="both"/>
              <w:rPr>
                <w:rFonts w:cs="Times New Roman"/>
                <w:sz w:val="28"/>
                <w:szCs w:val="28"/>
              </w:rPr>
            </w:pPr>
            <w:proofErr w:type="spellStart"/>
            <w:r w:rsidRPr="009567A3">
              <w:rPr>
                <w:rFonts w:cs="Times New Roman"/>
                <w:sz w:val="28"/>
                <w:szCs w:val="28"/>
              </w:rPr>
              <w:t>ние</w:t>
            </w:r>
            <w:proofErr w:type="spellEnd"/>
            <w:r w:rsidRPr="009567A3">
              <w:rPr>
                <w:rFonts w:cs="Times New Roman"/>
                <w:spacing w:val="-2"/>
                <w:sz w:val="28"/>
                <w:szCs w:val="28"/>
              </w:rPr>
              <w:t xml:space="preserve"> </w:t>
            </w:r>
            <w:proofErr w:type="spellStart"/>
            <w:r w:rsidRPr="009567A3">
              <w:rPr>
                <w:rFonts w:cs="Times New Roman"/>
                <w:sz w:val="28"/>
                <w:szCs w:val="28"/>
              </w:rPr>
              <w:t>ответа</w:t>
            </w:r>
            <w:proofErr w:type="spellEnd"/>
            <w:r w:rsidRPr="009567A3">
              <w:rPr>
                <w:rFonts w:cs="Times New Roman"/>
                <w:sz w:val="28"/>
                <w:szCs w:val="28"/>
              </w:rPr>
              <w:t>.</w:t>
            </w:r>
          </w:p>
        </w:tc>
        <w:tc>
          <w:tcPr>
            <w:tcW w:w="1565" w:type="dxa"/>
          </w:tcPr>
          <w:p w14:paraId="413A8D52" w14:textId="77777777" w:rsidR="009B16C8" w:rsidRPr="009567A3" w:rsidRDefault="009B16C8" w:rsidP="00477CDE">
            <w:pPr>
              <w:pStyle w:val="TableParagraph"/>
              <w:rPr>
                <w:rFonts w:cs="Times New Roman"/>
                <w:b/>
                <w:sz w:val="28"/>
                <w:szCs w:val="28"/>
              </w:rPr>
            </w:pPr>
          </w:p>
          <w:p w14:paraId="7E4C4DA4" w14:textId="77777777" w:rsidR="009B16C8" w:rsidRPr="009567A3" w:rsidRDefault="009B16C8" w:rsidP="00477CDE">
            <w:pPr>
              <w:pStyle w:val="TableParagraph"/>
              <w:rPr>
                <w:rFonts w:cs="Times New Roman"/>
                <w:b/>
                <w:sz w:val="28"/>
                <w:szCs w:val="28"/>
              </w:rPr>
            </w:pPr>
          </w:p>
          <w:p w14:paraId="504B7806" w14:textId="77777777" w:rsidR="009B16C8" w:rsidRPr="009567A3" w:rsidRDefault="009B16C8" w:rsidP="00477CDE">
            <w:pPr>
              <w:pStyle w:val="TableParagraph"/>
              <w:spacing w:before="221"/>
              <w:ind w:left="557" w:right="507"/>
              <w:jc w:val="center"/>
              <w:rPr>
                <w:rFonts w:cs="Times New Roman"/>
                <w:sz w:val="28"/>
                <w:szCs w:val="28"/>
              </w:rPr>
            </w:pPr>
            <w:r w:rsidRPr="009567A3">
              <w:rPr>
                <w:rFonts w:cs="Times New Roman"/>
                <w:sz w:val="28"/>
                <w:szCs w:val="28"/>
              </w:rPr>
              <w:t>5-6</w:t>
            </w:r>
          </w:p>
        </w:tc>
        <w:tc>
          <w:tcPr>
            <w:tcW w:w="1836" w:type="dxa"/>
            <w:vMerge/>
            <w:tcBorders>
              <w:top w:val="nil"/>
            </w:tcBorders>
            <w:shd w:val="clear" w:color="auto" w:fill="D9D9D9"/>
          </w:tcPr>
          <w:p w14:paraId="7A486A4C" w14:textId="77777777" w:rsidR="009B16C8" w:rsidRPr="009567A3" w:rsidRDefault="009B16C8" w:rsidP="00477CDE">
            <w:pPr>
              <w:rPr>
                <w:rFonts w:cs="Times New Roman"/>
                <w:sz w:val="28"/>
                <w:szCs w:val="28"/>
              </w:rPr>
            </w:pPr>
          </w:p>
        </w:tc>
      </w:tr>
      <w:tr w:rsidR="009B16C8" w:rsidRPr="009567A3" w14:paraId="433FDEB3" w14:textId="77777777" w:rsidTr="00477CDE">
        <w:trPr>
          <w:trHeight w:val="1655"/>
        </w:trPr>
        <w:tc>
          <w:tcPr>
            <w:tcW w:w="595" w:type="dxa"/>
          </w:tcPr>
          <w:p w14:paraId="21754746" w14:textId="77777777" w:rsidR="009B16C8" w:rsidRPr="009567A3" w:rsidRDefault="009B16C8" w:rsidP="00477CDE">
            <w:pPr>
              <w:pStyle w:val="TableParagraph"/>
              <w:spacing w:line="315" w:lineRule="exact"/>
              <w:ind w:left="20"/>
              <w:jc w:val="center"/>
              <w:rPr>
                <w:rFonts w:cs="Times New Roman"/>
                <w:sz w:val="28"/>
                <w:szCs w:val="28"/>
              </w:rPr>
            </w:pPr>
            <w:r w:rsidRPr="009567A3">
              <w:rPr>
                <w:rFonts w:cs="Times New Roman"/>
                <w:sz w:val="28"/>
                <w:szCs w:val="28"/>
              </w:rPr>
              <w:t>4</w:t>
            </w:r>
          </w:p>
        </w:tc>
        <w:tc>
          <w:tcPr>
            <w:tcW w:w="5641" w:type="dxa"/>
          </w:tcPr>
          <w:p w14:paraId="2B3C0CEA" w14:textId="77777777" w:rsidR="009B16C8" w:rsidRPr="009567A3" w:rsidRDefault="009B16C8" w:rsidP="00477CDE">
            <w:pPr>
              <w:pStyle w:val="TableParagraph"/>
              <w:ind w:left="112" w:right="92"/>
              <w:jc w:val="both"/>
              <w:rPr>
                <w:rFonts w:cs="Times New Roman"/>
                <w:sz w:val="28"/>
                <w:szCs w:val="28"/>
                <w:lang w:val="ru-RU"/>
              </w:rPr>
            </w:pPr>
            <w:r w:rsidRPr="009567A3">
              <w:rPr>
                <w:rFonts w:cs="Times New Roman"/>
                <w:sz w:val="28"/>
                <w:szCs w:val="28"/>
                <w:lang w:val="ru-RU"/>
              </w:rPr>
              <w:t>В логическом рассуждении и решении нет ошибок,</w:t>
            </w:r>
            <w:r w:rsidRPr="009567A3">
              <w:rPr>
                <w:rFonts w:cs="Times New Roman"/>
                <w:spacing w:val="1"/>
                <w:sz w:val="28"/>
                <w:szCs w:val="28"/>
                <w:lang w:val="ru-RU"/>
              </w:rPr>
              <w:t xml:space="preserve"> </w:t>
            </w:r>
            <w:r w:rsidRPr="009567A3">
              <w:rPr>
                <w:rFonts w:cs="Times New Roman"/>
                <w:sz w:val="28"/>
                <w:szCs w:val="28"/>
                <w:lang w:val="ru-RU"/>
              </w:rPr>
              <w:t xml:space="preserve">но допущена существенная ошибка в </w:t>
            </w:r>
            <w:proofErr w:type="spellStart"/>
            <w:proofErr w:type="gramStart"/>
            <w:r w:rsidRPr="009567A3">
              <w:rPr>
                <w:rFonts w:cs="Times New Roman"/>
                <w:sz w:val="28"/>
                <w:szCs w:val="28"/>
                <w:lang w:val="ru-RU"/>
              </w:rPr>
              <w:t>математиче</w:t>
            </w:r>
            <w:proofErr w:type="spellEnd"/>
            <w:r w:rsidRPr="009567A3">
              <w:rPr>
                <w:rFonts w:cs="Times New Roman"/>
                <w:sz w:val="28"/>
                <w:szCs w:val="28"/>
                <w:lang w:val="ru-RU"/>
              </w:rPr>
              <w:t>-</w:t>
            </w:r>
            <w:r w:rsidRPr="009567A3">
              <w:rPr>
                <w:rFonts w:cs="Times New Roman"/>
                <w:spacing w:val="1"/>
                <w:sz w:val="28"/>
                <w:szCs w:val="28"/>
                <w:lang w:val="ru-RU"/>
              </w:rPr>
              <w:t xml:space="preserve"> </w:t>
            </w:r>
            <w:proofErr w:type="spellStart"/>
            <w:r w:rsidRPr="009567A3">
              <w:rPr>
                <w:rFonts w:cs="Times New Roman"/>
                <w:sz w:val="28"/>
                <w:szCs w:val="28"/>
                <w:lang w:val="ru-RU"/>
              </w:rPr>
              <w:t>ских</w:t>
            </w:r>
            <w:proofErr w:type="spellEnd"/>
            <w:proofErr w:type="gramEnd"/>
            <w:r w:rsidRPr="009567A3">
              <w:rPr>
                <w:rFonts w:cs="Times New Roman"/>
                <w:sz w:val="28"/>
                <w:szCs w:val="28"/>
                <w:lang w:val="ru-RU"/>
              </w:rPr>
              <w:t xml:space="preserve"> расчетах. При объяснении сложного </w:t>
            </w:r>
            <w:proofErr w:type="spellStart"/>
            <w:r w:rsidRPr="009567A3">
              <w:rPr>
                <w:rFonts w:cs="Times New Roman"/>
                <w:sz w:val="28"/>
                <w:szCs w:val="28"/>
                <w:lang w:val="ru-RU"/>
              </w:rPr>
              <w:t>экономи</w:t>
            </w:r>
            <w:proofErr w:type="spellEnd"/>
            <w:r w:rsidRPr="009567A3">
              <w:rPr>
                <w:rFonts w:cs="Times New Roman"/>
                <w:sz w:val="28"/>
                <w:szCs w:val="28"/>
                <w:lang w:val="ru-RU"/>
              </w:rPr>
              <w:t>-</w:t>
            </w:r>
            <w:r w:rsidRPr="009567A3">
              <w:rPr>
                <w:rFonts w:cs="Times New Roman"/>
                <w:spacing w:val="1"/>
                <w:sz w:val="28"/>
                <w:szCs w:val="28"/>
                <w:lang w:val="ru-RU"/>
              </w:rPr>
              <w:t xml:space="preserve"> </w:t>
            </w:r>
            <w:proofErr w:type="spellStart"/>
            <w:r w:rsidRPr="009567A3">
              <w:rPr>
                <w:rFonts w:cs="Times New Roman"/>
                <w:sz w:val="28"/>
                <w:szCs w:val="28"/>
                <w:lang w:val="ru-RU"/>
              </w:rPr>
              <w:t>ческого</w:t>
            </w:r>
            <w:proofErr w:type="spellEnd"/>
            <w:r w:rsidRPr="009567A3">
              <w:rPr>
                <w:rFonts w:cs="Times New Roman"/>
                <w:sz w:val="28"/>
                <w:szCs w:val="28"/>
                <w:lang w:val="ru-RU"/>
              </w:rPr>
              <w:t xml:space="preserve"> явления указаны не все существенные </w:t>
            </w:r>
            <w:proofErr w:type="gramStart"/>
            <w:r w:rsidRPr="009567A3">
              <w:rPr>
                <w:rFonts w:cs="Times New Roman"/>
                <w:sz w:val="28"/>
                <w:szCs w:val="28"/>
                <w:lang w:val="ru-RU"/>
              </w:rPr>
              <w:t>фак-</w:t>
            </w:r>
            <w:r w:rsidRPr="009567A3">
              <w:rPr>
                <w:rFonts w:cs="Times New Roman"/>
                <w:spacing w:val="1"/>
                <w:sz w:val="28"/>
                <w:szCs w:val="28"/>
                <w:lang w:val="ru-RU"/>
              </w:rPr>
              <w:t xml:space="preserve"> </w:t>
            </w:r>
            <w:r w:rsidRPr="009567A3">
              <w:rPr>
                <w:rFonts w:cs="Times New Roman"/>
                <w:sz w:val="28"/>
                <w:szCs w:val="28"/>
                <w:lang w:val="ru-RU"/>
              </w:rPr>
              <w:t>торы</w:t>
            </w:r>
            <w:proofErr w:type="gramEnd"/>
            <w:r w:rsidRPr="009567A3">
              <w:rPr>
                <w:rFonts w:cs="Times New Roman"/>
                <w:sz w:val="28"/>
                <w:szCs w:val="28"/>
                <w:lang w:val="ru-RU"/>
              </w:rPr>
              <w:t>.</w:t>
            </w:r>
          </w:p>
        </w:tc>
        <w:tc>
          <w:tcPr>
            <w:tcW w:w="1565" w:type="dxa"/>
          </w:tcPr>
          <w:p w14:paraId="39C84799" w14:textId="77777777" w:rsidR="009B16C8" w:rsidRPr="009567A3" w:rsidRDefault="009B16C8" w:rsidP="00477CDE">
            <w:pPr>
              <w:pStyle w:val="TableParagraph"/>
              <w:rPr>
                <w:rFonts w:cs="Times New Roman"/>
                <w:b/>
                <w:sz w:val="28"/>
                <w:szCs w:val="28"/>
                <w:lang w:val="ru-RU"/>
              </w:rPr>
            </w:pPr>
          </w:p>
          <w:p w14:paraId="536F8336" w14:textId="77777777" w:rsidR="009B16C8" w:rsidRPr="009567A3" w:rsidRDefault="009B16C8" w:rsidP="00477CDE">
            <w:pPr>
              <w:pStyle w:val="TableParagraph"/>
              <w:rPr>
                <w:rFonts w:cs="Times New Roman"/>
                <w:b/>
                <w:sz w:val="28"/>
                <w:szCs w:val="28"/>
                <w:lang w:val="ru-RU"/>
              </w:rPr>
            </w:pPr>
          </w:p>
          <w:p w14:paraId="78098528" w14:textId="77777777" w:rsidR="009B16C8" w:rsidRPr="009567A3" w:rsidRDefault="009B16C8" w:rsidP="00477CDE">
            <w:pPr>
              <w:pStyle w:val="TableParagraph"/>
              <w:spacing w:before="1"/>
              <w:ind w:left="557" w:right="507"/>
              <w:jc w:val="center"/>
              <w:rPr>
                <w:rFonts w:cs="Times New Roman"/>
                <w:sz w:val="28"/>
                <w:szCs w:val="28"/>
              </w:rPr>
            </w:pPr>
            <w:r w:rsidRPr="009567A3">
              <w:rPr>
                <w:rFonts w:cs="Times New Roman"/>
                <w:sz w:val="28"/>
                <w:szCs w:val="28"/>
              </w:rPr>
              <w:t>3-4</w:t>
            </w:r>
          </w:p>
        </w:tc>
        <w:tc>
          <w:tcPr>
            <w:tcW w:w="1836" w:type="dxa"/>
            <w:shd w:val="clear" w:color="auto" w:fill="D9D9D9"/>
          </w:tcPr>
          <w:p w14:paraId="204647DE" w14:textId="77777777" w:rsidR="009B16C8" w:rsidRPr="009567A3" w:rsidRDefault="009B16C8" w:rsidP="00477CDE">
            <w:pPr>
              <w:pStyle w:val="TableParagraph"/>
              <w:spacing w:line="276" w:lineRule="exact"/>
              <w:ind w:left="156" w:right="135" w:firstLine="2"/>
              <w:jc w:val="center"/>
              <w:rPr>
                <w:rFonts w:cs="Times New Roman"/>
                <w:sz w:val="28"/>
                <w:szCs w:val="28"/>
                <w:lang w:val="ru-RU"/>
              </w:rPr>
            </w:pPr>
            <w:proofErr w:type="gramStart"/>
            <w:r w:rsidRPr="009567A3">
              <w:rPr>
                <w:rFonts w:cs="Times New Roman"/>
                <w:sz w:val="28"/>
                <w:szCs w:val="28"/>
                <w:lang w:val="ru-RU"/>
              </w:rPr>
              <w:t>Удовлетвори-</w:t>
            </w:r>
            <w:r w:rsidRPr="009567A3">
              <w:rPr>
                <w:rFonts w:cs="Times New Roman"/>
                <w:spacing w:val="1"/>
                <w:sz w:val="28"/>
                <w:szCs w:val="28"/>
                <w:lang w:val="ru-RU"/>
              </w:rPr>
              <w:t xml:space="preserve"> </w:t>
            </w:r>
            <w:proofErr w:type="spellStart"/>
            <w:r w:rsidRPr="009567A3">
              <w:rPr>
                <w:rFonts w:cs="Times New Roman"/>
                <w:spacing w:val="-2"/>
                <w:sz w:val="28"/>
                <w:szCs w:val="28"/>
                <w:lang w:val="ru-RU"/>
              </w:rPr>
              <w:t>тельно</w:t>
            </w:r>
            <w:proofErr w:type="spellEnd"/>
            <w:proofErr w:type="gramEnd"/>
            <w:r w:rsidRPr="009567A3">
              <w:rPr>
                <w:rFonts w:cs="Times New Roman"/>
                <w:spacing w:val="-2"/>
                <w:sz w:val="28"/>
                <w:szCs w:val="28"/>
                <w:lang w:val="ru-RU"/>
              </w:rPr>
              <w:t xml:space="preserve"> </w:t>
            </w:r>
            <w:r w:rsidRPr="009567A3">
              <w:rPr>
                <w:rFonts w:cs="Times New Roman"/>
                <w:spacing w:val="-1"/>
                <w:sz w:val="28"/>
                <w:szCs w:val="28"/>
                <w:lang w:val="ru-RU"/>
              </w:rPr>
              <w:t>(</w:t>
            </w:r>
            <w:proofErr w:type="gramStart"/>
            <w:r w:rsidRPr="009567A3">
              <w:rPr>
                <w:rFonts w:cs="Times New Roman"/>
                <w:spacing w:val="-1"/>
                <w:sz w:val="28"/>
                <w:szCs w:val="28"/>
                <w:lang w:val="ru-RU"/>
              </w:rPr>
              <w:t>прием-</w:t>
            </w:r>
            <w:r w:rsidRPr="009567A3">
              <w:rPr>
                <w:rFonts w:cs="Times New Roman"/>
                <w:spacing w:val="-57"/>
                <w:sz w:val="28"/>
                <w:szCs w:val="28"/>
                <w:lang w:val="ru-RU"/>
              </w:rPr>
              <w:t xml:space="preserve"> </w:t>
            </w:r>
            <w:proofErr w:type="spellStart"/>
            <w:r w:rsidRPr="009567A3">
              <w:rPr>
                <w:rFonts w:cs="Times New Roman"/>
                <w:spacing w:val="-2"/>
                <w:sz w:val="28"/>
                <w:szCs w:val="28"/>
                <w:lang w:val="ru-RU"/>
              </w:rPr>
              <w:t>лемый</w:t>
            </w:r>
            <w:proofErr w:type="spellEnd"/>
            <w:proofErr w:type="gramEnd"/>
            <w:r w:rsidRPr="009567A3">
              <w:rPr>
                <w:rFonts w:cs="Times New Roman"/>
                <w:spacing w:val="-2"/>
                <w:sz w:val="28"/>
                <w:szCs w:val="28"/>
                <w:lang w:val="ru-RU"/>
              </w:rPr>
              <w:t xml:space="preserve"> уровень</w:t>
            </w:r>
            <w:r w:rsidRPr="009567A3">
              <w:rPr>
                <w:rFonts w:cs="Times New Roman"/>
                <w:spacing w:val="-57"/>
                <w:sz w:val="28"/>
                <w:szCs w:val="28"/>
                <w:lang w:val="ru-RU"/>
              </w:rPr>
              <w:t xml:space="preserve"> </w:t>
            </w:r>
            <w:r w:rsidRPr="009567A3">
              <w:rPr>
                <w:rFonts w:cs="Times New Roman"/>
                <w:sz w:val="28"/>
                <w:szCs w:val="28"/>
                <w:lang w:val="ru-RU"/>
              </w:rPr>
              <w:t>сформирован-</w:t>
            </w:r>
            <w:r w:rsidRPr="009567A3">
              <w:rPr>
                <w:rFonts w:cs="Times New Roman"/>
                <w:spacing w:val="1"/>
                <w:sz w:val="28"/>
                <w:szCs w:val="28"/>
                <w:lang w:val="ru-RU"/>
              </w:rPr>
              <w:t xml:space="preserve"> </w:t>
            </w:r>
            <w:proofErr w:type="spellStart"/>
            <w:r w:rsidRPr="009567A3">
              <w:rPr>
                <w:rFonts w:cs="Times New Roman"/>
                <w:sz w:val="28"/>
                <w:szCs w:val="28"/>
                <w:lang w:val="ru-RU"/>
              </w:rPr>
              <w:t>ности</w:t>
            </w:r>
            <w:proofErr w:type="spellEnd"/>
            <w:r w:rsidRPr="009567A3">
              <w:rPr>
                <w:rFonts w:cs="Times New Roman"/>
                <w:sz w:val="28"/>
                <w:szCs w:val="28"/>
                <w:lang w:val="ru-RU"/>
              </w:rPr>
              <w:t xml:space="preserve"> </w:t>
            </w:r>
            <w:proofErr w:type="gramStart"/>
            <w:r w:rsidRPr="009567A3">
              <w:rPr>
                <w:rFonts w:cs="Times New Roman"/>
                <w:sz w:val="28"/>
                <w:szCs w:val="28"/>
                <w:lang w:val="ru-RU"/>
              </w:rPr>
              <w:t>компе-</w:t>
            </w:r>
            <w:r w:rsidRPr="009567A3">
              <w:rPr>
                <w:rFonts w:cs="Times New Roman"/>
                <w:spacing w:val="1"/>
                <w:sz w:val="28"/>
                <w:szCs w:val="28"/>
                <w:lang w:val="ru-RU"/>
              </w:rPr>
              <w:t xml:space="preserve"> </w:t>
            </w:r>
            <w:proofErr w:type="spellStart"/>
            <w:r w:rsidRPr="009567A3">
              <w:rPr>
                <w:rFonts w:cs="Times New Roman"/>
                <w:sz w:val="28"/>
                <w:szCs w:val="28"/>
                <w:lang w:val="ru-RU"/>
              </w:rPr>
              <w:t>тенции</w:t>
            </w:r>
            <w:proofErr w:type="spellEnd"/>
            <w:proofErr w:type="gramEnd"/>
            <w:r w:rsidRPr="009567A3">
              <w:rPr>
                <w:rFonts w:cs="Times New Roman"/>
                <w:sz w:val="28"/>
                <w:szCs w:val="28"/>
                <w:lang w:val="ru-RU"/>
              </w:rPr>
              <w:t>)</w:t>
            </w:r>
          </w:p>
        </w:tc>
      </w:tr>
      <w:tr w:rsidR="009B16C8" w:rsidRPr="009567A3" w14:paraId="46718A40" w14:textId="77777777" w:rsidTr="00477CDE">
        <w:trPr>
          <w:trHeight w:val="1380"/>
        </w:trPr>
        <w:tc>
          <w:tcPr>
            <w:tcW w:w="595" w:type="dxa"/>
          </w:tcPr>
          <w:p w14:paraId="044F44B5" w14:textId="77777777" w:rsidR="009B16C8" w:rsidRPr="009567A3" w:rsidRDefault="009B16C8" w:rsidP="00477CDE">
            <w:pPr>
              <w:pStyle w:val="TableParagraph"/>
              <w:spacing w:line="319" w:lineRule="exact"/>
              <w:ind w:left="20"/>
              <w:jc w:val="center"/>
              <w:rPr>
                <w:rFonts w:cs="Times New Roman"/>
                <w:sz w:val="28"/>
                <w:szCs w:val="28"/>
              </w:rPr>
            </w:pPr>
            <w:r w:rsidRPr="009567A3">
              <w:rPr>
                <w:rFonts w:cs="Times New Roman"/>
                <w:sz w:val="28"/>
                <w:szCs w:val="28"/>
              </w:rPr>
              <w:t>5</w:t>
            </w:r>
          </w:p>
        </w:tc>
        <w:tc>
          <w:tcPr>
            <w:tcW w:w="5641" w:type="dxa"/>
          </w:tcPr>
          <w:p w14:paraId="700B98C3" w14:textId="77777777" w:rsidR="009B16C8" w:rsidRPr="009567A3" w:rsidRDefault="009B16C8" w:rsidP="00477CDE">
            <w:pPr>
              <w:pStyle w:val="TableParagraph"/>
              <w:spacing w:line="237" w:lineRule="auto"/>
              <w:ind w:left="112" w:right="88"/>
              <w:jc w:val="both"/>
              <w:rPr>
                <w:rFonts w:cs="Times New Roman"/>
                <w:sz w:val="28"/>
                <w:szCs w:val="28"/>
                <w:lang w:val="ru-RU"/>
              </w:rPr>
            </w:pPr>
            <w:r w:rsidRPr="009567A3">
              <w:rPr>
                <w:rFonts w:cs="Times New Roman"/>
                <w:sz w:val="28"/>
                <w:szCs w:val="28"/>
                <w:lang w:val="ru-RU"/>
              </w:rPr>
              <w:t xml:space="preserve">Имеются существенные ошибки в логическом </w:t>
            </w:r>
            <w:proofErr w:type="gramStart"/>
            <w:r w:rsidRPr="009567A3">
              <w:rPr>
                <w:rFonts w:cs="Times New Roman"/>
                <w:sz w:val="28"/>
                <w:szCs w:val="28"/>
                <w:lang w:val="ru-RU"/>
              </w:rPr>
              <w:t>рас-</w:t>
            </w:r>
            <w:r w:rsidRPr="009567A3">
              <w:rPr>
                <w:rFonts w:cs="Times New Roman"/>
                <w:spacing w:val="1"/>
                <w:sz w:val="28"/>
                <w:szCs w:val="28"/>
                <w:lang w:val="ru-RU"/>
              </w:rPr>
              <w:t xml:space="preserve"> </w:t>
            </w:r>
            <w:r w:rsidRPr="009567A3">
              <w:rPr>
                <w:rFonts w:cs="Times New Roman"/>
                <w:sz w:val="28"/>
                <w:szCs w:val="28"/>
                <w:lang w:val="ru-RU"/>
              </w:rPr>
              <w:t>суждении</w:t>
            </w:r>
            <w:proofErr w:type="gramEnd"/>
            <w:r w:rsidRPr="009567A3">
              <w:rPr>
                <w:rFonts w:cs="Times New Roman"/>
                <w:spacing w:val="-1"/>
                <w:sz w:val="28"/>
                <w:szCs w:val="28"/>
                <w:lang w:val="ru-RU"/>
              </w:rPr>
              <w:t xml:space="preserve"> </w:t>
            </w:r>
            <w:r w:rsidRPr="009567A3">
              <w:rPr>
                <w:rFonts w:cs="Times New Roman"/>
                <w:sz w:val="28"/>
                <w:szCs w:val="28"/>
                <w:lang w:val="ru-RU"/>
              </w:rPr>
              <w:t>и</w:t>
            </w:r>
            <w:r w:rsidRPr="009567A3">
              <w:rPr>
                <w:rFonts w:cs="Times New Roman"/>
                <w:spacing w:val="-4"/>
                <w:sz w:val="28"/>
                <w:szCs w:val="28"/>
                <w:lang w:val="ru-RU"/>
              </w:rPr>
              <w:t xml:space="preserve"> </w:t>
            </w:r>
            <w:r w:rsidRPr="009567A3">
              <w:rPr>
                <w:rFonts w:cs="Times New Roman"/>
                <w:sz w:val="28"/>
                <w:szCs w:val="28"/>
                <w:lang w:val="ru-RU"/>
              </w:rPr>
              <w:t>в</w:t>
            </w:r>
            <w:r w:rsidRPr="009567A3">
              <w:rPr>
                <w:rFonts w:cs="Times New Roman"/>
                <w:spacing w:val="-3"/>
                <w:sz w:val="28"/>
                <w:szCs w:val="28"/>
                <w:lang w:val="ru-RU"/>
              </w:rPr>
              <w:t xml:space="preserve"> </w:t>
            </w:r>
            <w:r w:rsidRPr="009567A3">
              <w:rPr>
                <w:rFonts w:cs="Times New Roman"/>
                <w:sz w:val="28"/>
                <w:szCs w:val="28"/>
                <w:lang w:val="ru-RU"/>
              </w:rPr>
              <w:t>решении.</w:t>
            </w:r>
            <w:r w:rsidRPr="009567A3">
              <w:rPr>
                <w:rFonts w:cs="Times New Roman"/>
                <w:spacing w:val="-9"/>
                <w:sz w:val="28"/>
                <w:szCs w:val="28"/>
                <w:lang w:val="ru-RU"/>
              </w:rPr>
              <w:t xml:space="preserve"> </w:t>
            </w:r>
            <w:r w:rsidRPr="009567A3">
              <w:rPr>
                <w:rFonts w:cs="Times New Roman"/>
                <w:sz w:val="28"/>
                <w:szCs w:val="28"/>
                <w:lang w:val="ru-RU"/>
              </w:rPr>
              <w:t>Рассчитанное</w:t>
            </w:r>
            <w:r w:rsidRPr="009567A3">
              <w:rPr>
                <w:rFonts w:cs="Times New Roman"/>
                <w:spacing w:val="-4"/>
                <w:sz w:val="28"/>
                <w:szCs w:val="28"/>
                <w:lang w:val="ru-RU"/>
              </w:rPr>
              <w:t xml:space="preserve"> </w:t>
            </w:r>
            <w:r w:rsidRPr="009567A3">
              <w:rPr>
                <w:rFonts w:cs="Times New Roman"/>
                <w:sz w:val="28"/>
                <w:szCs w:val="28"/>
                <w:lang w:val="ru-RU"/>
              </w:rPr>
              <w:t>значение</w:t>
            </w:r>
            <w:r w:rsidRPr="009567A3">
              <w:rPr>
                <w:rFonts w:cs="Times New Roman"/>
                <w:spacing w:val="-8"/>
                <w:sz w:val="28"/>
                <w:szCs w:val="28"/>
                <w:lang w:val="ru-RU"/>
              </w:rPr>
              <w:t xml:space="preserve"> </w:t>
            </w:r>
            <w:proofErr w:type="spellStart"/>
            <w:proofErr w:type="gramStart"/>
            <w:r w:rsidRPr="009567A3">
              <w:rPr>
                <w:rFonts w:cs="Times New Roman"/>
                <w:sz w:val="28"/>
                <w:szCs w:val="28"/>
                <w:lang w:val="ru-RU"/>
              </w:rPr>
              <w:t>иско</w:t>
            </w:r>
            <w:proofErr w:type="spellEnd"/>
            <w:r w:rsidRPr="009567A3">
              <w:rPr>
                <w:rFonts w:cs="Times New Roman"/>
                <w:sz w:val="28"/>
                <w:szCs w:val="28"/>
                <w:lang w:val="ru-RU"/>
              </w:rPr>
              <w:t>-</w:t>
            </w:r>
            <w:r w:rsidRPr="009567A3">
              <w:rPr>
                <w:rFonts w:cs="Times New Roman"/>
                <w:spacing w:val="-57"/>
                <w:sz w:val="28"/>
                <w:szCs w:val="28"/>
                <w:lang w:val="ru-RU"/>
              </w:rPr>
              <w:t xml:space="preserve"> </w:t>
            </w:r>
            <w:r w:rsidRPr="009567A3">
              <w:rPr>
                <w:rFonts w:cs="Times New Roman"/>
                <w:sz w:val="28"/>
                <w:szCs w:val="28"/>
                <w:lang w:val="ru-RU"/>
              </w:rPr>
              <w:t>мой</w:t>
            </w:r>
            <w:proofErr w:type="gramEnd"/>
            <w:r w:rsidRPr="009567A3">
              <w:rPr>
                <w:rFonts w:cs="Times New Roman"/>
                <w:sz w:val="28"/>
                <w:szCs w:val="28"/>
                <w:lang w:val="ru-RU"/>
              </w:rPr>
              <w:t xml:space="preserve"> величины искажает экономическое содержание</w:t>
            </w:r>
            <w:r w:rsidRPr="009567A3">
              <w:rPr>
                <w:rFonts w:cs="Times New Roman"/>
                <w:spacing w:val="1"/>
                <w:sz w:val="28"/>
                <w:szCs w:val="28"/>
                <w:lang w:val="ru-RU"/>
              </w:rPr>
              <w:t xml:space="preserve"> </w:t>
            </w:r>
            <w:r w:rsidRPr="009567A3">
              <w:rPr>
                <w:rFonts w:cs="Times New Roman"/>
                <w:spacing w:val="-1"/>
                <w:sz w:val="28"/>
                <w:szCs w:val="28"/>
                <w:lang w:val="ru-RU"/>
              </w:rPr>
              <w:t xml:space="preserve">ответа. Доказаны вспомогательные </w:t>
            </w:r>
            <w:r w:rsidRPr="009567A3">
              <w:rPr>
                <w:rFonts w:cs="Times New Roman"/>
                <w:sz w:val="28"/>
                <w:szCs w:val="28"/>
                <w:lang w:val="ru-RU"/>
              </w:rPr>
              <w:t xml:space="preserve">утверждения, </w:t>
            </w:r>
            <w:proofErr w:type="gramStart"/>
            <w:r w:rsidRPr="009567A3">
              <w:rPr>
                <w:rFonts w:cs="Times New Roman"/>
                <w:sz w:val="28"/>
                <w:szCs w:val="28"/>
                <w:lang w:val="ru-RU"/>
              </w:rPr>
              <w:t>по-</w:t>
            </w:r>
            <w:r w:rsidRPr="009567A3">
              <w:rPr>
                <w:rFonts w:cs="Times New Roman"/>
                <w:spacing w:val="-57"/>
                <w:sz w:val="28"/>
                <w:szCs w:val="28"/>
                <w:lang w:val="ru-RU"/>
              </w:rPr>
              <w:t xml:space="preserve"> </w:t>
            </w:r>
            <w:proofErr w:type="spellStart"/>
            <w:r w:rsidRPr="009567A3">
              <w:rPr>
                <w:rFonts w:cs="Times New Roman"/>
                <w:sz w:val="28"/>
                <w:szCs w:val="28"/>
                <w:lang w:val="ru-RU"/>
              </w:rPr>
              <w:t>могающие</w:t>
            </w:r>
            <w:proofErr w:type="spellEnd"/>
            <w:proofErr w:type="gramEnd"/>
            <w:r w:rsidRPr="009567A3">
              <w:rPr>
                <w:rFonts w:cs="Times New Roman"/>
                <w:spacing w:val="-4"/>
                <w:sz w:val="28"/>
                <w:szCs w:val="28"/>
                <w:lang w:val="ru-RU"/>
              </w:rPr>
              <w:t xml:space="preserve"> </w:t>
            </w:r>
            <w:r w:rsidRPr="009567A3">
              <w:rPr>
                <w:rFonts w:cs="Times New Roman"/>
                <w:sz w:val="28"/>
                <w:szCs w:val="28"/>
                <w:lang w:val="ru-RU"/>
              </w:rPr>
              <w:t>в</w:t>
            </w:r>
            <w:r w:rsidRPr="009567A3">
              <w:rPr>
                <w:rFonts w:cs="Times New Roman"/>
                <w:spacing w:val="-3"/>
                <w:sz w:val="28"/>
                <w:szCs w:val="28"/>
                <w:lang w:val="ru-RU"/>
              </w:rPr>
              <w:t xml:space="preserve"> </w:t>
            </w:r>
            <w:r w:rsidRPr="009567A3">
              <w:rPr>
                <w:rFonts w:cs="Times New Roman"/>
                <w:sz w:val="28"/>
                <w:szCs w:val="28"/>
                <w:lang w:val="ru-RU"/>
              </w:rPr>
              <w:t>решении</w:t>
            </w:r>
            <w:r w:rsidRPr="009567A3">
              <w:rPr>
                <w:rFonts w:cs="Times New Roman"/>
                <w:spacing w:val="1"/>
                <w:sz w:val="28"/>
                <w:szCs w:val="28"/>
                <w:lang w:val="ru-RU"/>
              </w:rPr>
              <w:t xml:space="preserve"> </w:t>
            </w:r>
            <w:r w:rsidRPr="009567A3">
              <w:rPr>
                <w:rFonts w:cs="Times New Roman"/>
                <w:sz w:val="28"/>
                <w:szCs w:val="28"/>
                <w:lang w:val="ru-RU"/>
              </w:rPr>
              <w:t>задачи.</w:t>
            </w:r>
          </w:p>
        </w:tc>
        <w:tc>
          <w:tcPr>
            <w:tcW w:w="1565" w:type="dxa"/>
          </w:tcPr>
          <w:p w14:paraId="07F055D9" w14:textId="77777777" w:rsidR="009B16C8" w:rsidRPr="009567A3" w:rsidRDefault="009B16C8" w:rsidP="00477CDE">
            <w:pPr>
              <w:pStyle w:val="TableParagraph"/>
              <w:rPr>
                <w:rFonts w:cs="Times New Roman"/>
                <w:b/>
                <w:sz w:val="28"/>
                <w:szCs w:val="28"/>
                <w:lang w:val="ru-RU"/>
              </w:rPr>
            </w:pPr>
          </w:p>
          <w:p w14:paraId="2A1A139D" w14:textId="77777777" w:rsidR="009B16C8" w:rsidRPr="009567A3" w:rsidRDefault="009B16C8" w:rsidP="00477CDE">
            <w:pPr>
              <w:pStyle w:val="TableParagraph"/>
              <w:rPr>
                <w:rFonts w:cs="Times New Roman"/>
                <w:b/>
                <w:sz w:val="28"/>
                <w:szCs w:val="28"/>
                <w:lang w:val="ru-RU"/>
              </w:rPr>
            </w:pPr>
          </w:p>
          <w:p w14:paraId="456F4733" w14:textId="77777777" w:rsidR="009B16C8" w:rsidRPr="009567A3" w:rsidRDefault="009B16C8" w:rsidP="00477CDE">
            <w:pPr>
              <w:pStyle w:val="TableParagraph"/>
              <w:ind w:left="557" w:right="507"/>
              <w:jc w:val="center"/>
              <w:rPr>
                <w:rFonts w:cs="Times New Roman"/>
                <w:sz w:val="28"/>
                <w:szCs w:val="28"/>
              </w:rPr>
            </w:pPr>
            <w:r w:rsidRPr="009567A3">
              <w:rPr>
                <w:rFonts w:cs="Times New Roman"/>
                <w:sz w:val="28"/>
                <w:szCs w:val="28"/>
              </w:rPr>
              <w:t>2-3</w:t>
            </w:r>
          </w:p>
        </w:tc>
        <w:tc>
          <w:tcPr>
            <w:tcW w:w="1836" w:type="dxa"/>
            <w:vMerge w:val="restart"/>
            <w:shd w:val="clear" w:color="auto" w:fill="D9D9D9"/>
          </w:tcPr>
          <w:p w14:paraId="590B4F36" w14:textId="77777777" w:rsidR="009B16C8" w:rsidRPr="009567A3" w:rsidRDefault="009B16C8" w:rsidP="00477CDE">
            <w:pPr>
              <w:pStyle w:val="TableParagraph"/>
              <w:rPr>
                <w:rFonts w:cs="Times New Roman"/>
                <w:b/>
                <w:sz w:val="28"/>
                <w:szCs w:val="28"/>
                <w:lang w:val="ru-RU"/>
              </w:rPr>
            </w:pPr>
          </w:p>
          <w:p w14:paraId="21EAA2BC" w14:textId="77777777" w:rsidR="009B16C8" w:rsidRPr="009567A3" w:rsidRDefault="009B16C8" w:rsidP="00477CDE">
            <w:pPr>
              <w:pStyle w:val="TableParagraph"/>
              <w:rPr>
                <w:rFonts w:cs="Times New Roman"/>
                <w:b/>
                <w:sz w:val="28"/>
                <w:szCs w:val="28"/>
                <w:lang w:val="ru-RU"/>
              </w:rPr>
            </w:pPr>
          </w:p>
          <w:p w14:paraId="4171D127" w14:textId="77777777" w:rsidR="009B16C8" w:rsidRPr="009567A3" w:rsidRDefault="009B16C8" w:rsidP="00477CDE">
            <w:pPr>
              <w:pStyle w:val="TableParagraph"/>
              <w:ind w:left="192" w:right="154" w:firstLine="31"/>
              <w:rPr>
                <w:rFonts w:cs="Times New Roman"/>
                <w:sz w:val="28"/>
                <w:szCs w:val="28"/>
                <w:lang w:val="ru-RU"/>
              </w:rPr>
            </w:pPr>
            <w:proofErr w:type="spellStart"/>
            <w:r w:rsidRPr="009567A3">
              <w:rPr>
                <w:rFonts w:cs="Times New Roman"/>
                <w:sz w:val="28"/>
                <w:szCs w:val="28"/>
                <w:lang w:val="ru-RU"/>
              </w:rPr>
              <w:t>Неудовлетво</w:t>
            </w:r>
            <w:proofErr w:type="spellEnd"/>
            <w:r w:rsidRPr="009567A3">
              <w:rPr>
                <w:rFonts w:cs="Times New Roman"/>
                <w:sz w:val="28"/>
                <w:szCs w:val="28"/>
                <w:lang w:val="ru-RU"/>
              </w:rPr>
              <w:t>-</w:t>
            </w:r>
            <w:r w:rsidRPr="009567A3">
              <w:rPr>
                <w:rFonts w:cs="Times New Roman"/>
                <w:spacing w:val="-57"/>
                <w:sz w:val="28"/>
                <w:szCs w:val="28"/>
                <w:lang w:val="ru-RU"/>
              </w:rPr>
              <w:t xml:space="preserve"> </w:t>
            </w:r>
            <w:proofErr w:type="spellStart"/>
            <w:r w:rsidRPr="009567A3">
              <w:rPr>
                <w:rFonts w:cs="Times New Roman"/>
                <w:sz w:val="28"/>
                <w:szCs w:val="28"/>
                <w:lang w:val="ru-RU"/>
              </w:rPr>
              <w:t>рительно</w:t>
            </w:r>
            <w:proofErr w:type="spellEnd"/>
            <w:r w:rsidRPr="009567A3">
              <w:rPr>
                <w:rFonts w:cs="Times New Roman"/>
                <w:spacing w:val="1"/>
                <w:sz w:val="28"/>
                <w:szCs w:val="28"/>
                <w:lang w:val="ru-RU"/>
              </w:rPr>
              <w:t xml:space="preserve"> </w:t>
            </w:r>
            <w:r w:rsidRPr="009567A3">
              <w:rPr>
                <w:rFonts w:cs="Times New Roman"/>
                <w:sz w:val="28"/>
                <w:szCs w:val="28"/>
                <w:lang w:val="ru-RU"/>
              </w:rPr>
              <w:t>(</w:t>
            </w:r>
            <w:proofErr w:type="spellStart"/>
            <w:proofErr w:type="gramStart"/>
            <w:r w:rsidRPr="009567A3">
              <w:rPr>
                <w:rFonts w:cs="Times New Roman"/>
                <w:sz w:val="28"/>
                <w:szCs w:val="28"/>
                <w:lang w:val="ru-RU"/>
              </w:rPr>
              <w:t>не-</w:t>
            </w:r>
            <w:proofErr w:type="spellEnd"/>
            <w:r w:rsidRPr="009567A3">
              <w:rPr>
                <w:rFonts w:cs="Times New Roman"/>
                <w:spacing w:val="-57"/>
                <w:sz w:val="28"/>
                <w:szCs w:val="28"/>
                <w:lang w:val="ru-RU"/>
              </w:rPr>
              <w:t xml:space="preserve"> </w:t>
            </w:r>
            <w:r w:rsidRPr="009567A3">
              <w:rPr>
                <w:rFonts w:cs="Times New Roman"/>
                <w:sz w:val="28"/>
                <w:szCs w:val="28"/>
                <w:lang w:val="ru-RU"/>
              </w:rPr>
              <w:lastRenderedPageBreak/>
              <w:t>достаточный</w:t>
            </w:r>
            <w:proofErr w:type="gramEnd"/>
            <w:r w:rsidRPr="009567A3">
              <w:rPr>
                <w:rFonts w:cs="Times New Roman"/>
                <w:spacing w:val="1"/>
                <w:sz w:val="28"/>
                <w:szCs w:val="28"/>
                <w:lang w:val="ru-RU"/>
              </w:rPr>
              <w:t xml:space="preserve"> </w:t>
            </w:r>
            <w:r w:rsidRPr="009567A3">
              <w:rPr>
                <w:rFonts w:cs="Times New Roman"/>
                <w:sz w:val="28"/>
                <w:szCs w:val="28"/>
                <w:lang w:val="ru-RU"/>
              </w:rPr>
              <w:t xml:space="preserve">уровень </w:t>
            </w:r>
            <w:proofErr w:type="spellStart"/>
            <w:r w:rsidRPr="009567A3">
              <w:rPr>
                <w:rFonts w:cs="Times New Roman"/>
                <w:sz w:val="28"/>
                <w:szCs w:val="28"/>
                <w:lang w:val="ru-RU"/>
              </w:rPr>
              <w:t>сфор</w:t>
            </w:r>
            <w:proofErr w:type="spellEnd"/>
            <w:r w:rsidRPr="009567A3">
              <w:rPr>
                <w:rFonts w:cs="Times New Roman"/>
                <w:sz w:val="28"/>
                <w:szCs w:val="28"/>
                <w:lang w:val="ru-RU"/>
              </w:rPr>
              <w:t>-</w:t>
            </w:r>
            <w:r w:rsidRPr="009567A3">
              <w:rPr>
                <w:rFonts w:cs="Times New Roman"/>
                <w:spacing w:val="-57"/>
                <w:sz w:val="28"/>
                <w:szCs w:val="28"/>
                <w:lang w:val="ru-RU"/>
              </w:rPr>
              <w:t xml:space="preserve"> </w:t>
            </w:r>
            <w:proofErr w:type="spellStart"/>
            <w:r w:rsidRPr="009567A3">
              <w:rPr>
                <w:rFonts w:cs="Times New Roman"/>
                <w:spacing w:val="-1"/>
                <w:sz w:val="28"/>
                <w:szCs w:val="28"/>
                <w:lang w:val="ru-RU"/>
              </w:rPr>
              <w:t>мированности</w:t>
            </w:r>
            <w:proofErr w:type="spellEnd"/>
            <w:r w:rsidRPr="009567A3">
              <w:rPr>
                <w:rFonts w:cs="Times New Roman"/>
                <w:spacing w:val="-57"/>
                <w:sz w:val="28"/>
                <w:szCs w:val="28"/>
                <w:lang w:val="ru-RU"/>
              </w:rPr>
              <w:t xml:space="preserve"> </w:t>
            </w:r>
            <w:r w:rsidRPr="009567A3">
              <w:rPr>
                <w:rFonts w:cs="Times New Roman"/>
                <w:sz w:val="28"/>
                <w:szCs w:val="28"/>
                <w:lang w:val="ru-RU"/>
              </w:rPr>
              <w:t>компетенции)</w:t>
            </w:r>
          </w:p>
        </w:tc>
      </w:tr>
      <w:tr w:rsidR="009B16C8" w:rsidRPr="009567A3" w14:paraId="4C5DBADF" w14:textId="77777777" w:rsidTr="00477CDE">
        <w:trPr>
          <w:trHeight w:val="1379"/>
        </w:trPr>
        <w:tc>
          <w:tcPr>
            <w:tcW w:w="595" w:type="dxa"/>
          </w:tcPr>
          <w:p w14:paraId="0CD1A53A" w14:textId="77777777" w:rsidR="009B16C8" w:rsidRPr="009567A3" w:rsidRDefault="009B16C8" w:rsidP="00477CDE">
            <w:pPr>
              <w:pStyle w:val="TableParagraph"/>
              <w:spacing w:line="315" w:lineRule="exact"/>
              <w:ind w:left="20"/>
              <w:jc w:val="center"/>
              <w:rPr>
                <w:rFonts w:cs="Times New Roman"/>
                <w:sz w:val="28"/>
                <w:szCs w:val="28"/>
              </w:rPr>
            </w:pPr>
            <w:r w:rsidRPr="009567A3">
              <w:rPr>
                <w:rFonts w:cs="Times New Roman"/>
                <w:sz w:val="28"/>
                <w:szCs w:val="28"/>
              </w:rPr>
              <w:lastRenderedPageBreak/>
              <w:t>6</w:t>
            </w:r>
          </w:p>
        </w:tc>
        <w:tc>
          <w:tcPr>
            <w:tcW w:w="5641" w:type="dxa"/>
          </w:tcPr>
          <w:p w14:paraId="61BC4BBB" w14:textId="77777777" w:rsidR="009B16C8" w:rsidRPr="009567A3" w:rsidRDefault="009B16C8" w:rsidP="00477CDE">
            <w:pPr>
              <w:pStyle w:val="TableParagraph"/>
              <w:ind w:left="112" w:right="88"/>
              <w:jc w:val="both"/>
              <w:rPr>
                <w:rFonts w:cs="Times New Roman"/>
                <w:sz w:val="28"/>
                <w:szCs w:val="28"/>
                <w:lang w:val="ru-RU"/>
              </w:rPr>
            </w:pPr>
            <w:r w:rsidRPr="009567A3">
              <w:rPr>
                <w:rFonts w:cs="Times New Roman"/>
                <w:sz w:val="28"/>
                <w:szCs w:val="28"/>
                <w:lang w:val="ru-RU"/>
              </w:rPr>
              <w:t xml:space="preserve">Рассмотрены отдельные случаи при отсутствии </w:t>
            </w:r>
            <w:proofErr w:type="gramStart"/>
            <w:r w:rsidRPr="009567A3">
              <w:rPr>
                <w:rFonts w:cs="Times New Roman"/>
                <w:sz w:val="28"/>
                <w:szCs w:val="28"/>
                <w:lang w:val="ru-RU"/>
              </w:rPr>
              <w:t>ре-</w:t>
            </w:r>
            <w:r w:rsidRPr="009567A3">
              <w:rPr>
                <w:rFonts w:cs="Times New Roman"/>
                <w:spacing w:val="1"/>
                <w:sz w:val="28"/>
                <w:szCs w:val="28"/>
                <w:lang w:val="ru-RU"/>
              </w:rPr>
              <w:t xml:space="preserve"> </w:t>
            </w:r>
            <w:proofErr w:type="spellStart"/>
            <w:r w:rsidRPr="009567A3">
              <w:rPr>
                <w:rFonts w:cs="Times New Roman"/>
                <w:spacing w:val="-1"/>
                <w:sz w:val="28"/>
                <w:szCs w:val="28"/>
                <w:lang w:val="ru-RU"/>
              </w:rPr>
              <w:t>шения</w:t>
            </w:r>
            <w:proofErr w:type="spellEnd"/>
            <w:proofErr w:type="gramEnd"/>
            <w:r w:rsidRPr="009567A3">
              <w:rPr>
                <w:rFonts w:cs="Times New Roman"/>
                <w:spacing w:val="-1"/>
                <w:sz w:val="28"/>
                <w:szCs w:val="28"/>
                <w:lang w:val="ru-RU"/>
              </w:rPr>
              <w:t>.</w:t>
            </w:r>
            <w:r w:rsidRPr="009567A3">
              <w:rPr>
                <w:rFonts w:cs="Times New Roman"/>
                <w:spacing w:val="-13"/>
                <w:sz w:val="28"/>
                <w:szCs w:val="28"/>
                <w:lang w:val="ru-RU"/>
              </w:rPr>
              <w:t xml:space="preserve"> </w:t>
            </w:r>
            <w:r w:rsidRPr="009567A3">
              <w:rPr>
                <w:rFonts w:cs="Times New Roman"/>
                <w:spacing w:val="-1"/>
                <w:sz w:val="28"/>
                <w:szCs w:val="28"/>
                <w:lang w:val="ru-RU"/>
              </w:rPr>
              <w:t>Отсутствует</w:t>
            </w:r>
            <w:r w:rsidRPr="009567A3">
              <w:rPr>
                <w:rFonts w:cs="Times New Roman"/>
                <w:spacing w:val="-11"/>
                <w:sz w:val="28"/>
                <w:szCs w:val="28"/>
                <w:lang w:val="ru-RU"/>
              </w:rPr>
              <w:t xml:space="preserve"> </w:t>
            </w:r>
            <w:r w:rsidRPr="009567A3">
              <w:rPr>
                <w:rFonts w:cs="Times New Roman"/>
                <w:sz w:val="28"/>
                <w:szCs w:val="28"/>
                <w:lang w:val="ru-RU"/>
              </w:rPr>
              <w:t>окончательный</w:t>
            </w:r>
            <w:r w:rsidRPr="009567A3">
              <w:rPr>
                <w:rFonts w:cs="Times New Roman"/>
                <w:spacing w:val="-12"/>
                <w:sz w:val="28"/>
                <w:szCs w:val="28"/>
                <w:lang w:val="ru-RU"/>
              </w:rPr>
              <w:t xml:space="preserve"> </w:t>
            </w:r>
            <w:r w:rsidRPr="009567A3">
              <w:rPr>
                <w:rFonts w:cs="Times New Roman"/>
                <w:sz w:val="28"/>
                <w:szCs w:val="28"/>
                <w:lang w:val="ru-RU"/>
              </w:rPr>
              <w:t>численный</w:t>
            </w:r>
            <w:r w:rsidRPr="009567A3">
              <w:rPr>
                <w:rFonts w:cs="Times New Roman"/>
                <w:spacing w:val="-13"/>
                <w:sz w:val="28"/>
                <w:szCs w:val="28"/>
                <w:lang w:val="ru-RU"/>
              </w:rPr>
              <w:t xml:space="preserve"> </w:t>
            </w:r>
            <w:r w:rsidRPr="009567A3">
              <w:rPr>
                <w:rFonts w:cs="Times New Roman"/>
                <w:sz w:val="28"/>
                <w:szCs w:val="28"/>
                <w:lang w:val="ru-RU"/>
              </w:rPr>
              <w:t>ответ</w:t>
            </w:r>
            <w:r w:rsidRPr="009567A3">
              <w:rPr>
                <w:rFonts w:cs="Times New Roman"/>
                <w:spacing w:val="-58"/>
                <w:sz w:val="28"/>
                <w:szCs w:val="28"/>
                <w:lang w:val="ru-RU"/>
              </w:rPr>
              <w:t xml:space="preserve"> </w:t>
            </w:r>
            <w:r w:rsidRPr="009567A3">
              <w:rPr>
                <w:rFonts w:cs="Times New Roman"/>
                <w:sz w:val="28"/>
                <w:szCs w:val="28"/>
                <w:lang w:val="ru-RU"/>
              </w:rPr>
              <w:t>(если он предусмотрен в задаче). Правильный ответ</w:t>
            </w:r>
            <w:r w:rsidRPr="009567A3">
              <w:rPr>
                <w:rFonts w:cs="Times New Roman"/>
                <w:spacing w:val="1"/>
                <w:sz w:val="28"/>
                <w:szCs w:val="28"/>
                <w:lang w:val="ru-RU"/>
              </w:rPr>
              <w:t xml:space="preserve"> </w:t>
            </w:r>
            <w:r w:rsidRPr="009567A3">
              <w:rPr>
                <w:rFonts w:cs="Times New Roman"/>
                <w:sz w:val="28"/>
                <w:szCs w:val="28"/>
                <w:lang w:val="ru-RU"/>
              </w:rPr>
              <w:t>угадан,</w:t>
            </w:r>
            <w:r w:rsidRPr="009567A3">
              <w:rPr>
                <w:rFonts w:cs="Times New Roman"/>
                <w:spacing w:val="-9"/>
                <w:sz w:val="28"/>
                <w:szCs w:val="28"/>
                <w:lang w:val="ru-RU"/>
              </w:rPr>
              <w:t xml:space="preserve"> </w:t>
            </w:r>
            <w:r w:rsidRPr="009567A3">
              <w:rPr>
                <w:rFonts w:cs="Times New Roman"/>
                <w:sz w:val="28"/>
                <w:szCs w:val="28"/>
                <w:lang w:val="ru-RU"/>
              </w:rPr>
              <w:t>а</w:t>
            </w:r>
            <w:r w:rsidRPr="009567A3">
              <w:rPr>
                <w:rFonts w:cs="Times New Roman"/>
                <w:spacing w:val="-10"/>
                <w:sz w:val="28"/>
                <w:szCs w:val="28"/>
                <w:lang w:val="ru-RU"/>
              </w:rPr>
              <w:t xml:space="preserve"> </w:t>
            </w:r>
            <w:r w:rsidRPr="009567A3">
              <w:rPr>
                <w:rFonts w:cs="Times New Roman"/>
                <w:sz w:val="28"/>
                <w:szCs w:val="28"/>
                <w:lang w:val="ru-RU"/>
              </w:rPr>
              <w:t>выстроенное</w:t>
            </w:r>
            <w:r w:rsidRPr="009567A3">
              <w:rPr>
                <w:rFonts w:cs="Times New Roman"/>
                <w:spacing w:val="-8"/>
                <w:sz w:val="28"/>
                <w:szCs w:val="28"/>
                <w:lang w:val="ru-RU"/>
              </w:rPr>
              <w:t xml:space="preserve"> </w:t>
            </w:r>
            <w:r w:rsidRPr="009567A3">
              <w:rPr>
                <w:rFonts w:cs="Times New Roman"/>
                <w:sz w:val="28"/>
                <w:szCs w:val="28"/>
                <w:lang w:val="ru-RU"/>
              </w:rPr>
              <w:t>под</w:t>
            </w:r>
            <w:r w:rsidRPr="009567A3">
              <w:rPr>
                <w:rFonts w:cs="Times New Roman"/>
                <w:spacing w:val="-6"/>
                <w:sz w:val="28"/>
                <w:szCs w:val="28"/>
                <w:lang w:val="ru-RU"/>
              </w:rPr>
              <w:t xml:space="preserve"> </w:t>
            </w:r>
            <w:r w:rsidRPr="009567A3">
              <w:rPr>
                <w:rFonts w:cs="Times New Roman"/>
                <w:sz w:val="28"/>
                <w:szCs w:val="28"/>
                <w:lang w:val="ru-RU"/>
              </w:rPr>
              <w:t>него</w:t>
            </w:r>
            <w:r w:rsidRPr="009567A3">
              <w:rPr>
                <w:rFonts w:cs="Times New Roman"/>
                <w:spacing w:val="-9"/>
                <w:sz w:val="28"/>
                <w:szCs w:val="28"/>
                <w:lang w:val="ru-RU"/>
              </w:rPr>
              <w:t xml:space="preserve"> </w:t>
            </w:r>
            <w:r w:rsidRPr="009567A3">
              <w:rPr>
                <w:rFonts w:cs="Times New Roman"/>
                <w:sz w:val="28"/>
                <w:szCs w:val="28"/>
                <w:lang w:val="ru-RU"/>
              </w:rPr>
              <w:t>решение</w:t>
            </w:r>
            <w:r w:rsidRPr="009567A3">
              <w:rPr>
                <w:rFonts w:cs="Times New Roman"/>
                <w:spacing w:val="-4"/>
                <w:sz w:val="28"/>
                <w:szCs w:val="28"/>
                <w:lang w:val="ru-RU"/>
              </w:rPr>
              <w:t xml:space="preserve"> </w:t>
            </w:r>
            <w:r w:rsidRPr="009567A3">
              <w:rPr>
                <w:rFonts w:cs="Times New Roman"/>
                <w:sz w:val="28"/>
                <w:szCs w:val="28"/>
                <w:lang w:val="ru-RU"/>
              </w:rPr>
              <w:t>-</w:t>
            </w:r>
            <w:r w:rsidRPr="009567A3">
              <w:rPr>
                <w:rFonts w:cs="Times New Roman"/>
                <w:spacing w:val="-9"/>
                <w:sz w:val="28"/>
                <w:szCs w:val="28"/>
                <w:lang w:val="ru-RU"/>
              </w:rPr>
              <w:t xml:space="preserve"> </w:t>
            </w:r>
            <w:proofErr w:type="spellStart"/>
            <w:r w:rsidRPr="009567A3">
              <w:rPr>
                <w:rFonts w:cs="Times New Roman"/>
                <w:sz w:val="28"/>
                <w:szCs w:val="28"/>
                <w:lang w:val="ru-RU"/>
              </w:rPr>
              <w:t>безоснова</w:t>
            </w:r>
            <w:proofErr w:type="spellEnd"/>
            <w:r w:rsidRPr="009567A3">
              <w:rPr>
                <w:rFonts w:cs="Times New Roman"/>
                <w:sz w:val="28"/>
                <w:szCs w:val="28"/>
                <w:lang w:val="ru-RU"/>
              </w:rPr>
              <w:t>-</w:t>
            </w:r>
          </w:p>
          <w:p w14:paraId="0FB21E7A" w14:textId="77777777" w:rsidR="009B16C8" w:rsidRPr="009567A3" w:rsidRDefault="009B16C8" w:rsidP="00477CDE">
            <w:pPr>
              <w:pStyle w:val="TableParagraph"/>
              <w:spacing w:line="259" w:lineRule="exact"/>
              <w:ind w:left="112"/>
              <w:rPr>
                <w:rFonts w:cs="Times New Roman"/>
                <w:sz w:val="28"/>
                <w:szCs w:val="28"/>
                <w:lang w:val="ru-RU"/>
              </w:rPr>
            </w:pPr>
            <w:proofErr w:type="spellStart"/>
            <w:r w:rsidRPr="009567A3">
              <w:rPr>
                <w:rFonts w:cs="Times New Roman"/>
                <w:sz w:val="28"/>
                <w:szCs w:val="28"/>
                <w:lang w:val="ru-RU"/>
              </w:rPr>
              <w:t>тельно</w:t>
            </w:r>
            <w:proofErr w:type="spellEnd"/>
            <w:r w:rsidRPr="009567A3">
              <w:rPr>
                <w:rFonts w:cs="Times New Roman"/>
                <w:sz w:val="28"/>
                <w:szCs w:val="28"/>
                <w:lang w:val="ru-RU"/>
              </w:rPr>
              <w:t>.</w:t>
            </w:r>
          </w:p>
        </w:tc>
        <w:tc>
          <w:tcPr>
            <w:tcW w:w="1565" w:type="dxa"/>
          </w:tcPr>
          <w:p w14:paraId="3F47E41F" w14:textId="77777777" w:rsidR="009B16C8" w:rsidRPr="009567A3" w:rsidRDefault="009B16C8" w:rsidP="00477CDE">
            <w:pPr>
              <w:pStyle w:val="TableParagraph"/>
              <w:spacing w:before="3"/>
              <w:rPr>
                <w:rFonts w:cs="Times New Roman"/>
                <w:b/>
                <w:sz w:val="28"/>
                <w:szCs w:val="28"/>
                <w:lang w:val="ru-RU"/>
              </w:rPr>
            </w:pPr>
          </w:p>
          <w:p w14:paraId="44073CC6" w14:textId="77777777" w:rsidR="009B16C8" w:rsidRPr="009567A3" w:rsidRDefault="009B16C8" w:rsidP="00477CDE">
            <w:pPr>
              <w:pStyle w:val="TableParagraph"/>
              <w:ind w:left="19"/>
              <w:jc w:val="center"/>
              <w:rPr>
                <w:rFonts w:cs="Times New Roman"/>
                <w:sz w:val="28"/>
                <w:szCs w:val="28"/>
              </w:rPr>
            </w:pPr>
            <w:r w:rsidRPr="009567A3">
              <w:rPr>
                <w:rFonts w:cs="Times New Roman"/>
                <w:sz w:val="28"/>
                <w:szCs w:val="28"/>
              </w:rPr>
              <w:t>1</w:t>
            </w:r>
          </w:p>
        </w:tc>
        <w:tc>
          <w:tcPr>
            <w:tcW w:w="1836" w:type="dxa"/>
            <w:vMerge/>
            <w:tcBorders>
              <w:top w:val="nil"/>
            </w:tcBorders>
            <w:shd w:val="clear" w:color="auto" w:fill="D9D9D9"/>
          </w:tcPr>
          <w:p w14:paraId="64B344A8" w14:textId="77777777" w:rsidR="009B16C8" w:rsidRPr="009567A3" w:rsidRDefault="009B16C8" w:rsidP="00477CDE">
            <w:pPr>
              <w:rPr>
                <w:rFonts w:cs="Times New Roman"/>
                <w:sz w:val="28"/>
                <w:szCs w:val="28"/>
              </w:rPr>
            </w:pPr>
          </w:p>
        </w:tc>
      </w:tr>
      <w:tr w:rsidR="009B16C8" w:rsidRPr="009567A3" w14:paraId="07EFB975" w14:textId="77777777" w:rsidTr="00477CDE">
        <w:trPr>
          <w:trHeight w:val="321"/>
        </w:trPr>
        <w:tc>
          <w:tcPr>
            <w:tcW w:w="595" w:type="dxa"/>
          </w:tcPr>
          <w:p w14:paraId="42D6CEAF" w14:textId="77777777" w:rsidR="009B16C8" w:rsidRPr="009567A3" w:rsidRDefault="009B16C8" w:rsidP="00477CDE">
            <w:pPr>
              <w:pStyle w:val="TableParagraph"/>
              <w:spacing w:line="300" w:lineRule="exact"/>
              <w:ind w:left="20"/>
              <w:jc w:val="center"/>
              <w:rPr>
                <w:rFonts w:cs="Times New Roman"/>
                <w:sz w:val="28"/>
                <w:szCs w:val="28"/>
              </w:rPr>
            </w:pPr>
            <w:r w:rsidRPr="009567A3">
              <w:rPr>
                <w:rFonts w:cs="Times New Roman"/>
                <w:sz w:val="28"/>
                <w:szCs w:val="28"/>
              </w:rPr>
              <w:t>7</w:t>
            </w:r>
          </w:p>
        </w:tc>
        <w:tc>
          <w:tcPr>
            <w:tcW w:w="5641" w:type="dxa"/>
          </w:tcPr>
          <w:p w14:paraId="45C3E8F7" w14:textId="77777777" w:rsidR="009B16C8" w:rsidRPr="009567A3" w:rsidRDefault="009B16C8" w:rsidP="00477CDE">
            <w:pPr>
              <w:pStyle w:val="TableParagraph"/>
              <w:spacing w:line="270" w:lineRule="exact"/>
              <w:ind w:left="112"/>
              <w:rPr>
                <w:rFonts w:cs="Times New Roman"/>
                <w:sz w:val="28"/>
                <w:szCs w:val="28"/>
              </w:rPr>
            </w:pPr>
            <w:proofErr w:type="spellStart"/>
            <w:r w:rsidRPr="009567A3">
              <w:rPr>
                <w:rFonts w:cs="Times New Roman"/>
                <w:sz w:val="28"/>
                <w:szCs w:val="28"/>
              </w:rPr>
              <w:t>Решение</w:t>
            </w:r>
            <w:proofErr w:type="spellEnd"/>
            <w:r w:rsidRPr="009567A3">
              <w:rPr>
                <w:rFonts w:cs="Times New Roman"/>
                <w:spacing w:val="-12"/>
                <w:sz w:val="28"/>
                <w:szCs w:val="28"/>
              </w:rPr>
              <w:t xml:space="preserve"> </w:t>
            </w:r>
            <w:proofErr w:type="spellStart"/>
            <w:r w:rsidRPr="009567A3">
              <w:rPr>
                <w:rFonts w:cs="Times New Roman"/>
                <w:sz w:val="28"/>
                <w:szCs w:val="28"/>
              </w:rPr>
              <w:t>неверное</w:t>
            </w:r>
            <w:proofErr w:type="spellEnd"/>
            <w:r w:rsidRPr="009567A3">
              <w:rPr>
                <w:rFonts w:cs="Times New Roman"/>
                <w:spacing w:val="-11"/>
                <w:sz w:val="28"/>
                <w:szCs w:val="28"/>
              </w:rPr>
              <w:t xml:space="preserve"> </w:t>
            </w:r>
            <w:proofErr w:type="spellStart"/>
            <w:r w:rsidRPr="009567A3">
              <w:rPr>
                <w:rFonts w:cs="Times New Roman"/>
                <w:sz w:val="28"/>
                <w:szCs w:val="28"/>
              </w:rPr>
              <w:t>или</w:t>
            </w:r>
            <w:proofErr w:type="spellEnd"/>
            <w:r w:rsidRPr="009567A3">
              <w:rPr>
                <w:rFonts w:cs="Times New Roman"/>
                <w:spacing w:val="-12"/>
                <w:sz w:val="28"/>
                <w:szCs w:val="28"/>
              </w:rPr>
              <w:t xml:space="preserve"> </w:t>
            </w:r>
            <w:proofErr w:type="spellStart"/>
            <w:r w:rsidRPr="009567A3">
              <w:rPr>
                <w:rFonts w:cs="Times New Roman"/>
                <w:sz w:val="28"/>
                <w:szCs w:val="28"/>
              </w:rPr>
              <w:t>отсутствует</w:t>
            </w:r>
            <w:proofErr w:type="spellEnd"/>
            <w:r w:rsidRPr="009567A3">
              <w:rPr>
                <w:rFonts w:cs="Times New Roman"/>
                <w:sz w:val="28"/>
                <w:szCs w:val="28"/>
              </w:rPr>
              <w:t>.</w:t>
            </w:r>
          </w:p>
        </w:tc>
        <w:tc>
          <w:tcPr>
            <w:tcW w:w="1565" w:type="dxa"/>
          </w:tcPr>
          <w:p w14:paraId="07CD19F6" w14:textId="77777777" w:rsidR="009B16C8" w:rsidRPr="009567A3" w:rsidRDefault="009B16C8" w:rsidP="00477CDE">
            <w:pPr>
              <w:pStyle w:val="TableParagraph"/>
              <w:spacing w:before="15"/>
              <w:ind w:left="19"/>
              <w:jc w:val="center"/>
              <w:rPr>
                <w:rFonts w:cs="Times New Roman"/>
                <w:sz w:val="28"/>
                <w:szCs w:val="28"/>
              </w:rPr>
            </w:pPr>
            <w:r w:rsidRPr="009567A3">
              <w:rPr>
                <w:rFonts w:cs="Times New Roman"/>
                <w:sz w:val="28"/>
                <w:szCs w:val="28"/>
              </w:rPr>
              <w:t>0</w:t>
            </w:r>
          </w:p>
        </w:tc>
        <w:tc>
          <w:tcPr>
            <w:tcW w:w="1836" w:type="dxa"/>
            <w:vMerge/>
            <w:tcBorders>
              <w:top w:val="nil"/>
            </w:tcBorders>
            <w:shd w:val="clear" w:color="auto" w:fill="D9D9D9"/>
          </w:tcPr>
          <w:p w14:paraId="626997C1" w14:textId="77777777" w:rsidR="009B16C8" w:rsidRPr="009567A3" w:rsidRDefault="009B16C8" w:rsidP="00477CDE">
            <w:pPr>
              <w:rPr>
                <w:rFonts w:cs="Times New Roman"/>
                <w:sz w:val="28"/>
                <w:szCs w:val="28"/>
              </w:rPr>
            </w:pPr>
          </w:p>
        </w:tc>
      </w:tr>
    </w:tbl>
    <w:p w14:paraId="12AA7807" w14:textId="77777777" w:rsidR="009B16C8" w:rsidRPr="009567A3" w:rsidRDefault="009B16C8" w:rsidP="009B16C8">
      <w:pPr>
        <w:rPr>
          <w:sz w:val="28"/>
          <w:szCs w:val="28"/>
        </w:rPr>
        <w:sectPr w:rsidR="009B16C8" w:rsidRPr="009567A3" w:rsidSect="009B16C8">
          <w:footerReference w:type="default" r:id="rId10"/>
          <w:pgSz w:w="11910" w:h="16840"/>
          <w:pgMar w:top="1360" w:right="440" w:bottom="280" w:left="1020" w:header="0" w:footer="0" w:gutter="0"/>
          <w:cols w:space="720"/>
        </w:sectPr>
      </w:pPr>
    </w:p>
    <w:p w14:paraId="30CB52B3" w14:textId="77777777" w:rsidR="009B16C8" w:rsidRPr="009567A3" w:rsidRDefault="009B16C8" w:rsidP="009B16C8">
      <w:pPr>
        <w:pStyle w:val="1"/>
        <w:spacing w:before="72" w:after="4"/>
        <w:ind w:left="1285" w:right="1813"/>
        <w:jc w:val="center"/>
        <w:rPr>
          <w:sz w:val="28"/>
          <w:szCs w:val="28"/>
        </w:rPr>
      </w:pPr>
      <w:r w:rsidRPr="009567A3">
        <w:rPr>
          <w:sz w:val="28"/>
          <w:szCs w:val="28"/>
        </w:rPr>
        <w:lastRenderedPageBreak/>
        <w:t>Г)</w:t>
      </w:r>
      <w:r w:rsidRPr="009567A3">
        <w:rPr>
          <w:spacing w:val="-12"/>
          <w:sz w:val="28"/>
          <w:szCs w:val="28"/>
        </w:rPr>
        <w:t xml:space="preserve"> </w:t>
      </w:r>
      <w:r w:rsidRPr="009567A3">
        <w:rPr>
          <w:sz w:val="28"/>
          <w:szCs w:val="28"/>
        </w:rPr>
        <w:t>КРИТЕРИИ</w:t>
      </w:r>
      <w:r w:rsidRPr="009567A3">
        <w:rPr>
          <w:spacing w:val="-8"/>
          <w:sz w:val="28"/>
          <w:szCs w:val="28"/>
        </w:rPr>
        <w:t xml:space="preserve"> </w:t>
      </w:r>
      <w:r w:rsidRPr="009567A3">
        <w:rPr>
          <w:sz w:val="28"/>
          <w:szCs w:val="28"/>
        </w:rPr>
        <w:t>И</w:t>
      </w:r>
      <w:r w:rsidRPr="009567A3">
        <w:rPr>
          <w:spacing w:val="-14"/>
          <w:sz w:val="28"/>
          <w:szCs w:val="28"/>
        </w:rPr>
        <w:t xml:space="preserve"> </w:t>
      </w:r>
      <w:r w:rsidRPr="009567A3">
        <w:rPr>
          <w:sz w:val="28"/>
          <w:szCs w:val="28"/>
        </w:rPr>
        <w:t>ШКАЛА</w:t>
      </w:r>
      <w:r w:rsidRPr="009567A3">
        <w:rPr>
          <w:spacing w:val="-10"/>
          <w:sz w:val="28"/>
          <w:szCs w:val="28"/>
        </w:rPr>
        <w:t xml:space="preserve"> </w:t>
      </w:r>
      <w:r w:rsidRPr="009567A3">
        <w:rPr>
          <w:sz w:val="28"/>
          <w:szCs w:val="28"/>
        </w:rPr>
        <w:t>ОЦЕНИВАНИЯ</w:t>
      </w:r>
      <w:r w:rsidRPr="009567A3">
        <w:rPr>
          <w:spacing w:val="-13"/>
          <w:sz w:val="28"/>
          <w:szCs w:val="28"/>
        </w:rPr>
        <w:t xml:space="preserve"> </w:t>
      </w:r>
      <w:r w:rsidRPr="009567A3">
        <w:rPr>
          <w:sz w:val="28"/>
          <w:szCs w:val="28"/>
        </w:rPr>
        <w:t>РЕФЕРАТОВ</w:t>
      </w:r>
    </w:p>
    <w:tbl>
      <w:tblPr>
        <w:tblStyle w:val="TableNormal"/>
        <w:tblW w:w="0" w:type="auto"/>
        <w:tblInd w:w="6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7"/>
        <w:gridCol w:w="5343"/>
        <w:gridCol w:w="1459"/>
        <w:gridCol w:w="2174"/>
      </w:tblGrid>
      <w:tr w:rsidR="009B16C8" w:rsidRPr="009567A3" w14:paraId="6B458995" w14:textId="77777777" w:rsidTr="00477CDE">
        <w:trPr>
          <w:trHeight w:val="321"/>
        </w:trPr>
        <w:tc>
          <w:tcPr>
            <w:tcW w:w="607" w:type="dxa"/>
            <w:vMerge w:val="restart"/>
          </w:tcPr>
          <w:p w14:paraId="033072AD" w14:textId="77777777" w:rsidR="009B16C8" w:rsidRPr="009567A3" w:rsidRDefault="009B16C8" w:rsidP="00477CDE">
            <w:pPr>
              <w:pStyle w:val="TableParagraph"/>
              <w:ind w:left="115" w:right="81" w:firstLine="67"/>
              <w:rPr>
                <w:rFonts w:cs="Times New Roman"/>
                <w:b/>
                <w:i/>
                <w:sz w:val="28"/>
                <w:szCs w:val="28"/>
              </w:rPr>
            </w:pPr>
            <w:r w:rsidRPr="009567A3">
              <w:rPr>
                <w:rFonts w:cs="Times New Roman"/>
                <w:b/>
                <w:i/>
                <w:sz w:val="28"/>
                <w:szCs w:val="28"/>
              </w:rPr>
              <w:t>№</w:t>
            </w:r>
            <w:r w:rsidRPr="009567A3">
              <w:rPr>
                <w:rFonts w:cs="Times New Roman"/>
                <w:b/>
                <w:i/>
                <w:spacing w:val="-67"/>
                <w:sz w:val="28"/>
                <w:szCs w:val="28"/>
              </w:rPr>
              <w:t xml:space="preserve"> </w:t>
            </w:r>
            <w:r w:rsidRPr="009567A3">
              <w:rPr>
                <w:rFonts w:cs="Times New Roman"/>
                <w:b/>
                <w:i/>
                <w:spacing w:val="-3"/>
                <w:sz w:val="28"/>
                <w:szCs w:val="28"/>
              </w:rPr>
              <w:t>п/п</w:t>
            </w:r>
          </w:p>
        </w:tc>
        <w:tc>
          <w:tcPr>
            <w:tcW w:w="5343" w:type="dxa"/>
            <w:vMerge w:val="restart"/>
          </w:tcPr>
          <w:p w14:paraId="74ABFB8F" w14:textId="77777777" w:rsidR="009B16C8" w:rsidRPr="009567A3" w:rsidRDefault="009B16C8" w:rsidP="00477CDE">
            <w:pPr>
              <w:pStyle w:val="TableParagraph"/>
              <w:spacing w:line="315" w:lineRule="exact"/>
              <w:ind w:left="1274"/>
              <w:rPr>
                <w:rFonts w:cs="Times New Roman"/>
                <w:b/>
                <w:i/>
                <w:sz w:val="28"/>
                <w:szCs w:val="28"/>
              </w:rPr>
            </w:pPr>
            <w:proofErr w:type="spellStart"/>
            <w:r w:rsidRPr="009567A3">
              <w:rPr>
                <w:rFonts w:cs="Times New Roman"/>
                <w:b/>
                <w:i/>
                <w:spacing w:val="-1"/>
                <w:sz w:val="28"/>
                <w:szCs w:val="28"/>
              </w:rPr>
              <w:t>Критерии</w:t>
            </w:r>
            <w:proofErr w:type="spellEnd"/>
            <w:r w:rsidRPr="009567A3">
              <w:rPr>
                <w:rFonts w:cs="Times New Roman"/>
                <w:b/>
                <w:i/>
                <w:spacing w:val="-14"/>
                <w:sz w:val="28"/>
                <w:szCs w:val="28"/>
              </w:rPr>
              <w:t xml:space="preserve"> </w:t>
            </w:r>
            <w:proofErr w:type="spellStart"/>
            <w:r w:rsidRPr="009567A3">
              <w:rPr>
                <w:rFonts w:cs="Times New Roman"/>
                <w:b/>
                <w:i/>
                <w:spacing w:val="-1"/>
                <w:sz w:val="28"/>
                <w:szCs w:val="28"/>
              </w:rPr>
              <w:t>оценивания</w:t>
            </w:r>
            <w:proofErr w:type="spellEnd"/>
          </w:p>
        </w:tc>
        <w:tc>
          <w:tcPr>
            <w:tcW w:w="3633" w:type="dxa"/>
            <w:gridSpan w:val="2"/>
          </w:tcPr>
          <w:p w14:paraId="04DE9D4F" w14:textId="77777777" w:rsidR="009B16C8" w:rsidRPr="009567A3" w:rsidRDefault="009B16C8" w:rsidP="00477CDE">
            <w:pPr>
              <w:pStyle w:val="TableParagraph"/>
              <w:spacing w:line="302" w:lineRule="exact"/>
              <w:ind w:left="921"/>
              <w:rPr>
                <w:rFonts w:cs="Times New Roman"/>
                <w:b/>
                <w:i/>
                <w:sz w:val="28"/>
                <w:szCs w:val="28"/>
              </w:rPr>
            </w:pPr>
            <w:proofErr w:type="spellStart"/>
            <w:r w:rsidRPr="009567A3">
              <w:rPr>
                <w:rFonts w:cs="Times New Roman"/>
                <w:b/>
                <w:i/>
                <w:sz w:val="28"/>
                <w:szCs w:val="28"/>
              </w:rPr>
              <w:t>Шкала</w:t>
            </w:r>
            <w:proofErr w:type="spellEnd"/>
            <w:r w:rsidRPr="009567A3">
              <w:rPr>
                <w:rFonts w:cs="Times New Roman"/>
                <w:b/>
                <w:i/>
                <w:spacing w:val="-7"/>
                <w:sz w:val="28"/>
                <w:szCs w:val="28"/>
              </w:rPr>
              <w:t xml:space="preserve"> </w:t>
            </w:r>
            <w:proofErr w:type="spellStart"/>
            <w:r w:rsidRPr="009567A3">
              <w:rPr>
                <w:rFonts w:cs="Times New Roman"/>
                <w:b/>
                <w:i/>
                <w:sz w:val="28"/>
                <w:szCs w:val="28"/>
              </w:rPr>
              <w:t>оценок</w:t>
            </w:r>
            <w:proofErr w:type="spellEnd"/>
          </w:p>
        </w:tc>
      </w:tr>
      <w:tr w:rsidR="009B16C8" w:rsidRPr="009567A3" w14:paraId="5F02668A" w14:textId="77777777" w:rsidTr="00477CDE">
        <w:trPr>
          <w:trHeight w:val="964"/>
        </w:trPr>
        <w:tc>
          <w:tcPr>
            <w:tcW w:w="607" w:type="dxa"/>
            <w:vMerge/>
            <w:tcBorders>
              <w:top w:val="nil"/>
            </w:tcBorders>
          </w:tcPr>
          <w:p w14:paraId="65BC0792" w14:textId="77777777" w:rsidR="009B16C8" w:rsidRPr="009567A3" w:rsidRDefault="009B16C8" w:rsidP="00477CDE">
            <w:pPr>
              <w:rPr>
                <w:rFonts w:cs="Times New Roman"/>
                <w:sz w:val="28"/>
                <w:szCs w:val="28"/>
              </w:rPr>
            </w:pPr>
          </w:p>
        </w:tc>
        <w:tc>
          <w:tcPr>
            <w:tcW w:w="5343" w:type="dxa"/>
            <w:vMerge/>
            <w:tcBorders>
              <w:top w:val="nil"/>
            </w:tcBorders>
          </w:tcPr>
          <w:p w14:paraId="797B6259" w14:textId="77777777" w:rsidR="009B16C8" w:rsidRPr="009567A3" w:rsidRDefault="009B16C8" w:rsidP="00477CDE">
            <w:pPr>
              <w:rPr>
                <w:rFonts w:cs="Times New Roman"/>
                <w:sz w:val="28"/>
                <w:szCs w:val="28"/>
              </w:rPr>
            </w:pPr>
          </w:p>
        </w:tc>
        <w:tc>
          <w:tcPr>
            <w:tcW w:w="1459" w:type="dxa"/>
          </w:tcPr>
          <w:p w14:paraId="0D78E945" w14:textId="77777777" w:rsidR="009B16C8" w:rsidRPr="009567A3" w:rsidRDefault="009B16C8" w:rsidP="00477CDE">
            <w:pPr>
              <w:pStyle w:val="TableParagraph"/>
              <w:spacing w:before="2" w:line="322" w:lineRule="exact"/>
              <w:ind w:left="139" w:firstLine="124"/>
              <w:rPr>
                <w:rFonts w:cs="Times New Roman"/>
                <w:b/>
                <w:i/>
                <w:sz w:val="28"/>
                <w:szCs w:val="28"/>
              </w:rPr>
            </w:pPr>
            <w:proofErr w:type="spellStart"/>
            <w:r w:rsidRPr="009567A3">
              <w:rPr>
                <w:rFonts w:cs="Times New Roman"/>
                <w:b/>
                <w:i/>
                <w:sz w:val="28"/>
                <w:szCs w:val="28"/>
              </w:rPr>
              <w:t>количе</w:t>
            </w:r>
            <w:proofErr w:type="spellEnd"/>
            <w:r w:rsidRPr="009567A3">
              <w:rPr>
                <w:rFonts w:cs="Times New Roman"/>
                <w:b/>
                <w:i/>
                <w:sz w:val="28"/>
                <w:szCs w:val="28"/>
              </w:rPr>
              <w:t>-</w:t>
            </w:r>
          </w:p>
          <w:p w14:paraId="7299B622" w14:textId="77777777" w:rsidR="009B16C8" w:rsidRPr="009567A3" w:rsidRDefault="009B16C8" w:rsidP="00477CDE">
            <w:pPr>
              <w:pStyle w:val="TableParagraph"/>
              <w:spacing w:before="12" w:line="304" w:lineRule="exact"/>
              <w:ind w:left="533" w:right="114" w:hanging="394"/>
              <w:rPr>
                <w:rFonts w:cs="Times New Roman"/>
                <w:b/>
                <w:i/>
                <w:sz w:val="28"/>
                <w:szCs w:val="28"/>
              </w:rPr>
            </w:pPr>
            <w:proofErr w:type="spellStart"/>
            <w:r w:rsidRPr="009567A3">
              <w:rPr>
                <w:rFonts w:cs="Times New Roman"/>
                <w:b/>
                <w:i/>
                <w:spacing w:val="-2"/>
                <w:sz w:val="28"/>
                <w:szCs w:val="28"/>
              </w:rPr>
              <w:t>ство</w:t>
            </w:r>
            <w:proofErr w:type="spellEnd"/>
            <w:r w:rsidRPr="009567A3">
              <w:rPr>
                <w:rFonts w:cs="Times New Roman"/>
                <w:b/>
                <w:i/>
                <w:spacing w:val="-2"/>
                <w:sz w:val="28"/>
                <w:szCs w:val="28"/>
              </w:rPr>
              <w:t xml:space="preserve"> </w:t>
            </w:r>
            <w:proofErr w:type="spellStart"/>
            <w:r w:rsidRPr="009567A3">
              <w:rPr>
                <w:rFonts w:cs="Times New Roman"/>
                <w:b/>
                <w:i/>
                <w:spacing w:val="-2"/>
                <w:sz w:val="28"/>
                <w:szCs w:val="28"/>
              </w:rPr>
              <w:t>бал</w:t>
            </w:r>
            <w:proofErr w:type="spellEnd"/>
            <w:r w:rsidRPr="009567A3">
              <w:rPr>
                <w:rFonts w:cs="Times New Roman"/>
                <w:b/>
                <w:i/>
                <w:spacing w:val="-2"/>
                <w:sz w:val="28"/>
                <w:szCs w:val="28"/>
              </w:rPr>
              <w:t>-</w:t>
            </w:r>
            <w:r w:rsidRPr="009567A3">
              <w:rPr>
                <w:rFonts w:cs="Times New Roman"/>
                <w:b/>
                <w:i/>
                <w:spacing w:val="-67"/>
                <w:sz w:val="28"/>
                <w:szCs w:val="28"/>
              </w:rPr>
              <w:t xml:space="preserve"> </w:t>
            </w:r>
            <w:proofErr w:type="spellStart"/>
            <w:r w:rsidRPr="009567A3">
              <w:rPr>
                <w:rFonts w:cs="Times New Roman"/>
                <w:b/>
                <w:i/>
                <w:sz w:val="28"/>
                <w:szCs w:val="28"/>
              </w:rPr>
              <w:t>лов</w:t>
            </w:r>
            <w:proofErr w:type="spellEnd"/>
          </w:p>
        </w:tc>
        <w:tc>
          <w:tcPr>
            <w:tcW w:w="2174" w:type="dxa"/>
          </w:tcPr>
          <w:p w14:paraId="0DED2DCA" w14:textId="77777777" w:rsidR="009B16C8" w:rsidRPr="009567A3" w:rsidRDefault="009B16C8" w:rsidP="00477CDE">
            <w:pPr>
              <w:pStyle w:val="TableParagraph"/>
              <w:spacing w:line="315" w:lineRule="exact"/>
              <w:ind w:left="665"/>
              <w:rPr>
                <w:rFonts w:cs="Times New Roman"/>
                <w:b/>
                <w:i/>
                <w:sz w:val="28"/>
                <w:szCs w:val="28"/>
              </w:rPr>
            </w:pPr>
            <w:proofErr w:type="spellStart"/>
            <w:r w:rsidRPr="009567A3">
              <w:rPr>
                <w:rFonts w:cs="Times New Roman"/>
                <w:b/>
                <w:i/>
                <w:sz w:val="28"/>
                <w:szCs w:val="28"/>
              </w:rPr>
              <w:t>оценка</w:t>
            </w:r>
            <w:proofErr w:type="spellEnd"/>
          </w:p>
        </w:tc>
      </w:tr>
      <w:tr w:rsidR="009B16C8" w:rsidRPr="009567A3" w14:paraId="62874190" w14:textId="77777777" w:rsidTr="00477CDE">
        <w:trPr>
          <w:trHeight w:val="3864"/>
        </w:trPr>
        <w:tc>
          <w:tcPr>
            <w:tcW w:w="607" w:type="dxa"/>
          </w:tcPr>
          <w:p w14:paraId="7A2492E6" w14:textId="77777777" w:rsidR="009B16C8" w:rsidRPr="009567A3" w:rsidRDefault="009B16C8" w:rsidP="00477CDE">
            <w:pPr>
              <w:pStyle w:val="TableParagraph"/>
              <w:spacing w:line="315" w:lineRule="exact"/>
              <w:ind w:left="90"/>
              <w:jc w:val="center"/>
              <w:rPr>
                <w:rFonts w:cs="Times New Roman"/>
                <w:sz w:val="28"/>
                <w:szCs w:val="28"/>
              </w:rPr>
            </w:pPr>
            <w:r w:rsidRPr="009567A3">
              <w:rPr>
                <w:rFonts w:cs="Times New Roman"/>
                <w:sz w:val="28"/>
                <w:szCs w:val="28"/>
              </w:rPr>
              <w:t>1</w:t>
            </w:r>
          </w:p>
        </w:tc>
        <w:tc>
          <w:tcPr>
            <w:tcW w:w="5343" w:type="dxa"/>
          </w:tcPr>
          <w:p w14:paraId="6824686E" w14:textId="77777777" w:rsidR="009B16C8" w:rsidRPr="009567A3" w:rsidRDefault="009B16C8" w:rsidP="00477CDE">
            <w:pPr>
              <w:pStyle w:val="TableParagraph"/>
              <w:ind w:left="112" w:right="83"/>
              <w:jc w:val="both"/>
              <w:rPr>
                <w:rFonts w:cs="Times New Roman"/>
                <w:sz w:val="28"/>
                <w:szCs w:val="28"/>
                <w:lang w:val="ru-RU"/>
              </w:rPr>
            </w:pPr>
            <w:r w:rsidRPr="009567A3">
              <w:rPr>
                <w:rFonts w:cs="Times New Roman"/>
                <w:sz w:val="28"/>
                <w:szCs w:val="28"/>
                <w:lang w:val="ru-RU"/>
              </w:rPr>
              <w:t>выполнены все требования к написанию и защите</w:t>
            </w:r>
            <w:r w:rsidRPr="009567A3">
              <w:rPr>
                <w:rFonts w:cs="Times New Roman"/>
                <w:spacing w:val="-57"/>
                <w:sz w:val="28"/>
                <w:szCs w:val="28"/>
                <w:lang w:val="ru-RU"/>
              </w:rPr>
              <w:t xml:space="preserve"> </w:t>
            </w:r>
            <w:r w:rsidRPr="009567A3">
              <w:rPr>
                <w:rFonts w:cs="Times New Roman"/>
                <w:sz w:val="28"/>
                <w:szCs w:val="28"/>
                <w:lang w:val="ru-RU"/>
              </w:rPr>
              <w:t>реферата: обозначена проблема и обоснована её</w:t>
            </w:r>
            <w:r w:rsidRPr="009567A3">
              <w:rPr>
                <w:rFonts w:cs="Times New Roman"/>
                <w:spacing w:val="1"/>
                <w:sz w:val="28"/>
                <w:szCs w:val="28"/>
                <w:lang w:val="ru-RU"/>
              </w:rPr>
              <w:t xml:space="preserve"> </w:t>
            </w:r>
            <w:r w:rsidRPr="009567A3">
              <w:rPr>
                <w:rFonts w:cs="Times New Roman"/>
                <w:sz w:val="28"/>
                <w:szCs w:val="28"/>
                <w:lang w:val="ru-RU"/>
              </w:rPr>
              <w:t>актуальность, сделан краткий анализ различных</w:t>
            </w:r>
            <w:r w:rsidRPr="009567A3">
              <w:rPr>
                <w:rFonts w:cs="Times New Roman"/>
                <w:spacing w:val="1"/>
                <w:sz w:val="28"/>
                <w:szCs w:val="28"/>
                <w:lang w:val="ru-RU"/>
              </w:rPr>
              <w:t xml:space="preserve"> </w:t>
            </w:r>
            <w:r w:rsidRPr="009567A3">
              <w:rPr>
                <w:rFonts w:cs="Times New Roman"/>
                <w:sz w:val="28"/>
                <w:szCs w:val="28"/>
                <w:lang w:val="ru-RU"/>
              </w:rPr>
              <w:t xml:space="preserve">точек зрения на рассматриваемую проблему и </w:t>
            </w:r>
            <w:proofErr w:type="spellStart"/>
            <w:r w:rsidRPr="009567A3">
              <w:rPr>
                <w:rFonts w:cs="Times New Roman"/>
                <w:sz w:val="28"/>
                <w:szCs w:val="28"/>
                <w:lang w:val="ru-RU"/>
              </w:rPr>
              <w:t>ло</w:t>
            </w:r>
            <w:proofErr w:type="spellEnd"/>
            <w:r w:rsidRPr="009567A3">
              <w:rPr>
                <w:rFonts w:cs="Times New Roman"/>
                <w:sz w:val="28"/>
                <w:szCs w:val="28"/>
                <w:lang w:val="ru-RU"/>
              </w:rPr>
              <w:t>-</w:t>
            </w:r>
            <w:r w:rsidRPr="009567A3">
              <w:rPr>
                <w:rFonts w:cs="Times New Roman"/>
                <w:spacing w:val="-57"/>
                <w:sz w:val="28"/>
                <w:szCs w:val="28"/>
                <w:lang w:val="ru-RU"/>
              </w:rPr>
              <w:t xml:space="preserve"> </w:t>
            </w:r>
            <w:proofErr w:type="spellStart"/>
            <w:r w:rsidRPr="009567A3">
              <w:rPr>
                <w:rFonts w:cs="Times New Roman"/>
                <w:sz w:val="28"/>
                <w:szCs w:val="28"/>
                <w:lang w:val="ru-RU"/>
              </w:rPr>
              <w:t>гично</w:t>
            </w:r>
            <w:proofErr w:type="spellEnd"/>
            <w:r w:rsidRPr="009567A3">
              <w:rPr>
                <w:rFonts w:cs="Times New Roman"/>
                <w:sz w:val="28"/>
                <w:szCs w:val="28"/>
                <w:lang w:val="ru-RU"/>
              </w:rPr>
              <w:t xml:space="preserve"> изложена собственная позиция, </w:t>
            </w:r>
            <w:proofErr w:type="spellStart"/>
            <w:r w:rsidRPr="009567A3">
              <w:rPr>
                <w:rFonts w:cs="Times New Roman"/>
                <w:sz w:val="28"/>
                <w:szCs w:val="28"/>
                <w:lang w:val="ru-RU"/>
              </w:rPr>
              <w:t>сформули</w:t>
            </w:r>
            <w:proofErr w:type="spellEnd"/>
            <w:r w:rsidRPr="009567A3">
              <w:rPr>
                <w:rFonts w:cs="Times New Roman"/>
                <w:sz w:val="28"/>
                <w:szCs w:val="28"/>
                <w:lang w:val="ru-RU"/>
              </w:rPr>
              <w:t>-</w:t>
            </w:r>
            <w:r w:rsidRPr="009567A3">
              <w:rPr>
                <w:rFonts w:cs="Times New Roman"/>
                <w:spacing w:val="1"/>
                <w:sz w:val="28"/>
                <w:szCs w:val="28"/>
                <w:lang w:val="ru-RU"/>
              </w:rPr>
              <w:t xml:space="preserve"> </w:t>
            </w:r>
            <w:proofErr w:type="spellStart"/>
            <w:r w:rsidRPr="009567A3">
              <w:rPr>
                <w:rFonts w:cs="Times New Roman"/>
                <w:spacing w:val="-1"/>
                <w:sz w:val="28"/>
                <w:szCs w:val="28"/>
                <w:lang w:val="ru-RU"/>
              </w:rPr>
              <w:t>рованы</w:t>
            </w:r>
            <w:proofErr w:type="spellEnd"/>
            <w:r w:rsidRPr="009567A3">
              <w:rPr>
                <w:rFonts w:cs="Times New Roman"/>
                <w:spacing w:val="-14"/>
                <w:sz w:val="28"/>
                <w:szCs w:val="28"/>
                <w:lang w:val="ru-RU"/>
              </w:rPr>
              <w:t xml:space="preserve"> </w:t>
            </w:r>
            <w:r w:rsidRPr="009567A3">
              <w:rPr>
                <w:rFonts w:cs="Times New Roman"/>
                <w:sz w:val="28"/>
                <w:szCs w:val="28"/>
                <w:lang w:val="ru-RU"/>
              </w:rPr>
              <w:t>выводы,</w:t>
            </w:r>
            <w:r w:rsidRPr="009567A3">
              <w:rPr>
                <w:rFonts w:cs="Times New Roman"/>
                <w:spacing w:val="-13"/>
                <w:sz w:val="28"/>
                <w:szCs w:val="28"/>
                <w:lang w:val="ru-RU"/>
              </w:rPr>
              <w:t xml:space="preserve"> </w:t>
            </w:r>
            <w:r w:rsidRPr="009567A3">
              <w:rPr>
                <w:rFonts w:cs="Times New Roman"/>
                <w:sz w:val="28"/>
                <w:szCs w:val="28"/>
                <w:lang w:val="ru-RU"/>
              </w:rPr>
              <w:t>тема</w:t>
            </w:r>
            <w:r w:rsidRPr="009567A3">
              <w:rPr>
                <w:rFonts w:cs="Times New Roman"/>
                <w:spacing w:val="-14"/>
                <w:sz w:val="28"/>
                <w:szCs w:val="28"/>
                <w:lang w:val="ru-RU"/>
              </w:rPr>
              <w:t xml:space="preserve"> </w:t>
            </w:r>
            <w:r w:rsidRPr="009567A3">
              <w:rPr>
                <w:rFonts w:cs="Times New Roman"/>
                <w:sz w:val="28"/>
                <w:szCs w:val="28"/>
                <w:lang w:val="ru-RU"/>
              </w:rPr>
              <w:t>раскрыта</w:t>
            </w:r>
            <w:r w:rsidRPr="009567A3">
              <w:rPr>
                <w:rFonts w:cs="Times New Roman"/>
                <w:spacing w:val="-14"/>
                <w:sz w:val="28"/>
                <w:szCs w:val="28"/>
                <w:lang w:val="ru-RU"/>
              </w:rPr>
              <w:t xml:space="preserve"> </w:t>
            </w:r>
            <w:r w:rsidRPr="009567A3">
              <w:rPr>
                <w:rFonts w:cs="Times New Roman"/>
                <w:sz w:val="28"/>
                <w:szCs w:val="28"/>
                <w:lang w:val="ru-RU"/>
              </w:rPr>
              <w:t>полностью,</w:t>
            </w:r>
            <w:r w:rsidRPr="009567A3">
              <w:rPr>
                <w:rFonts w:cs="Times New Roman"/>
                <w:spacing w:val="-13"/>
                <w:sz w:val="28"/>
                <w:szCs w:val="28"/>
                <w:lang w:val="ru-RU"/>
              </w:rPr>
              <w:t xml:space="preserve"> </w:t>
            </w:r>
            <w:proofErr w:type="spellStart"/>
            <w:r w:rsidRPr="009567A3">
              <w:rPr>
                <w:rFonts w:cs="Times New Roman"/>
                <w:sz w:val="28"/>
                <w:szCs w:val="28"/>
                <w:lang w:val="ru-RU"/>
              </w:rPr>
              <w:t>выдер</w:t>
            </w:r>
            <w:proofErr w:type="spellEnd"/>
            <w:r w:rsidRPr="009567A3">
              <w:rPr>
                <w:rFonts w:cs="Times New Roman"/>
                <w:sz w:val="28"/>
                <w:szCs w:val="28"/>
                <w:lang w:val="ru-RU"/>
              </w:rPr>
              <w:t>-</w:t>
            </w:r>
            <w:r w:rsidRPr="009567A3">
              <w:rPr>
                <w:rFonts w:cs="Times New Roman"/>
                <w:spacing w:val="-58"/>
                <w:sz w:val="28"/>
                <w:szCs w:val="28"/>
                <w:lang w:val="ru-RU"/>
              </w:rPr>
              <w:t xml:space="preserve"> </w:t>
            </w:r>
            <w:proofErr w:type="spellStart"/>
            <w:r w:rsidRPr="009567A3">
              <w:rPr>
                <w:rFonts w:cs="Times New Roman"/>
                <w:sz w:val="28"/>
                <w:szCs w:val="28"/>
                <w:lang w:val="ru-RU"/>
              </w:rPr>
              <w:t>жан</w:t>
            </w:r>
            <w:proofErr w:type="spellEnd"/>
            <w:r w:rsidRPr="009567A3">
              <w:rPr>
                <w:rFonts w:cs="Times New Roman"/>
                <w:sz w:val="28"/>
                <w:szCs w:val="28"/>
                <w:lang w:val="ru-RU"/>
              </w:rPr>
              <w:t xml:space="preserve"> объём, соблюдены требования к внешнему</w:t>
            </w:r>
            <w:r w:rsidRPr="009567A3">
              <w:rPr>
                <w:rFonts w:cs="Times New Roman"/>
                <w:spacing w:val="1"/>
                <w:sz w:val="28"/>
                <w:szCs w:val="28"/>
                <w:lang w:val="ru-RU"/>
              </w:rPr>
              <w:t xml:space="preserve"> </w:t>
            </w:r>
            <w:r w:rsidRPr="009567A3">
              <w:rPr>
                <w:rFonts w:cs="Times New Roman"/>
                <w:sz w:val="28"/>
                <w:szCs w:val="28"/>
                <w:lang w:val="ru-RU"/>
              </w:rPr>
              <w:t xml:space="preserve">оформлению, даны правильные ответы на </w:t>
            </w:r>
            <w:proofErr w:type="spellStart"/>
            <w:r w:rsidRPr="009567A3">
              <w:rPr>
                <w:rFonts w:cs="Times New Roman"/>
                <w:sz w:val="28"/>
                <w:szCs w:val="28"/>
                <w:lang w:val="ru-RU"/>
              </w:rPr>
              <w:t>допол</w:t>
            </w:r>
            <w:proofErr w:type="spellEnd"/>
            <w:r w:rsidRPr="009567A3">
              <w:rPr>
                <w:rFonts w:cs="Times New Roman"/>
                <w:sz w:val="28"/>
                <w:szCs w:val="28"/>
                <w:lang w:val="ru-RU"/>
              </w:rPr>
              <w:t>-</w:t>
            </w:r>
            <w:r w:rsidRPr="009567A3">
              <w:rPr>
                <w:rFonts w:cs="Times New Roman"/>
                <w:spacing w:val="1"/>
                <w:sz w:val="28"/>
                <w:szCs w:val="28"/>
                <w:lang w:val="ru-RU"/>
              </w:rPr>
              <w:t xml:space="preserve"> </w:t>
            </w:r>
            <w:proofErr w:type="spellStart"/>
            <w:r w:rsidRPr="009567A3">
              <w:rPr>
                <w:rFonts w:cs="Times New Roman"/>
                <w:sz w:val="28"/>
                <w:szCs w:val="28"/>
                <w:lang w:val="ru-RU"/>
              </w:rPr>
              <w:t>нительные</w:t>
            </w:r>
            <w:proofErr w:type="spellEnd"/>
            <w:r w:rsidRPr="009567A3">
              <w:rPr>
                <w:rFonts w:cs="Times New Roman"/>
                <w:spacing w:val="-8"/>
                <w:sz w:val="28"/>
                <w:szCs w:val="28"/>
                <w:lang w:val="ru-RU"/>
              </w:rPr>
              <w:t xml:space="preserve"> </w:t>
            </w:r>
            <w:r w:rsidRPr="009567A3">
              <w:rPr>
                <w:rFonts w:cs="Times New Roman"/>
                <w:sz w:val="28"/>
                <w:szCs w:val="28"/>
                <w:lang w:val="ru-RU"/>
              </w:rPr>
              <w:t>вопросы,</w:t>
            </w:r>
            <w:r w:rsidRPr="009567A3">
              <w:rPr>
                <w:rFonts w:cs="Times New Roman"/>
                <w:spacing w:val="-7"/>
                <w:sz w:val="28"/>
                <w:szCs w:val="28"/>
                <w:lang w:val="ru-RU"/>
              </w:rPr>
              <w:t xml:space="preserve"> </w:t>
            </w:r>
            <w:r w:rsidRPr="009567A3">
              <w:rPr>
                <w:rFonts w:cs="Times New Roman"/>
                <w:sz w:val="28"/>
                <w:szCs w:val="28"/>
                <w:lang w:val="ru-RU"/>
              </w:rPr>
              <w:t>по</w:t>
            </w:r>
            <w:r w:rsidRPr="009567A3">
              <w:rPr>
                <w:rFonts w:cs="Times New Roman"/>
                <w:spacing w:val="-12"/>
                <w:sz w:val="28"/>
                <w:szCs w:val="28"/>
                <w:lang w:val="ru-RU"/>
              </w:rPr>
              <w:t xml:space="preserve"> </w:t>
            </w:r>
            <w:r w:rsidRPr="009567A3">
              <w:rPr>
                <w:rFonts w:cs="Times New Roman"/>
                <w:sz w:val="28"/>
                <w:szCs w:val="28"/>
                <w:lang w:val="ru-RU"/>
              </w:rPr>
              <w:t>результатам</w:t>
            </w:r>
            <w:r w:rsidRPr="009567A3">
              <w:rPr>
                <w:rFonts w:cs="Times New Roman"/>
                <w:spacing w:val="-8"/>
                <w:sz w:val="28"/>
                <w:szCs w:val="28"/>
                <w:lang w:val="ru-RU"/>
              </w:rPr>
              <w:t xml:space="preserve"> </w:t>
            </w:r>
            <w:r w:rsidRPr="009567A3">
              <w:rPr>
                <w:rFonts w:cs="Times New Roman"/>
                <w:sz w:val="28"/>
                <w:szCs w:val="28"/>
                <w:lang w:val="ru-RU"/>
              </w:rPr>
              <w:t>исследования</w:t>
            </w:r>
            <w:r w:rsidRPr="009567A3">
              <w:rPr>
                <w:rFonts w:cs="Times New Roman"/>
                <w:spacing w:val="-57"/>
                <w:sz w:val="28"/>
                <w:szCs w:val="28"/>
                <w:lang w:val="ru-RU"/>
              </w:rPr>
              <w:t xml:space="preserve"> </w:t>
            </w:r>
            <w:r w:rsidRPr="009567A3">
              <w:rPr>
                <w:rFonts w:cs="Times New Roman"/>
                <w:sz w:val="28"/>
                <w:szCs w:val="28"/>
                <w:lang w:val="ru-RU"/>
              </w:rPr>
              <w:t>выполнены слайды, дизайн логичен и очевиден,</w:t>
            </w:r>
            <w:r w:rsidRPr="009567A3">
              <w:rPr>
                <w:rFonts w:cs="Times New Roman"/>
                <w:spacing w:val="1"/>
                <w:sz w:val="28"/>
                <w:szCs w:val="28"/>
                <w:lang w:val="ru-RU"/>
              </w:rPr>
              <w:t xml:space="preserve"> </w:t>
            </w:r>
            <w:r w:rsidRPr="009567A3">
              <w:rPr>
                <w:rFonts w:cs="Times New Roman"/>
                <w:sz w:val="28"/>
                <w:szCs w:val="28"/>
                <w:lang w:val="ru-RU"/>
              </w:rPr>
              <w:t>дизайн подчеркивает содержание, использование</w:t>
            </w:r>
            <w:r w:rsidRPr="009567A3">
              <w:rPr>
                <w:rFonts w:cs="Times New Roman"/>
                <w:spacing w:val="1"/>
                <w:sz w:val="28"/>
                <w:szCs w:val="28"/>
                <w:lang w:val="ru-RU"/>
              </w:rPr>
              <w:t xml:space="preserve"> </w:t>
            </w:r>
            <w:r w:rsidRPr="009567A3">
              <w:rPr>
                <w:rFonts w:cs="Times New Roman"/>
                <w:sz w:val="28"/>
                <w:szCs w:val="28"/>
                <w:lang w:val="ru-RU"/>
              </w:rPr>
              <w:t>дополнительных</w:t>
            </w:r>
            <w:r w:rsidRPr="009567A3">
              <w:rPr>
                <w:rFonts w:cs="Times New Roman"/>
                <w:spacing w:val="32"/>
                <w:sz w:val="28"/>
                <w:szCs w:val="28"/>
                <w:lang w:val="ru-RU"/>
              </w:rPr>
              <w:t xml:space="preserve"> </w:t>
            </w:r>
            <w:r w:rsidRPr="009567A3">
              <w:rPr>
                <w:rFonts w:cs="Times New Roman"/>
                <w:sz w:val="28"/>
                <w:szCs w:val="28"/>
                <w:lang w:val="ru-RU"/>
              </w:rPr>
              <w:t>эффектов</w:t>
            </w:r>
            <w:r w:rsidRPr="009567A3">
              <w:rPr>
                <w:rFonts w:cs="Times New Roman"/>
                <w:spacing w:val="30"/>
                <w:sz w:val="28"/>
                <w:szCs w:val="28"/>
                <w:lang w:val="ru-RU"/>
              </w:rPr>
              <w:t xml:space="preserve"> </w:t>
            </w:r>
            <w:r w:rsidRPr="009567A3">
              <w:rPr>
                <w:rFonts w:cs="Times New Roman"/>
                <w:sz w:val="28"/>
                <w:szCs w:val="28"/>
                <w:lang w:val="ru-RU"/>
              </w:rPr>
              <w:t>(смена</w:t>
            </w:r>
            <w:r w:rsidRPr="009567A3">
              <w:rPr>
                <w:rFonts w:cs="Times New Roman"/>
                <w:spacing w:val="30"/>
                <w:sz w:val="28"/>
                <w:szCs w:val="28"/>
                <w:lang w:val="ru-RU"/>
              </w:rPr>
              <w:t xml:space="preserve"> </w:t>
            </w:r>
            <w:r w:rsidRPr="009567A3">
              <w:rPr>
                <w:rFonts w:cs="Times New Roman"/>
                <w:sz w:val="28"/>
                <w:szCs w:val="28"/>
                <w:lang w:val="ru-RU"/>
              </w:rPr>
              <w:t>слайдов,</w:t>
            </w:r>
            <w:r w:rsidRPr="009567A3">
              <w:rPr>
                <w:rFonts w:cs="Times New Roman"/>
                <w:spacing w:val="30"/>
                <w:sz w:val="28"/>
                <w:szCs w:val="28"/>
                <w:lang w:val="ru-RU"/>
              </w:rPr>
              <w:t xml:space="preserve"> </w:t>
            </w:r>
            <w:r w:rsidRPr="009567A3">
              <w:rPr>
                <w:rFonts w:cs="Times New Roman"/>
                <w:sz w:val="28"/>
                <w:szCs w:val="28"/>
                <w:lang w:val="ru-RU"/>
              </w:rPr>
              <w:t>звук,</w:t>
            </w:r>
          </w:p>
          <w:p w14:paraId="57C72CEF" w14:textId="77777777" w:rsidR="009B16C8" w:rsidRPr="009567A3" w:rsidRDefault="009B16C8" w:rsidP="00477CDE">
            <w:pPr>
              <w:pStyle w:val="TableParagraph"/>
              <w:spacing w:line="268" w:lineRule="exact"/>
              <w:ind w:left="112" w:right="114"/>
              <w:jc w:val="both"/>
              <w:rPr>
                <w:rFonts w:cs="Times New Roman"/>
                <w:sz w:val="28"/>
                <w:szCs w:val="28"/>
                <w:lang w:val="ru-RU"/>
              </w:rPr>
            </w:pPr>
            <w:r w:rsidRPr="009567A3">
              <w:rPr>
                <w:rFonts w:cs="Times New Roman"/>
                <w:sz w:val="28"/>
                <w:szCs w:val="28"/>
                <w:lang w:val="ru-RU"/>
              </w:rPr>
              <w:t>графика,</w:t>
            </w:r>
            <w:r w:rsidRPr="009567A3">
              <w:rPr>
                <w:rFonts w:cs="Times New Roman"/>
                <w:spacing w:val="-12"/>
                <w:sz w:val="28"/>
                <w:szCs w:val="28"/>
                <w:lang w:val="ru-RU"/>
              </w:rPr>
              <w:t xml:space="preserve"> </w:t>
            </w:r>
            <w:r w:rsidRPr="009567A3">
              <w:rPr>
                <w:rFonts w:cs="Times New Roman"/>
                <w:sz w:val="28"/>
                <w:szCs w:val="28"/>
                <w:lang w:val="ru-RU"/>
              </w:rPr>
              <w:t>анимация),</w:t>
            </w:r>
            <w:r w:rsidRPr="009567A3">
              <w:rPr>
                <w:rFonts w:cs="Times New Roman"/>
                <w:spacing w:val="-13"/>
                <w:sz w:val="28"/>
                <w:szCs w:val="28"/>
                <w:lang w:val="ru-RU"/>
              </w:rPr>
              <w:t xml:space="preserve"> </w:t>
            </w:r>
            <w:r w:rsidRPr="009567A3">
              <w:rPr>
                <w:rFonts w:cs="Times New Roman"/>
                <w:sz w:val="28"/>
                <w:szCs w:val="28"/>
                <w:lang w:val="ru-RU"/>
              </w:rPr>
              <w:t>слайды</w:t>
            </w:r>
            <w:r w:rsidRPr="009567A3">
              <w:rPr>
                <w:rFonts w:cs="Times New Roman"/>
                <w:spacing w:val="-12"/>
                <w:sz w:val="28"/>
                <w:szCs w:val="28"/>
                <w:lang w:val="ru-RU"/>
              </w:rPr>
              <w:t xml:space="preserve"> </w:t>
            </w:r>
            <w:r w:rsidRPr="009567A3">
              <w:rPr>
                <w:rFonts w:cs="Times New Roman"/>
                <w:sz w:val="28"/>
                <w:szCs w:val="28"/>
                <w:lang w:val="ru-RU"/>
              </w:rPr>
              <w:t>представлены</w:t>
            </w:r>
            <w:r w:rsidRPr="009567A3">
              <w:rPr>
                <w:rFonts w:cs="Times New Roman"/>
                <w:spacing w:val="-12"/>
                <w:sz w:val="28"/>
                <w:szCs w:val="28"/>
                <w:lang w:val="ru-RU"/>
              </w:rPr>
              <w:t xml:space="preserve"> </w:t>
            </w:r>
            <w:r w:rsidRPr="009567A3">
              <w:rPr>
                <w:rFonts w:cs="Times New Roman"/>
                <w:sz w:val="28"/>
                <w:szCs w:val="28"/>
                <w:lang w:val="ru-RU"/>
              </w:rPr>
              <w:t>в</w:t>
            </w:r>
            <w:r w:rsidRPr="009567A3">
              <w:rPr>
                <w:rFonts w:cs="Times New Roman"/>
                <w:spacing w:val="-12"/>
                <w:sz w:val="28"/>
                <w:szCs w:val="28"/>
                <w:lang w:val="ru-RU"/>
              </w:rPr>
              <w:t xml:space="preserve"> </w:t>
            </w:r>
            <w:proofErr w:type="gramStart"/>
            <w:r w:rsidRPr="009567A3">
              <w:rPr>
                <w:rFonts w:cs="Times New Roman"/>
                <w:sz w:val="28"/>
                <w:szCs w:val="28"/>
                <w:lang w:val="ru-RU"/>
              </w:rPr>
              <w:t>логи-</w:t>
            </w:r>
            <w:r w:rsidRPr="009567A3">
              <w:rPr>
                <w:rFonts w:cs="Times New Roman"/>
                <w:spacing w:val="-58"/>
                <w:sz w:val="28"/>
                <w:szCs w:val="28"/>
                <w:lang w:val="ru-RU"/>
              </w:rPr>
              <w:t xml:space="preserve"> </w:t>
            </w:r>
            <w:r w:rsidRPr="009567A3">
              <w:rPr>
                <w:rFonts w:cs="Times New Roman"/>
                <w:sz w:val="28"/>
                <w:szCs w:val="28"/>
                <w:lang w:val="ru-RU"/>
              </w:rPr>
              <w:t>ческой</w:t>
            </w:r>
            <w:proofErr w:type="gramEnd"/>
            <w:r w:rsidRPr="009567A3">
              <w:rPr>
                <w:rFonts w:cs="Times New Roman"/>
                <w:spacing w:val="-3"/>
                <w:sz w:val="28"/>
                <w:szCs w:val="28"/>
                <w:lang w:val="ru-RU"/>
              </w:rPr>
              <w:t xml:space="preserve"> </w:t>
            </w:r>
            <w:r w:rsidRPr="009567A3">
              <w:rPr>
                <w:rFonts w:cs="Times New Roman"/>
                <w:sz w:val="28"/>
                <w:szCs w:val="28"/>
                <w:lang w:val="ru-RU"/>
              </w:rPr>
              <w:t>последовательности.</w:t>
            </w:r>
          </w:p>
        </w:tc>
        <w:tc>
          <w:tcPr>
            <w:tcW w:w="1459" w:type="dxa"/>
          </w:tcPr>
          <w:p w14:paraId="0F13B906" w14:textId="77777777" w:rsidR="009B16C8" w:rsidRPr="009567A3" w:rsidRDefault="009B16C8" w:rsidP="00477CDE">
            <w:pPr>
              <w:pStyle w:val="TableParagraph"/>
              <w:spacing w:line="270" w:lineRule="exact"/>
              <w:ind w:left="131" w:right="87"/>
              <w:jc w:val="center"/>
              <w:rPr>
                <w:rFonts w:cs="Times New Roman"/>
                <w:sz w:val="28"/>
                <w:szCs w:val="28"/>
              </w:rPr>
            </w:pPr>
            <w:r w:rsidRPr="009567A3">
              <w:rPr>
                <w:rFonts w:cs="Times New Roman"/>
                <w:sz w:val="28"/>
                <w:szCs w:val="28"/>
              </w:rPr>
              <w:t>9-10</w:t>
            </w:r>
            <w:r w:rsidRPr="009567A3">
              <w:rPr>
                <w:rFonts w:cs="Times New Roman"/>
                <w:spacing w:val="-11"/>
                <w:sz w:val="28"/>
                <w:szCs w:val="28"/>
              </w:rPr>
              <w:t xml:space="preserve"> </w:t>
            </w:r>
            <w:proofErr w:type="spellStart"/>
            <w:r w:rsidRPr="009567A3">
              <w:rPr>
                <w:rFonts w:cs="Times New Roman"/>
                <w:sz w:val="28"/>
                <w:szCs w:val="28"/>
              </w:rPr>
              <w:t>баллов</w:t>
            </w:r>
            <w:proofErr w:type="spellEnd"/>
          </w:p>
        </w:tc>
        <w:tc>
          <w:tcPr>
            <w:tcW w:w="2174" w:type="dxa"/>
          </w:tcPr>
          <w:p w14:paraId="02ADD9C0" w14:textId="77777777" w:rsidR="009B16C8" w:rsidRPr="009567A3" w:rsidRDefault="009B16C8" w:rsidP="00477CDE">
            <w:pPr>
              <w:pStyle w:val="TableParagraph"/>
              <w:ind w:left="135" w:right="100" w:hanging="7"/>
              <w:jc w:val="center"/>
              <w:rPr>
                <w:rFonts w:cs="Times New Roman"/>
                <w:sz w:val="28"/>
                <w:szCs w:val="28"/>
                <w:lang w:val="ru-RU"/>
              </w:rPr>
            </w:pPr>
            <w:r w:rsidRPr="009567A3">
              <w:rPr>
                <w:rFonts w:cs="Times New Roman"/>
                <w:sz w:val="28"/>
                <w:szCs w:val="28"/>
                <w:lang w:val="ru-RU"/>
              </w:rPr>
              <w:t>Отлично (высокий</w:t>
            </w:r>
            <w:r w:rsidRPr="009567A3">
              <w:rPr>
                <w:rFonts w:cs="Times New Roman"/>
                <w:spacing w:val="-57"/>
                <w:sz w:val="28"/>
                <w:szCs w:val="28"/>
                <w:lang w:val="ru-RU"/>
              </w:rPr>
              <w:t xml:space="preserve"> </w:t>
            </w:r>
            <w:r w:rsidRPr="009567A3">
              <w:rPr>
                <w:rFonts w:cs="Times New Roman"/>
                <w:sz w:val="28"/>
                <w:szCs w:val="28"/>
                <w:lang w:val="ru-RU"/>
              </w:rPr>
              <w:t xml:space="preserve">уровень </w:t>
            </w:r>
            <w:proofErr w:type="spellStart"/>
            <w:r w:rsidRPr="009567A3">
              <w:rPr>
                <w:rFonts w:cs="Times New Roman"/>
                <w:sz w:val="28"/>
                <w:szCs w:val="28"/>
                <w:lang w:val="ru-RU"/>
              </w:rPr>
              <w:t>сформи</w:t>
            </w:r>
            <w:proofErr w:type="spellEnd"/>
            <w:r w:rsidRPr="009567A3">
              <w:rPr>
                <w:rFonts w:cs="Times New Roman"/>
                <w:sz w:val="28"/>
                <w:szCs w:val="28"/>
                <w:lang w:val="ru-RU"/>
              </w:rPr>
              <w:t>-</w:t>
            </w:r>
            <w:r w:rsidRPr="009567A3">
              <w:rPr>
                <w:rFonts w:cs="Times New Roman"/>
                <w:spacing w:val="1"/>
                <w:sz w:val="28"/>
                <w:szCs w:val="28"/>
                <w:lang w:val="ru-RU"/>
              </w:rPr>
              <w:t xml:space="preserve"> </w:t>
            </w:r>
            <w:proofErr w:type="spellStart"/>
            <w:r w:rsidRPr="009567A3">
              <w:rPr>
                <w:rFonts w:cs="Times New Roman"/>
                <w:spacing w:val="-2"/>
                <w:sz w:val="28"/>
                <w:szCs w:val="28"/>
                <w:lang w:val="ru-RU"/>
              </w:rPr>
              <w:t>рованности</w:t>
            </w:r>
            <w:proofErr w:type="spellEnd"/>
            <w:r w:rsidRPr="009567A3">
              <w:rPr>
                <w:rFonts w:cs="Times New Roman"/>
                <w:spacing w:val="-2"/>
                <w:sz w:val="28"/>
                <w:szCs w:val="28"/>
                <w:lang w:val="ru-RU"/>
              </w:rPr>
              <w:t xml:space="preserve"> </w:t>
            </w:r>
            <w:proofErr w:type="gramStart"/>
            <w:r w:rsidRPr="009567A3">
              <w:rPr>
                <w:rFonts w:cs="Times New Roman"/>
                <w:spacing w:val="-1"/>
                <w:sz w:val="28"/>
                <w:szCs w:val="28"/>
                <w:lang w:val="ru-RU"/>
              </w:rPr>
              <w:t>компе-</w:t>
            </w:r>
            <w:r w:rsidRPr="009567A3">
              <w:rPr>
                <w:rFonts w:cs="Times New Roman"/>
                <w:spacing w:val="-57"/>
                <w:sz w:val="28"/>
                <w:szCs w:val="28"/>
                <w:lang w:val="ru-RU"/>
              </w:rPr>
              <w:t xml:space="preserve"> </w:t>
            </w:r>
            <w:proofErr w:type="spellStart"/>
            <w:r w:rsidRPr="009567A3">
              <w:rPr>
                <w:rFonts w:cs="Times New Roman"/>
                <w:sz w:val="28"/>
                <w:szCs w:val="28"/>
                <w:lang w:val="ru-RU"/>
              </w:rPr>
              <w:t>тенции</w:t>
            </w:r>
            <w:proofErr w:type="spellEnd"/>
            <w:proofErr w:type="gramEnd"/>
          </w:p>
        </w:tc>
      </w:tr>
      <w:tr w:rsidR="009B16C8" w:rsidRPr="009567A3" w14:paraId="4F359CB8" w14:textId="77777777" w:rsidTr="00477CDE">
        <w:trPr>
          <w:trHeight w:val="3038"/>
        </w:trPr>
        <w:tc>
          <w:tcPr>
            <w:tcW w:w="607" w:type="dxa"/>
          </w:tcPr>
          <w:p w14:paraId="79EB0E99" w14:textId="77777777" w:rsidR="009B16C8" w:rsidRPr="009567A3" w:rsidRDefault="009B16C8" w:rsidP="00477CDE">
            <w:pPr>
              <w:pStyle w:val="TableParagraph"/>
              <w:spacing w:line="317" w:lineRule="exact"/>
              <w:ind w:left="23"/>
              <w:jc w:val="center"/>
              <w:rPr>
                <w:rFonts w:cs="Times New Roman"/>
                <w:sz w:val="28"/>
                <w:szCs w:val="28"/>
              </w:rPr>
            </w:pPr>
            <w:r w:rsidRPr="009567A3">
              <w:rPr>
                <w:rFonts w:cs="Times New Roman"/>
                <w:sz w:val="28"/>
                <w:szCs w:val="28"/>
              </w:rPr>
              <w:t>2</w:t>
            </w:r>
          </w:p>
        </w:tc>
        <w:tc>
          <w:tcPr>
            <w:tcW w:w="5343" w:type="dxa"/>
          </w:tcPr>
          <w:p w14:paraId="499BF9E5" w14:textId="77777777" w:rsidR="009B16C8" w:rsidRPr="009567A3" w:rsidRDefault="009B16C8" w:rsidP="00477CDE">
            <w:pPr>
              <w:pStyle w:val="TableParagraph"/>
              <w:ind w:left="112" w:right="82"/>
              <w:jc w:val="both"/>
              <w:rPr>
                <w:rFonts w:cs="Times New Roman"/>
                <w:sz w:val="28"/>
                <w:szCs w:val="28"/>
                <w:lang w:val="ru-RU"/>
              </w:rPr>
            </w:pPr>
            <w:r w:rsidRPr="009567A3">
              <w:rPr>
                <w:rFonts w:cs="Times New Roman"/>
                <w:sz w:val="28"/>
                <w:szCs w:val="28"/>
                <w:lang w:val="ru-RU"/>
              </w:rPr>
              <w:t>основные</w:t>
            </w:r>
            <w:r w:rsidRPr="009567A3">
              <w:rPr>
                <w:rFonts w:cs="Times New Roman"/>
                <w:spacing w:val="-7"/>
                <w:sz w:val="28"/>
                <w:szCs w:val="28"/>
                <w:lang w:val="ru-RU"/>
              </w:rPr>
              <w:t xml:space="preserve"> </w:t>
            </w:r>
            <w:r w:rsidRPr="009567A3">
              <w:rPr>
                <w:rFonts w:cs="Times New Roman"/>
                <w:sz w:val="28"/>
                <w:szCs w:val="28"/>
                <w:lang w:val="ru-RU"/>
              </w:rPr>
              <w:t>требования</w:t>
            </w:r>
            <w:r w:rsidRPr="009567A3">
              <w:rPr>
                <w:rFonts w:cs="Times New Roman"/>
                <w:spacing w:val="-3"/>
                <w:sz w:val="28"/>
                <w:szCs w:val="28"/>
                <w:lang w:val="ru-RU"/>
              </w:rPr>
              <w:t xml:space="preserve"> </w:t>
            </w:r>
            <w:r w:rsidRPr="009567A3">
              <w:rPr>
                <w:rFonts w:cs="Times New Roman"/>
                <w:sz w:val="28"/>
                <w:szCs w:val="28"/>
                <w:lang w:val="ru-RU"/>
              </w:rPr>
              <w:t>к</w:t>
            </w:r>
            <w:r w:rsidRPr="009567A3">
              <w:rPr>
                <w:rFonts w:cs="Times New Roman"/>
                <w:spacing w:val="-5"/>
                <w:sz w:val="28"/>
                <w:szCs w:val="28"/>
                <w:lang w:val="ru-RU"/>
              </w:rPr>
              <w:t xml:space="preserve"> </w:t>
            </w:r>
            <w:r w:rsidRPr="009567A3">
              <w:rPr>
                <w:rFonts w:cs="Times New Roman"/>
                <w:sz w:val="28"/>
                <w:szCs w:val="28"/>
                <w:lang w:val="ru-RU"/>
              </w:rPr>
              <w:t>реферату</w:t>
            </w:r>
            <w:r w:rsidRPr="009567A3">
              <w:rPr>
                <w:rFonts w:cs="Times New Roman"/>
                <w:spacing w:val="-11"/>
                <w:sz w:val="28"/>
                <w:szCs w:val="28"/>
                <w:lang w:val="ru-RU"/>
              </w:rPr>
              <w:t xml:space="preserve"> </w:t>
            </w:r>
            <w:r w:rsidRPr="009567A3">
              <w:rPr>
                <w:rFonts w:cs="Times New Roman"/>
                <w:sz w:val="28"/>
                <w:szCs w:val="28"/>
                <w:lang w:val="ru-RU"/>
              </w:rPr>
              <w:t>и</w:t>
            </w:r>
            <w:r w:rsidRPr="009567A3">
              <w:rPr>
                <w:rFonts w:cs="Times New Roman"/>
                <w:spacing w:val="-3"/>
                <w:sz w:val="28"/>
                <w:szCs w:val="28"/>
                <w:lang w:val="ru-RU"/>
              </w:rPr>
              <w:t xml:space="preserve"> </w:t>
            </w:r>
            <w:r w:rsidRPr="009567A3">
              <w:rPr>
                <w:rFonts w:cs="Times New Roman"/>
                <w:sz w:val="28"/>
                <w:szCs w:val="28"/>
                <w:lang w:val="ru-RU"/>
              </w:rPr>
              <w:t>его</w:t>
            </w:r>
            <w:r w:rsidRPr="009567A3">
              <w:rPr>
                <w:rFonts w:cs="Times New Roman"/>
                <w:spacing w:val="-2"/>
                <w:sz w:val="28"/>
                <w:szCs w:val="28"/>
                <w:lang w:val="ru-RU"/>
              </w:rPr>
              <w:t xml:space="preserve"> </w:t>
            </w:r>
            <w:r w:rsidRPr="009567A3">
              <w:rPr>
                <w:rFonts w:cs="Times New Roman"/>
                <w:sz w:val="28"/>
                <w:szCs w:val="28"/>
                <w:lang w:val="ru-RU"/>
              </w:rPr>
              <w:t>защите</w:t>
            </w:r>
            <w:r w:rsidRPr="009567A3">
              <w:rPr>
                <w:rFonts w:cs="Times New Roman"/>
                <w:spacing w:val="-4"/>
                <w:sz w:val="28"/>
                <w:szCs w:val="28"/>
                <w:lang w:val="ru-RU"/>
              </w:rPr>
              <w:t xml:space="preserve"> </w:t>
            </w:r>
            <w:proofErr w:type="gramStart"/>
            <w:r w:rsidRPr="009567A3">
              <w:rPr>
                <w:rFonts w:cs="Times New Roman"/>
                <w:sz w:val="28"/>
                <w:szCs w:val="28"/>
                <w:lang w:val="ru-RU"/>
              </w:rPr>
              <w:t>вы-</w:t>
            </w:r>
            <w:r w:rsidRPr="009567A3">
              <w:rPr>
                <w:rFonts w:cs="Times New Roman"/>
                <w:spacing w:val="-58"/>
                <w:sz w:val="28"/>
                <w:szCs w:val="28"/>
                <w:lang w:val="ru-RU"/>
              </w:rPr>
              <w:t xml:space="preserve"> </w:t>
            </w:r>
            <w:proofErr w:type="spellStart"/>
            <w:r w:rsidRPr="009567A3">
              <w:rPr>
                <w:rFonts w:cs="Times New Roman"/>
                <w:sz w:val="28"/>
                <w:szCs w:val="28"/>
                <w:lang w:val="ru-RU"/>
              </w:rPr>
              <w:t>полнены</w:t>
            </w:r>
            <w:proofErr w:type="spellEnd"/>
            <w:proofErr w:type="gramEnd"/>
            <w:r w:rsidRPr="009567A3">
              <w:rPr>
                <w:rFonts w:cs="Times New Roman"/>
                <w:sz w:val="28"/>
                <w:szCs w:val="28"/>
                <w:lang w:val="ru-RU"/>
              </w:rPr>
              <w:t>,</w:t>
            </w:r>
            <w:r w:rsidRPr="009567A3">
              <w:rPr>
                <w:rFonts w:cs="Times New Roman"/>
                <w:spacing w:val="1"/>
                <w:sz w:val="28"/>
                <w:szCs w:val="28"/>
                <w:lang w:val="ru-RU"/>
              </w:rPr>
              <w:t xml:space="preserve"> </w:t>
            </w:r>
            <w:r w:rsidRPr="009567A3">
              <w:rPr>
                <w:rFonts w:cs="Times New Roman"/>
                <w:sz w:val="28"/>
                <w:szCs w:val="28"/>
                <w:lang w:val="ru-RU"/>
              </w:rPr>
              <w:t>но</w:t>
            </w:r>
            <w:r w:rsidRPr="009567A3">
              <w:rPr>
                <w:rFonts w:cs="Times New Roman"/>
                <w:spacing w:val="1"/>
                <w:sz w:val="28"/>
                <w:szCs w:val="28"/>
                <w:lang w:val="ru-RU"/>
              </w:rPr>
              <w:t xml:space="preserve"> </w:t>
            </w:r>
            <w:r w:rsidRPr="009567A3">
              <w:rPr>
                <w:rFonts w:cs="Times New Roman"/>
                <w:sz w:val="28"/>
                <w:szCs w:val="28"/>
                <w:lang w:val="ru-RU"/>
              </w:rPr>
              <w:t>при</w:t>
            </w:r>
            <w:r w:rsidRPr="009567A3">
              <w:rPr>
                <w:rFonts w:cs="Times New Roman"/>
                <w:spacing w:val="1"/>
                <w:sz w:val="28"/>
                <w:szCs w:val="28"/>
                <w:lang w:val="ru-RU"/>
              </w:rPr>
              <w:t xml:space="preserve"> </w:t>
            </w:r>
            <w:r w:rsidRPr="009567A3">
              <w:rPr>
                <w:rFonts w:cs="Times New Roman"/>
                <w:sz w:val="28"/>
                <w:szCs w:val="28"/>
                <w:lang w:val="ru-RU"/>
              </w:rPr>
              <w:t>этом</w:t>
            </w:r>
            <w:r w:rsidRPr="009567A3">
              <w:rPr>
                <w:rFonts w:cs="Times New Roman"/>
                <w:spacing w:val="1"/>
                <w:sz w:val="28"/>
                <w:szCs w:val="28"/>
                <w:lang w:val="ru-RU"/>
              </w:rPr>
              <w:t xml:space="preserve"> </w:t>
            </w:r>
            <w:r w:rsidRPr="009567A3">
              <w:rPr>
                <w:rFonts w:cs="Times New Roman"/>
                <w:sz w:val="28"/>
                <w:szCs w:val="28"/>
                <w:lang w:val="ru-RU"/>
              </w:rPr>
              <w:t>допущены</w:t>
            </w:r>
            <w:r w:rsidRPr="009567A3">
              <w:rPr>
                <w:rFonts w:cs="Times New Roman"/>
                <w:spacing w:val="1"/>
                <w:sz w:val="28"/>
                <w:szCs w:val="28"/>
                <w:lang w:val="ru-RU"/>
              </w:rPr>
              <w:t xml:space="preserve"> </w:t>
            </w:r>
            <w:r w:rsidRPr="009567A3">
              <w:rPr>
                <w:rFonts w:cs="Times New Roman"/>
                <w:sz w:val="28"/>
                <w:szCs w:val="28"/>
                <w:lang w:val="ru-RU"/>
              </w:rPr>
              <w:t>недочеты.</w:t>
            </w:r>
            <w:r w:rsidRPr="009567A3">
              <w:rPr>
                <w:rFonts w:cs="Times New Roman"/>
                <w:spacing w:val="1"/>
                <w:sz w:val="28"/>
                <w:szCs w:val="28"/>
                <w:lang w:val="ru-RU"/>
              </w:rPr>
              <w:t xml:space="preserve"> </w:t>
            </w:r>
            <w:r w:rsidRPr="009567A3">
              <w:rPr>
                <w:rFonts w:cs="Times New Roman"/>
                <w:sz w:val="28"/>
                <w:szCs w:val="28"/>
                <w:lang w:val="ru-RU"/>
              </w:rPr>
              <w:t>В</w:t>
            </w:r>
            <w:r w:rsidRPr="009567A3">
              <w:rPr>
                <w:rFonts w:cs="Times New Roman"/>
                <w:spacing w:val="1"/>
                <w:sz w:val="28"/>
                <w:szCs w:val="28"/>
                <w:lang w:val="ru-RU"/>
              </w:rPr>
              <w:t xml:space="preserve"> </w:t>
            </w:r>
            <w:r w:rsidRPr="009567A3">
              <w:rPr>
                <w:rFonts w:cs="Times New Roman"/>
                <w:sz w:val="28"/>
                <w:szCs w:val="28"/>
                <w:lang w:val="ru-RU"/>
              </w:rPr>
              <w:t xml:space="preserve">частности, имеются неточности в изложении </w:t>
            </w:r>
            <w:proofErr w:type="spellStart"/>
            <w:r w:rsidRPr="009567A3">
              <w:rPr>
                <w:rFonts w:cs="Times New Roman"/>
                <w:sz w:val="28"/>
                <w:szCs w:val="28"/>
                <w:lang w:val="ru-RU"/>
              </w:rPr>
              <w:t>ма</w:t>
            </w:r>
            <w:proofErr w:type="spellEnd"/>
            <w:r w:rsidRPr="009567A3">
              <w:rPr>
                <w:rFonts w:cs="Times New Roman"/>
                <w:sz w:val="28"/>
                <w:szCs w:val="28"/>
                <w:lang w:val="ru-RU"/>
              </w:rPr>
              <w:t>-</w:t>
            </w:r>
            <w:r w:rsidRPr="009567A3">
              <w:rPr>
                <w:rFonts w:cs="Times New Roman"/>
                <w:spacing w:val="1"/>
                <w:sz w:val="28"/>
                <w:szCs w:val="28"/>
                <w:lang w:val="ru-RU"/>
              </w:rPr>
              <w:t xml:space="preserve"> </w:t>
            </w:r>
            <w:proofErr w:type="spellStart"/>
            <w:r w:rsidRPr="009567A3">
              <w:rPr>
                <w:rFonts w:cs="Times New Roman"/>
                <w:sz w:val="28"/>
                <w:szCs w:val="28"/>
                <w:lang w:val="ru-RU"/>
              </w:rPr>
              <w:t>териала</w:t>
            </w:r>
            <w:proofErr w:type="spellEnd"/>
            <w:r w:rsidRPr="009567A3">
              <w:rPr>
                <w:rFonts w:cs="Times New Roman"/>
                <w:sz w:val="28"/>
                <w:szCs w:val="28"/>
                <w:lang w:val="ru-RU"/>
              </w:rPr>
              <w:t>;</w:t>
            </w:r>
            <w:r w:rsidRPr="009567A3">
              <w:rPr>
                <w:rFonts w:cs="Times New Roman"/>
                <w:spacing w:val="1"/>
                <w:sz w:val="28"/>
                <w:szCs w:val="28"/>
                <w:lang w:val="ru-RU"/>
              </w:rPr>
              <w:t xml:space="preserve"> </w:t>
            </w:r>
            <w:r w:rsidRPr="009567A3">
              <w:rPr>
                <w:rFonts w:cs="Times New Roman"/>
                <w:sz w:val="28"/>
                <w:szCs w:val="28"/>
                <w:lang w:val="ru-RU"/>
              </w:rPr>
              <w:t>отсутствует</w:t>
            </w:r>
            <w:r w:rsidRPr="009567A3">
              <w:rPr>
                <w:rFonts w:cs="Times New Roman"/>
                <w:spacing w:val="1"/>
                <w:sz w:val="28"/>
                <w:szCs w:val="28"/>
                <w:lang w:val="ru-RU"/>
              </w:rPr>
              <w:t xml:space="preserve"> </w:t>
            </w:r>
            <w:r w:rsidRPr="009567A3">
              <w:rPr>
                <w:rFonts w:cs="Times New Roman"/>
                <w:sz w:val="28"/>
                <w:szCs w:val="28"/>
                <w:lang w:val="ru-RU"/>
              </w:rPr>
              <w:t>логическая</w:t>
            </w:r>
            <w:r w:rsidRPr="009567A3">
              <w:rPr>
                <w:rFonts w:cs="Times New Roman"/>
                <w:spacing w:val="1"/>
                <w:sz w:val="28"/>
                <w:szCs w:val="28"/>
                <w:lang w:val="ru-RU"/>
              </w:rPr>
              <w:t xml:space="preserve"> </w:t>
            </w:r>
            <w:proofErr w:type="gramStart"/>
            <w:r w:rsidRPr="009567A3">
              <w:rPr>
                <w:rFonts w:cs="Times New Roman"/>
                <w:sz w:val="28"/>
                <w:szCs w:val="28"/>
                <w:lang w:val="ru-RU"/>
              </w:rPr>
              <w:t>последователь-</w:t>
            </w:r>
            <w:r w:rsidRPr="009567A3">
              <w:rPr>
                <w:rFonts w:cs="Times New Roman"/>
                <w:spacing w:val="-57"/>
                <w:sz w:val="28"/>
                <w:szCs w:val="28"/>
                <w:lang w:val="ru-RU"/>
              </w:rPr>
              <w:t xml:space="preserve"> </w:t>
            </w:r>
            <w:proofErr w:type="spellStart"/>
            <w:r w:rsidRPr="009567A3">
              <w:rPr>
                <w:rFonts w:cs="Times New Roman"/>
                <w:sz w:val="28"/>
                <w:szCs w:val="28"/>
                <w:lang w:val="ru-RU"/>
              </w:rPr>
              <w:t>ность</w:t>
            </w:r>
            <w:proofErr w:type="spellEnd"/>
            <w:proofErr w:type="gramEnd"/>
            <w:r w:rsidRPr="009567A3">
              <w:rPr>
                <w:rFonts w:cs="Times New Roman"/>
                <w:sz w:val="28"/>
                <w:szCs w:val="28"/>
                <w:lang w:val="ru-RU"/>
              </w:rPr>
              <w:t xml:space="preserve"> в суждениях; не выдержан объем реферата;</w:t>
            </w:r>
            <w:r w:rsidRPr="009567A3">
              <w:rPr>
                <w:rFonts w:cs="Times New Roman"/>
                <w:spacing w:val="-57"/>
                <w:sz w:val="28"/>
                <w:szCs w:val="28"/>
                <w:lang w:val="ru-RU"/>
              </w:rPr>
              <w:t xml:space="preserve"> </w:t>
            </w:r>
            <w:r w:rsidRPr="009567A3">
              <w:rPr>
                <w:rFonts w:cs="Times New Roman"/>
                <w:sz w:val="28"/>
                <w:szCs w:val="28"/>
                <w:lang w:val="ru-RU"/>
              </w:rPr>
              <w:t>имеются</w:t>
            </w:r>
            <w:r w:rsidRPr="009567A3">
              <w:rPr>
                <w:rFonts w:cs="Times New Roman"/>
                <w:spacing w:val="1"/>
                <w:sz w:val="28"/>
                <w:szCs w:val="28"/>
                <w:lang w:val="ru-RU"/>
              </w:rPr>
              <w:t xml:space="preserve"> </w:t>
            </w:r>
            <w:r w:rsidRPr="009567A3">
              <w:rPr>
                <w:rFonts w:cs="Times New Roman"/>
                <w:sz w:val="28"/>
                <w:szCs w:val="28"/>
                <w:lang w:val="ru-RU"/>
              </w:rPr>
              <w:t xml:space="preserve">упущения в оформлении; на </w:t>
            </w:r>
            <w:proofErr w:type="gramStart"/>
            <w:r w:rsidRPr="009567A3">
              <w:rPr>
                <w:rFonts w:cs="Times New Roman"/>
                <w:sz w:val="28"/>
                <w:szCs w:val="28"/>
                <w:lang w:val="ru-RU"/>
              </w:rPr>
              <w:t>дополни-</w:t>
            </w:r>
            <w:r w:rsidRPr="009567A3">
              <w:rPr>
                <w:rFonts w:cs="Times New Roman"/>
                <w:spacing w:val="1"/>
                <w:sz w:val="28"/>
                <w:szCs w:val="28"/>
                <w:lang w:val="ru-RU"/>
              </w:rPr>
              <w:t xml:space="preserve"> </w:t>
            </w:r>
            <w:r w:rsidRPr="009567A3">
              <w:rPr>
                <w:rFonts w:cs="Times New Roman"/>
                <w:sz w:val="28"/>
                <w:szCs w:val="28"/>
                <w:lang w:val="ru-RU"/>
              </w:rPr>
              <w:t>тельные</w:t>
            </w:r>
            <w:proofErr w:type="gramEnd"/>
            <w:r w:rsidRPr="009567A3">
              <w:rPr>
                <w:rFonts w:cs="Times New Roman"/>
                <w:sz w:val="28"/>
                <w:szCs w:val="28"/>
                <w:lang w:val="ru-RU"/>
              </w:rPr>
              <w:t xml:space="preserve"> вопросы при защите даны неполные </w:t>
            </w:r>
            <w:proofErr w:type="gramStart"/>
            <w:r w:rsidRPr="009567A3">
              <w:rPr>
                <w:rFonts w:cs="Times New Roman"/>
                <w:sz w:val="28"/>
                <w:szCs w:val="28"/>
                <w:lang w:val="ru-RU"/>
              </w:rPr>
              <w:t>от-</w:t>
            </w:r>
            <w:r w:rsidRPr="009567A3">
              <w:rPr>
                <w:rFonts w:cs="Times New Roman"/>
                <w:spacing w:val="1"/>
                <w:sz w:val="28"/>
                <w:szCs w:val="28"/>
                <w:lang w:val="ru-RU"/>
              </w:rPr>
              <w:t xml:space="preserve"> </w:t>
            </w:r>
            <w:r w:rsidRPr="009567A3">
              <w:rPr>
                <w:rFonts w:cs="Times New Roman"/>
                <w:sz w:val="28"/>
                <w:szCs w:val="28"/>
                <w:lang w:val="ru-RU"/>
              </w:rPr>
              <w:t>веты</w:t>
            </w:r>
            <w:proofErr w:type="gramEnd"/>
            <w:r w:rsidRPr="009567A3">
              <w:rPr>
                <w:rFonts w:cs="Times New Roman"/>
                <w:sz w:val="28"/>
                <w:szCs w:val="28"/>
                <w:lang w:val="ru-RU"/>
              </w:rPr>
              <w:t>,</w:t>
            </w:r>
            <w:r w:rsidRPr="009567A3">
              <w:rPr>
                <w:rFonts w:cs="Times New Roman"/>
                <w:spacing w:val="1"/>
                <w:sz w:val="28"/>
                <w:szCs w:val="28"/>
                <w:lang w:val="ru-RU"/>
              </w:rPr>
              <w:t xml:space="preserve"> </w:t>
            </w:r>
            <w:r w:rsidRPr="009567A3">
              <w:rPr>
                <w:rFonts w:cs="Times New Roman"/>
                <w:sz w:val="28"/>
                <w:szCs w:val="28"/>
                <w:lang w:val="ru-RU"/>
              </w:rPr>
              <w:t>по</w:t>
            </w:r>
            <w:r w:rsidRPr="009567A3">
              <w:rPr>
                <w:rFonts w:cs="Times New Roman"/>
                <w:spacing w:val="1"/>
                <w:sz w:val="28"/>
                <w:szCs w:val="28"/>
                <w:lang w:val="ru-RU"/>
              </w:rPr>
              <w:t xml:space="preserve"> </w:t>
            </w:r>
            <w:r w:rsidRPr="009567A3">
              <w:rPr>
                <w:rFonts w:cs="Times New Roman"/>
                <w:sz w:val="28"/>
                <w:szCs w:val="28"/>
                <w:lang w:val="ru-RU"/>
              </w:rPr>
              <w:t>результатам</w:t>
            </w:r>
            <w:r w:rsidRPr="009567A3">
              <w:rPr>
                <w:rFonts w:cs="Times New Roman"/>
                <w:spacing w:val="1"/>
                <w:sz w:val="28"/>
                <w:szCs w:val="28"/>
                <w:lang w:val="ru-RU"/>
              </w:rPr>
              <w:t xml:space="preserve"> </w:t>
            </w:r>
            <w:r w:rsidRPr="009567A3">
              <w:rPr>
                <w:rFonts w:cs="Times New Roman"/>
                <w:sz w:val="28"/>
                <w:szCs w:val="28"/>
                <w:lang w:val="ru-RU"/>
              </w:rPr>
              <w:t>исследования</w:t>
            </w:r>
            <w:r w:rsidRPr="009567A3">
              <w:rPr>
                <w:rFonts w:cs="Times New Roman"/>
                <w:spacing w:val="1"/>
                <w:sz w:val="28"/>
                <w:szCs w:val="28"/>
                <w:lang w:val="ru-RU"/>
              </w:rPr>
              <w:t xml:space="preserve"> </w:t>
            </w:r>
            <w:r w:rsidRPr="009567A3">
              <w:rPr>
                <w:rFonts w:cs="Times New Roman"/>
                <w:sz w:val="28"/>
                <w:szCs w:val="28"/>
                <w:lang w:val="ru-RU"/>
              </w:rPr>
              <w:t>выполнены</w:t>
            </w:r>
            <w:r w:rsidRPr="009567A3">
              <w:rPr>
                <w:rFonts w:cs="Times New Roman"/>
                <w:spacing w:val="-57"/>
                <w:sz w:val="28"/>
                <w:szCs w:val="28"/>
                <w:lang w:val="ru-RU"/>
              </w:rPr>
              <w:t xml:space="preserve"> </w:t>
            </w:r>
            <w:r w:rsidRPr="009567A3">
              <w:rPr>
                <w:rFonts w:cs="Times New Roman"/>
                <w:sz w:val="28"/>
                <w:szCs w:val="28"/>
                <w:lang w:val="ru-RU"/>
              </w:rPr>
              <w:t>слайды,</w:t>
            </w:r>
            <w:r w:rsidRPr="009567A3">
              <w:rPr>
                <w:rFonts w:cs="Times New Roman"/>
                <w:spacing w:val="28"/>
                <w:sz w:val="28"/>
                <w:szCs w:val="28"/>
                <w:lang w:val="ru-RU"/>
              </w:rPr>
              <w:t xml:space="preserve"> </w:t>
            </w:r>
            <w:r w:rsidRPr="009567A3">
              <w:rPr>
                <w:rFonts w:cs="Times New Roman"/>
                <w:sz w:val="28"/>
                <w:szCs w:val="28"/>
                <w:lang w:val="ru-RU"/>
              </w:rPr>
              <w:t>соответствующие</w:t>
            </w:r>
            <w:r w:rsidRPr="009567A3">
              <w:rPr>
                <w:rFonts w:cs="Times New Roman"/>
                <w:spacing w:val="28"/>
                <w:sz w:val="28"/>
                <w:szCs w:val="28"/>
                <w:lang w:val="ru-RU"/>
              </w:rPr>
              <w:t xml:space="preserve"> </w:t>
            </w:r>
            <w:r w:rsidRPr="009567A3">
              <w:rPr>
                <w:rFonts w:cs="Times New Roman"/>
                <w:sz w:val="28"/>
                <w:szCs w:val="28"/>
                <w:lang w:val="ru-RU"/>
              </w:rPr>
              <w:t>содержанию,</w:t>
            </w:r>
            <w:r w:rsidRPr="009567A3">
              <w:rPr>
                <w:rFonts w:cs="Times New Roman"/>
                <w:spacing w:val="28"/>
                <w:sz w:val="28"/>
                <w:szCs w:val="28"/>
                <w:lang w:val="ru-RU"/>
              </w:rPr>
              <w:t xml:space="preserve"> </w:t>
            </w:r>
            <w:r w:rsidRPr="009567A3">
              <w:rPr>
                <w:rFonts w:cs="Times New Roman"/>
                <w:sz w:val="28"/>
                <w:szCs w:val="28"/>
                <w:lang w:val="ru-RU"/>
              </w:rPr>
              <w:t>дизайн</w:t>
            </w:r>
          </w:p>
          <w:p w14:paraId="7FCE98D5" w14:textId="77777777" w:rsidR="009B16C8" w:rsidRPr="009567A3" w:rsidRDefault="009B16C8" w:rsidP="00477CDE">
            <w:pPr>
              <w:pStyle w:val="TableParagraph"/>
              <w:spacing w:line="272" w:lineRule="exact"/>
              <w:ind w:left="112" w:right="114"/>
              <w:jc w:val="both"/>
              <w:rPr>
                <w:rFonts w:cs="Times New Roman"/>
                <w:sz w:val="28"/>
                <w:szCs w:val="28"/>
                <w:lang w:val="ru-RU"/>
              </w:rPr>
            </w:pPr>
            <w:r w:rsidRPr="009567A3">
              <w:rPr>
                <w:rFonts w:cs="Times New Roman"/>
                <w:sz w:val="28"/>
                <w:szCs w:val="28"/>
                <w:lang w:val="ru-RU"/>
              </w:rPr>
              <w:t>есть,</w:t>
            </w:r>
            <w:r w:rsidRPr="009567A3">
              <w:rPr>
                <w:rFonts w:cs="Times New Roman"/>
                <w:spacing w:val="-11"/>
                <w:sz w:val="28"/>
                <w:szCs w:val="28"/>
                <w:lang w:val="ru-RU"/>
              </w:rPr>
              <w:t xml:space="preserve"> </w:t>
            </w:r>
            <w:r w:rsidRPr="009567A3">
              <w:rPr>
                <w:rFonts w:cs="Times New Roman"/>
                <w:sz w:val="28"/>
                <w:szCs w:val="28"/>
                <w:lang w:val="ru-RU"/>
              </w:rPr>
              <w:t>слайды</w:t>
            </w:r>
            <w:r w:rsidRPr="009567A3">
              <w:rPr>
                <w:rFonts w:cs="Times New Roman"/>
                <w:spacing w:val="-10"/>
                <w:sz w:val="28"/>
                <w:szCs w:val="28"/>
                <w:lang w:val="ru-RU"/>
              </w:rPr>
              <w:t xml:space="preserve"> </w:t>
            </w:r>
            <w:r w:rsidRPr="009567A3">
              <w:rPr>
                <w:rFonts w:cs="Times New Roman"/>
                <w:sz w:val="28"/>
                <w:szCs w:val="28"/>
                <w:lang w:val="ru-RU"/>
              </w:rPr>
              <w:t>представлены</w:t>
            </w:r>
            <w:r w:rsidRPr="009567A3">
              <w:rPr>
                <w:rFonts w:cs="Times New Roman"/>
                <w:spacing w:val="-10"/>
                <w:sz w:val="28"/>
                <w:szCs w:val="28"/>
                <w:lang w:val="ru-RU"/>
              </w:rPr>
              <w:t xml:space="preserve"> </w:t>
            </w:r>
            <w:r w:rsidRPr="009567A3">
              <w:rPr>
                <w:rFonts w:cs="Times New Roman"/>
                <w:sz w:val="28"/>
                <w:szCs w:val="28"/>
                <w:lang w:val="ru-RU"/>
              </w:rPr>
              <w:t>в</w:t>
            </w:r>
            <w:r w:rsidRPr="009567A3">
              <w:rPr>
                <w:rFonts w:cs="Times New Roman"/>
                <w:spacing w:val="-10"/>
                <w:sz w:val="28"/>
                <w:szCs w:val="28"/>
                <w:lang w:val="ru-RU"/>
              </w:rPr>
              <w:t xml:space="preserve"> </w:t>
            </w:r>
            <w:r w:rsidRPr="009567A3">
              <w:rPr>
                <w:rFonts w:cs="Times New Roman"/>
                <w:sz w:val="28"/>
                <w:szCs w:val="28"/>
                <w:lang w:val="ru-RU"/>
              </w:rPr>
              <w:t>логической</w:t>
            </w:r>
            <w:r w:rsidRPr="009567A3">
              <w:rPr>
                <w:rFonts w:cs="Times New Roman"/>
                <w:spacing w:val="-7"/>
                <w:sz w:val="28"/>
                <w:szCs w:val="28"/>
                <w:lang w:val="ru-RU"/>
              </w:rPr>
              <w:t xml:space="preserve"> </w:t>
            </w:r>
            <w:proofErr w:type="spellStart"/>
            <w:r w:rsidRPr="009567A3">
              <w:rPr>
                <w:rFonts w:cs="Times New Roman"/>
                <w:sz w:val="28"/>
                <w:szCs w:val="28"/>
                <w:lang w:val="ru-RU"/>
              </w:rPr>
              <w:t>последо</w:t>
            </w:r>
            <w:proofErr w:type="spellEnd"/>
            <w:r w:rsidRPr="009567A3">
              <w:rPr>
                <w:rFonts w:cs="Times New Roman"/>
                <w:sz w:val="28"/>
                <w:szCs w:val="28"/>
                <w:lang w:val="ru-RU"/>
              </w:rPr>
              <w:t>-</w:t>
            </w:r>
            <w:r w:rsidRPr="009567A3">
              <w:rPr>
                <w:rFonts w:cs="Times New Roman"/>
                <w:spacing w:val="-57"/>
                <w:sz w:val="28"/>
                <w:szCs w:val="28"/>
                <w:lang w:val="ru-RU"/>
              </w:rPr>
              <w:t xml:space="preserve"> </w:t>
            </w:r>
            <w:proofErr w:type="spellStart"/>
            <w:r w:rsidRPr="009567A3">
              <w:rPr>
                <w:rFonts w:cs="Times New Roman"/>
                <w:sz w:val="28"/>
                <w:szCs w:val="28"/>
                <w:lang w:val="ru-RU"/>
              </w:rPr>
              <w:t>вательности</w:t>
            </w:r>
            <w:proofErr w:type="spellEnd"/>
            <w:r w:rsidRPr="009567A3">
              <w:rPr>
                <w:rFonts w:cs="Times New Roman"/>
                <w:sz w:val="28"/>
                <w:szCs w:val="28"/>
                <w:lang w:val="ru-RU"/>
              </w:rPr>
              <w:t>.</w:t>
            </w:r>
          </w:p>
        </w:tc>
        <w:tc>
          <w:tcPr>
            <w:tcW w:w="1459" w:type="dxa"/>
          </w:tcPr>
          <w:p w14:paraId="33CA30FF" w14:textId="77777777" w:rsidR="009B16C8" w:rsidRPr="009567A3" w:rsidRDefault="009B16C8" w:rsidP="00477CDE">
            <w:pPr>
              <w:pStyle w:val="TableParagraph"/>
              <w:spacing w:line="273" w:lineRule="exact"/>
              <w:ind w:left="131" w:right="87"/>
              <w:jc w:val="center"/>
              <w:rPr>
                <w:rFonts w:cs="Times New Roman"/>
                <w:sz w:val="28"/>
                <w:szCs w:val="28"/>
              </w:rPr>
            </w:pPr>
            <w:r w:rsidRPr="009567A3">
              <w:rPr>
                <w:rFonts w:cs="Times New Roman"/>
                <w:sz w:val="28"/>
                <w:szCs w:val="28"/>
              </w:rPr>
              <w:t>7-8</w:t>
            </w:r>
            <w:r w:rsidRPr="009567A3">
              <w:rPr>
                <w:rFonts w:cs="Times New Roman"/>
                <w:spacing w:val="-11"/>
                <w:sz w:val="28"/>
                <w:szCs w:val="28"/>
              </w:rPr>
              <w:t xml:space="preserve"> </w:t>
            </w:r>
            <w:proofErr w:type="spellStart"/>
            <w:r w:rsidRPr="009567A3">
              <w:rPr>
                <w:rFonts w:cs="Times New Roman"/>
                <w:sz w:val="28"/>
                <w:szCs w:val="28"/>
              </w:rPr>
              <w:t>баллов</w:t>
            </w:r>
            <w:proofErr w:type="spellEnd"/>
          </w:p>
        </w:tc>
        <w:tc>
          <w:tcPr>
            <w:tcW w:w="2174" w:type="dxa"/>
          </w:tcPr>
          <w:p w14:paraId="6EC665CC" w14:textId="77777777" w:rsidR="009B16C8" w:rsidRPr="009567A3" w:rsidRDefault="009B16C8" w:rsidP="00477CDE">
            <w:pPr>
              <w:pStyle w:val="TableParagraph"/>
              <w:rPr>
                <w:rFonts w:cs="Times New Roman"/>
                <w:b/>
                <w:sz w:val="28"/>
                <w:szCs w:val="28"/>
                <w:lang w:val="ru-RU"/>
              </w:rPr>
            </w:pPr>
          </w:p>
          <w:p w14:paraId="4C3C4808" w14:textId="77777777" w:rsidR="009B16C8" w:rsidRPr="009567A3" w:rsidRDefault="009B16C8" w:rsidP="00477CDE">
            <w:pPr>
              <w:pStyle w:val="TableParagraph"/>
              <w:rPr>
                <w:rFonts w:cs="Times New Roman"/>
                <w:b/>
                <w:sz w:val="28"/>
                <w:szCs w:val="28"/>
                <w:lang w:val="ru-RU"/>
              </w:rPr>
            </w:pPr>
          </w:p>
          <w:p w14:paraId="3FA43DBD" w14:textId="77777777" w:rsidR="009B16C8" w:rsidRPr="009567A3" w:rsidRDefault="009B16C8" w:rsidP="00477CDE">
            <w:pPr>
              <w:pStyle w:val="TableParagraph"/>
              <w:rPr>
                <w:rFonts w:cs="Times New Roman"/>
                <w:b/>
                <w:sz w:val="28"/>
                <w:szCs w:val="28"/>
                <w:lang w:val="ru-RU"/>
              </w:rPr>
            </w:pPr>
          </w:p>
          <w:p w14:paraId="1AE1458B" w14:textId="77777777" w:rsidR="009B16C8" w:rsidRPr="009567A3" w:rsidRDefault="009B16C8" w:rsidP="00477CDE">
            <w:pPr>
              <w:pStyle w:val="TableParagraph"/>
              <w:spacing w:before="196"/>
              <w:ind w:left="135" w:right="100" w:hanging="3"/>
              <w:jc w:val="center"/>
              <w:rPr>
                <w:rFonts w:cs="Times New Roman"/>
                <w:sz w:val="28"/>
                <w:szCs w:val="28"/>
                <w:lang w:val="ru-RU"/>
              </w:rPr>
            </w:pPr>
            <w:r w:rsidRPr="009567A3">
              <w:rPr>
                <w:rFonts w:cs="Times New Roman"/>
                <w:sz w:val="28"/>
                <w:szCs w:val="28"/>
                <w:lang w:val="ru-RU"/>
              </w:rPr>
              <w:t>Хорошо (</w:t>
            </w:r>
            <w:proofErr w:type="spellStart"/>
            <w:proofErr w:type="gramStart"/>
            <w:r w:rsidRPr="009567A3">
              <w:rPr>
                <w:rFonts w:cs="Times New Roman"/>
                <w:sz w:val="28"/>
                <w:szCs w:val="28"/>
                <w:lang w:val="ru-RU"/>
              </w:rPr>
              <w:t>доста</w:t>
            </w:r>
            <w:proofErr w:type="spellEnd"/>
            <w:r w:rsidRPr="009567A3">
              <w:rPr>
                <w:rFonts w:cs="Times New Roman"/>
                <w:sz w:val="28"/>
                <w:szCs w:val="28"/>
                <w:lang w:val="ru-RU"/>
              </w:rPr>
              <w:t>-</w:t>
            </w:r>
            <w:r w:rsidRPr="009567A3">
              <w:rPr>
                <w:rFonts w:cs="Times New Roman"/>
                <w:spacing w:val="1"/>
                <w:sz w:val="28"/>
                <w:szCs w:val="28"/>
                <w:lang w:val="ru-RU"/>
              </w:rPr>
              <w:t xml:space="preserve"> </w:t>
            </w:r>
            <w:r w:rsidRPr="009567A3">
              <w:rPr>
                <w:rFonts w:cs="Times New Roman"/>
                <w:sz w:val="28"/>
                <w:szCs w:val="28"/>
                <w:lang w:val="ru-RU"/>
              </w:rPr>
              <w:t>точный</w:t>
            </w:r>
            <w:proofErr w:type="gramEnd"/>
            <w:r w:rsidRPr="009567A3">
              <w:rPr>
                <w:rFonts w:cs="Times New Roman"/>
                <w:sz w:val="28"/>
                <w:szCs w:val="28"/>
                <w:lang w:val="ru-RU"/>
              </w:rPr>
              <w:t xml:space="preserve"> уровень</w:t>
            </w:r>
            <w:r w:rsidRPr="009567A3">
              <w:rPr>
                <w:rFonts w:cs="Times New Roman"/>
                <w:spacing w:val="1"/>
                <w:sz w:val="28"/>
                <w:szCs w:val="28"/>
                <w:lang w:val="ru-RU"/>
              </w:rPr>
              <w:t xml:space="preserve"> </w:t>
            </w:r>
            <w:r w:rsidRPr="009567A3">
              <w:rPr>
                <w:rFonts w:cs="Times New Roman"/>
                <w:spacing w:val="-3"/>
                <w:sz w:val="28"/>
                <w:szCs w:val="28"/>
                <w:lang w:val="ru-RU"/>
              </w:rPr>
              <w:t>сформированности</w:t>
            </w:r>
            <w:r w:rsidRPr="009567A3">
              <w:rPr>
                <w:rFonts w:cs="Times New Roman"/>
                <w:spacing w:val="-57"/>
                <w:sz w:val="28"/>
                <w:szCs w:val="28"/>
                <w:lang w:val="ru-RU"/>
              </w:rPr>
              <w:t xml:space="preserve"> </w:t>
            </w:r>
            <w:r w:rsidRPr="009567A3">
              <w:rPr>
                <w:rFonts w:cs="Times New Roman"/>
                <w:sz w:val="28"/>
                <w:szCs w:val="28"/>
                <w:lang w:val="ru-RU"/>
              </w:rPr>
              <w:t>компетенции)</w:t>
            </w:r>
          </w:p>
        </w:tc>
      </w:tr>
      <w:tr w:rsidR="009B16C8" w:rsidRPr="009567A3" w14:paraId="34B2C646" w14:textId="77777777" w:rsidTr="00477CDE">
        <w:trPr>
          <w:trHeight w:val="2484"/>
        </w:trPr>
        <w:tc>
          <w:tcPr>
            <w:tcW w:w="607" w:type="dxa"/>
          </w:tcPr>
          <w:p w14:paraId="56CA13A9" w14:textId="77777777" w:rsidR="009B16C8" w:rsidRPr="009567A3" w:rsidRDefault="009B16C8" w:rsidP="00477CDE">
            <w:pPr>
              <w:pStyle w:val="TableParagraph"/>
              <w:spacing w:line="315" w:lineRule="exact"/>
              <w:ind w:left="23"/>
              <w:jc w:val="center"/>
              <w:rPr>
                <w:rFonts w:cs="Times New Roman"/>
                <w:sz w:val="28"/>
                <w:szCs w:val="28"/>
              </w:rPr>
            </w:pPr>
            <w:r w:rsidRPr="009567A3">
              <w:rPr>
                <w:rFonts w:cs="Times New Roman"/>
                <w:sz w:val="28"/>
                <w:szCs w:val="28"/>
              </w:rPr>
              <w:t>3</w:t>
            </w:r>
          </w:p>
        </w:tc>
        <w:tc>
          <w:tcPr>
            <w:tcW w:w="5343" w:type="dxa"/>
          </w:tcPr>
          <w:p w14:paraId="21612BEA" w14:textId="77777777" w:rsidR="009B16C8" w:rsidRPr="009567A3" w:rsidRDefault="009B16C8" w:rsidP="00477CDE">
            <w:pPr>
              <w:pStyle w:val="TableParagraph"/>
              <w:ind w:left="112" w:right="85"/>
              <w:jc w:val="both"/>
              <w:rPr>
                <w:rFonts w:cs="Times New Roman"/>
                <w:sz w:val="28"/>
                <w:szCs w:val="28"/>
                <w:lang w:val="ru-RU"/>
              </w:rPr>
            </w:pPr>
            <w:r w:rsidRPr="009567A3">
              <w:rPr>
                <w:rFonts w:cs="Times New Roman"/>
                <w:sz w:val="28"/>
                <w:szCs w:val="28"/>
                <w:lang w:val="ru-RU"/>
              </w:rPr>
              <w:t xml:space="preserve">имеются существенные отступления от </w:t>
            </w:r>
            <w:proofErr w:type="spellStart"/>
            <w:r w:rsidRPr="009567A3">
              <w:rPr>
                <w:rFonts w:cs="Times New Roman"/>
                <w:sz w:val="28"/>
                <w:szCs w:val="28"/>
                <w:lang w:val="ru-RU"/>
              </w:rPr>
              <w:t>требова</w:t>
            </w:r>
            <w:proofErr w:type="spellEnd"/>
            <w:r w:rsidRPr="009567A3">
              <w:rPr>
                <w:rFonts w:cs="Times New Roman"/>
                <w:sz w:val="28"/>
                <w:szCs w:val="28"/>
                <w:lang w:val="ru-RU"/>
              </w:rPr>
              <w:t>-</w:t>
            </w:r>
            <w:r w:rsidRPr="009567A3">
              <w:rPr>
                <w:rFonts w:cs="Times New Roman"/>
                <w:spacing w:val="1"/>
                <w:sz w:val="28"/>
                <w:szCs w:val="28"/>
                <w:lang w:val="ru-RU"/>
              </w:rPr>
              <w:t xml:space="preserve"> </w:t>
            </w:r>
            <w:proofErr w:type="spellStart"/>
            <w:r w:rsidRPr="009567A3">
              <w:rPr>
                <w:rFonts w:cs="Times New Roman"/>
                <w:sz w:val="28"/>
                <w:szCs w:val="28"/>
                <w:lang w:val="ru-RU"/>
              </w:rPr>
              <w:t>ний</w:t>
            </w:r>
            <w:proofErr w:type="spellEnd"/>
            <w:r w:rsidRPr="009567A3">
              <w:rPr>
                <w:rFonts w:cs="Times New Roman"/>
                <w:sz w:val="28"/>
                <w:szCs w:val="28"/>
                <w:lang w:val="ru-RU"/>
              </w:rPr>
              <w:t xml:space="preserve"> к реферированию. В частности: тема </w:t>
            </w:r>
            <w:proofErr w:type="spellStart"/>
            <w:r w:rsidRPr="009567A3">
              <w:rPr>
                <w:rFonts w:cs="Times New Roman"/>
                <w:sz w:val="28"/>
                <w:szCs w:val="28"/>
                <w:lang w:val="ru-RU"/>
              </w:rPr>
              <w:t>осве</w:t>
            </w:r>
            <w:proofErr w:type="spellEnd"/>
            <w:r w:rsidRPr="009567A3">
              <w:rPr>
                <w:rFonts w:cs="Times New Roman"/>
                <w:sz w:val="28"/>
                <w:szCs w:val="28"/>
                <w:lang w:val="ru-RU"/>
              </w:rPr>
              <w:t>-</w:t>
            </w:r>
            <w:r w:rsidRPr="009567A3">
              <w:rPr>
                <w:rFonts w:cs="Times New Roman"/>
                <w:spacing w:val="1"/>
                <w:sz w:val="28"/>
                <w:szCs w:val="28"/>
                <w:lang w:val="ru-RU"/>
              </w:rPr>
              <w:t xml:space="preserve"> </w:t>
            </w:r>
            <w:proofErr w:type="spellStart"/>
            <w:r w:rsidRPr="009567A3">
              <w:rPr>
                <w:rFonts w:cs="Times New Roman"/>
                <w:sz w:val="28"/>
                <w:szCs w:val="28"/>
                <w:lang w:val="ru-RU"/>
              </w:rPr>
              <w:t>щена</w:t>
            </w:r>
            <w:proofErr w:type="spellEnd"/>
            <w:r w:rsidRPr="009567A3">
              <w:rPr>
                <w:rFonts w:cs="Times New Roman"/>
                <w:spacing w:val="1"/>
                <w:sz w:val="28"/>
                <w:szCs w:val="28"/>
                <w:lang w:val="ru-RU"/>
              </w:rPr>
              <w:t xml:space="preserve"> </w:t>
            </w:r>
            <w:r w:rsidRPr="009567A3">
              <w:rPr>
                <w:rFonts w:cs="Times New Roman"/>
                <w:sz w:val="28"/>
                <w:szCs w:val="28"/>
                <w:lang w:val="ru-RU"/>
              </w:rPr>
              <w:t>лишь</w:t>
            </w:r>
            <w:r w:rsidRPr="009567A3">
              <w:rPr>
                <w:rFonts w:cs="Times New Roman"/>
                <w:spacing w:val="1"/>
                <w:sz w:val="28"/>
                <w:szCs w:val="28"/>
                <w:lang w:val="ru-RU"/>
              </w:rPr>
              <w:t xml:space="preserve"> </w:t>
            </w:r>
            <w:r w:rsidRPr="009567A3">
              <w:rPr>
                <w:rFonts w:cs="Times New Roman"/>
                <w:sz w:val="28"/>
                <w:szCs w:val="28"/>
                <w:lang w:val="ru-RU"/>
              </w:rPr>
              <w:t>частично;</w:t>
            </w:r>
            <w:r w:rsidRPr="009567A3">
              <w:rPr>
                <w:rFonts w:cs="Times New Roman"/>
                <w:spacing w:val="1"/>
                <w:sz w:val="28"/>
                <w:szCs w:val="28"/>
                <w:lang w:val="ru-RU"/>
              </w:rPr>
              <w:t xml:space="preserve"> </w:t>
            </w:r>
            <w:r w:rsidRPr="009567A3">
              <w:rPr>
                <w:rFonts w:cs="Times New Roman"/>
                <w:sz w:val="28"/>
                <w:szCs w:val="28"/>
                <w:lang w:val="ru-RU"/>
              </w:rPr>
              <w:t>допущены</w:t>
            </w:r>
            <w:r w:rsidRPr="009567A3">
              <w:rPr>
                <w:rFonts w:cs="Times New Roman"/>
                <w:spacing w:val="1"/>
                <w:sz w:val="28"/>
                <w:szCs w:val="28"/>
                <w:lang w:val="ru-RU"/>
              </w:rPr>
              <w:t xml:space="preserve"> </w:t>
            </w:r>
            <w:r w:rsidRPr="009567A3">
              <w:rPr>
                <w:rFonts w:cs="Times New Roman"/>
                <w:sz w:val="28"/>
                <w:szCs w:val="28"/>
                <w:lang w:val="ru-RU"/>
              </w:rPr>
              <w:t>фактические</w:t>
            </w:r>
            <w:r w:rsidRPr="009567A3">
              <w:rPr>
                <w:rFonts w:cs="Times New Roman"/>
                <w:spacing w:val="1"/>
                <w:sz w:val="28"/>
                <w:szCs w:val="28"/>
                <w:lang w:val="ru-RU"/>
              </w:rPr>
              <w:t xml:space="preserve"> </w:t>
            </w:r>
            <w:r w:rsidRPr="009567A3">
              <w:rPr>
                <w:rFonts w:cs="Times New Roman"/>
                <w:sz w:val="28"/>
                <w:szCs w:val="28"/>
                <w:lang w:val="ru-RU"/>
              </w:rPr>
              <w:t>ошибки</w:t>
            </w:r>
            <w:r w:rsidRPr="009567A3">
              <w:rPr>
                <w:rFonts w:cs="Times New Roman"/>
                <w:spacing w:val="-3"/>
                <w:sz w:val="28"/>
                <w:szCs w:val="28"/>
                <w:lang w:val="ru-RU"/>
              </w:rPr>
              <w:t xml:space="preserve"> </w:t>
            </w:r>
            <w:r w:rsidRPr="009567A3">
              <w:rPr>
                <w:rFonts w:cs="Times New Roman"/>
                <w:sz w:val="28"/>
                <w:szCs w:val="28"/>
                <w:lang w:val="ru-RU"/>
              </w:rPr>
              <w:t>в</w:t>
            </w:r>
            <w:r w:rsidRPr="009567A3">
              <w:rPr>
                <w:rFonts w:cs="Times New Roman"/>
                <w:spacing w:val="-4"/>
                <w:sz w:val="28"/>
                <w:szCs w:val="28"/>
                <w:lang w:val="ru-RU"/>
              </w:rPr>
              <w:t xml:space="preserve"> </w:t>
            </w:r>
            <w:r w:rsidRPr="009567A3">
              <w:rPr>
                <w:rFonts w:cs="Times New Roman"/>
                <w:sz w:val="28"/>
                <w:szCs w:val="28"/>
                <w:lang w:val="ru-RU"/>
              </w:rPr>
              <w:t>содержании реферата</w:t>
            </w:r>
            <w:r w:rsidRPr="009567A3">
              <w:rPr>
                <w:rFonts w:cs="Times New Roman"/>
                <w:spacing w:val="-4"/>
                <w:sz w:val="28"/>
                <w:szCs w:val="28"/>
                <w:lang w:val="ru-RU"/>
              </w:rPr>
              <w:t xml:space="preserve"> </w:t>
            </w:r>
            <w:r w:rsidRPr="009567A3">
              <w:rPr>
                <w:rFonts w:cs="Times New Roman"/>
                <w:sz w:val="28"/>
                <w:szCs w:val="28"/>
                <w:lang w:val="ru-RU"/>
              </w:rPr>
              <w:t>или при</w:t>
            </w:r>
            <w:r w:rsidRPr="009567A3">
              <w:rPr>
                <w:rFonts w:cs="Times New Roman"/>
                <w:spacing w:val="-3"/>
                <w:sz w:val="28"/>
                <w:szCs w:val="28"/>
                <w:lang w:val="ru-RU"/>
              </w:rPr>
              <w:t xml:space="preserve"> </w:t>
            </w:r>
            <w:r w:rsidRPr="009567A3">
              <w:rPr>
                <w:rFonts w:cs="Times New Roman"/>
                <w:sz w:val="28"/>
                <w:szCs w:val="28"/>
                <w:lang w:val="ru-RU"/>
              </w:rPr>
              <w:t>ответе</w:t>
            </w:r>
            <w:r w:rsidRPr="009567A3">
              <w:rPr>
                <w:rFonts w:cs="Times New Roman"/>
                <w:spacing w:val="-2"/>
                <w:sz w:val="28"/>
                <w:szCs w:val="28"/>
                <w:lang w:val="ru-RU"/>
              </w:rPr>
              <w:t xml:space="preserve"> </w:t>
            </w:r>
            <w:r w:rsidRPr="009567A3">
              <w:rPr>
                <w:rFonts w:cs="Times New Roman"/>
                <w:sz w:val="28"/>
                <w:szCs w:val="28"/>
                <w:lang w:val="ru-RU"/>
              </w:rPr>
              <w:t>на</w:t>
            </w:r>
            <w:r w:rsidRPr="009567A3">
              <w:rPr>
                <w:rFonts w:cs="Times New Roman"/>
                <w:spacing w:val="-58"/>
                <w:sz w:val="28"/>
                <w:szCs w:val="28"/>
                <w:lang w:val="ru-RU"/>
              </w:rPr>
              <w:t xml:space="preserve"> </w:t>
            </w:r>
            <w:r w:rsidRPr="009567A3">
              <w:rPr>
                <w:rFonts w:cs="Times New Roman"/>
                <w:sz w:val="28"/>
                <w:szCs w:val="28"/>
                <w:lang w:val="ru-RU"/>
              </w:rPr>
              <w:t xml:space="preserve">дополнительные вопросы, по результатам </w:t>
            </w:r>
            <w:proofErr w:type="spellStart"/>
            <w:r w:rsidRPr="009567A3">
              <w:rPr>
                <w:rFonts w:cs="Times New Roman"/>
                <w:sz w:val="28"/>
                <w:szCs w:val="28"/>
                <w:lang w:val="ru-RU"/>
              </w:rPr>
              <w:t>иссле</w:t>
            </w:r>
            <w:proofErr w:type="spellEnd"/>
            <w:r w:rsidRPr="009567A3">
              <w:rPr>
                <w:rFonts w:cs="Times New Roman"/>
                <w:sz w:val="28"/>
                <w:szCs w:val="28"/>
                <w:lang w:val="ru-RU"/>
              </w:rPr>
              <w:t>-</w:t>
            </w:r>
            <w:r w:rsidRPr="009567A3">
              <w:rPr>
                <w:rFonts w:cs="Times New Roman"/>
                <w:spacing w:val="1"/>
                <w:sz w:val="28"/>
                <w:szCs w:val="28"/>
                <w:lang w:val="ru-RU"/>
              </w:rPr>
              <w:t xml:space="preserve"> </w:t>
            </w:r>
            <w:proofErr w:type="spellStart"/>
            <w:r w:rsidRPr="009567A3">
              <w:rPr>
                <w:rFonts w:cs="Times New Roman"/>
                <w:sz w:val="28"/>
                <w:szCs w:val="28"/>
                <w:lang w:val="ru-RU"/>
              </w:rPr>
              <w:t>дования</w:t>
            </w:r>
            <w:proofErr w:type="spellEnd"/>
            <w:r w:rsidRPr="009567A3">
              <w:rPr>
                <w:rFonts w:cs="Times New Roman"/>
                <w:sz w:val="28"/>
                <w:szCs w:val="28"/>
                <w:lang w:val="ru-RU"/>
              </w:rPr>
              <w:t xml:space="preserve"> выполнены слайды, дизайн случайный,</w:t>
            </w:r>
            <w:r w:rsidRPr="009567A3">
              <w:rPr>
                <w:rFonts w:cs="Times New Roman"/>
                <w:spacing w:val="1"/>
                <w:sz w:val="28"/>
                <w:szCs w:val="28"/>
                <w:lang w:val="ru-RU"/>
              </w:rPr>
              <w:t xml:space="preserve"> </w:t>
            </w:r>
            <w:r w:rsidRPr="009567A3">
              <w:rPr>
                <w:rFonts w:cs="Times New Roman"/>
                <w:sz w:val="28"/>
                <w:szCs w:val="28"/>
                <w:lang w:val="ru-RU"/>
              </w:rPr>
              <w:t>может</w:t>
            </w:r>
            <w:r w:rsidRPr="009567A3">
              <w:rPr>
                <w:rFonts w:cs="Times New Roman"/>
                <w:spacing w:val="13"/>
                <w:sz w:val="28"/>
                <w:szCs w:val="28"/>
                <w:lang w:val="ru-RU"/>
              </w:rPr>
              <w:t xml:space="preserve"> </w:t>
            </w:r>
            <w:r w:rsidRPr="009567A3">
              <w:rPr>
                <w:rFonts w:cs="Times New Roman"/>
                <w:sz w:val="28"/>
                <w:szCs w:val="28"/>
                <w:lang w:val="ru-RU"/>
              </w:rPr>
              <w:t>и</w:t>
            </w:r>
            <w:r w:rsidRPr="009567A3">
              <w:rPr>
                <w:rFonts w:cs="Times New Roman"/>
                <w:spacing w:val="14"/>
                <w:sz w:val="28"/>
                <w:szCs w:val="28"/>
                <w:lang w:val="ru-RU"/>
              </w:rPr>
              <w:t xml:space="preserve"> </w:t>
            </w:r>
            <w:r w:rsidRPr="009567A3">
              <w:rPr>
                <w:rFonts w:cs="Times New Roman"/>
                <w:sz w:val="28"/>
                <w:szCs w:val="28"/>
                <w:lang w:val="ru-RU"/>
              </w:rPr>
              <w:t>не</w:t>
            </w:r>
            <w:r w:rsidRPr="009567A3">
              <w:rPr>
                <w:rFonts w:cs="Times New Roman"/>
                <w:spacing w:val="12"/>
                <w:sz w:val="28"/>
                <w:szCs w:val="28"/>
                <w:lang w:val="ru-RU"/>
              </w:rPr>
              <w:t xml:space="preserve"> </w:t>
            </w:r>
            <w:r w:rsidRPr="009567A3">
              <w:rPr>
                <w:rFonts w:cs="Times New Roman"/>
                <w:sz w:val="28"/>
                <w:szCs w:val="28"/>
                <w:lang w:val="ru-RU"/>
              </w:rPr>
              <w:t>соответствовать</w:t>
            </w:r>
            <w:r w:rsidRPr="009567A3">
              <w:rPr>
                <w:rFonts w:cs="Times New Roman"/>
                <w:spacing w:val="14"/>
                <w:sz w:val="28"/>
                <w:szCs w:val="28"/>
                <w:lang w:val="ru-RU"/>
              </w:rPr>
              <w:t xml:space="preserve"> </w:t>
            </w:r>
            <w:r w:rsidRPr="009567A3">
              <w:rPr>
                <w:rFonts w:cs="Times New Roman"/>
                <w:sz w:val="28"/>
                <w:szCs w:val="28"/>
                <w:lang w:val="ru-RU"/>
              </w:rPr>
              <w:lastRenderedPageBreak/>
              <w:t>содержанию,</w:t>
            </w:r>
            <w:r w:rsidRPr="009567A3">
              <w:rPr>
                <w:rFonts w:cs="Times New Roman"/>
                <w:spacing w:val="13"/>
                <w:sz w:val="28"/>
                <w:szCs w:val="28"/>
                <w:lang w:val="ru-RU"/>
              </w:rPr>
              <w:t xml:space="preserve"> </w:t>
            </w:r>
            <w:r w:rsidRPr="009567A3">
              <w:rPr>
                <w:rFonts w:cs="Times New Roman"/>
                <w:sz w:val="28"/>
                <w:szCs w:val="28"/>
                <w:lang w:val="ru-RU"/>
              </w:rPr>
              <w:t>слайды</w:t>
            </w:r>
          </w:p>
          <w:p w14:paraId="27DE6A9B" w14:textId="77777777" w:rsidR="009B16C8" w:rsidRPr="009567A3" w:rsidRDefault="009B16C8" w:rsidP="00477CDE">
            <w:pPr>
              <w:pStyle w:val="TableParagraph"/>
              <w:spacing w:line="268" w:lineRule="exact"/>
              <w:ind w:left="112" w:right="130"/>
              <w:jc w:val="both"/>
              <w:rPr>
                <w:rFonts w:cs="Times New Roman"/>
                <w:sz w:val="28"/>
                <w:szCs w:val="28"/>
                <w:lang w:val="ru-RU"/>
              </w:rPr>
            </w:pPr>
            <w:r w:rsidRPr="009567A3">
              <w:rPr>
                <w:rFonts w:cs="Times New Roman"/>
                <w:sz w:val="28"/>
                <w:szCs w:val="28"/>
                <w:lang w:val="ru-RU"/>
              </w:rPr>
              <w:t xml:space="preserve">не представлены в логической </w:t>
            </w:r>
            <w:proofErr w:type="gramStart"/>
            <w:r w:rsidRPr="009567A3">
              <w:rPr>
                <w:rFonts w:cs="Times New Roman"/>
                <w:sz w:val="28"/>
                <w:szCs w:val="28"/>
                <w:lang w:val="ru-RU"/>
              </w:rPr>
              <w:t>последовательно-</w:t>
            </w:r>
            <w:r w:rsidRPr="009567A3">
              <w:rPr>
                <w:rFonts w:cs="Times New Roman"/>
                <w:spacing w:val="1"/>
                <w:sz w:val="28"/>
                <w:szCs w:val="28"/>
                <w:lang w:val="ru-RU"/>
              </w:rPr>
              <w:t xml:space="preserve"> </w:t>
            </w:r>
            <w:proofErr w:type="spellStart"/>
            <w:r w:rsidRPr="009567A3">
              <w:rPr>
                <w:rFonts w:cs="Times New Roman"/>
                <w:sz w:val="28"/>
                <w:szCs w:val="28"/>
                <w:lang w:val="ru-RU"/>
              </w:rPr>
              <w:t>сти</w:t>
            </w:r>
            <w:proofErr w:type="spellEnd"/>
            <w:proofErr w:type="gramEnd"/>
            <w:r w:rsidRPr="009567A3">
              <w:rPr>
                <w:rFonts w:cs="Times New Roman"/>
                <w:sz w:val="28"/>
                <w:szCs w:val="28"/>
                <w:lang w:val="ru-RU"/>
              </w:rPr>
              <w:t>.</w:t>
            </w:r>
          </w:p>
        </w:tc>
        <w:tc>
          <w:tcPr>
            <w:tcW w:w="1459" w:type="dxa"/>
          </w:tcPr>
          <w:p w14:paraId="1AAC716F" w14:textId="77777777" w:rsidR="009B16C8" w:rsidRPr="009567A3" w:rsidRDefault="009B16C8" w:rsidP="00477CDE">
            <w:pPr>
              <w:pStyle w:val="TableParagraph"/>
              <w:spacing w:line="270" w:lineRule="exact"/>
              <w:ind w:left="131" w:right="87"/>
              <w:jc w:val="center"/>
              <w:rPr>
                <w:rFonts w:cs="Times New Roman"/>
                <w:sz w:val="28"/>
                <w:szCs w:val="28"/>
              </w:rPr>
            </w:pPr>
            <w:r w:rsidRPr="009567A3">
              <w:rPr>
                <w:rFonts w:cs="Times New Roman"/>
                <w:sz w:val="28"/>
                <w:szCs w:val="28"/>
              </w:rPr>
              <w:lastRenderedPageBreak/>
              <w:t>4-6</w:t>
            </w:r>
            <w:r w:rsidRPr="009567A3">
              <w:rPr>
                <w:rFonts w:cs="Times New Roman"/>
                <w:spacing w:val="-11"/>
                <w:sz w:val="28"/>
                <w:szCs w:val="28"/>
              </w:rPr>
              <w:t xml:space="preserve"> </w:t>
            </w:r>
            <w:proofErr w:type="spellStart"/>
            <w:r w:rsidRPr="009567A3">
              <w:rPr>
                <w:rFonts w:cs="Times New Roman"/>
                <w:sz w:val="28"/>
                <w:szCs w:val="28"/>
              </w:rPr>
              <w:t>баллов</w:t>
            </w:r>
            <w:proofErr w:type="spellEnd"/>
          </w:p>
        </w:tc>
        <w:tc>
          <w:tcPr>
            <w:tcW w:w="2174" w:type="dxa"/>
            <w:vMerge w:val="restart"/>
          </w:tcPr>
          <w:p w14:paraId="648880D8" w14:textId="77777777" w:rsidR="009B16C8" w:rsidRPr="009567A3" w:rsidRDefault="009B16C8" w:rsidP="00477CDE">
            <w:pPr>
              <w:pStyle w:val="TableParagraph"/>
              <w:rPr>
                <w:rFonts w:cs="Times New Roman"/>
                <w:b/>
                <w:sz w:val="28"/>
                <w:szCs w:val="28"/>
                <w:lang w:val="ru-RU"/>
              </w:rPr>
            </w:pPr>
          </w:p>
          <w:p w14:paraId="63C3D048" w14:textId="77777777" w:rsidR="009B16C8" w:rsidRPr="009567A3" w:rsidRDefault="009B16C8" w:rsidP="00477CDE">
            <w:pPr>
              <w:pStyle w:val="TableParagraph"/>
              <w:rPr>
                <w:rFonts w:cs="Times New Roman"/>
                <w:b/>
                <w:sz w:val="28"/>
                <w:szCs w:val="28"/>
                <w:lang w:val="ru-RU"/>
              </w:rPr>
            </w:pPr>
          </w:p>
          <w:p w14:paraId="6A1A56FC" w14:textId="77777777" w:rsidR="009B16C8" w:rsidRPr="009567A3" w:rsidRDefault="009B16C8" w:rsidP="00477CDE">
            <w:pPr>
              <w:pStyle w:val="TableParagraph"/>
              <w:rPr>
                <w:rFonts w:cs="Times New Roman"/>
                <w:b/>
                <w:sz w:val="28"/>
                <w:szCs w:val="28"/>
                <w:lang w:val="ru-RU"/>
              </w:rPr>
            </w:pPr>
          </w:p>
          <w:p w14:paraId="0F87F2EB" w14:textId="77777777" w:rsidR="009B16C8" w:rsidRPr="009567A3" w:rsidRDefault="009B16C8" w:rsidP="00477CDE">
            <w:pPr>
              <w:pStyle w:val="TableParagraph"/>
              <w:rPr>
                <w:rFonts w:cs="Times New Roman"/>
                <w:b/>
                <w:sz w:val="28"/>
                <w:szCs w:val="28"/>
                <w:lang w:val="ru-RU"/>
              </w:rPr>
            </w:pPr>
          </w:p>
          <w:p w14:paraId="6D7ECE07" w14:textId="77777777" w:rsidR="009B16C8" w:rsidRPr="009567A3" w:rsidRDefault="009B16C8" w:rsidP="00477CDE">
            <w:pPr>
              <w:pStyle w:val="TableParagraph"/>
              <w:spacing w:before="171"/>
              <w:ind w:left="135" w:right="100" w:firstLine="1"/>
              <w:jc w:val="center"/>
              <w:rPr>
                <w:rFonts w:cs="Times New Roman"/>
                <w:sz w:val="28"/>
                <w:szCs w:val="28"/>
                <w:lang w:val="ru-RU"/>
              </w:rPr>
            </w:pPr>
            <w:proofErr w:type="gramStart"/>
            <w:r w:rsidRPr="009567A3">
              <w:rPr>
                <w:rFonts w:cs="Times New Roman"/>
                <w:sz w:val="28"/>
                <w:szCs w:val="28"/>
                <w:lang w:val="ru-RU"/>
              </w:rPr>
              <w:t>Удовлетвори-</w:t>
            </w:r>
            <w:r w:rsidRPr="009567A3">
              <w:rPr>
                <w:rFonts w:cs="Times New Roman"/>
                <w:spacing w:val="1"/>
                <w:sz w:val="28"/>
                <w:szCs w:val="28"/>
                <w:lang w:val="ru-RU"/>
              </w:rPr>
              <w:t xml:space="preserve"> </w:t>
            </w:r>
            <w:proofErr w:type="spellStart"/>
            <w:r w:rsidRPr="009567A3">
              <w:rPr>
                <w:rFonts w:cs="Times New Roman"/>
                <w:sz w:val="28"/>
                <w:szCs w:val="28"/>
                <w:lang w:val="ru-RU"/>
              </w:rPr>
              <w:t>тельно</w:t>
            </w:r>
            <w:proofErr w:type="spellEnd"/>
            <w:proofErr w:type="gramEnd"/>
            <w:r w:rsidRPr="009567A3">
              <w:rPr>
                <w:rFonts w:cs="Times New Roman"/>
                <w:sz w:val="28"/>
                <w:szCs w:val="28"/>
                <w:lang w:val="ru-RU"/>
              </w:rPr>
              <w:t xml:space="preserve"> (</w:t>
            </w:r>
            <w:proofErr w:type="spellStart"/>
            <w:r w:rsidRPr="009567A3">
              <w:rPr>
                <w:rFonts w:cs="Times New Roman"/>
                <w:sz w:val="28"/>
                <w:szCs w:val="28"/>
                <w:lang w:val="ru-RU"/>
              </w:rPr>
              <w:t>приемле</w:t>
            </w:r>
            <w:proofErr w:type="spellEnd"/>
            <w:r w:rsidRPr="009567A3">
              <w:rPr>
                <w:rFonts w:cs="Times New Roman"/>
                <w:sz w:val="28"/>
                <w:szCs w:val="28"/>
                <w:lang w:val="ru-RU"/>
              </w:rPr>
              <w:t>-</w:t>
            </w:r>
            <w:r w:rsidRPr="009567A3">
              <w:rPr>
                <w:rFonts w:cs="Times New Roman"/>
                <w:spacing w:val="1"/>
                <w:sz w:val="28"/>
                <w:szCs w:val="28"/>
                <w:lang w:val="ru-RU"/>
              </w:rPr>
              <w:t xml:space="preserve"> </w:t>
            </w:r>
            <w:proofErr w:type="spellStart"/>
            <w:r w:rsidRPr="009567A3">
              <w:rPr>
                <w:rFonts w:cs="Times New Roman"/>
                <w:sz w:val="28"/>
                <w:szCs w:val="28"/>
                <w:lang w:val="ru-RU"/>
              </w:rPr>
              <w:t>мый</w:t>
            </w:r>
            <w:proofErr w:type="spellEnd"/>
            <w:r w:rsidRPr="009567A3">
              <w:rPr>
                <w:rFonts w:cs="Times New Roman"/>
                <w:spacing w:val="1"/>
                <w:sz w:val="28"/>
                <w:szCs w:val="28"/>
                <w:lang w:val="ru-RU"/>
              </w:rPr>
              <w:t xml:space="preserve"> </w:t>
            </w:r>
            <w:r w:rsidRPr="009567A3">
              <w:rPr>
                <w:rFonts w:cs="Times New Roman"/>
                <w:sz w:val="28"/>
                <w:szCs w:val="28"/>
                <w:lang w:val="ru-RU"/>
              </w:rPr>
              <w:lastRenderedPageBreak/>
              <w:t>уровень</w:t>
            </w:r>
            <w:r w:rsidRPr="009567A3">
              <w:rPr>
                <w:rFonts w:cs="Times New Roman"/>
                <w:spacing w:val="1"/>
                <w:sz w:val="28"/>
                <w:szCs w:val="28"/>
                <w:lang w:val="ru-RU"/>
              </w:rPr>
              <w:t xml:space="preserve"> </w:t>
            </w:r>
            <w:r w:rsidRPr="009567A3">
              <w:rPr>
                <w:rFonts w:cs="Times New Roman"/>
                <w:spacing w:val="-3"/>
                <w:sz w:val="28"/>
                <w:szCs w:val="28"/>
                <w:lang w:val="ru-RU"/>
              </w:rPr>
              <w:t>сформированности</w:t>
            </w:r>
            <w:r w:rsidRPr="009567A3">
              <w:rPr>
                <w:rFonts w:cs="Times New Roman"/>
                <w:spacing w:val="-57"/>
                <w:sz w:val="28"/>
                <w:szCs w:val="28"/>
                <w:lang w:val="ru-RU"/>
              </w:rPr>
              <w:t xml:space="preserve"> </w:t>
            </w:r>
            <w:r w:rsidRPr="009567A3">
              <w:rPr>
                <w:rFonts w:cs="Times New Roman"/>
                <w:sz w:val="28"/>
                <w:szCs w:val="28"/>
                <w:lang w:val="ru-RU"/>
              </w:rPr>
              <w:t>компетенции)</w:t>
            </w:r>
          </w:p>
        </w:tc>
      </w:tr>
      <w:tr w:rsidR="009B16C8" w:rsidRPr="009567A3" w14:paraId="2EA3AEF3" w14:textId="77777777" w:rsidTr="00477CDE">
        <w:trPr>
          <w:trHeight w:val="1103"/>
        </w:trPr>
        <w:tc>
          <w:tcPr>
            <w:tcW w:w="607" w:type="dxa"/>
          </w:tcPr>
          <w:p w14:paraId="496D3C47" w14:textId="77777777" w:rsidR="009B16C8" w:rsidRPr="009567A3" w:rsidRDefault="009B16C8" w:rsidP="00477CDE">
            <w:pPr>
              <w:pStyle w:val="TableParagraph"/>
              <w:spacing w:line="312" w:lineRule="exact"/>
              <w:ind w:left="23"/>
              <w:jc w:val="center"/>
              <w:rPr>
                <w:rFonts w:cs="Times New Roman"/>
                <w:sz w:val="28"/>
                <w:szCs w:val="28"/>
              </w:rPr>
            </w:pPr>
            <w:r w:rsidRPr="009567A3">
              <w:rPr>
                <w:rFonts w:cs="Times New Roman"/>
                <w:sz w:val="28"/>
                <w:szCs w:val="28"/>
              </w:rPr>
              <w:lastRenderedPageBreak/>
              <w:t>4</w:t>
            </w:r>
          </w:p>
        </w:tc>
        <w:tc>
          <w:tcPr>
            <w:tcW w:w="5343" w:type="dxa"/>
          </w:tcPr>
          <w:p w14:paraId="7EAE4941" w14:textId="77777777" w:rsidR="009B16C8" w:rsidRPr="009567A3" w:rsidRDefault="009B16C8" w:rsidP="00477CDE">
            <w:pPr>
              <w:pStyle w:val="TableParagraph"/>
              <w:ind w:left="112" w:right="99"/>
              <w:jc w:val="both"/>
              <w:rPr>
                <w:rFonts w:cs="Times New Roman"/>
                <w:sz w:val="28"/>
                <w:szCs w:val="28"/>
                <w:lang w:val="ru-RU"/>
              </w:rPr>
            </w:pPr>
            <w:r w:rsidRPr="009567A3">
              <w:rPr>
                <w:rFonts w:cs="Times New Roman"/>
                <w:sz w:val="28"/>
                <w:szCs w:val="28"/>
                <w:lang w:val="ru-RU"/>
              </w:rPr>
              <w:t>тема освоена лишь частично; допущены грубые</w:t>
            </w:r>
            <w:r w:rsidRPr="009567A3">
              <w:rPr>
                <w:rFonts w:cs="Times New Roman"/>
                <w:spacing w:val="1"/>
                <w:sz w:val="28"/>
                <w:szCs w:val="28"/>
                <w:lang w:val="ru-RU"/>
              </w:rPr>
              <w:t xml:space="preserve"> </w:t>
            </w:r>
            <w:r w:rsidRPr="009567A3">
              <w:rPr>
                <w:rFonts w:cs="Times New Roman"/>
                <w:sz w:val="28"/>
                <w:szCs w:val="28"/>
                <w:lang w:val="ru-RU"/>
              </w:rPr>
              <w:t>ошибки</w:t>
            </w:r>
            <w:r w:rsidRPr="009567A3">
              <w:rPr>
                <w:rFonts w:cs="Times New Roman"/>
                <w:spacing w:val="-7"/>
                <w:sz w:val="28"/>
                <w:szCs w:val="28"/>
                <w:lang w:val="ru-RU"/>
              </w:rPr>
              <w:t xml:space="preserve"> </w:t>
            </w:r>
            <w:r w:rsidRPr="009567A3">
              <w:rPr>
                <w:rFonts w:cs="Times New Roman"/>
                <w:sz w:val="28"/>
                <w:szCs w:val="28"/>
                <w:lang w:val="ru-RU"/>
              </w:rPr>
              <w:t>в</w:t>
            </w:r>
            <w:r w:rsidRPr="009567A3">
              <w:rPr>
                <w:rFonts w:cs="Times New Roman"/>
                <w:spacing w:val="-5"/>
                <w:sz w:val="28"/>
                <w:szCs w:val="28"/>
                <w:lang w:val="ru-RU"/>
              </w:rPr>
              <w:t xml:space="preserve"> </w:t>
            </w:r>
            <w:r w:rsidRPr="009567A3">
              <w:rPr>
                <w:rFonts w:cs="Times New Roman"/>
                <w:sz w:val="28"/>
                <w:szCs w:val="28"/>
                <w:lang w:val="ru-RU"/>
              </w:rPr>
              <w:t>содержании</w:t>
            </w:r>
            <w:r w:rsidRPr="009567A3">
              <w:rPr>
                <w:rFonts w:cs="Times New Roman"/>
                <w:spacing w:val="-4"/>
                <w:sz w:val="28"/>
                <w:szCs w:val="28"/>
                <w:lang w:val="ru-RU"/>
              </w:rPr>
              <w:t xml:space="preserve"> </w:t>
            </w:r>
            <w:r w:rsidRPr="009567A3">
              <w:rPr>
                <w:rFonts w:cs="Times New Roman"/>
                <w:sz w:val="28"/>
                <w:szCs w:val="28"/>
                <w:lang w:val="ru-RU"/>
              </w:rPr>
              <w:t>реферата</w:t>
            </w:r>
            <w:r w:rsidRPr="009567A3">
              <w:rPr>
                <w:rFonts w:cs="Times New Roman"/>
                <w:spacing w:val="-7"/>
                <w:sz w:val="28"/>
                <w:szCs w:val="28"/>
                <w:lang w:val="ru-RU"/>
              </w:rPr>
              <w:t xml:space="preserve"> </w:t>
            </w:r>
            <w:r w:rsidRPr="009567A3">
              <w:rPr>
                <w:rFonts w:cs="Times New Roman"/>
                <w:sz w:val="28"/>
                <w:szCs w:val="28"/>
                <w:lang w:val="ru-RU"/>
              </w:rPr>
              <w:t>или</w:t>
            </w:r>
            <w:r w:rsidRPr="009567A3">
              <w:rPr>
                <w:rFonts w:cs="Times New Roman"/>
                <w:spacing w:val="-4"/>
                <w:sz w:val="28"/>
                <w:szCs w:val="28"/>
                <w:lang w:val="ru-RU"/>
              </w:rPr>
              <w:t xml:space="preserve"> </w:t>
            </w:r>
            <w:r w:rsidRPr="009567A3">
              <w:rPr>
                <w:rFonts w:cs="Times New Roman"/>
                <w:sz w:val="28"/>
                <w:szCs w:val="28"/>
                <w:lang w:val="ru-RU"/>
              </w:rPr>
              <w:t>при</w:t>
            </w:r>
            <w:r w:rsidRPr="009567A3">
              <w:rPr>
                <w:rFonts w:cs="Times New Roman"/>
                <w:spacing w:val="-3"/>
                <w:sz w:val="28"/>
                <w:szCs w:val="28"/>
                <w:lang w:val="ru-RU"/>
              </w:rPr>
              <w:t xml:space="preserve"> </w:t>
            </w:r>
            <w:r w:rsidRPr="009567A3">
              <w:rPr>
                <w:rFonts w:cs="Times New Roman"/>
                <w:sz w:val="28"/>
                <w:szCs w:val="28"/>
                <w:lang w:val="ru-RU"/>
              </w:rPr>
              <w:t>ответе</w:t>
            </w:r>
            <w:r w:rsidRPr="009567A3">
              <w:rPr>
                <w:rFonts w:cs="Times New Roman"/>
                <w:spacing w:val="-6"/>
                <w:sz w:val="28"/>
                <w:szCs w:val="28"/>
                <w:lang w:val="ru-RU"/>
              </w:rPr>
              <w:t xml:space="preserve"> </w:t>
            </w:r>
            <w:r w:rsidRPr="009567A3">
              <w:rPr>
                <w:rFonts w:cs="Times New Roman"/>
                <w:sz w:val="28"/>
                <w:szCs w:val="28"/>
                <w:lang w:val="ru-RU"/>
              </w:rPr>
              <w:t>на</w:t>
            </w:r>
            <w:r w:rsidRPr="009567A3">
              <w:rPr>
                <w:rFonts w:cs="Times New Roman"/>
                <w:spacing w:val="-57"/>
                <w:sz w:val="28"/>
                <w:szCs w:val="28"/>
                <w:lang w:val="ru-RU"/>
              </w:rPr>
              <w:t xml:space="preserve"> </w:t>
            </w:r>
            <w:r w:rsidRPr="009567A3">
              <w:rPr>
                <w:rFonts w:cs="Times New Roman"/>
                <w:spacing w:val="-1"/>
                <w:sz w:val="28"/>
                <w:szCs w:val="28"/>
                <w:lang w:val="ru-RU"/>
              </w:rPr>
              <w:t>дополнительные</w:t>
            </w:r>
            <w:r w:rsidRPr="009567A3">
              <w:rPr>
                <w:rFonts w:cs="Times New Roman"/>
                <w:spacing w:val="-14"/>
                <w:sz w:val="28"/>
                <w:szCs w:val="28"/>
                <w:lang w:val="ru-RU"/>
              </w:rPr>
              <w:t xml:space="preserve"> </w:t>
            </w:r>
            <w:r w:rsidRPr="009567A3">
              <w:rPr>
                <w:rFonts w:cs="Times New Roman"/>
                <w:spacing w:val="-1"/>
                <w:sz w:val="28"/>
                <w:szCs w:val="28"/>
                <w:lang w:val="ru-RU"/>
              </w:rPr>
              <w:t>вопросы;</w:t>
            </w:r>
            <w:r w:rsidRPr="009567A3">
              <w:rPr>
                <w:rFonts w:cs="Times New Roman"/>
                <w:spacing w:val="-14"/>
                <w:sz w:val="28"/>
                <w:szCs w:val="28"/>
                <w:lang w:val="ru-RU"/>
              </w:rPr>
              <w:t xml:space="preserve"> </w:t>
            </w:r>
            <w:r w:rsidRPr="009567A3">
              <w:rPr>
                <w:rFonts w:cs="Times New Roman"/>
                <w:sz w:val="28"/>
                <w:szCs w:val="28"/>
                <w:lang w:val="ru-RU"/>
              </w:rPr>
              <w:t>во</w:t>
            </w:r>
            <w:r w:rsidRPr="009567A3">
              <w:rPr>
                <w:rFonts w:cs="Times New Roman"/>
                <w:spacing w:val="-14"/>
                <w:sz w:val="28"/>
                <w:szCs w:val="28"/>
                <w:lang w:val="ru-RU"/>
              </w:rPr>
              <w:t xml:space="preserve"> </w:t>
            </w:r>
            <w:r w:rsidRPr="009567A3">
              <w:rPr>
                <w:rFonts w:cs="Times New Roman"/>
                <w:sz w:val="28"/>
                <w:szCs w:val="28"/>
                <w:lang w:val="ru-RU"/>
              </w:rPr>
              <w:t>время</w:t>
            </w:r>
            <w:r w:rsidRPr="009567A3">
              <w:rPr>
                <w:rFonts w:cs="Times New Roman"/>
                <w:spacing w:val="-13"/>
                <w:sz w:val="28"/>
                <w:szCs w:val="28"/>
                <w:lang w:val="ru-RU"/>
              </w:rPr>
              <w:t xml:space="preserve"> </w:t>
            </w:r>
            <w:r w:rsidRPr="009567A3">
              <w:rPr>
                <w:rFonts w:cs="Times New Roman"/>
                <w:sz w:val="28"/>
                <w:szCs w:val="28"/>
                <w:lang w:val="ru-RU"/>
              </w:rPr>
              <w:t>защиты</w:t>
            </w:r>
            <w:r w:rsidRPr="009567A3">
              <w:rPr>
                <w:rFonts w:cs="Times New Roman"/>
                <w:spacing w:val="-13"/>
                <w:sz w:val="28"/>
                <w:szCs w:val="28"/>
                <w:lang w:val="ru-RU"/>
              </w:rPr>
              <w:t xml:space="preserve"> </w:t>
            </w:r>
            <w:proofErr w:type="spellStart"/>
            <w:r w:rsidRPr="009567A3">
              <w:rPr>
                <w:rFonts w:cs="Times New Roman"/>
                <w:sz w:val="28"/>
                <w:szCs w:val="28"/>
                <w:lang w:val="ru-RU"/>
              </w:rPr>
              <w:t>отсут</w:t>
            </w:r>
            <w:proofErr w:type="spellEnd"/>
            <w:r w:rsidRPr="009567A3">
              <w:rPr>
                <w:rFonts w:cs="Times New Roman"/>
                <w:sz w:val="28"/>
                <w:szCs w:val="28"/>
                <w:lang w:val="ru-RU"/>
              </w:rPr>
              <w:t>-</w:t>
            </w:r>
          </w:p>
          <w:p w14:paraId="7F3D3E2B" w14:textId="77777777" w:rsidR="009B16C8" w:rsidRPr="009567A3" w:rsidRDefault="009B16C8" w:rsidP="00477CDE">
            <w:pPr>
              <w:pStyle w:val="TableParagraph"/>
              <w:spacing w:line="264" w:lineRule="exact"/>
              <w:ind w:left="112"/>
              <w:jc w:val="both"/>
              <w:rPr>
                <w:rFonts w:cs="Times New Roman"/>
                <w:sz w:val="28"/>
                <w:szCs w:val="28"/>
              </w:rPr>
            </w:pPr>
            <w:proofErr w:type="spellStart"/>
            <w:r w:rsidRPr="009567A3">
              <w:rPr>
                <w:rFonts w:cs="Times New Roman"/>
                <w:sz w:val="28"/>
                <w:szCs w:val="28"/>
              </w:rPr>
              <w:t>ствует</w:t>
            </w:r>
            <w:proofErr w:type="spellEnd"/>
            <w:r w:rsidRPr="009567A3">
              <w:rPr>
                <w:rFonts w:cs="Times New Roman"/>
                <w:spacing w:val="-3"/>
                <w:sz w:val="28"/>
                <w:szCs w:val="28"/>
              </w:rPr>
              <w:t xml:space="preserve"> </w:t>
            </w:r>
            <w:proofErr w:type="spellStart"/>
            <w:r w:rsidRPr="009567A3">
              <w:rPr>
                <w:rFonts w:cs="Times New Roman"/>
                <w:sz w:val="28"/>
                <w:szCs w:val="28"/>
              </w:rPr>
              <w:t>вывод</w:t>
            </w:r>
            <w:proofErr w:type="spellEnd"/>
          </w:p>
        </w:tc>
        <w:tc>
          <w:tcPr>
            <w:tcW w:w="1459" w:type="dxa"/>
          </w:tcPr>
          <w:p w14:paraId="6B86E5B0" w14:textId="77777777" w:rsidR="009B16C8" w:rsidRPr="009567A3" w:rsidRDefault="009B16C8" w:rsidP="00477CDE">
            <w:pPr>
              <w:pStyle w:val="TableParagraph"/>
              <w:spacing w:line="268" w:lineRule="exact"/>
              <w:ind w:left="101" w:right="87"/>
              <w:jc w:val="center"/>
              <w:rPr>
                <w:rFonts w:cs="Times New Roman"/>
                <w:sz w:val="28"/>
                <w:szCs w:val="28"/>
              </w:rPr>
            </w:pPr>
            <w:r w:rsidRPr="009567A3">
              <w:rPr>
                <w:rFonts w:cs="Times New Roman"/>
                <w:sz w:val="28"/>
                <w:szCs w:val="28"/>
              </w:rPr>
              <w:t>1-3</w:t>
            </w:r>
            <w:r w:rsidRPr="009567A3">
              <w:rPr>
                <w:rFonts w:cs="Times New Roman"/>
                <w:spacing w:val="-6"/>
                <w:sz w:val="28"/>
                <w:szCs w:val="28"/>
              </w:rPr>
              <w:t xml:space="preserve"> </w:t>
            </w:r>
            <w:proofErr w:type="spellStart"/>
            <w:r w:rsidRPr="009567A3">
              <w:rPr>
                <w:rFonts w:cs="Times New Roman"/>
                <w:sz w:val="28"/>
                <w:szCs w:val="28"/>
              </w:rPr>
              <w:t>балла</w:t>
            </w:r>
            <w:proofErr w:type="spellEnd"/>
          </w:p>
        </w:tc>
        <w:tc>
          <w:tcPr>
            <w:tcW w:w="2174" w:type="dxa"/>
            <w:vMerge/>
            <w:tcBorders>
              <w:top w:val="nil"/>
            </w:tcBorders>
          </w:tcPr>
          <w:p w14:paraId="31268AB2" w14:textId="77777777" w:rsidR="009B16C8" w:rsidRPr="009567A3" w:rsidRDefault="009B16C8" w:rsidP="00477CDE">
            <w:pPr>
              <w:rPr>
                <w:rFonts w:cs="Times New Roman"/>
                <w:sz w:val="28"/>
                <w:szCs w:val="28"/>
              </w:rPr>
            </w:pPr>
          </w:p>
        </w:tc>
      </w:tr>
      <w:tr w:rsidR="009B16C8" w:rsidRPr="009567A3" w14:paraId="62B4DA20" w14:textId="77777777" w:rsidTr="00477CDE">
        <w:trPr>
          <w:trHeight w:val="1380"/>
        </w:trPr>
        <w:tc>
          <w:tcPr>
            <w:tcW w:w="607" w:type="dxa"/>
          </w:tcPr>
          <w:p w14:paraId="587B6369" w14:textId="77777777" w:rsidR="009B16C8" w:rsidRPr="009567A3" w:rsidRDefault="009B16C8" w:rsidP="00477CDE">
            <w:pPr>
              <w:pStyle w:val="TableParagraph"/>
              <w:spacing w:line="312" w:lineRule="exact"/>
              <w:ind w:left="23"/>
              <w:jc w:val="center"/>
              <w:rPr>
                <w:rFonts w:cs="Times New Roman"/>
                <w:sz w:val="28"/>
                <w:szCs w:val="28"/>
              </w:rPr>
            </w:pPr>
            <w:r w:rsidRPr="009567A3">
              <w:rPr>
                <w:rFonts w:cs="Times New Roman"/>
                <w:sz w:val="28"/>
                <w:szCs w:val="28"/>
              </w:rPr>
              <w:t>5</w:t>
            </w:r>
          </w:p>
        </w:tc>
        <w:tc>
          <w:tcPr>
            <w:tcW w:w="5343" w:type="dxa"/>
          </w:tcPr>
          <w:p w14:paraId="10A1A9C2" w14:textId="77777777" w:rsidR="009B16C8" w:rsidRPr="009567A3" w:rsidRDefault="009B16C8" w:rsidP="00477CDE">
            <w:pPr>
              <w:pStyle w:val="TableParagraph"/>
              <w:ind w:left="112" w:right="90"/>
              <w:jc w:val="both"/>
              <w:rPr>
                <w:rFonts w:cs="Times New Roman"/>
                <w:sz w:val="28"/>
                <w:szCs w:val="28"/>
                <w:lang w:val="ru-RU"/>
              </w:rPr>
            </w:pPr>
            <w:r w:rsidRPr="009567A3">
              <w:rPr>
                <w:rFonts w:cs="Times New Roman"/>
                <w:spacing w:val="-1"/>
                <w:sz w:val="28"/>
                <w:szCs w:val="28"/>
                <w:lang w:val="ru-RU"/>
              </w:rPr>
              <w:t>тема</w:t>
            </w:r>
            <w:r w:rsidRPr="009567A3">
              <w:rPr>
                <w:rFonts w:cs="Times New Roman"/>
                <w:spacing w:val="-13"/>
                <w:sz w:val="28"/>
                <w:szCs w:val="28"/>
                <w:lang w:val="ru-RU"/>
              </w:rPr>
              <w:t xml:space="preserve"> </w:t>
            </w:r>
            <w:r w:rsidRPr="009567A3">
              <w:rPr>
                <w:rFonts w:cs="Times New Roman"/>
                <w:spacing w:val="-1"/>
                <w:sz w:val="28"/>
                <w:szCs w:val="28"/>
                <w:lang w:val="ru-RU"/>
              </w:rPr>
              <w:t>реферата</w:t>
            </w:r>
            <w:r w:rsidRPr="009567A3">
              <w:rPr>
                <w:rFonts w:cs="Times New Roman"/>
                <w:spacing w:val="-12"/>
                <w:sz w:val="28"/>
                <w:szCs w:val="28"/>
                <w:lang w:val="ru-RU"/>
              </w:rPr>
              <w:t xml:space="preserve"> </w:t>
            </w:r>
            <w:r w:rsidRPr="009567A3">
              <w:rPr>
                <w:rFonts w:cs="Times New Roman"/>
                <w:sz w:val="28"/>
                <w:szCs w:val="28"/>
                <w:lang w:val="ru-RU"/>
              </w:rPr>
              <w:t>не</w:t>
            </w:r>
            <w:r w:rsidRPr="009567A3">
              <w:rPr>
                <w:rFonts w:cs="Times New Roman"/>
                <w:spacing w:val="-13"/>
                <w:sz w:val="28"/>
                <w:szCs w:val="28"/>
                <w:lang w:val="ru-RU"/>
              </w:rPr>
              <w:t xml:space="preserve"> </w:t>
            </w:r>
            <w:r w:rsidRPr="009567A3">
              <w:rPr>
                <w:rFonts w:cs="Times New Roman"/>
                <w:sz w:val="28"/>
                <w:szCs w:val="28"/>
                <w:lang w:val="ru-RU"/>
              </w:rPr>
              <w:t>раскрыта,</w:t>
            </w:r>
            <w:r w:rsidRPr="009567A3">
              <w:rPr>
                <w:rFonts w:cs="Times New Roman"/>
                <w:spacing w:val="-12"/>
                <w:sz w:val="28"/>
                <w:szCs w:val="28"/>
                <w:lang w:val="ru-RU"/>
              </w:rPr>
              <w:t xml:space="preserve"> </w:t>
            </w:r>
            <w:r w:rsidRPr="009567A3">
              <w:rPr>
                <w:rFonts w:cs="Times New Roman"/>
                <w:sz w:val="28"/>
                <w:szCs w:val="28"/>
                <w:lang w:val="ru-RU"/>
              </w:rPr>
              <w:t>обнаруживается</w:t>
            </w:r>
            <w:r w:rsidRPr="009567A3">
              <w:rPr>
                <w:rFonts w:cs="Times New Roman"/>
                <w:spacing w:val="-11"/>
                <w:sz w:val="28"/>
                <w:szCs w:val="28"/>
                <w:lang w:val="ru-RU"/>
              </w:rPr>
              <w:t xml:space="preserve"> </w:t>
            </w:r>
            <w:proofErr w:type="gramStart"/>
            <w:r w:rsidRPr="009567A3">
              <w:rPr>
                <w:rFonts w:cs="Times New Roman"/>
                <w:sz w:val="28"/>
                <w:szCs w:val="28"/>
                <w:lang w:val="ru-RU"/>
              </w:rPr>
              <w:t>суще-</w:t>
            </w:r>
            <w:r w:rsidRPr="009567A3">
              <w:rPr>
                <w:rFonts w:cs="Times New Roman"/>
                <w:spacing w:val="-57"/>
                <w:sz w:val="28"/>
                <w:szCs w:val="28"/>
                <w:lang w:val="ru-RU"/>
              </w:rPr>
              <w:t xml:space="preserve"> </w:t>
            </w:r>
            <w:proofErr w:type="spellStart"/>
            <w:r w:rsidRPr="009567A3">
              <w:rPr>
                <w:rFonts w:cs="Times New Roman"/>
                <w:sz w:val="28"/>
                <w:szCs w:val="28"/>
                <w:lang w:val="ru-RU"/>
              </w:rPr>
              <w:t>ственное</w:t>
            </w:r>
            <w:proofErr w:type="spellEnd"/>
            <w:proofErr w:type="gramEnd"/>
            <w:r w:rsidRPr="009567A3">
              <w:rPr>
                <w:rFonts w:cs="Times New Roman"/>
                <w:sz w:val="28"/>
                <w:szCs w:val="28"/>
                <w:lang w:val="ru-RU"/>
              </w:rPr>
              <w:t xml:space="preserve"> непонимание проблемы, слайды </w:t>
            </w:r>
            <w:proofErr w:type="spellStart"/>
            <w:r w:rsidRPr="009567A3">
              <w:rPr>
                <w:rFonts w:cs="Times New Roman"/>
                <w:sz w:val="28"/>
                <w:szCs w:val="28"/>
                <w:lang w:val="ru-RU"/>
              </w:rPr>
              <w:t>отсут</w:t>
            </w:r>
            <w:proofErr w:type="spellEnd"/>
            <w:r w:rsidRPr="009567A3">
              <w:rPr>
                <w:rFonts w:cs="Times New Roman"/>
                <w:sz w:val="28"/>
                <w:szCs w:val="28"/>
                <w:lang w:val="ru-RU"/>
              </w:rPr>
              <w:t>-</w:t>
            </w:r>
            <w:r w:rsidRPr="009567A3">
              <w:rPr>
                <w:rFonts w:cs="Times New Roman"/>
                <w:spacing w:val="1"/>
                <w:sz w:val="28"/>
                <w:szCs w:val="28"/>
                <w:lang w:val="ru-RU"/>
              </w:rPr>
              <w:t xml:space="preserve"> </w:t>
            </w:r>
            <w:proofErr w:type="spellStart"/>
            <w:r w:rsidRPr="009567A3">
              <w:rPr>
                <w:rFonts w:cs="Times New Roman"/>
                <w:sz w:val="28"/>
                <w:szCs w:val="28"/>
                <w:lang w:val="ru-RU"/>
              </w:rPr>
              <w:t>ствуют</w:t>
            </w:r>
            <w:proofErr w:type="spellEnd"/>
            <w:r w:rsidRPr="009567A3">
              <w:rPr>
                <w:rFonts w:cs="Times New Roman"/>
                <w:sz w:val="28"/>
                <w:szCs w:val="28"/>
                <w:lang w:val="ru-RU"/>
              </w:rPr>
              <w:t>.</w:t>
            </w:r>
          </w:p>
        </w:tc>
        <w:tc>
          <w:tcPr>
            <w:tcW w:w="1459" w:type="dxa"/>
          </w:tcPr>
          <w:p w14:paraId="24FA3F8F" w14:textId="77777777" w:rsidR="009B16C8" w:rsidRPr="009567A3" w:rsidRDefault="009B16C8" w:rsidP="00477CDE">
            <w:pPr>
              <w:pStyle w:val="TableParagraph"/>
              <w:spacing w:line="268" w:lineRule="exact"/>
              <w:ind w:left="98" w:right="87"/>
              <w:jc w:val="center"/>
              <w:rPr>
                <w:rFonts w:cs="Times New Roman"/>
                <w:sz w:val="28"/>
                <w:szCs w:val="28"/>
              </w:rPr>
            </w:pPr>
            <w:r w:rsidRPr="009567A3">
              <w:rPr>
                <w:rFonts w:cs="Times New Roman"/>
                <w:sz w:val="28"/>
                <w:szCs w:val="28"/>
              </w:rPr>
              <w:t>0</w:t>
            </w:r>
            <w:r w:rsidRPr="009567A3">
              <w:rPr>
                <w:rFonts w:cs="Times New Roman"/>
                <w:spacing w:val="-7"/>
                <w:sz w:val="28"/>
                <w:szCs w:val="28"/>
              </w:rPr>
              <w:t xml:space="preserve"> </w:t>
            </w:r>
            <w:proofErr w:type="spellStart"/>
            <w:r w:rsidRPr="009567A3">
              <w:rPr>
                <w:rFonts w:cs="Times New Roman"/>
                <w:sz w:val="28"/>
                <w:szCs w:val="28"/>
              </w:rPr>
              <w:t>баллов</w:t>
            </w:r>
            <w:proofErr w:type="spellEnd"/>
          </w:p>
        </w:tc>
        <w:tc>
          <w:tcPr>
            <w:tcW w:w="2174" w:type="dxa"/>
          </w:tcPr>
          <w:p w14:paraId="2F6520C0" w14:textId="77777777" w:rsidR="009B16C8" w:rsidRPr="009567A3" w:rsidRDefault="009B16C8" w:rsidP="00477CDE">
            <w:pPr>
              <w:pStyle w:val="TableParagraph"/>
              <w:ind w:left="133" w:right="102" w:firstLine="153"/>
              <w:jc w:val="both"/>
              <w:rPr>
                <w:rFonts w:cs="Times New Roman"/>
                <w:sz w:val="28"/>
                <w:szCs w:val="28"/>
                <w:lang w:val="ru-RU"/>
              </w:rPr>
            </w:pPr>
            <w:proofErr w:type="spellStart"/>
            <w:r w:rsidRPr="009567A3">
              <w:rPr>
                <w:rFonts w:cs="Times New Roman"/>
                <w:sz w:val="28"/>
                <w:szCs w:val="28"/>
                <w:lang w:val="ru-RU"/>
              </w:rPr>
              <w:t>Неудовлетвори</w:t>
            </w:r>
            <w:proofErr w:type="spellEnd"/>
            <w:r w:rsidRPr="009567A3">
              <w:rPr>
                <w:rFonts w:cs="Times New Roman"/>
                <w:sz w:val="28"/>
                <w:szCs w:val="28"/>
                <w:lang w:val="ru-RU"/>
              </w:rPr>
              <w:t>-</w:t>
            </w:r>
            <w:r w:rsidRPr="009567A3">
              <w:rPr>
                <w:rFonts w:cs="Times New Roman"/>
                <w:spacing w:val="1"/>
                <w:sz w:val="28"/>
                <w:szCs w:val="28"/>
                <w:lang w:val="ru-RU"/>
              </w:rPr>
              <w:t xml:space="preserve"> </w:t>
            </w:r>
            <w:proofErr w:type="spellStart"/>
            <w:r w:rsidRPr="009567A3">
              <w:rPr>
                <w:rFonts w:cs="Times New Roman"/>
                <w:sz w:val="28"/>
                <w:szCs w:val="28"/>
                <w:lang w:val="ru-RU"/>
              </w:rPr>
              <w:t>тельно</w:t>
            </w:r>
            <w:proofErr w:type="spellEnd"/>
            <w:r w:rsidRPr="009567A3">
              <w:rPr>
                <w:rFonts w:cs="Times New Roman"/>
                <w:sz w:val="28"/>
                <w:szCs w:val="28"/>
                <w:lang w:val="ru-RU"/>
              </w:rPr>
              <w:t xml:space="preserve"> (</w:t>
            </w:r>
            <w:proofErr w:type="spellStart"/>
            <w:proofErr w:type="gramStart"/>
            <w:r w:rsidRPr="009567A3">
              <w:rPr>
                <w:rFonts w:cs="Times New Roman"/>
                <w:sz w:val="28"/>
                <w:szCs w:val="28"/>
                <w:lang w:val="ru-RU"/>
              </w:rPr>
              <w:t>недоста</w:t>
            </w:r>
            <w:proofErr w:type="spellEnd"/>
            <w:r w:rsidRPr="009567A3">
              <w:rPr>
                <w:rFonts w:cs="Times New Roman"/>
                <w:sz w:val="28"/>
                <w:szCs w:val="28"/>
                <w:lang w:val="ru-RU"/>
              </w:rPr>
              <w:t>-</w:t>
            </w:r>
            <w:r w:rsidRPr="009567A3">
              <w:rPr>
                <w:rFonts w:cs="Times New Roman"/>
                <w:spacing w:val="1"/>
                <w:sz w:val="28"/>
                <w:szCs w:val="28"/>
                <w:lang w:val="ru-RU"/>
              </w:rPr>
              <w:t xml:space="preserve"> </w:t>
            </w:r>
            <w:r w:rsidRPr="009567A3">
              <w:rPr>
                <w:rFonts w:cs="Times New Roman"/>
                <w:sz w:val="28"/>
                <w:szCs w:val="28"/>
                <w:lang w:val="ru-RU"/>
              </w:rPr>
              <w:t>точный</w:t>
            </w:r>
            <w:proofErr w:type="gramEnd"/>
            <w:r w:rsidRPr="009567A3">
              <w:rPr>
                <w:rFonts w:cs="Times New Roman"/>
                <w:sz w:val="28"/>
                <w:szCs w:val="28"/>
                <w:lang w:val="ru-RU"/>
              </w:rPr>
              <w:t xml:space="preserve"> уровень</w:t>
            </w:r>
          </w:p>
          <w:p w14:paraId="55A62A62" w14:textId="77777777" w:rsidR="009B16C8" w:rsidRPr="009567A3" w:rsidRDefault="009B16C8" w:rsidP="00477CDE">
            <w:pPr>
              <w:pStyle w:val="TableParagraph"/>
              <w:spacing w:line="272" w:lineRule="exact"/>
              <w:ind w:left="394" w:right="101" w:hanging="262"/>
              <w:rPr>
                <w:rFonts w:cs="Times New Roman"/>
                <w:sz w:val="28"/>
                <w:szCs w:val="28"/>
                <w:lang w:val="ru-RU"/>
              </w:rPr>
            </w:pPr>
            <w:r w:rsidRPr="009567A3">
              <w:rPr>
                <w:rFonts w:cs="Times New Roman"/>
                <w:spacing w:val="-3"/>
                <w:sz w:val="28"/>
                <w:szCs w:val="28"/>
                <w:lang w:val="ru-RU"/>
              </w:rPr>
              <w:t>сформированности</w:t>
            </w:r>
            <w:r w:rsidRPr="009567A3">
              <w:rPr>
                <w:rFonts w:cs="Times New Roman"/>
                <w:spacing w:val="-57"/>
                <w:sz w:val="28"/>
                <w:szCs w:val="28"/>
                <w:lang w:val="ru-RU"/>
              </w:rPr>
              <w:t xml:space="preserve"> </w:t>
            </w:r>
            <w:r w:rsidRPr="009567A3">
              <w:rPr>
                <w:rFonts w:cs="Times New Roman"/>
                <w:sz w:val="28"/>
                <w:szCs w:val="28"/>
                <w:lang w:val="ru-RU"/>
              </w:rPr>
              <w:t>компетенции)</w:t>
            </w:r>
          </w:p>
        </w:tc>
      </w:tr>
    </w:tbl>
    <w:p w14:paraId="4F20E660" w14:textId="77777777" w:rsidR="009B16C8" w:rsidRPr="009567A3" w:rsidRDefault="009B16C8" w:rsidP="009B16C8">
      <w:pPr>
        <w:spacing w:line="272" w:lineRule="exact"/>
        <w:rPr>
          <w:sz w:val="28"/>
          <w:szCs w:val="28"/>
        </w:rPr>
        <w:sectPr w:rsidR="009B16C8" w:rsidRPr="009567A3" w:rsidSect="009B16C8">
          <w:footerReference w:type="default" r:id="rId11"/>
          <w:pgSz w:w="11910" w:h="16840"/>
          <w:pgMar w:top="1040" w:right="440" w:bottom="1180" w:left="1020" w:header="0" w:footer="987" w:gutter="0"/>
          <w:pgNumType w:start="18"/>
          <w:cols w:space="720"/>
        </w:sectPr>
      </w:pPr>
    </w:p>
    <w:p w14:paraId="3C32C82B" w14:textId="77777777" w:rsidR="009B16C8" w:rsidRPr="009567A3" w:rsidRDefault="009B16C8" w:rsidP="009B16C8">
      <w:pPr>
        <w:spacing w:before="72"/>
        <w:ind w:left="821"/>
        <w:rPr>
          <w:b/>
          <w:sz w:val="28"/>
          <w:szCs w:val="28"/>
        </w:rPr>
      </w:pPr>
      <w:r w:rsidRPr="009567A3">
        <w:rPr>
          <w:b/>
          <w:sz w:val="28"/>
          <w:szCs w:val="28"/>
        </w:rPr>
        <w:lastRenderedPageBreak/>
        <w:t>3.</w:t>
      </w:r>
      <w:r w:rsidRPr="009567A3">
        <w:rPr>
          <w:b/>
          <w:spacing w:val="-4"/>
          <w:sz w:val="28"/>
          <w:szCs w:val="28"/>
        </w:rPr>
        <w:t xml:space="preserve"> </w:t>
      </w:r>
      <w:r w:rsidRPr="009567A3">
        <w:rPr>
          <w:b/>
          <w:sz w:val="28"/>
          <w:szCs w:val="28"/>
        </w:rPr>
        <w:t>Задания</w:t>
      </w:r>
      <w:r w:rsidRPr="009567A3">
        <w:rPr>
          <w:b/>
          <w:spacing w:val="-3"/>
          <w:sz w:val="28"/>
          <w:szCs w:val="28"/>
        </w:rPr>
        <w:t xml:space="preserve"> </w:t>
      </w:r>
      <w:r w:rsidRPr="009567A3">
        <w:rPr>
          <w:b/>
          <w:sz w:val="28"/>
          <w:szCs w:val="28"/>
        </w:rPr>
        <w:t>для</w:t>
      </w:r>
      <w:r w:rsidRPr="009567A3">
        <w:rPr>
          <w:b/>
          <w:spacing w:val="-4"/>
          <w:sz w:val="28"/>
          <w:szCs w:val="28"/>
        </w:rPr>
        <w:t xml:space="preserve"> </w:t>
      </w:r>
      <w:r w:rsidRPr="009567A3">
        <w:rPr>
          <w:b/>
          <w:sz w:val="28"/>
          <w:szCs w:val="28"/>
        </w:rPr>
        <w:t>промежуточной</w:t>
      </w:r>
      <w:r w:rsidRPr="009567A3">
        <w:rPr>
          <w:b/>
          <w:spacing w:val="-3"/>
          <w:sz w:val="28"/>
          <w:szCs w:val="28"/>
        </w:rPr>
        <w:t xml:space="preserve"> </w:t>
      </w:r>
      <w:r w:rsidRPr="009567A3">
        <w:rPr>
          <w:b/>
          <w:sz w:val="28"/>
          <w:szCs w:val="28"/>
        </w:rPr>
        <w:t>аттестации,</w:t>
      </w:r>
      <w:r w:rsidRPr="009567A3">
        <w:rPr>
          <w:b/>
          <w:spacing w:val="-3"/>
          <w:sz w:val="28"/>
          <w:szCs w:val="28"/>
        </w:rPr>
        <w:t xml:space="preserve"> </w:t>
      </w:r>
      <w:r w:rsidRPr="009567A3">
        <w:rPr>
          <w:b/>
          <w:sz w:val="28"/>
          <w:szCs w:val="28"/>
        </w:rPr>
        <w:t>критерии</w:t>
      </w:r>
      <w:r w:rsidRPr="009567A3">
        <w:rPr>
          <w:b/>
          <w:spacing w:val="-3"/>
          <w:sz w:val="28"/>
          <w:szCs w:val="28"/>
        </w:rPr>
        <w:t xml:space="preserve"> </w:t>
      </w:r>
      <w:r w:rsidRPr="009567A3">
        <w:rPr>
          <w:b/>
          <w:sz w:val="28"/>
          <w:szCs w:val="28"/>
        </w:rPr>
        <w:t>оценки.</w:t>
      </w:r>
    </w:p>
    <w:p w14:paraId="0335E48E" w14:textId="77777777" w:rsidR="009B16C8" w:rsidRPr="009567A3" w:rsidRDefault="009B16C8" w:rsidP="009B16C8">
      <w:pPr>
        <w:pStyle w:val="a9"/>
        <w:tabs>
          <w:tab w:val="left" w:pos="2984"/>
          <w:tab w:val="left" w:pos="3812"/>
          <w:tab w:val="left" w:pos="5141"/>
          <w:tab w:val="left" w:pos="5479"/>
          <w:tab w:val="left" w:pos="6511"/>
          <w:tab w:val="left" w:pos="7478"/>
          <w:tab w:val="left" w:pos="7974"/>
        </w:tabs>
        <w:spacing w:before="158"/>
        <w:ind w:left="112" w:right="696" w:firstLine="708"/>
        <w:rPr>
          <w:rFonts w:ascii="Times New Roman" w:hAnsi="Times New Roman"/>
          <w:sz w:val="28"/>
          <w:szCs w:val="28"/>
        </w:rPr>
      </w:pPr>
      <w:r w:rsidRPr="009567A3">
        <w:rPr>
          <w:rFonts w:ascii="Times New Roman" w:hAnsi="Times New Roman"/>
          <w:sz w:val="28"/>
          <w:szCs w:val="28"/>
        </w:rPr>
        <w:t>Форма промежуточной аттестации: дифференцированный зачет</w:t>
      </w:r>
      <w:proofErr w:type="gramStart"/>
      <w:r w:rsidRPr="009567A3">
        <w:rPr>
          <w:rFonts w:ascii="Times New Roman" w:hAnsi="Times New Roman"/>
          <w:sz w:val="28"/>
          <w:szCs w:val="28"/>
        </w:rPr>
        <w:t>.</w:t>
      </w:r>
      <w:proofErr w:type="gramEnd"/>
      <w:r w:rsidRPr="009567A3">
        <w:rPr>
          <w:rFonts w:ascii="Times New Roman" w:hAnsi="Times New Roman"/>
          <w:spacing w:val="1"/>
          <w:sz w:val="28"/>
          <w:szCs w:val="28"/>
        </w:rPr>
        <w:t xml:space="preserve"> </w:t>
      </w:r>
      <w:r w:rsidRPr="009567A3">
        <w:rPr>
          <w:rFonts w:ascii="Times New Roman" w:hAnsi="Times New Roman"/>
          <w:sz w:val="28"/>
          <w:szCs w:val="28"/>
        </w:rPr>
        <w:t>дифференцированный</w:t>
      </w:r>
      <w:r w:rsidRPr="009567A3">
        <w:rPr>
          <w:rFonts w:ascii="Times New Roman" w:hAnsi="Times New Roman"/>
          <w:sz w:val="28"/>
          <w:szCs w:val="28"/>
        </w:rPr>
        <w:tab/>
        <w:t>зачет</w:t>
      </w:r>
      <w:r w:rsidRPr="009567A3">
        <w:rPr>
          <w:rFonts w:ascii="Times New Roman" w:hAnsi="Times New Roman"/>
          <w:sz w:val="28"/>
          <w:szCs w:val="28"/>
        </w:rPr>
        <w:tab/>
        <w:t>проходит</w:t>
      </w:r>
      <w:r w:rsidRPr="009567A3">
        <w:rPr>
          <w:rFonts w:ascii="Times New Roman" w:hAnsi="Times New Roman"/>
          <w:sz w:val="28"/>
          <w:szCs w:val="28"/>
        </w:rPr>
        <w:tab/>
        <w:t>в</w:t>
      </w:r>
      <w:r w:rsidRPr="009567A3">
        <w:rPr>
          <w:rFonts w:ascii="Times New Roman" w:hAnsi="Times New Roman"/>
          <w:sz w:val="28"/>
          <w:szCs w:val="28"/>
        </w:rPr>
        <w:tab/>
        <w:t>устной</w:t>
      </w:r>
      <w:r w:rsidRPr="009567A3">
        <w:rPr>
          <w:rFonts w:ascii="Times New Roman" w:hAnsi="Times New Roman"/>
          <w:sz w:val="28"/>
          <w:szCs w:val="28"/>
        </w:rPr>
        <w:tab/>
        <w:t>форме</w:t>
      </w:r>
      <w:r w:rsidRPr="009567A3">
        <w:rPr>
          <w:rFonts w:ascii="Times New Roman" w:hAnsi="Times New Roman"/>
          <w:sz w:val="28"/>
          <w:szCs w:val="28"/>
        </w:rPr>
        <w:tab/>
        <w:t>по</w:t>
      </w:r>
      <w:r w:rsidRPr="009567A3">
        <w:rPr>
          <w:rFonts w:ascii="Times New Roman" w:hAnsi="Times New Roman"/>
          <w:sz w:val="28"/>
          <w:szCs w:val="28"/>
        </w:rPr>
        <w:tab/>
      </w:r>
      <w:r w:rsidRPr="009567A3">
        <w:rPr>
          <w:rFonts w:ascii="Times New Roman" w:hAnsi="Times New Roman"/>
          <w:spacing w:val="-1"/>
          <w:sz w:val="28"/>
          <w:szCs w:val="28"/>
        </w:rPr>
        <w:t>теоретическим</w:t>
      </w:r>
      <w:r w:rsidRPr="009567A3">
        <w:rPr>
          <w:rFonts w:ascii="Times New Roman" w:hAnsi="Times New Roman"/>
          <w:spacing w:val="-67"/>
          <w:sz w:val="28"/>
          <w:szCs w:val="28"/>
        </w:rPr>
        <w:t xml:space="preserve"> </w:t>
      </w:r>
      <w:r w:rsidRPr="009567A3">
        <w:rPr>
          <w:rFonts w:ascii="Times New Roman" w:hAnsi="Times New Roman"/>
          <w:sz w:val="28"/>
          <w:szCs w:val="28"/>
        </w:rPr>
        <w:t>вопросам.</w:t>
      </w:r>
    </w:p>
    <w:p w14:paraId="458DC146" w14:textId="77777777" w:rsidR="009B16C8" w:rsidRPr="009567A3" w:rsidRDefault="009B16C8" w:rsidP="009B16C8">
      <w:pPr>
        <w:pStyle w:val="a9"/>
        <w:spacing w:line="321" w:lineRule="exact"/>
        <w:ind w:left="112"/>
        <w:rPr>
          <w:rFonts w:ascii="Times New Roman" w:hAnsi="Times New Roman"/>
          <w:sz w:val="28"/>
          <w:szCs w:val="28"/>
        </w:rPr>
      </w:pPr>
      <w:r w:rsidRPr="009567A3">
        <w:rPr>
          <w:rFonts w:ascii="Times New Roman" w:hAnsi="Times New Roman"/>
          <w:sz w:val="28"/>
          <w:szCs w:val="28"/>
        </w:rPr>
        <w:t>Время</w:t>
      </w:r>
      <w:r w:rsidRPr="009567A3">
        <w:rPr>
          <w:rFonts w:ascii="Times New Roman" w:hAnsi="Times New Roman"/>
          <w:spacing w:val="-4"/>
          <w:sz w:val="28"/>
          <w:szCs w:val="28"/>
        </w:rPr>
        <w:t xml:space="preserve"> </w:t>
      </w:r>
      <w:r w:rsidRPr="009567A3">
        <w:rPr>
          <w:rFonts w:ascii="Times New Roman" w:hAnsi="Times New Roman"/>
          <w:sz w:val="28"/>
          <w:szCs w:val="28"/>
        </w:rPr>
        <w:t>подготовки</w:t>
      </w:r>
      <w:r w:rsidRPr="009567A3">
        <w:rPr>
          <w:rFonts w:ascii="Times New Roman" w:hAnsi="Times New Roman"/>
          <w:spacing w:val="-3"/>
          <w:sz w:val="28"/>
          <w:szCs w:val="28"/>
        </w:rPr>
        <w:t xml:space="preserve"> </w:t>
      </w:r>
      <w:r w:rsidRPr="009567A3">
        <w:rPr>
          <w:rFonts w:ascii="Times New Roman" w:hAnsi="Times New Roman"/>
          <w:sz w:val="28"/>
          <w:szCs w:val="28"/>
        </w:rPr>
        <w:t>30</w:t>
      </w:r>
      <w:r w:rsidRPr="009567A3">
        <w:rPr>
          <w:rFonts w:ascii="Times New Roman" w:hAnsi="Times New Roman"/>
          <w:spacing w:val="-3"/>
          <w:sz w:val="28"/>
          <w:szCs w:val="28"/>
        </w:rPr>
        <w:t xml:space="preserve"> </w:t>
      </w:r>
      <w:r w:rsidRPr="009567A3">
        <w:rPr>
          <w:rFonts w:ascii="Times New Roman" w:hAnsi="Times New Roman"/>
          <w:sz w:val="28"/>
          <w:szCs w:val="28"/>
        </w:rPr>
        <w:t>минут.</w:t>
      </w:r>
    </w:p>
    <w:p w14:paraId="6A3C8248" w14:textId="77777777" w:rsidR="009B16C8" w:rsidRPr="009567A3" w:rsidRDefault="009B16C8" w:rsidP="009B16C8">
      <w:pPr>
        <w:pStyle w:val="a9"/>
        <w:spacing w:line="242" w:lineRule="auto"/>
        <w:ind w:left="112" w:right="690" w:firstLine="708"/>
        <w:jc w:val="both"/>
        <w:rPr>
          <w:rFonts w:ascii="Times New Roman" w:hAnsi="Times New Roman"/>
          <w:sz w:val="28"/>
          <w:szCs w:val="28"/>
        </w:rPr>
      </w:pPr>
      <w:r w:rsidRPr="009567A3">
        <w:rPr>
          <w:rFonts w:ascii="Times New Roman" w:hAnsi="Times New Roman"/>
          <w:sz w:val="28"/>
          <w:szCs w:val="28"/>
        </w:rPr>
        <w:t>Категорически</w:t>
      </w:r>
      <w:r w:rsidRPr="009567A3">
        <w:rPr>
          <w:rFonts w:ascii="Times New Roman" w:hAnsi="Times New Roman"/>
          <w:spacing w:val="1"/>
          <w:sz w:val="28"/>
          <w:szCs w:val="28"/>
        </w:rPr>
        <w:t xml:space="preserve"> </w:t>
      </w:r>
      <w:r w:rsidRPr="009567A3">
        <w:rPr>
          <w:rFonts w:ascii="Times New Roman" w:hAnsi="Times New Roman"/>
          <w:sz w:val="28"/>
          <w:szCs w:val="28"/>
        </w:rPr>
        <w:t>запрещено</w:t>
      </w:r>
      <w:r w:rsidRPr="009567A3">
        <w:rPr>
          <w:rFonts w:ascii="Times New Roman" w:hAnsi="Times New Roman"/>
          <w:spacing w:val="1"/>
          <w:sz w:val="28"/>
          <w:szCs w:val="28"/>
        </w:rPr>
        <w:t xml:space="preserve"> </w:t>
      </w:r>
      <w:r w:rsidRPr="009567A3">
        <w:rPr>
          <w:rFonts w:ascii="Times New Roman" w:hAnsi="Times New Roman"/>
          <w:sz w:val="28"/>
          <w:szCs w:val="28"/>
        </w:rPr>
        <w:t>пользоваться</w:t>
      </w:r>
      <w:r w:rsidRPr="009567A3">
        <w:rPr>
          <w:rFonts w:ascii="Times New Roman" w:hAnsi="Times New Roman"/>
          <w:spacing w:val="1"/>
          <w:sz w:val="28"/>
          <w:szCs w:val="28"/>
        </w:rPr>
        <w:t xml:space="preserve"> </w:t>
      </w:r>
      <w:r w:rsidRPr="009567A3">
        <w:rPr>
          <w:rFonts w:ascii="Times New Roman" w:hAnsi="Times New Roman"/>
          <w:sz w:val="28"/>
          <w:szCs w:val="28"/>
        </w:rPr>
        <w:t>мобильным</w:t>
      </w:r>
      <w:r w:rsidRPr="009567A3">
        <w:rPr>
          <w:rFonts w:ascii="Times New Roman" w:hAnsi="Times New Roman"/>
          <w:spacing w:val="1"/>
          <w:sz w:val="28"/>
          <w:szCs w:val="28"/>
        </w:rPr>
        <w:t xml:space="preserve"> </w:t>
      </w:r>
      <w:r w:rsidRPr="009567A3">
        <w:rPr>
          <w:rFonts w:ascii="Times New Roman" w:hAnsi="Times New Roman"/>
          <w:sz w:val="28"/>
          <w:szCs w:val="28"/>
        </w:rPr>
        <w:t>телефоном</w:t>
      </w:r>
      <w:r w:rsidRPr="009567A3">
        <w:rPr>
          <w:rFonts w:ascii="Times New Roman" w:hAnsi="Times New Roman"/>
          <w:spacing w:val="1"/>
          <w:sz w:val="28"/>
          <w:szCs w:val="28"/>
        </w:rPr>
        <w:t xml:space="preserve"> </w:t>
      </w:r>
      <w:r w:rsidRPr="009567A3">
        <w:rPr>
          <w:rFonts w:ascii="Times New Roman" w:hAnsi="Times New Roman"/>
          <w:sz w:val="28"/>
          <w:szCs w:val="28"/>
        </w:rPr>
        <w:t>и</w:t>
      </w:r>
      <w:r w:rsidRPr="009567A3">
        <w:rPr>
          <w:rFonts w:ascii="Times New Roman" w:hAnsi="Times New Roman"/>
          <w:spacing w:val="1"/>
          <w:sz w:val="28"/>
          <w:szCs w:val="28"/>
        </w:rPr>
        <w:t xml:space="preserve"> </w:t>
      </w:r>
      <w:r w:rsidRPr="009567A3">
        <w:rPr>
          <w:rFonts w:ascii="Times New Roman" w:hAnsi="Times New Roman"/>
          <w:sz w:val="28"/>
          <w:szCs w:val="28"/>
        </w:rPr>
        <w:t>карманным</w:t>
      </w:r>
      <w:r w:rsidRPr="009567A3">
        <w:rPr>
          <w:rFonts w:ascii="Times New Roman" w:hAnsi="Times New Roman"/>
          <w:spacing w:val="-4"/>
          <w:sz w:val="28"/>
          <w:szCs w:val="28"/>
        </w:rPr>
        <w:t xml:space="preserve"> </w:t>
      </w:r>
      <w:r w:rsidRPr="009567A3">
        <w:rPr>
          <w:rFonts w:ascii="Times New Roman" w:hAnsi="Times New Roman"/>
          <w:sz w:val="28"/>
          <w:szCs w:val="28"/>
        </w:rPr>
        <w:t>компьютером (коммуникатором)</w:t>
      </w:r>
      <w:r w:rsidRPr="009567A3">
        <w:rPr>
          <w:rFonts w:ascii="Times New Roman" w:hAnsi="Times New Roman"/>
          <w:spacing w:val="-3"/>
          <w:sz w:val="28"/>
          <w:szCs w:val="28"/>
        </w:rPr>
        <w:t xml:space="preserve"> </w:t>
      </w:r>
      <w:r w:rsidRPr="009567A3">
        <w:rPr>
          <w:rFonts w:ascii="Times New Roman" w:hAnsi="Times New Roman"/>
          <w:sz w:val="28"/>
          <w:szCs w:val="28"/>
        </w:rPr>
        <w:t>и т.</w:t>
      </w:r>
      <w:r w:rsidRPr="009567A3">
        <w:rPr>
          <w:rFonts w:ascii="Times New Roman" w:hAnsi="Times New Roman"/>
          <w:spacing w:val="-1"/>
          <w:sz w:val="28"/>
          <w:szCs w:val="28"/>
        </w:rPr>
        <w:t xml:space="preserve"> </w:t>
      </w:r>
      <w:r w:rsidRPr="009567A3">
        <w:rPr>
          <w:rFonts w:ascii="Times New Roman" w:hAnsi="Times New Roman"/>
          <w:sz w:val="28"/>
          <w:szCs w:val="28"/>
        </w:rPr>
        <w:t>д.</w:t>
      </w:r>
    </w:p>
    <w:p w14:paraId="2E5EEB8F" w14:textId="77777777" w:rsidR="009B16C8" w:rsidRPr="009567A3" w:rsidRDefault="009B16C8" w:rsidP="009B16C8">
      <w:pPr>
        <w:pStyle w:val="a9"/>
        <w:spacing w:line="317" w:lineRule="exact"/>
        <w:ind w:left="821"/>
        <w:jc w:val="both"/>
        <w:rPr>
          <w:rFonts w:ascii="Times New Roman" w:hAnsi="Times New Roman"/>
          <w:sz w:val="28"/>
          <w:szCs w:val="28"/>
        </w:rPr>
      </w:pPr>
      <w:r w:rsidRPr="009567A3">
        <w:rPr>
          <w:rFonts w:ascii="Times New Roman" w:hAnsi="Times New Roman"/>
          <w:sz w:val="28"/>
          <w:szCs w:val="28"/>
        </w:rPr>
        <w:t>По</w:t>
      </w:r>
      <w:r w:rsidRPr="009567A3">
        <w:rPr>
          <w:rFonts w:ascii="Times New Roman" w:hAnsi="Times New Roman"/>
          <w:spacing w:val="35"/>
          <w:sz w:val="28"/>
          <w:szCs w:val="28"/>
        </w:rPr>
        <w:t xml:space="preserve"> </w:t>
      </w:r>
      <w:r w:rsidRPr="009567A3">
        <w:rPr>
          <w:rFonts w:ascii="Times New Roman" w:hAnsi="Times New Roman"/>
          <w:sz w:val="28"/>
          <w:szCs w:val="28"/>
        </w:rPr>
        <w:t>итогам</w:t>
      </w:r>
      <w:r w:rsidRPr="009567A3">
        <w:rPr>
          <w:rFonts w:ascii="Times New Roman" w:hAnsi="Times New Roman"/>
          <w:spacing w:val="34"/>
          <w:sz w:val="28"/>
          <w:szCs w:val="28"/>
        </w:rPr>
        <w:t xml:space="preserve"> </w:t>
      </w:r>
      <w:r w:rsidRPr="009567A3">
        <w:rPr>
          <w:rFonts w:ascii="Times New Roman" w:hAnsi="Times New Roman"/>
          <w:sz w:val="28"/>
          <w:szCs w:val="28"/>
        </w:rPr>
        <w:t>дифференцированного</w:t>
      </w:r>
      <w:r w:rsidRPr="009567A3">
        <w:rPr>
          <w:rFonts w:ascii="Times New Roman" w:hAnsi="Times New Roman"/>
          <w:spacing w:val="35"/>
          <w:sz w:val="28"/>
          <w:szCs w:val="28"/>
        </w:rPr>
        <w:t xml:space="preserve"> </w:t>
      </w:r>
      <w:r w:rsidRPr="009567A3">
        <w:rPr>
          <w:rFonts w:ascii="Times New Roman" w:hAnsi="Times New Roman"/>
          <w:sz w:val="28"/>
          <w:szCs w:val="28"/>
        </w:rPr>
        <w:t>зачета</w:t>
      </w:r>
      <w:r w:rsidRPr="009567A3">
        <w:rPr>
          <w:rFonts w:ascii="Times New Roman" w:hAnsi="Times New Roman"/>
          <w:spacing w:val="34"/>
          <w:sz w:val="28"/>
          <w:szCs w:val="28"/>
        </w:rPr>
        <w:t xml:space="preserve"> </w:t>
      </w:r>
      <w:r w:rsidRPr="009567A3">
        <w:rPr>
          <w:rFonts w:ascii="Times New Roman" w:hAnsi="Times New Roman"/>
          <w:sz w:val="28"/>
          <w:szCs w:val="28"/>
        </w:rPr>
        <w:t>выставляется</w:t>
      </w:r>
      <w:r w:rsidRPr="009567A3">
        <w:rPr>
          <w:rFonts w:ascii="Times New Roman" w:hAnsi="Times New Roman"/>
          <w:spacing w:val="33"/>
          <w:sz w:val="28"/>
          <w:szCs w:val="28"/>
        </w:rPr>
        <w:t xml:space="preserve"> </w:t>
      </w:r>
      <w:r w:rsidRPr="009567A3">
        <w:rPr>
          <w:rFonts w:ascii="Times New Roman" w:hAnsi="Times New Roman"/>
          <w:sz w:val="28"/>
          <w:szCs w:val="28"/>
        </w:rPr>
        <w:t>оценка</w:t>
      </w:r>
      <w:r w:rsidRPr="009567A3">
        <w:rPr>
          <w:rFonts w:ascii="Times New Roman" w:hAnsi="Times New Roman"/>
          <w:spacing w:val="35"/>
          <w:sz w:val="28"/>
          <w:szCs w:val="28"/>
        </w:rPr>
        <w:t xml:space="preserve"> </w:t>
      </w:r>
      <w:r w:rsidRPr="009567A3">
        <w:rPr>
          <w:rFonts w:ascii="Times New Roman" w:hAnsi="Times New Roman"/>
          <w:sz w:val="28"/>
          <w:szCs w:val="28"/>
        </w:rPr>
        <w:t>по</w:t>
      </w:r>
      <w:r w:rsidRPr="009567A3">
        <w:rPr>
          <w:rFonts w:ascii="Times New Roman" w:hAnsi="Times New Roman"/>
          <w:spacing w:val="35"/>
          <w:sz w:val="28"/>
          <w:szCs w:val="28"/>
        </w:rPr>
        <w:t xml:space="preserve"> </w:t>
      </w:r>
      <w:r w:rsidRPr="009567A3">
        <w:rPr>
          <w:rFonts w:ascii="Times New Roman" w:hAnsi="Times New Roman"/>
          <w:sz w:val="28"/>
          <w:szCs w:val="28"/>
        </w:rPr>
        <w:t>шкале:</w:t>
      </w:r>
    </w:p>
    <w:p w14:paraId="0A7F99E7" w14:textId="77777777" w:rsidR="009B16C8" w:rsidRPr="009567A3" w:rsidRDefault="009B16C8" w:rsidP="009B16C8">
      <w:pPr>
        <w:pStyle w:val="a9"/>
        <w:ind w:left="112" w:right="691"/>
        <w:jc w:val="both"/>
        <w:rPr>
          <w:rFonts w:ascii="Times New Roman" w:hAnsi="Times New Roman"/>
          <w:sz w:val="28"/>
          <w:szCs w:val="28"/>
        </w:rPr>
      </w:pPr>
      <w:r w:rsidRPr="009567A3">
        <w:rPr>
          <w:rFonts w:ascii="Times New Roman" w:hAnsi="Times New Roman"/>
          <w:sz w:val="28"/>
          <w:szCs w:val="28"/>
        </w:rPr>
        <w:t>«отлично»,</w:t>
      </w:r>
      <w:r w:rsidRPr="009567A3">
        <w:rPr>
          <w:rFonts w:ascii="Times New Roman" w:hAnsi="Times New Roman"/>
          <w:spacing w:val="1"/>
          <w:sz w:val="28"/>
          <w:szCs w:val="28"/>
        </w:rPr>
        <w:t xml:space="preserve"> </w:t>
      </w:r>
      <w:r w:rsidRPr="009567A3">
        <w:rPr>
          <w:rFonts w:ascii="Times New Roman" w:hAnsi="Times New Roman"/>
          <w:sz w:val="28"/>
          <w:szCs w:val="28"/>
        </w:rPr>
        <w:t>«хорошо»,</w:t>
      </w:r>
      <w:r w:rsidRPr="009567A3">
        <w:rPr>
          <w:rFonts w:ascii="Times New Roman" w:hAnsi="Times New Roman"/>
          <w:spacing w:val="1"/>
          <w:sz w:val="28"/>
          <w:szCs w:val="28"/>
        </w:rPr>
        <w:t xml:space="preserve"> </w:t>
      </w:r>
      <w:r w:rsidRPr="009567A3">
        <w:rPr>
          <w:rFonts w:ascii="Times New Roman" w:hAnsi="Times New Roman"/>
          <w:sz w:val="28"/>
          <w:szCs w:val="28"/>
        </w:rPr>
        <w:t>«удовлетворительно»,</w:t>
      </w:r>
      <w:r w:rsidRPr="009567A3">
        <w:rPr>
          <w:rFonts w:ascii="Times New Roman" w:hAnsi="Times New Roman"/>
          <w:spacing w:val="1"/>
          <w:sz w:val="28"/>
          <w:szCs w:val="28"/>
        </w:rPr>
        <w:t xml:space="preserve"> </w:t>
      </w:r>
      <w:r w:rsidRPr="009567A3">
        <w:rPr>
          <w:rFonts w:ascii="Times New Roman" w:hAnsi="Times New Roman"/>
          <w:sz w:val="28"/>
          <w:szCs w:val="28"/>
        </w:rPr>
        <w:t>«неудовлетворительно».</w:t>
      </w:r>
      <w:r w:rsidRPr="009567A3">
        <w:rPr>
          <w:rFonts w:ascii="Times New Roman" w:hAnsi="Times New Roman"/>
          <w:spacing w:val="70"/>
          <w:sz w:val="28"/>
          <w:szCs w:val="28"/>
        </w:rPr>
        <w:t xml:space="preserve"> </w:t>
      </w:r>
      <w:r w:rsidRPr="009567A3">
        <w:rPr>
          <w:rFonts w:ascii="Times New Roman" w:hAnsi="Times New Roman"/>
          <w:sz w:val="28"/>
          <w:szCs w:val="28"/>
        </w:rPr>
        <w:t>Оценка</w:t>
      </w:r>
      <w:r w:rsidRPr="009567A3">
        <w:rPr>
          <w:rFonts w:ascii="Times New Roman" w:hAnsi="Times New Roman"/>
          <w:spacing w:val="-67"/>
          <w:sz w:val="28"/>
          <w:szCs w:val="28"/>
        </w:rPr>
        <w:t xml:space="preserve"> </w:t>
      </w:r>
      <w:r w:rsidRPr="009567A3">
        <w:rPr>
          <w:rFonts w:ascii="Times New Roman" w:hAnsi="Times New Roman"/>
          <w:sz w:val="28"/>
          <w:szCs w:val="28"/>
        </w:rPr>
        <w:t>за устный ответ студента ставиться в экзаменационную ведомость и в зачетную</w:t>
      </w:r>
      <w:r w:rsidRPr="009567A3">
        <w:rPr>
          <w:rFonts w:ascii="Times New Roman" w:hAnsi="Times New Roman"/>
          <w:spacing w:val="-67"/>
          <w:sz w:val="28"/>
          <w:szCs w:val="28"/>
        </w:rPr>
        <w:t xml:space="preserve"> </w:t>
      </w:r>
      <w:r w:rsidRPr="009567A3">
        <w:rPr>
          <w:rFonts w:ascii="Times New Roman" w:hAnsi="Times New Roman"/>
          <w:sz w:val="28"/>
          <w:szCs w:val="28"/>
        </w:rPr>
        <w:t>книжку</w:t>
      </w:r>
      <w:r w:rsidRPr="009567A3">
        <w:rPr>
          <w:rFonts w:ascii="Times New Roman" w:hAnsi="Times New Roman"/>
          <w:spacing w:val="-3"/>
          <w:sz w:val="28"/>
          <w:szCs w:val="28"/>
        </w:rPr>
        <w:t xml:space="preserve"> </w:t>
      </w:r>
      <w:r w:rsidRPr="009567A3">
        <w:rPr>
          <w:rFonts w:ascii="Times New Roman" w:hAnsi="Times New Roman"/>
          <w:sz w:val="28"/>
          <w:szCs w:val="28"/>
        </w:rPr>
        <w:t>студента.</w:t>
      </w:r>
    </w:p>
    <w:p w14:paraId="5C3FFB4C" w14:textId="77777777" w:rsidR="009B16C8" w:rsidRPr="009567A3" w:rsidRDefault="009B16C8" w:rsidP="009B16C8">
      <w:pPr>
        <w:pStyle w:val="a9"/>
        <w:spacing w:before="4"/>
        <w:rPr>
          <w:rFonts w:ascii="Times New Roman" w:hAnsi="Times New Roman"/>
          <w:sz w:val="28"/>
          <w:szCs w:val="28"/>
        </w:rPr>
      </w:pPr>
    </w:p>
    <w:p w14:paraId="1D987E49" w14:textId="77777777" w:rsidR="009B16C8" w:rsidRPr="009567A3" w:rsidRDefault="009B16C8" w:rsidP="009B16C8">
      <w:pPr>
        <w:pStyle w:val="1"/>
        <w:spacing w:line="321" w:lineRule="exact"/>
        <w:ind w:left="1531"/>
        <w:rPr>
          <w:sz w:val="28"/>
          <w:szCs w:val="28"/>
        </w:rPr>
      </w:pPr>
      <w:r w:rsidRPr="009567A3">
        <w:rPr>
          <w:sz w:val="28"/>
          <w:szCs w:val="28"/>
        </w:rPr>
        <w:t>Перечень</w:t>
      </w:r>
      <w:r w:rsidRPr="009567A3">
        <w:rPr>
          <w:spacing w:val="-3"/>
          <w:sz w:val="28"/>
          <w:szCs w:val="28"/>
        </w:rPr>
        <w:t xml:space="preserve"> </w:t>
      </w:r>
      <w:r w:rsidRPr="009567A3">
        <w:rPr>
          <w:sz w:val="28"/>
          <w:szCs w:val="28"/>
        </w:rPr>
        <w:t>вопросов</w:t>
      </w:r>
      <w:r w:rsidRPr="009567A3">
        <w:rPr>
          <w:spacing w:val="-5"/>
          <w:sz w:val="28"/>
          <w:szCs w:val="28"/>
        </w:rPr>
        <w:t xml:space="preserve"> </w:t>
      </w:r>
      <w:r w:rsidRPr="009567A3">
        <w:rPr>
          <w:sz w:val="28"/>
          <w:szCs w:val="28"/>
        </w:rPr>
        <w:t>к</w:t>
      </w:r>
      <w:r w:rsidRPr="009567A3">
        <w:rPr>
          <w:spacing w:val="-4"/>
          <w:sz w:val="28"/>
          <w:szCs w:val="28"/>
        </w:rPr>
        <w:t xml:space="preserve"> </w:t>
      </w:r>
      <w:r w:rsidRPr="009567A3">
        <w:rPr>
          <w:sz w:val="28"/>
          <w:szCs w:val="28"/>
        </w:rPr>
        <w:t>дифференцированному</w:t>
      </w:r>
      <w:r w:rsidRPr="009567A3">
        <w:rPr>
          <w:spacing w:val="-1"/>
          <w:sz w:val="28"/>
          <w:szCs w:val="28"/>
        </w:rPr>
        <w:t xml:space="preserve"> </w:t>
      </w:r>
      <w:r w:rsidRPr="009567A3">
        <w:rPr>
          <w:sz w:val="28"/>
          <w:szCs w:val="28"/>
        </w:rPr>
        <w:t>зачету:</w:t>
      </w:r>
    </w:p>
    <w:p w14:paraId="7E316AAB" w14:textId="77777777" w:rsidR="009B16C8" w:rsidRPr="009567A3" w:rsidRDefault="009B16C8" w:rsidP="009B16C8">
      <w:pPr>
        <w:pStyle w:val="a9"/>
        <w:spacing w:line="320" w:lineRule="exact"/>
        <w:ind w:left="112"/>
        <w:rPr>
          <w:rFonts w:ascii="Times New Roman" w:hAnsi="Times New Roman"/>
          <w:sz w:val="28"/>
          <w:szCs w:val="28"/>
        </w:rPr>
      </w:pPr>
      <w:r w:rsidRPr="009567A3">
        <w:rPr>
          <w:rFonts w:ascii="Times New Roman" w:hAnsi="Times New Roman"/>
          <w:sz w:val="28"/>
          <w:szCs w:val="28"/>
        </w:rPr>
        <w:t>Вопросы</w:t>
      </w:r>
      <w:r w:rsidRPr="009567A3">
        <w:rPr>
          <w:rFonts w:ascii="Times New Roman" w:hAnsi="Times New Roman"/>
          <w:spacing w:val="-4"/>
          <w:sz w:val="28"/>
          <w:szCs w:val="28"/>
        </w:rPr>
        <w:t xml:space="preserve"> </w:t>
      </w:r>
      <w:r w:rsidRPr="009567A3">
        <w:rPr>
          <w:rFonts w:ascii="Times New Roman" w:hAnsi="Times New Roman"/>
          <w:sz w:val="28"/>
          <w:szCs w:val="28"/>
        </w:rPr>
        <w:t>для</w:t>
      </w:r>
      <w:r w:rsidRPr="009567A3">
        <w:rPr>
          <w:rFonts w:ascii="Times New Roman" w:hAnsi="Times New Roman"/>
          <w:spacing w:val="-6"/>
          <w:sz w:val="28"/>
          <w:szCs w:val="28"/>
        </w:rPr>
        <w:t xml:space="preserve"> </w:t>
      </w:r>
      <w:r w:rsidRPr="009567A3">
        <w:rPr>
          <w:rFonts w:ascii="Times New Roman" w:hAnsi="Times New Roman"/>
          <w:sz w:val="28"/>
          <w:szCs w:val="28"/>
        </w:rPr>
        <w:t>подготовки</w:t>
      </w:r>
      <w:r w:rsidRPr="009567A3">
        <w:rPr>
          <w:rFonts w:ascii="Times New Roman" w:hAnsi="Times New Roman"/>
          <w:spacing w:val="-6"/>
          <w:sz w:val="28"/>
          <w:szCs w:val="28"/>
        </w:rPr>
        <w:t xml:space="preserve"> </w:t>
      </w:r>
      <w:r w:rsidRPr="009567A3">
        <w:rPr>
          <w:rFonts w:ascii="Times New Roman" w:hAnsi="Times New Roman"/>
          <w:sz w:val="28"/>
          <w:szCs w:val="28"/>
        </w:rPr>
        <w:t>к</w:t>
      </w:r>
      <w:r w:rsidRPr="009567A3">
        <w:rPr>
          <w:rFonts w:ascii="Times New Roman" w:hAnsi="Times New Roman"/>
          <w:spacing w:val="-3"/>
          <w:sz w:val="28"/>
          <w:szCs w:val="28"/>
        </w:rPr>
        <w:t xml:space="preserve"> </w:t>
      </w:r>
      <w:r w:rsidRPr="009567A3">
        <w:rPr>
          <w:rFonts w:ascii="Times New Roman" w:hAnsi="Times New Roman"/>
          <w:sz w:val="28"/>
          <w:szCs w:val="28"/>
        </w:rPr>
        <w:t>дифференцированному</w:t>
      </w:r>
      <w:r w:rsidRPr="009567A3">
        <w:rPr>
          <w:rFonts w:ascii="Times New Roman" w:hAnsi="Times New Roman"/>
          <w:spacing w:val="-7"/>
          <w:sz w:val="28"/>
          <w:szCs w:val="28"/>
        </w:rPr>
        <w:t xml:space="preserve"> </w:t>
      </w:r>
      <w:r w:rsidRPr="009567A3">
        <w:rPr>
          <w:rFonts w:ascii="Times New Roman" w:hAnsi="Times New Roman"/>
          <w:sz w:val="28"/>
          <w:szCs w:val="28"/>
        </w:rPr>
        <w:t>зачету:</w:t>
      </w:r>
    </w:p>
    <w:p w14:paraId="48D60C25" w14:textId="77777777" w:rsidR="009B16C8" w:rsidRPr="009567A3" w:rsidRDefault="009B16C8" w:rsidP="009B16C8">
      <w:pPr>
        <w:pStyle w:val="a8"/>
        <w:widowControl w:val="0"/>
        <w:numPr>
          <w:ilvl w:val="0"/>
          <w:numId w:val="33"/>
        </w:numPr>
        <w:tabs>
          <w:tab w:val="left" w:pos="821"/>
          <w:tab w:val="left" w:pos="822"/>
        </w:tabs>
        <w:autoSpaceDE w:val="0"/>
        <w:autoSpaceDN w:val="0"/>
        <w:spacing w:after="0" w:line="322" w:lineRule="exact"/>
        <w:ind w:hanging="710"/>
        <w:contextualSpacing w:val="0"/>
        <w:jc w:val="left"/>
        <w:rPr>
          <w:rFonts w:ascii="Times New Roman" w:hAnsi="Times New Roman"/>
          <w:sz w:val="28"/>
          <w:szCs w:val="28"/>
        </w:rPr>
      </w:pPr>
      <w:r w:rsidRPr="009567A3">
        <w:rPr>
          <w:rFonts w:ascii="Times New Roman" w:hAnsi="Times New Roman"/>
          <w:sz w:val="28"/>
          <w:szCs w:val="28"/>
        </w:rPr>
        <w:t>Концепция</w:t>
      </w:r>
      <w:r w:rsidRPr="009567A3">
        <w:rPr>
          <w:rFonts w:ascii="Times New Roman" w:hAnsi="Times New Roman"/>
          <w:spacing w:val="-7"/>
          <w:sz w:val="28"/>
          <w:szCs w:val="28"/>
        </w:rPr>
        <w:t xml:space="preserve"> </w:t>
      </w:r>
      <w:r w:rsidRPr="009567A3">
        <w:rPr>
          <w:rFonts w:ascii="Times New Roman" w:hAnsi="Times New Roman"/>
          <w:sz w:val="28"/>
          <w:szCs w:val="28"/>
        </w:rPr>
        <w:t>бережливого</w:t>
      </w:r>
      <w:r w:rsidRPr="009567A3">
        <w:rPr>
          <w:rFonts w:ascii="Times New Roman" w:hAnsi="Times New Roman"/>
          <w:spacing w:val="-6"/>
          <w:sz w:val="28"/>
          <w:szCs w:val="28"/>
        </w:rPr>
        <w:t xml:space="preserve"> </w:t>
      </w:r>
      <w:r w:rsidRPr="009567A3">
        <w:rPr>
          <w:rFonts w:ascii="Times New Roman" w:hAnsi="Times New Roman"/>
          <w:sz w:val="28"/>
          <w:szCs w:val="28"/>
        </w:rPr>
        <w:t>производства:</w:t>
      </w:r>
      <w:r w:rsidRPr="009567A3">
        <w:rPr>
          <w:rFonts w:ascii="Times New Roman" w:hAnsi="Times New Roman"/>
          <w:spacing w:val="-5"/>
          <w:sz w:val="28"/>
          <w:szCs w:val="28"/>
        </w:rPr>
        <w:t xml:space="preserve"> </w:t>
      </w:r>
      <w:r w:rsidRPr="009567A3">
        <w:rPr>
          <w:rFonts w:ascii="Times New Roman" w:hAnsi="Times New Roman"/>
          <w:sz w:val="28"/>
          <w:szCs w:val="28"/>
        </w:rPr>
        <w:t>исторический</w:t>
      </w:r>
      <w:r w:rsidRPr="009567A3">
        <w:rPr>
          <w:rFonts w:ascii="Times New Roman" w:hAnsi="Times New Roman"/>
          <w:spacing w:val="-4"/>
          <w:sz w:val="28"/>
          <w:szCs w:val="28"/>
        </w:rPr>
        <w:t xml:space="preserve"> </w:t>
      </w:r>
      <w:r w:rsidRPr="009567A3">
        <w:rPr>
          <w:rFonts w:ascii="Times New Roman" w:hAnsi="Times New Roman"/>
          <w:sz w:val="28"/>
          <w:szCs w:val="28"/>
        </w:rPr>
        <w:t>аспект.</w:t>
      </w:r>
    </w:p>
    <w:p w14:paraId="569CC22E" w14:textId="77777777" w:rsidR="009B16C8" w:rsidRPr="009567A3" w:rsidRDefault="009B16C8" w:rsidP="009B16C8">
      <w:pPr>
        <w:pStyle w:val="a8"/>
        <w:widowControl w:val="0"/>
        <w:numPr>
          <w:ilvl w:val="0"/>
          <w:numId w:val="33"/>
        </w:numPr>
        <w:tabs>
          <w:tab w:val="left" w:pos="821"/>
          <w:tab w:val="left" w:pos="822"/>
          <w:tab w:val="left" w:pos="2034"/>
          <w:tab w:val="left" w:pos="3476"/>
          <w:tab w:val="left" w:pos="5350"/>
          <w:tab w:val="left" w:pos="5702"/>
          <w:tab w:val="left" w:pos="7218"/>
          <w:tab w:val="left" w:pos="8966"/>
        </w:tabs>
        <w:autoSpaceDE w:val="0"/>
        <w:autoSpaceDN w:val="0"/>
        <w:spacing w:after="0" w:line="240" w:lineRule="auto"/>
        <w:ind w:left="112" w:right="691" w:firstLine="0"/>
        <w:contextualSpacing w:val="0"/>
        <w:jc w:val="left"/>
        <w:rPr>
          <w:rFonts w:ascii="Times New Roman" w:hAnsi="Times New Roman"/>
          <w:sz w:val="28"/>
          <w:szCs w:val="28"/>
        </w:rPr>
      </w:pPr>
      <w:r w:rsidRPr="009567A3">
        <w:rPr>
          <w:rFonts w:ascii="Times New Roman" w:hAnsi="Times New Roman"/>
          <w:sz w:val="28"/>
          <w:szCs w:val="28"/>
        </w:rPr>
        <w:t>История</w:t>
      </w:r>
      <w:r w:rsidRPr="009567A3">
        <w:rPr>
          <w:rFonts w:ascii="Times New Roman" w:hAnsi="Times New Roman"/>
          <w:sz w:val="28"/>
          <w:szCs w:val="28"/>
        </w:rPr>
        <w:tab/>
        <w:t>внедрения</w:t>
      </w:r>
      <w:r w:rsidRPr="009567A3">
        <w:rPr>
          <w:rFonts w:ascii="Times New Roman" w:hAnsi="Times New Roman"/>
          <w:sz w:val="28"/>
          <w:szCs w:val="28"/>
        </w:rPr>
        <w:tab/>
        <w:t>инструментов</w:t>
      </w:r>
      <w:r w:rsidRPr="009567A3">
        <w:rPr>
          <w:rFonts w:ascii="Times New Roman" w:hAnsi="Times New Roman"/>
          <w:sz w:val="28"/>
          <w:szCs w:val="28"/>
        </w:rPr>
        <w:tab/>
        <w:t>и</w:t>
      </w:r>
      <w:r w:rsidRPr="009567A3">
        <w:rPr>
          <w:rFonts w:ascii="Times New Roman" w:hAnsi="Times New Roman"/>
          <w:sz w:val="28"/>
          <w:szCs w:val="28"/>
        </w:rPr>
        <w:tab/>
        <w:t>принципов</w:t>
      </w:r>
      <w:r w:rsidRPr="009567A3">
        <w:rPr>
          <w:rFonts w:ascii="Times New Roman" w:hAnsi="Times New Roman"/>
          <w:sz w:val="28"/>
          <w:szCs w:val="28"/>
        </w:rPr>
        <w:tab/>
        <w:t>бережливого</w:t>
      </w:r>
      <w:r w:rsidRPr="009567A3">
        <w:rPr>
          <w:rFonts w:ascii="Times New Roman" w:hAnsi="Times New Roman"/>
          <w:sz w:val="28"/>
          <w:szCs w:val="28"/>
        </w:rPr>
        <w:tab/>
      </w:r>
      <w:proofErr w:type="spellStart"/>
      <w:r w:rsidRPr="009567A3">
        <w:rPr>
          <w:rFonts w:ascii="Times New Roman" w:hAnsi="Times New Roman"/>
          <w:sz w:val="28"/>
          <w:szCs w:val="28"/>
        </w:rPr>
        <w:t>произ</w:t>
      </w:r>
      <w:proofErr w:type="spellEnd"/>
      <w:r w:rsidRPr="009567A3">
        <w:rPr>
          <w:rFonts w:ascii="Times New Roman" w:hAnsi="Times New Roman"/>
          <w:sz w:val="28"/>
          <w:szCs w:val="28"/>
        </w:rPr>
        <w:t>-</w:t>
      </w:r>
      <w:r w:rsidRPr="009567A3">
        <w:rPr>
          <w:rFonts w:ascii="Times New Roman" w:hAnsi="Times New Roman"/>
          <w:spacing w:val="-67"/>
          <w:sz w:val="28"/>
          <w:szCs w:val="28"/>
        </w:rPr>
        <w:t xml:space="preserve"> </w:t>
      </w:r>
      <w:proofErr w:type="spellStart"/>
      <w:r w:rsidRPr="009567A3">
        <w:rPr>
          <w:rFonts w:ascii="Times New Roman" w:hAnsi="Times New Roman"/>
          <w:sz w:val="28"/>
          <w:szCs w:val="28"/>
        </w:rPr>
        <w:t>водства</w:t>
      </w:r>
      <w:proofErr w:type="spellEnd"/>
      <w:r w:rsidRPr="009567A3">
        <w:rPr>
          <w:rFonts w:ascii="Times New Roman" w:hAnsi="Times New Roman"/>
          <w:spacing w:val="-1"/>
          <w:sz w:val="28"/>
          <w:szCs w:val="28"/>
        </w:rPr>
        <w:t xml:space="preserve"> </w:t>
      </w:r>
      <w:proofErr w:type="spellStart"/>
      <w:r w:rsidRPr="009567A3">
        <w:rPr>
          <w:rFonts w:ascii="Times New Roman" w:hAnsi="Times New Roman"/>
          <w:sz w:val="28"/>
          <w:szCs w:val="28"/>
        </w:rPr>
        <w:t>Г.Фордом</w:t>
      </w:r>
      <w:proofErr w:type="spellEnd"/>
      <w:r w:rsidRPr="009567A3">
        <w:rPr>
          <w:rFonts w:ascii="Times New Roman" w:hAnsi="Times New Roman"/>
          <w:spacing w:val="-3"/>
          <w:sz w:val="28"/>
          <w:szCs w:val="28"/>
        </w:rPr>
        <w:t xml:space="preserve"> </w:t>
      </w:r>
      <w:r w:rsidRPr="009567A3">
        <w:rPr>
          <w:rFonts w:ascii="Times New Roman" w:hAnsi="Times New Roman"/>
          <w:sz w:val="28"/>
          <w:szCs w:val="28"/>
        </w:rPr>
        <w:t>и</w:t>
      </w:r>
      <w:r w:rsidRPr="009567A3">
        <w:rPr>
          <w:rFonts w:ascii="Times New Roman" w:hAnsi="Times New Roman"/>
          <w:spacing w:val="-2"/>
          <w:sz w:val="28"/>
          <w:szCs w:val="28"/>
        </w:rPr>
        <w:t xml:space="preserve"> </w:t>
      </w:r>
      <w:proofErr w:type="spellStart"/>
      <w:r w:rsidRPr="009567A3">
        <w:rPr>
          <w:rFonts w:ascii="Times New Roman" w:hAnsi="Times New Roman"/>
          <w:sz w:val="28"/>
          <w:szCs w:val="28"/>
        </w:rPr>
        <w:t>Т.Оно</w:t>
      </w:r>
      <w:proofErr w:type="spellEnd"/>
      <w:r w:rsidRPr="009567A3">
        <w:rPr>
          <w:rFonts w:ascii="Times New Roman" w:hAnsi="Times New Roman"/>
          <w:sz w:val="28"/>
          <w:szCs w:val="28"/>
        </w:rPr>
        <w:t>.</w:t>
      </w:r>
    </w:p>
    <w:p w14:paraId="56D23746" w14:textId="77777777" w:rsidR="009B16C8" w:rsidRPr="009567A3" w:rsidRDefault="009B16C8" w:rsidP="009B16C8">
      <w:pPr>
        <w:pStyle w:val="a8"/>
        <w:widowControl w:val="0"/>
        <w:numPr>
          <w:ilvl w:val="0"/>
          <w:numId w:val="33"/>
        </w:numPr>
        <w:tabs>
          <w:tab w:val="left" w:pos="821"/>
          <w:tab w:val="left" w:pos="822"/>
        </w:tabs>
        <w:autoSpaceDE w:val="0"/>
        <w:autoSpaceDN w:val="0"/>
        <w:spacing w:after="0" w:line="321" w:lineRule="exact"/>
        <w:ind w:hanging="710"/>
        <w:contextualSpacing w:val="0"/>
        <w:jc w:val="left"/>
        <w:rPr>
          <w:rFonts w:ascii="Times New Roman" w:hAnsi="Times New Roman"/>
          <w:sz w:val="28"/>
          <w:szCs w:val="28"/>
        </w:rPr>
      </w:pPr>
      <w:r w:rsidRPr="009567A3">
        <w:rPr>
          <w:rFonts w:ascii="Times New Roman" w:hAnsi="Times New Roman"/>
          <w:sz w:val="28"/>
          <w:szCs w:val="28"/>
        </w:rPr>
        <w:t>Основные</w:t>
      </w:r>
      <w:r w:rsidRPr="009567A3">
        <w:rPr>
          <w:rFonts w:ascii="Times New Roman" w:hAnsi="Times New Roman"/>
          <w:spacing w:val="-7"/>
          <w:sz w:val="28"/>
          <w:szCs w:val="28"/>
        </w:rPr>
        <w:t xml:space="preserve"> </w:t>
      </w:r>
      <w:r w:rsidRPr="009567A3">
        <w:rPr>
          <w:rFonts w:ascii="Times New Roman" w:hAnsi="Times New Roman"/>
          <w:sz w:val="28"/>
          <w:szCs w:val="28"/>
        </w:rPr>
        <w:t>принципы</w:t>
      </w:r>
      <w:r w:rsidRPr="009567A3">
        <w:rPr>
          <w:rFonts w:ascii="Times New Roman" w:hAnsi="Times New Roman"/>
          <w:spacing w:val="-3"/>
          <w:sz w:val="28"/>
          <w:szCs w:val="28"/>
        </w:rPr>
        <w:t xml:space="preserve"> </w:t>
      </w:r>
      <w:r w:rsidRPr="009567A3">
        <w:rPr>
          <w:rFonts w:ascii="Times New Roman" w:hAnsi="Times New Roman"/>
          <w:sz w:val="28"/>
          <w:szCs w:val="28"/>
        </w:rPr>
        <w:t>современной</w:t>
      </w:r>
      <w:r w:rsidRPr="009567A3">
        <w:rPr>
          <w:rFonts w:ascii="Times New Roman" w:hAnsi="Times New Roman"/>
          <w:spacing w:val="-4"/>
          <w:sz w:val="28"/>
          <w:szCs w:val="28"/>
        </w:rPr>
        <w:t xml:space="preserve"> </w:t>
      </w:r>
      <w:r w:rsidRPr="009567A3">
        <w:rPr>
          <w:rFonts w:ascii="Times New Roman" w:hAnsi="Times New Roman"/>
          <w:sz w:val="28"/>
          <w:szCs w:val="28"/>
        </w:rPr>
        <w:t>системы</w:t>
      </w:r>
      <w:r w:rsidRPr="009567A3">
        <w:rPr>
          <w:rFonts w:ascii="Times New Roman" w:hAnsi="Times New Roman"/>
          <w:spacing w:val="-4"/>
          <w:sz w:val="28"/>
          <w:szCs w:val="28"/>
        </w:rPr>
        <w:t xml:space="preserve"> </w:t>
      </w:r>
      <w:r w:rsidRPr="009567A3">
        <w:rPr>
          <w:rFonts w:ascii="Times New Roman" w:hAnsi="Times New Roman"/>
          <w:sz w:val="28"/>
          <w:szCs w:val="28"/>
        </w:rPr>
        <w:t>бережливого</w:t>
      </w:r>
      <w:r w:rsidRPr="009567A3">
        <w:rPr>
          <w:rFonts w:ascii="Times New Roman" w:hAnsi="Times New Roman"/>
          <w:spacing w:val="-2"/>
          <w:sz w:val="28"/>
          <w:szCs w:val="28"/>
        </w:rPr>
        <w:t xml:space="preserve"> </w:t>
      </w:r>
      <w:r w:rsidRPr="009567A3">
        <w:rPr>
          <w:rFonts w:ascii="Times New Roman" w:hAnsi="Times New Roman"/>
          <w:sz w:val="28"/>
          <w:szCs w:val="28"/>
        </w:rPr>
        <w:t>производства.</w:t>
      </w:r>
    </w:p>
    <w:p w14:paraId="599F6D18" w14:textId="77777777" w:rsidR="009B16C8" w:rsidRPr="009567A3" w:rsidRDefault="009B16C8" w:rsidP="009B16C8">
      <w:pPr>
        <w:pStyle w:val="a8"/>
        <w:widowControl w:val="0"/>
        <w:numPr>
          <w:ilvl w:val="0"/>
          <w:numId w:val="33"/>
        </w:numPr>
        <w:tabs>
          <w:tab w:val="left" w:pos="821"/>
          <w:tab w:val="left" w:pos="822"/>
        </w:tabs>
        <w:autoSpaceDE w:val="0"/>
        <w:autoSpaceDN w:val="0"/>
        <w:spacing w:after="0" w:line="240" w:lineRule="auto"/>
        <w:ind w:hanging="640"/>
        <w:contextualSpacing w:val="0"/>
        <w:jc w:val="left"/>
        <w:rPr>
          <w:rFonts w:ascii="Times New Roman" w:hAnsi="Times New Roman"/>
          <w:sz w:val="28"/>
          <w:szCs w:val="28"/>
        </w:rPr>
      </w:pPr>
      <w:r w:rsidRPr="009567A3">
        <w:rPr>
          <w:rFonts w:ascii="Times New Roman" w:hAnsi="Times New Roman"/>
          <w:sz w:val="28"/>
          <w:szCs w:val="28"/>
        </w:rPr>
        <w:t>Кайдзен</w:t>
      </w:r>
      <w:r w:rsidRPr="009567A3">
        <w:rPr>
          <w:rFonts w:ascii="Times New Roman" w:hAnsi="Times New Roman"/>
          <w:spacing w:val="-2"/>
          <w:sz w:val="28"/>
          <w:szCs w:val="28"/>
        </w:rPr>
        <w:t xml:space="preserve"> </w:t>
      </w:r>
      <w:r w:rsidRPr="009567A3">
        <w:rPr>
          <w:rFonts w:ascii="Times New Roman" w:hAnsi="Times New Roman"/>
          <w:sz w:val="28"/>
          <w:szCs w:val="28"/>
        </w:rPr>
        <w:t>в</w:t>
      </w:r>
      <w:r w:rsidRPr="009567A3">
        <w:rPr>
          <w:rFonts w:ascii="Times New Roman" w:hAnsi="Times New Roman"/>
          <w:spacing w:val="-4"/>
          <w:sz w:val="28"/>
          <w:szCs w:val="28"/>
        </w:rPr>
        <w:t xml:space="preserve"> </w:t>
      </w:r>
      <w:r w:rsidRPr="009567A3">
        <w:rPr>
          <w:rFonts w:ascii="Times New Roman" w:hAnsi="Times New Roman"/>
          <w:sz w:val="28"/>
          <w:szCs w:val="28"/>
        </w:rPr>
        <w:t>деятельности</w:t>
      </w:r>
      <w:r w:rsidRPr="009567A3">
        <w:rPr>
          <w:rFonts w:ascii="Times New Roman" w:hAnsi="Times New Roman"/>
          <w:spacing w:val="-4"/>
          <w:sz w:val="28"/>
          <w:szCs w:val="28"/>
        </w:rPr>
        <w:t xml:space="preserve"> </w:t>
      </w:r>
      <w:r w:rsidRPr="009567A3">
        <w:rPr>
          <w:rFonts w:ascii="Times New Roman" w:hAnsi="Times New Roman"/>
          <w:sz w:val="28"/>
          <w:szCs w:val="28"/>
        </w:rPr>
        <w:t>компании</w:t>
      </w:r>
      <w:r w:rsidRPr="009567A3">
        <w:rPr>
          <w:rFonts w:ascii="Times New Roman" w:hAnsi="Times New Roman"/>
          <w:spacing w:val="-2"/>
          <w:sz w:val="28"/>
          <w:szCs w:val="28"/>
        </w:rPr>
        <w:t xml:space="preserve"> </w:t>
      </w:r>
      <w:r w:rsidRPr="009567A3">
        <w:rPr>
          <w:rFonts w:ascii="Times New Roman" w:hAnsi="Times New Roman"/>
          <w:sz w:val="28"/>
          <w:szCs w:val="28"/>
        </w:rPr>
        <w:t>и</w:t>
      </w:r>
      <w:r w:rsidRPr="009567A3">
        <w:rPr>
          <w:rFonts w:ascii="Times New Roman" w:hAnsi="Times New Roman"/>
          <w:spacing w:val="-5"/>
          <w:sz w:val="28"/>
          <w:szCs w:val="28"/>
        </w:rPr>
        <w:t xml:space="preserve"> </w:t>
      </w:r>
      <w:r w:rsidRPr="009567A3">
        <w:rPr>
          <w:rFonts w:ascii="Times New Roman" w:hAnsi="Times New Roman"/>
          <w:sz w:val="28"/>
          <w:szCs w:val="28"/>
        </w:rPr>
        <w:t>персонала</w:t>
      </w:r>
      <w:r w:rsidRPr="009567A3">
        <w:rPr>
          <w:rFonts w:ascii="Times New Roman" w:hAnsi="Times New Roman"/>
          <w:spacing w:val="-4"/>
          <w:sz w:val="28"/>
          <w:szCs w:val="28"/>
        </w:rPr>
        <w:t xml:space="preserve"> </w:t>
      </w:r>
      <w:r w:rsidRPr="009567A3">
        <w:rPr>
          <w:rFonts w:ascii="Times New Roman" w:hAnsi="Times New Roman"/>
          <w:sz w:val="28"/>
          <w:szCs w:val="28"/>
        </w:rPr>
        <w:t>компании.</w:t>
      </w:r>
    </w:p>
    <w:p w14:paraId="54290470" w14:textId="77777777" w:rsidR="009B16C8" w:rsidRPr="009567A3" w:rsidRDefault="009B16C8" w:rsidP="009B16C8">
      <w:pPr>
        <w:pStyle w:val="a8"/>
        <w:widowControl w:val="0"/>
        <w:numPr>
          <w:ilvl w:val="0"/>
          <w:numId w:val="33"/>
        </w:numPr>
        <w:tabs>
          <w:tab w:val="left" w:pos="821"/>
          <w:tab w:val="left" w:pos="822"/>
          <w:tab w:val="left" w:pos="1727"/>
          <w:tab w:val="left" w:pos="2746"/>
          <w:tab w:val="left" w:pos="4022"/>
          <w:tab w:val="left" w:pos="5343"/>
          <w:tab w:val="left" w:pos="5689"/>
          <w:tab w:val="left" w:pos="7824"/>
          <w:tab w:val="left" w:pos="8639"/>
        </w:tabs>
        <w:autoSpaceDE w:val="0"/>
        <w:autoSpaceDN w:val="0"/>
        <w:spacing w:before="2" w:after="0" w:line="240" w:lineRule="auto"/>
        <w:ind w:left="112" w:right="691" w:firstLine="0"/>
        <w:contextualSpacing w:val="0"/>
        <w:jc w:val="left"/>
        <w:rPr>
          <w:rFonts w:ascii="Times New Roman" w:hAnsi="Times New Roman"/>
          <w:sz w:val="28"/>
          <w:szCs w:val="28"/>
        </w:rPr>
      </w:pPr>
      <w:r w:rsidRPr="009567A3">
        <w:rPr>
          <w:rFonts w:ascii="Times New Roman" w:hAnsi="Times New Roman"/>
          <w:sz w:val="28"/>
          <w:szCs w:val="28"/>
        </w:rPr>
        <w:t>Карта</w:t>
      </w:r>
      <w:r w:rsidRPr="009567A3">
        <w:rPr>
          <w:rFonts w:ascii="Times New Roman" w:hAnsi="Times New Roman"/>
          <w:sz w:val="28"/>
          <w:szCs w:val="28"/>
        </w:rPr>
        <w:tab/>
        <w:t>потока</w:t>
      </w:r>
      <w:r w:rsidRPr="009567A3">
        <w:rPr>
          <w:rFonts w:ascii="Times New Roman" w:hAnsi="Times New Roman"/>
          <w:sz w:val="28"/>
          <w:szCs w:val="28"/>
        </w:rPr>
        <w:tab/>
        <w:t>создания</w:t>
      </w:r>
      <w:r w:rsidRPr="009567A3">
        <w:rPr>
          <w:rFonts w:ascii="Times New Roman" w:hAnsi="Times New Roman"/>
          <w:sz w:val="28"/>
          <w:szCs w:val="28"/>
        </w:rPr>
        <w:tab/>
        <w:t>ценности</w:t>
      </w:r>
      <w:r w:rsidRPr="009567A3">
        <w:rPr>
          <w:rFonts w:ascii="Times New Roman" w:hAnsi="Times New Roman"/>
          <w:sz w:val="28"/>
          <w:szCs w:val="28"/>
        </w:rPr>
        <w:tab/>
        <w:t>–</w:t>
      </w:r>
      <w:r w:rsidRPr="009567A3">
        <w:rPr>
          <w:rFonts w:ascii="Times New Roman" w:hAnsi="Times New Roman"/>
          <w:sz w:val="28"/>
          <w:szCs w:val="28"/>
        </w:rPr>
        <w:tab/>
        <w:t>характеристика,</w:t>
      </w:r>
      <w:r w:rsidRPr="009567A3">
        <w:rPr>
          <w:rFonts w:ascii="Times New Roman" w:hAnsi="Times New Roman"/>
          <w:sz w:val="28"/>
          <w:szCs w:val="28"/>
        </w:rPr>
        <w:tab/>
        <w:t>цель,</w:t>
      </w:r>
      <w:r w:rsidRPr="009567A3">
        <w:rPr>
          <w:rFonts w:ascii="Times New Roman" w:hAnsi="Times New Roman"/>
          <w:sz w:val="28"/>
          <w:szCs w:val="28"/>
        </w:rPr>
        <w:tab/>
        <w:t>алгоритм</w:t>
      </w:r>
      <w:r w:rsidRPr="009567A3">
        <w:rPr>
          <w:rFonts w:ascii="Times New Roman" w:hAnsi="Times New Roman"/>
          <w:spacing w:val="-67"/>
          <w:sz w:val="28"/>
          <w:szCs w:val="28"/>
        </w:rPr>
        <w:t xml:space="preserve"> </w:t>
      </w:r>
      <w:r w:rsidRPr="009567A3">
        <w:rPr>
          <w:rFonts w:ascii="Times New Roman" w:hAnsi="Times New Roman"/>
          <w:sz w:val="28"/>
          <w:szCs w:val="28"/>
        </w:rPr>
        <w:t>составления,</w:t>
      </w:r>
      <w:r w:rsidRPr="009567A3">
        <w:rPr>
          <w:rFonts w:ascii="Times New Roman" w:hAnsi="Times New Roman"/>
          <w:spacing w:val="-1"/>
          <w:sz w:val="28"/>
          <w:szCs w:val="28"/>
        </w:rPr>
        <w:t xml:space="preserve"> </w:t>
      </w:r>
      <w:r w:rsidRPr="009567A3">
        <w:rPr>
          <w:rFonts w:ascii="Times New Roman" w:hAnsi="Times New Roman"/>
          <w:sz w:val="28"/>
          <w:szCs w:val="28"/>
        </w:rPr>
        <w:t>виды.</w:t>
      </w:r>
    </w:p>
    <w:p w14:paraId="449C2AE8" w14:textId="77777777" w:rsidR="009B16C8" w:rsidRPr="009567A3" w:rsidRDefault="009B16C8" w:rsidP="009B16C8">
      <w:pPr>
        <w:pStyle w:val="a8"/>
        <w:widowControl w:val="0"/>
        <w:numPr>
          <w:ilvl w:val="0"/>
          <w:numId w:val="33"/>
        </w:numPr>
        <w:tabs>
          <w:tab w:val="left" w:pos="821"/>
          <w:tab w:val="left" w:pos="822"/>
        </w:tabs>
        <w:autoSpaceDE w:val="0"/>
        <w:autoSpaceDN w:val="0"/>
        <w:spacing w:after="0" w:line="321" w:lineRule="exact"/>
        <w:ind w:hanging="710"/>
        <w:contextualSpacing w:val="0"/>
        <w:jc w:val="left"/>
        <w:rPr>
          <w:rFonts w:ascii="Times New Roman" w:hAnsi="Times New Roman"/>
          <w:sz w:val="28"/>
          <w:szCs w:val="28"/>
        </w:rPr>
      </w:pPr>
      <w:r w:rsidRPr="009567A3">
        <w:rPr>
          <w:rFonts w:ascii="Times New Roman" w:hAnsi="Times New Roman"/>
          <w:sz w:val="28"/>
          <w:szCs w:val="28"/>
        </w:rPr>
        <w:t>Диаграмма</w:t>
      </w:r>
      <w:r w:rsidRPr="009567A3">
        <w:rPr>
          <w:rFonts w:ascii="Times New Roman" w:hAnsi="Times New Roman"/>
          <w:spacing w:val="-2"/>
          <w:sz w:val="28"/>
          <w:szCs w:val="28"/>
        </w:rPr>
        <w:t xml:space="preserve"> </w:t>
      </w:r>
      <w:r w:rsidRPr="009567A3">
        <w:rPr>
          <w:rFonts w:ascii="Times New Roman" w:hAnsi="Times New Roman"/>
          <w:sz w:val="28"/>
          <w:szCs w:val="28"/>
        </w:rPr>
        <w:t>«Спагетти»</w:t>
      </w:r>
      <w:r w:rsidRPr="009567A3">
        <w:rPr>
          <w:rFonts w:ascii="Times New Roman" w:hAnsi="Times New Roman"/>
          <w:spacing w:val="-1"/>
          <w:sz w:val="28"/>
          <w:szCs w:val="28"/>
        </w:rPr>
        <w:t xml:space="preserve"> </w:t>
      </w:r>
      <w:r w:rsidRPr="009567A3">
        <w:rPr>
          <w:rFonts w:ascii="Times New Roman" w:hAnsi="Times New Roman"/>
          <w:sz w:val="28"/>
          <w:szCs w:val="28"/>
        </w:rPr>
        <w:t>-</w:t>
      </w:r>
      <w:r w:rsidRPr="009567A3">
        <w:rPr>
          <w:rFonts w:ascii="Times New Roman" w:hAnsi="Times New Roman"/>
          <w:spacing w:val="-3"/>
          <w:sz w:val="28"/>
          <w:szCs w:val="28"/>
        </w:rPr>
        <w:t xml:space="preserve"> </w:t>
      </w:r>
      <w:r w:rsidRPr="009567A3">
        <w:rPr>
          <w:rFonts w:ascii="Times New Roman" w:hAnsi="Times New Roman"/>
          <w:sz w:val="28"/>
          <w:szCs w:val="28"/>
        </w:rPr>
        <w:t>назначение</w:t>
      </w:r>
      <w:r w:rsidRPr="009567A3">
        <w:rPr>
          <w:rFonts w:ascii="Times New Roman" w:hAnsi="Times New Roman"/>
          <w:spacing w:val="-4"/>
          <w:sz w:val="28"/>
          <w:szCs w:val="28"/>
        </w:rPr>
        <w:t xml:space="preserve"> </w:t>
      </w:r>
      <w:r w:rsidRPr="009567A3">
        <w:rPr>
          <w:rFonts w:ascii="Times New Roman" w:hAnsi="Times New Roman"/>
          <w:sz w:val="28"/>
          <w:szCs w:val="28"/>
        </w:rPr>
        <w:t>и</w:t>
      </w:r>
      <w:r w:rsidRPr="009567A3">
        <w:rPr>
          <w:rFonts w:ascii="Times New Roman" w:hAnsi="Times New Roman"/>
          <w:spacing w:val="-2"/>
          <w:sz w:val="28"/>
          <w:szCs w:val="28"/>
        </w:rPr>
        <w:t xml:space="preserve"> </w:t>
      </w:r>
      <w:r w:rsidRPr="009567A3">
        <w:rPr>
          <w:rFonts w:ascii="Times New Roman" w:hAnsi="Times New Roman"/>
          <w:sz w:val="28"/>
          <w:szCs w:val="28"/>
        </w:rPr>
        <w:t>особенности.</w:t>
      </w:r>
    </w:p>
    <w:p w14:paraId="3626E78A" w14:textId="77777777" w:rsidR="009B16C8" w:rsidRPr="009567A3" w:rsidRDefault="009B16C8" w:rsidP="009B16C8">
      <w:pPr>
        <w:pStyle w:val="a8"/>
        <w:widowControl w:val="0"/>
        <w:numPr>
          <w:ilvl w:val="0"/>
          <w:numId w:val="33"/>
        </w:numPr>
        <w:tabs>
          <w:tab w:val="left" w:pos="821"/>
          <w:tab w:val="left" w:pos="822"/>
        </w:tabs>
        <w:autoSpaceDE w:val="0"/>
        <w:autoSpaceDN w:val="0"/>
        <w:spacing w:after="0" w:line="322" w:lineRule="exact"/>
        <w:ind w:hanging="710"/>
        <w:contextualSpacing w:val="0"/>
        <w:jc w:val="left"/>
        <w:rPr>
          <w:rFonts w:ascii="Times New Roman" w:hAnsi="Times New Roman"/>
          <w:sz w:val="28"/>
          <w:szCs w:val="28"/>
        </w:rPr>
      </w:pPr>
      <w:r w:rsidRPr="009567A3">
        <w:rPr>
          <w:rFonts w:ascii="Times New Roman" w:hAnsi="Times New Roman"/>
          <w:sz w:val="28"/>
          <w:szCs w:val="28"/>
        </w:rPr>
        <w:t>«5</w:t>
      </w:r>
      <w:r w:rsidRPr="009567A3">
        <w:rPr>
          <w:rFonts w:ascii="Times New Roman" w:hAnsi="Times New Roman"/>
          <w:spacing w:val="-2"/>
          <w:sz w:val="28"/>
          <w:szCs w:val="28"/>
        </w:rPr>
        <w:t xml:space="preserve"> </w:t>
      </w:r>
      <w:r w:rsidRPr="009567A3">
        <w:rPr>
          <w:rFonts w:ascii="Times New Roman" w:hAnsi="Times New Roman"/>
          <w:sz w:val="28"/>
          <w:szCs w:val="28"/>
        </w:rPr>
        <w:t>Почему»</w:t>
      </w:r>
      <w:r w:rsidRPr="009567A3">
        <w:rPr>
          <w:rFonts w:ascii="Times New Roman" w:hAnsi="Times New Roman"/>
          <w:spacing w:val="-4"/>
          <w:sz w:val="28"/>
          <w:szCs w:val="28"/>
        </w:rPr>
        <w:t xml:space="preserve"> </w:t>
      </w:r>
      <w:r w:rsidRPr="009567A3">
        <w:rPr>
          <w:rFonts w:ascii="Times New Roman" w:hAnsi="Times New Roman"/>
          <w:sz w:val="28"/>
          <w:szCs w:val="28"/>
        </w:rPr>
        <w:t>-</w:t>
      </w:r>
      <w:r w:rsidRPr="009567A3">
        <w:rPr>
          <w:rFonts w:ascii="Times New Roman" w:hAnsi="Times New Roman"/>
          <w:spacing w:val="-3"/>
          <w:sz w:val="28"/>
          <w:szCs w:val="28"/>
        </w:rPr>
        <w:t xml:space="preserve"> </w:t>
      </w:r>
      <w:r w:rsidRPr="009567A3">
        <w:rPr>
          <w:rFonts w:ascii="Times New Roman" w:hAnsi="Times New Roman"/>
          <w:sz w:val="28"/>
          <w:szCs w:val="28"/>
        </w:rPr>
        <w:t>инструмент</w:t>
      </w:r>
      <w:r w:rsidRPr="009567A3">
        <w:rPr>
          <w:rFonts w:ascii="Times New Roman" w:hAnsi="Times New Roman"/>
          <w:spacing w:val="-4"/>
          <w:sz w:val="28"/>
          <w:szCs w:val="28"/>
        </w:rPr>
        <w:t xml:space="preserve"> </w:t>
      </w:r>
      <w:r w:rsidRPr="009567A3">
        <w:rPr>
          <w:rFonts w:ascii="Times New Roman" w:hAnsi="Times New Roman"/>
          <w:sz w:val="28"/>
          <w:szCs w:val="28"/>
        </w:rPr>
        <w:t>определения</w:t>
      </w:r>
      <w:r w:rsidRPr="009567A3">
        <w:rPr>
          <w:rFonts w:ascii="Times New Roman" w:hAnsi="Times New Roman"/>
          <w:spacing w:val="-5"/>
          <w:sz w:val="28"/>
          <w:szCs w:val="28"/>
        </w:rPr>
        <w:t xml:space="preserve"> </w:t>
      </w:r>
      <w:r w:rsidRPr="009567A3">
        <w:rPr>
          <w:rFonts w:ascii="Times New Roman" w:hAnsi="Times New Roman"/>
          <w:sz w:val="28"/>
          <w:szCs w:val="28"/>
        </w:rPr>
        <w:t>первопричины</w:t>
      </w:r>
      <w:r w:rsidRPr="009567A3">
        <w:rPr>
          <w:rFonts w:ascii="Times New Roman" w:hAnsi="Times New Roman"/>
          <w:spacing w:val="-3"/>
          <w:sz w:val="28"/>
          <w:szCs w:val="28"/>
        </w:rPr>
        <w:t xml:space="preserve"> </w:t>
      </w:r>
      <w:r w:rsidRPr="009567A3">
        <w:rPr>
          <w:rFonts w:ascii="Times New Roman" w:hAnsi="Times New Roman"/>
          <w:sz w:val="28"/>
          <w:szCs w:val="28"/>
        </w:rPr>
        <w:t>проблем.</w:t>
      </w:r>
    </w:p>
    <w:p w14:paraId="0D8D6A22" w14:textId="77777777" w:rsidR="009B16C8" w:rsidRPr="009567A3" w:rsidRDefault="009B16C8" w:rsidP="009B16C8">
      <w:pPr>
        <w:pStyle w:val="a8"/>
        <w:widowControl w:val="0"/>
        <w:numPr>
          <w:ilvl w:val="0"/>
          <w:numId w:val="33"/>
        </w:numPr>
        <w:tabs>
          <w:tab w:val="left" w:pos="821"/>
          <w:tab w:val="left" w:pos="822"/>
          <w:tab w:val="left" w:pos="2437"/>
          <w:tab w:val="left" w:pos="4073"/>
          <w:tab w:val="left" w:pos="4460"/>
          <w:tab w:val="left" w:pos="6683"/>
          <w:tab w:val="left" w:pos="8312"/>
        </w:tabs>
        <w:autoSpaceDE w:val="0"/>
        <w:autoSpaceDN w:val="0"/>
        <w:spacing w:after="0" w:line="240" w:lineRule="auto"/>
        <w:ind w:left="112" w:right="694" w:firstLine="0"/>
        <w:contextualSpacing w:val="0"/>
        <w:jc w:val="left"/>
        <w:rPr>
          <w:rFonts w:ascii="Times New Roman" w:hAnsi="Times New Roman"/>
          <w:sz w:val="28"/>
          <w:szCs w:val="28"/>
        </w:rPr>
      </w:pPr>
      <w:r w:rsidRPr="009567A3">
        <w:rPr>
          <w:rFonts w:ascii="Times New Roman" w:hAnsi="Times New Roman"/>
          <w:sz w:val="28"/>
          <w:szCs w:val="28"/>
        </w:rPr>
        <w:t>Диаграмма</w:t>
      </w:r>
      <w:r w:rsidRPr="009567A3">
        <w:rPr>
          <w:rFonts w:ascii="Times New Roman" w:hAnsi="Times New Roman"/>
          <w:sz w:val="28"/>
          <w:szCs w:val="28"/>
        </w:rPr>
        <w:tab/>
        <w:t>«</w:t>
      </w:r>
      <w:proofErr w:type="spellStart"/>
      <w:r w:rsidRPr="009567A3">
        <w:rPr>
          <w:rFonts w:ascii="Times New Roman" w:hAnsi="Times New Roman"/>
          <w:sz w:val="28"/>
          <w:szCs w:val="28"/>
        </w:rPr>
        <w:t>Ямазуми</w:t>
      </w:r>
      <w:proofErr w:type="spellEnd"/>
      <w:r w:rsidRPr="009567A3">
        <w:rPr>
          <w:rFonts w:ascii="Times New Roman" w:hAnsi="Times New Roman"/>
          <w:sz w:val="28"/>
          <w:szCs w:val="28"/>
        </w:rPr>
        <w:t>»</w:t>
      </w:r>
      <w:r w:rsidRPr="009567A3">
        <w:rPr>
          <w:rFonts w:ascii="Times New Roman" w:hAnsi="Times New Roman"/>
          <w:sz w:val="28"/>
          <w:szCs w:val="28"/>
        </w:rPr>
        <w:tab/>
        <w:t>-</w:t>
      </w:r>
      <w:r w:rsidRPr="009567A3">
        <w:rPr>
          <w:rFonts w:ascii="Times New Roman" w:hAnsi="Times New Roman"/>
          <w:sz w:val="28"/>
          <w:szCs w:val="28"/>
        </w:rPr>
        <w:tab/>
        <w:t>характеристика,</w:t>
      </w:r>
      <w:r w:rsidRPr="009567A3">
        <w:rPr>
          <w:rFonts w:ascii="Times New Roman" w:hAnsi="Times New Roman"/>
          <w:sz w:val="28"/>
          <w:szCs w:val="28"/>
        </w:rPr>
        <w:tab/>
        <w:t>визуальное</w:t>
      </w:r>
      <w:r w:rsidRPr="009567A3">
        <w:rPr>
          <w:rFonts w:ascii="Times New Roman" w:hAnsi="Times New Roman"/>
          <w:sz w:val="28"/>
          <w:szCs w:val="28"/>
        </w:rPr>
        <w:tab/>
        <w:t>построение,</w:t>
      </w:r>
      <w:r w:rsidRPr="009567A3">
        <w:rPr>
          <w:rFonts w:ascii="Times New Roman" w:hAnsi="Times New Roman"/>
          <w:spacing w:val="-67"/>
          <w:sz w:val="28"/>
          <w:szCs w:val="28"/>
        </w:rPr>
        <w:t xml:space="preserve"> </w:t>
      </w:r>
      <w:r w:rsidRPr="009567A3">
        <w:rPr>
          <w:rFonts w:ascii="Times New Roman" w:hAnsi="Times New Roman"/>
          <w:sz w:val="28"/>
          <w:szCs w:val="28"/>
        </w:rPr>
        <w:t>основные</w:t>
      </w:r>
      <w:r w:rsidRPr="009567A3">
        <w:rPr>
          <w:rFonts w:ascii="Times New Roman" w:hAnsi="Times New Roman"/>
          <w:spacing w:val="-4"/>
          <w:sz w:val="28"/>
          <w:szCs w:val="28"/>
        </w:rPr>
        <w:t xml:space="preserve"> </w:t>
      </w:r>
      <w:r w:rsidRPr="009567A3">
        <w:rPr>
          <w:rFonts w:ascii="Times New Roman" w:hAnsi="Times New Roman"/>
          <w:sz w:val="28"/>
          <w:szCs w:val="28"/>
        </w:rPr>
        <w:t>показатели.</w:t>
      </w:r>
    </w:p>
    <w:p w14:paraId="052D5B65" w14:textId="77777777" w:rsidR="009B16C8" w:rsidRPr="009567A3" w:rsidRDefault="009B16C8" w:rsidP="009B16C8">
      <w:pPr>
        <w:pStyle w:val="a8"/>
        <w:widowControl w:val="0"/>
        <w:numPr>
          <w:ilvl w:val="0"/>
          <w:numId w:val="33"/>
        </w:numPr>
        <w:tabs>
          <w:tab w:val="left" w:pos="821"/>
          <w:tab w:val="left" w:pos="822"/>
        </w:tabs>
        <w:autoSpaceDE w:val="0"/>
        <w:autoSpaceDN w:val="0"/>
        <w:spacing w:after="0" w:line="321" w:lineRule="exact"/>
        <w:ind w:hanging="710"/>
        <w:contextualSpacing w:val="0"/>
        <w:jc w:val="left"/>
        <w:rPr>
          <w:rFonts w:ascii="Times New Roman" w:hAnsi="Times New Roman"/>
          <w:sz w:val="28"/>
          <w:szCs w:val="28"/>
        </w:rPr>
      </w:pPr>
      <w:r w:rsidRPr="009567A3">
        <w:rPr>
          <w:rFonts w:ascii="Times New Roman" w:hAnsi="Times New Roman"/>
          <w:sz w:val="28"/>
          <w:szCs w:val="28"/>
        </w:rPr>
        <w:t>Характеристика</w:t>
      </w:r>
      <w:r w:rsidRPr="009567A3">
        <w:rPr>
          <w:rFonts w:ascii="Times New Roman" w:hAnsi="Times New Roman"/>
          <w:spacing w:val="-3"/>
          <w:sz w:val="28"/>
          <w:szCs w:val="28"/>
        </w:rPr>
        <w:t xml:space="preserve"> </w:t>
      </w:r>
      <w:r w:rsidRPr="009567A3">
        <w:rPr>
          <w:rFonts w:ascii="Times New Roman" w:hAnsi="Times New Roman"/>
          <w:sz w:val="28"/>
          <w:szCs w:val="28"/>
        </w:rPr>
        <w:t>и</w:t>
      </w:r>
      <w:r w:rsidRPr="009567A3">
        <w:rPr>
          <w:rFonts w:ascii="Times New Roman" w:hAnsi="Times New Roman"/>
          <w:spacing w:val="-6"/>
          <w:sz w:val="28"/>
          <w:szCs w:val="28"/>
        </w:rPr>
        <w:t xml:space="preserve"> </w:t>
      </w:r>
      <w:r w:rsidRPr="009567A3">
        <w:rPr>
          <w:rFonts w:ascii="Times New Roman" w:hAnsi="Times New Roman"/>
          <w:sz w:val="28"/>
          <w:szCs w:val="28"/>
        </w:rPr>
        <w:t>основные</w:t>
      </w:r>
      <w:r w:rsidRPr="009567A3">
        <w:rPr>
          <w:rFonts w:ascii="Times New Roman" w:hAnsi="Times New Roman"/>
          <w:spacing w:val="-3"/>
          <w:sz w:val="28"/>
          <w:szCs w:val="28"/>
        </w:rPr>
        <w:t xml:space="preserve"> </w:t>
      </w:r>
      <w:r w:rsidRPr="009567A3">
        <w:rPr>
          <w:rFonts w:ascii="Times New Roman" w:hAnsi="Times New Roman"/>
          <w:sz w:val="28"/>
          <w:szCs w:val="28"/>
        </w:rPr>
        <w:t>факторы</w:t>
      </w:r>
      <w:r w:rsidRPr="009567A3">
        <w:rPr>
          <w:rFonts w:ascii="Times New Roman" w:hAnsi="Times New Roman"/>
          <w:spacing w:val="-5"/>
          <w:sz w:val="28"/>
          <w:szCs w:val="28"/>
        </w:rPr>
        <w:t xml:space="preserve"> </w:t>
      </w:r>
      <w:r w:rsidRPr="009567A3">
        <w:rPr>
          <w:rFonts w:ascii="Times New Roman" w:hAnsi="Times New Roman"/>
          <w:sz w:val="28"/>
          <w:szCs w:val="28"/>
        </w:rPr>
        <w:t>диаграммы</w:t>
      </w:r>
      <w:r w:rsidRPr="009567A3">
        <w:rPr>
          <w:rFonts w:ascii="Times New Roman" w:hAnsi="Times New Roman"/>
          <w:spacing w:val="-3"/>
          <w:sz w:val="28"/>
          <w:szCs w:val="28"/>
        </w:rPr>
        <w:t xml:space="preserve"> </w:t>
      </w:r>
      <w:r w:rsidRPr="009567A3">
        <w:rPr>
          <w:rFonts w:ascii="Times New Roman" w:hAnsi="Times New Roman"/>
          <w:sz w:val="28"/>
          <w:szCs w:val="28"/>
        </w:rPr>
        <w:t>«Исикава».</w:t>
      </w:r>
    </w:p>
    <w:p w14:paraId="3817D848" w14:textId="77777777" w:rsidR="009B16C8" w:rsidRPr="009567A3" w:rsidRDefault="009B16C8" w:rsidP="009B16C8">
      <w:pPr>
        <w:pStyle w:val="a8"/>
        <w:widowControl w:val="0"/>
        <w:numPr>
          <w:ilvl w:val="0"/>
          <w:numId w:val="33"/>
        </w:numPr>
        <w:tabs>
          <w:tab w:val="left" w:pos="821"/>
          <w:tab w:val="left" w:pos="822"/>
        </w:tabs>
        <w:autoSpaceDE w:val="0"/>
        <w:autoSpaceDN w:val="0"/>
        <w:spacing w:before="1" w:after="0" w:line="240" w:lineRule="auto"/>
        <w:ind w:left="112" w:right="697" w:firstLine="0"/>
        <w:contextualSpacing w:val="0"/>
        <w:jc w:val="left"/>
        <w:rPr>
          <w:rFonts w:ascii="Times New Roman" w:hAnsi="Times New Roman"/>
          <w:sz w:val="28"/>
          <w:szCs w:val="28"/>
        </w:rPr>
      </w:pPr>
      <w:r w:rsidRPr="009567A3">
        <w:rPr>
          <w:rFonts w:ascii="Times New Roman" w:hAnsi="Times New Roman"/>
          <w:sz w:val="28"/>
          <w:szCs w:val="28"/>
        </w:rPr>
        <w:t>Типы</w:t>
      </w:r>
      <w:r w:rsidRPr="009567A3">
        <w:rPr>
          <w:rFonts w:ascii="Times New Roman" w:hAnsi="Times New Roman"/>
          <w:spacing w:val="34"/>
          <w:sz w:val="28"/>
          <w:szCs w:val="28"/>
        </w:rPr>
        <w:t xml:space="preserve"> </w:t>
      </w:r>
      <w:r w:rsidRPr="009567A3">
        <w:rPr>
          <w:rFonts w:ascii="Times New Roman" w:hAnsi="Times New Roman"/>
          <w:sz w:val="28"/>
          <w:szCs w:val="28"/>
        </w:rPr>
        <w:t>потерь</w:t>
      </w:r>
      <w:r w:rsidRPr="009567A3">
        <w:rPr>
          <w:rFonts w:ascii="Times New Roman" w:hAnsi="Times New Roman"/>
          <w:spacing w:val="36"/>
          <w:sz w:val="28"/>
          <w:szCs w:val="28"/>
        </w:rPr>
        <w:t xml:space="preserve"> </w:t>
      </w:r>
      <w:r w:rsidRPr="009567A3">
        <w:rPr>
          <w:rFonts w:ascii="Times New Roman" w:hAnsi="Times New Roman"/>
          <w:sz w:val="28"/>
          <w:szCs w:val="28"/>
        </w:rPr>
        <w:t>в</w:t>
      </w:r>
      <w:r w:rsidRPr="009567A3">
        <w:rPr>
          <w:rFonts w:ascii="Times New Roman" w:hAnsi="Times New Roman"/>
          <w:spacing w:val="33"/>
          <w:sz w:val="28"/>
          <w:szCs w:val="28"/>
        </w:rPr>
        <w:t xml:space="preserve"> </w:t>
      </w:r>
      <w:r w:rsidRPr="009567A3">
        <w:rPr>
          <w:rFonts w:ascii="Times New Roman" w:hAnsi="Times New Roman"/>
          <w:sz w:val="28"/>
          <w:szCs w:val="28"/>
        </w:rPr>
        <w:t>бережливом</w:t>
      </w:r>
      <w:r w:rsidRPr="009567A3">
        <w:rPr>
          <w:rFonts w:ascii="Times New Roman" w:hAnsi="Times New Roman"/>
          <w:spacing w:val="34"/>
          <w:sz w:val="28"/>
          <w:szCs w:val="28"/>
        </w:rPr>
        <w:t xml:space="preserve"> </w:t>
      </w:r>
      <w:r w:rsidRPr="009567A3">
        <w:rPr>
          <w:rFonts w:ascii="Times New Roman" w:hAnsi="Times New Roman"/>
          <w:sz w:val="28"/>
          <w:szCs w:val="28"/>
        </w:rPr>
        <w:t>производстве,</w:t>
      </w:r>
      <w:r w:rsidRPr="009567A3">
        <w:rPr>
          <w:rFonts w:ascii="Times New Roman" w:hAnsi="Times New Roman"/>
          <w:spacing w:val="34"/>
          <w:sz w:val="28"/>
          <w:szCs w:val="28"/>
        </w:rPr>
        <w:t xml:space="preserve"> </w:t>
      </w:r>
      <w:r w:rsidRPr="009567A3">
        <w:rPr>
          <w:rFonts w:ascii="Times New Roman" w:hAnsi="Times New Roman"/>
          <w:sz w:val="28"/>
          <w:szCs w:val="28"/>
        </w:rPr>
        <w:t>примеры</w:t>
      </w:r>
      <w:r w:rsidRPr="009567A3">
        <w:rPr>
          <w:rFonts w:ascii="Times New Roman" w:hAnsi="Times New Roman"/>
          <w:spacing w:val="37"/>
          <w:sz w:val="28"/>
          <w:szCs w:val="28"/>
        </w:rPr>
        <w:t xml:space="preserve"> </w:t>
      </w:r>
      <w:r w:rsidRPr="009567A3">
        <w:rPr>
          <w:rFonts w:ascii="Times New Roman" w:hAnsi="Times New Roman"/>
          <w:sz w:val="28"/>
          <w:szCs w:val="28"/>
        </w:rPr>
        <w:t>в</w:t>
      </w:r>
      <w:r w:rsidRPr="009567A3">
        <w:rPr>
          <w:rFonts w:ascii="Times New Roman" w:hAnsi="Times New Roman"/>
          <w:spacing w:val="33"/>
          <w:sz w:val="28"/>
          <w:szCs w:val="28"/>
        </w:rPr>
        <w:t xml:space="preserve"> </w:t>
      </w:r>
      <w:r w:rsidRPr="009567A3">
        <w:rPr>
          <w:rFonts w:ascii="Times New Roman" w:hAnsi="Times New Roman"/>
          <w:sz w:val="28"/>
          <w:szCs w:val="28"/>
        </w:rPr>
        <w:t>производственном</w:t>
      </w:r>
      <w:r w:rsidRPr="009567A3">
        <w:rPr>
          <w:rFonts w:ascii="Times New Roman" w:hAnsi="Times New Roman"/>
          <w:spacing w:val="-67"/>
          <w:sz w:val="28"/>
          <w:szCs w:val="28"/>
        </w:rPr>
        <w:t xml:space="preserve"> </w:t>
      </w:r>
      <w:r w:rsidRPr="009567A3">
        <w:rPr>
          <w:rFonts w:ascii="Times New Roman" w:hAnsi="Times New Roman"/>
          <w:sz w:val="28"/>
          <w:szCs w:val="28"/>
        </w:rPr>
        <w:t>процессе.</w:t>
      </w:r>
    </w:p>
    <w:p w14:paraId="05D10A8A" w14:textId="77777777" w:rsidR="009B16C8" w:rsidRPr="009567A3" w:rsidRDefault="009B16C8" w:rsidP="009B16C8">
      <w:pPr>
        <w:pStyle w:val="a8"/>
        <w:widowControl w:val="0"/>
        <w:numPr>
          <w:ilvl w:val="0"/>
          <w:numId w:val="33"/>
        </w:numPr>
        <w:tabs>
          <w:tab w:val="left" w:pos="821"/>
          <w:tab w:val="left" w:pos="822"/>
        </w:tabs>
        <w:autoSpaceDE w:val="0"/>
        <w:autoSpaceDN w:val="0"/>
        <w:spacing w:after="0" w:line="321" w:lineRule="exact"/>
        <w:ind w:hanging="710"/>
        <w:contextualSpacing w:val="0"/>
        <w:jc w:val="left"/>
        <w:rPr>
          <w:rFonts w:ascii="Times New Roman" w:hAnsi="Times New Roman"/>
          <w:sz w:val="28"/>
          <w:szCs w:val="28"/>
        </w:rPr>
      </w:pPr>
      <w:r w:rsidRPr="009567A3">
        <w:rPr>
          <w:rFonts w:ascii="Times New Roman" w:hAnsi="Times New Roman"/>
          <w:sz w:val="28"/>
          <w:szCs w:val="28"/>
        </w:rPr>
        <w:t>Основные</w:t>
      </w:r>
      <w:r w:rsidRPr="009567A3">
        <w:rPr>
          <w:rFonts w:ascii="Times New Roman" w:hAnsi="Times New Roman"/>
          <w:spacing w:val="-5"/>
          <w:sz w:val="28"/>
          <w:szCs w:val="28"/>
        </w:rPr>
        <w:t xml:space="preserve"> </w:t>
      </w:r>
      <w:r w:rsidRPr="009567A3">
        <w:rPr>
          <w:rFonts w:ascii="Times New Roman" w:hAnsi="Times New Roman"/>
          <w:sz w:val="28"/>
          <w:szCs w:val="28"/>
        </w:rPr>
        <w:t>показатели</w:t>
      </w:r>
      <w:r w:rsidRPr="009567A3">
        <w:rPr>
          <w:rFonts w:ascii="Times New Roman" w:hAnsi="Times New Roman"/>
          <w:spacing w:val="-2"/>
          <w:sz w:val="28"/>
          <w:szCs w:val="28"/>
        </w:rPr>
        <w:t xml:space="preserve"> </w:t>
      </w:r>
      <w:r w:rsidRPr="009567A3">
        <w:rPr>
          <w:rFonts w:ascii="Times New Roman" w:hAnsi="Times New Roman"/>
          <w:sz w:val="28"/>
          <w:szCs w:val="28"/>
        </w:rPr>
        <w:t>в</w:t>
      </w:r>
      <w:r w:rsidRPr="009567A3">
        <w:rPr>
          <w:rFonts w:ascii="Times New Roman" w:hAnsi="Times New Roman"/>
          <w:spacing w:val="-3"/>
          <w:sz w:val="28"/>
          <w:szCs w:val="28"/>
        </w:rPr>
        <w:t xml:space="preserve"> </w:t>
      </w:r>
      <w:r w:rsidRPr="009567A3">
        <w:rPr>
          <w:rFonts w:ascii="Times New Roman" w:hAnsi="Times New Roman"/>
          <w:sz w:val="28"/>
          <w:szCs w:val="28"/>
        </w:rPr>
        <w:t>бережливом</w:t>
      </w:r>
      <w:r w:rsidRPr="009567A3">
        <w:rPr>
          <w:rFonts w:ascii="Times New Roman" w:hAnsi="Times New Roman"/>
          <w:spacing w:val="-4"/>
          <w:sz w:val="28"/>
          <w:szCs w:val="28"/>
        </w:rPr>
        <w:t xml:space="preserve"> </w:t>
      </w:r>
      <w:r w:rsidRPr="009567A3">
        <w:rPr>
          <w:rFonts w:ascii="Times New Roman" w:hAnsi="Times New Roman"/>
          <w:sz w:val="28"/>
          <w:szCs w:val="28"/>
        </w:rPr>
        <w:t>производстве.</w:t>
      </w:r>
      <w:r w:rsidRPr="009567A3">
        <w:rPr>
          <w:rFonts w:ascii="Times New Roman" w:hAnsi="Times New Roman"/>
          <w:spacing w:val="-3"/>
          <w:sz w:val="28"/>
          <w:szCs w:val="28"/>
        </w:rPr>
        <w:t xml:space="preserve"> </w:t>
      </w:r>
      <w:r w:rsidRPr="009567A3">
        <w:rPr>
          <w:rFonts w:ascii="Times New Roman" w:hAnsi="Times New Roman"/>
          <w:sz w:val="28"/>
          <w:szCs w:val="28"/>
        </w:rPr>
        <w:t>Формулы</w:t>
      </w:r>
      <w:r w:rsidRPr="009567A3">
        <w:rPr>
          <w:rFonts w:ascii="Times New Roman" w:hAnsi="Times New Roman"/>
          <w:spacing w:val="-2"/>
          <w:sz w:val="28"/>
          <w:szCs w:val="28"/>
        </w:rPr>
        <w:t xml:space="preserve"> </w:t>
      </w:r>
      <w:r w:rsidRPr="009567A3">
        <w:rPr>
          <w:rFonts w:ascii="Times New Roman" w:hAnsi="Times New Roman"/>
          <w:sz w:val="28"/>
          <w:szCs w:val="28"/>
        </w:rPr>
        <w:t>расчета.</w:t>
      </w:r>
    </w:p>
    <w:p w14:paraId="3F8E1571" w14:textId="77777777" w:rsidR="009B16C8" w:rsidRPr="009567A3" w:rsidRDefault="009B16C8" w:rsidP="009B16C8">
      <w:pPr>
        <w:pStyle w:val="a8"/>
        <w:widowControl w:val="0"/>
        <w:numPr>
          <w:ilvl w:val="0"/>
          <w:numId w:val="33"/>
        </w:numPr>
        <w:tabs>
          <w:tab w:val="left" w:pos="821"/>
          <w:tab w:val="left" w:pos="822"/>
        </w:tabs>
        <w:autoSpaceDE w:val="0"/>
        <w:autoSpaceDN w:val="0"/>
        <w:spacing w:after="0" w:line="322" w:lineRule="exact"/>
        <w:ind w:hanging="640"/>
        <w:contextualSpacing w:val="0"/>
        <w:jc w:val="left"/>
        <w:rPr>
          <w:rFonts w:ascii="Times New Roman" w:hAnsi="Times New Roman"/>
          <w:sz w:val="28"/>
          <w:szCs w:val="28"/>
        </w:rPr>
      </w:pPr>
      <w:r w:rsidRPr="009567A3">
        <w:rPr>
          <w:rFonts w:ascii="Times New Roman" w:hAnsi="Times New Roman"/>
          <w:sz w:val="28"/>
          <w:szCs w:val="28"/>
        </w:rPr>
        <w:t>Российский</w:t>
      </w:r>
      <w:r w:rsidRPr="009567A3">
        <w:rPr>
          <w:rFonts w:ascii="Times New Roman" w:hAnsi="Times New Roman"/>
          <w:spacing w:val="-4"/>
          <w:sz w:val="28"/>
          <w:szCs w:val="28"/>
        </w:rPr>
        <w:t xml:space="preserve"> </w:t>
      </w:r>
      <w:r w:rsidRPr="009567A3">
        <w:rPr>
          <w:rFonts w:ascii="Times New Roman" w:hAnsi="Times New Roman"/>
          <w:sz w:val="28"/>
          <w:szCs w:val="28"/>
        </w:rPr>
        <w:t>опыт</w:t>
      </w:r>
      <w:r w:rsidRPr="009567A3">
        <w:rPr>
          <w:rFonts w:ascii="Times New Roman" w:hAnsi="Times New Roman"/>
          <w:spacing w:val="-5"/>
          <w:sz w:val="28"/>
          <w:szCs w:val="28"/>
        </w:rPr>
        <w:t xml:space="preserve"> </w:t>
      </w:r>
      <w:r w:rsidRPr="009567A3">
        <w:rPr>
          <w:rFonts w:ascii="Times New Roman" w:hAnsi="Times New Roman"/>
          <w:sz w:val="28"/>
          <w:szCs w:val="28"/>
        </w:rPr>
        <w:t>внедрения</w:t>
      </w:r>
      <w:r w:rsidRPr="009567A3">
        <w:rPr>
          <w:rFonts w:ascii="Times New Roman" w:hAnsi="Times New Roman"/>
          <w:spacing w:val="-6"/>
          <w:sz w:val="28"/>
          <w:szCs w:val="28"/>
        </w:rPr>
        <w:t xml:space="preserve"> </w:t>
      </w:r>
      <w:r w:rsidRPr="009567A3">
        <w:rPr>
          <w:rFonts w:ascii="Times New Roman" w:hAnsi="Times New Roman"/>
          <w:sz w:val="28"/>
          <w:szCs w:val="28"/>
        </w:rPr>
        <w:t>инструментов</w:t>
      </w:r>
      <w:r w:rsidRPr="009567A3">
        <w:rPr>
          <w:rFonts w:ascii="Times New Roman" w:hAnsi="Times New Roman"/>
          <w:spacing w:val="-6"/>
          <w:sz w:val="28"/>
          <w:szCs w:val="28"/>
        </w:rPr>
        <w:t xml:space="preserve"> </w:t>
      </w:r>
      <w:r w:rsidRPr="009567A3">
        <w:rPr>
          <w:rFonts w:ascii="Times New Roman" w:hAnsi="Times New Roman"/>
          <w:sz w:val="28"/>
          <w:szCs w:val="28"/>
        </w:rPr>
        <w:t>бережливого</w:t>
      </w:r>
      <w:r w:rsidRPr="009567A3">
        <w:rPr>
          <w:rFonts w:ascii="Times New Roman" w:hAnsi="Times New Roman"/>
          <w:spacing w:val="-5"/>
          <w:sz w:val="28"/>
          <w:szCs w:val="28"/>
        </w:rPr>
        <w:t xml:space="preserve"> </w:t>
      </w:r>
      <w:r w:rsidRPr="009567A3">
        <w:rPr>
          <w:rFonts w:ascii="Times New Roman" w:hAnsi="Times New Roman"/>
          <w:sz w:val="28"/>
          <w:szCs w:val="28"/>
        </w:rPr>
        <w:t>производства.</w:t>
      </w:r>
    </w:p>
    <w:p w14:paraId="48D96A90" w14:textId="77777777" w:rsidR="009B16C8" w:rsidRPr="009567A3" w:rsidRDefault="009B16C8" w:rsidP="009B16C8">
      <w:pPr>
        <w:pStyle w:val="a8"/>
        <w:widowControl w:val="0"/>
        <w:numPr>
          <w:ilvl w:val="0"/>
          <w:numId w:val="33"/>
        </w:numPr>
        <w:tabs>
          <w:tab w:val="left" w:pos="821"/>
          <w:tab w:val="left" w:pos="822"/>
        </w:tabs>
        <w:autoSpaceDE w:val="0"/>
        <w:autoSpaceDN w:val="0"/>
        <w:spacing w:after="0" w:line="240" w:lineRule="auto"/>
        <w:ind w:left="112" w:right="693" w:firstLine="0"/>
        <w:contextualSpacing w:val="0"/>
        <w:jc w:val="left"/>
        <w:rPr>
          <w:rFonts w:ascii="Times New Roman" w:hAnsi="Times New Roman"/>
          <w:sz w:val="28"/>
          <w:szCs w:val="28"/>
        </w:rPr>
      </w:pPr>
      <w:r w:rsidRPr="009567A3">
        <w:rPr>
          <w:rFonts w:ascii="Times New Roman" w:hAnsi="Times New Roman"/>
          <w:sz w:val="28"/>
          <w:szCs w:val="28"/>
        </w:rPr>
        <w:t>Область</w:t>
      </w:r>
      <w:r w:rsidRPr="009567A3">
        <w:rPr>
          <w:rFonts w:ascii="Times New Roman" w:hAnsi="Times New Roman"/>
          <w:spacing w:val="27"/>
          <w:sz w:val="28"/>
          <w:szCs w:val="28"/>
        </w:rPr>
        <w:t xml:space="preserve"> </w:t>
      </w:r>
      <w:r w:rsidRPr="009567A3">
        <w:rPr>
          <w:rFonts w:ascii="Times New Roman" w:hAnsi="Times New Roman"/>
          <w:sz w:val="28"/>
          <w:szCs w:val="28"/>
        </w:rPr>
        <w:t>применения</w:t>
      </w:r>
      <w:r w:rsidRPr="009567A3">
        <w:rPr>
          <w:rFonts w:ascii="Times New Roman" w:hAnsi="Times New Roman"/>
          <w:spacing w:val="26"/>
          <w:sz w:val="28"/>
          <w:szCs w:val="28"/>
        </w:rPr>
        <w:t xml:space="preserve"> </w:t>
      </w:r>
      <w:r w:rsidRPr="009567A3">
        <w:rPr>
          <w:rFonts w:ascii="Times New Roman" w:hAnsi="Times New Roman"/>
          <w:sz w:val="28"/>
          <w:szCs w:val="28"/>
        </w:rPr>
        <w:t>инструментов</w:t>
      </w:r>
      <w:r w:rsidRPr="009567A3">
        <w:rPr>
          <w:rFonts w:ascii="Times New Roman" w:hAnsi="Times New Roman"/>
          <w:spacing w:val="22"/>
          <w:sz w:val="28"/>
          <w:szCs w:val="28"/>
        </w:rPr>
        <w:t xml:space="preserve"> </w:t>
      </w:r>
      <w:r w:rsidRPr="009567A3">
        <w:rPr>
          <w:rFonts w:ascii="Times New Roman" w:hAnsi="Times New Roman"/>
          <w:sz w:val="28"/>
          <w:szCs w:val="28"/>
        </w:rPr>
        <w:t>TQC</w:t>
      </w:r>
      <w:r w:rsidRPr="009567A3">
        <w:rPr>
          <w:rFonts w:ascii="Times New Roman" w:hAnsi="Times New Roman"/>
          <w:spacing w:val="31"/>
          <w:sz w:val="28"/>
          <w:szCs w:val="28"/>
        </w:rPr>
        <w:t xml:space="preserve"> </w:t>
      </w:r>
      <w:r w:rsidRPr="009567A3">
        <w:rPr>
          <w:rFonts w:ascii="Times New Roman" w:hAnsi="Times New Roman"/>
          <w:sz w:val="28"/>
          <w:szCs w:val="28"/>
        </w:rPr>
        <w:t>и</w:t>
      </w:r>
      <w:r w:rsidRPr="009567A3">
        <w:rPr>
          <w:rFonts w:ascii="Times New Roman" w:hAnsi="Times New Roman"/>
          <w:spacing w:val="28"/>
          <w:sz w:val="28"/>
          <w:szCs w:val="28"/>
        </w:rPr>
        <w:t xml:space="preserve"> </w:t>
      </w:r>
      <w:r w:rsidRPr="009567A3">
        <w:rPr>
          <w:rFonts w:ascii="Times New Roman" w:hAnsi="Times New Roman"/>
          <w:sz w:val="28"/>
          <w:szCs w:val="28"/>
        </w:rPr>
        <w:t>TPM</w:t>
      </w:r>
      <w:r w:rsidRPr="009567A3">
        <w:rPr>
          <w:rFonts w:ascii="Times New Roman" w:hAnsi="Times New Roman"/>
          <w:spacing w:val="27"/>
          <w:sz w:val="28"/>
          <w:szCs w:val="28"/>
        </w:rPr>
        <w:t xml:space="preserve"> </w:t>
      </w:r>
      <w:r w:rsidRPr="009567A3">
        <w:rPr>
          <w:rFonts w:ascii="Times New Roman" w:hAnsi="Times New Roman"/>
          <w:sz w:val="28"/>
          <w:szCs w:val="28"/>
        </w:rPr>
        <w:t>в</w:t>
      </w:r>
      <w:r w:rsidRPr="009567A3">
        <w:rPr>
          <w:rFonts w:ascii="Times New Roman" w:hAnsi="Times New Roman"/>
          <w:spacing w:val="25"/>
          <w:sz w:val="28"/>
          <w:szCs w:val="28"/>
        </w:rPr>
        <w:t xml:space="preserve"> </w:t>
      </w:r>
      <w:r w:rsidRPr="009567A3">
        <w:rPr>
          <w:rFonts w:ascii="Times New Roman" w:hAnsi="Times New Roman"/>
          <w:sz w:val="28"/>
          <w:szCs w:val="28"/>
        </w:rPr>
        <w:t>производственном</w:t>
      </w:r>
      <w:r w:rsidRPr="009567A3">
        <w:rPr>
          <w:rFonts w:ascii="Times New Roman" w:hAnsi="Times New Roman"/>
          <w:spacing w:val="-67"/>
          <w:sz w:val="28"/>
          <w:szCs w:val="28"/>
        </w:rPr>
        <w:t xml:space="preserve"> </w:t>
      </w:r>
      <w:r w:rsidRPr="009567A3">
        <w:rPr>
          <w:rFonts w:ascii="Times New Roman" w:hAnsi="Times New Roman"/>
          <w:sz w:val="28"/>
          <w:szCs w:val="28"/>
        </w:rPr>
        <w:t>процессе.</w:t>
      </w:r>
    </w:p>
    <w:p w14:paraId="57DA0056" w14:textId="77777777" w:rsidR="009B16C8" w:rsidRPr="009567A3" w:rsidRDefault="009B16C8" w:rsidP="009B16C8">
      <w:pPr>
        <w:pStyle w:val="a8"/>
        <w:widowControl w:val="0"/>
        <w:numPr>
          <w:ilvl w:val="0"/>
          <w:numId w:val="33"/>
        </w:numPr>
        <w:tabs>
          <w:tab w:val="left" w:pos="821"/>
          <w:tab w:val="left" w:pos="822"/>
        </w:tabs>
        <w:autoSpaceDE w:val="0"/>
        <w:autoSpaceDN w:val="0"/>
        <w:spacing w:before="2" w:after="0" w:line="240" w:lineRule="auto"/>
        <w:ind w:left="112" w:right="688" w:firstLine="0"/>
        <w:contextualSpacing w:val="0"/>
        <w:jc w:val="left"/>
        <w:rPr>
          <w:rFonts w:ascii="Times New Roman" w:hAnsi="Times New Roman"/>
          <w:sz w:val="28"/>
          <w:szCs w:val="28"/>
        </w:rPr>
      </w:pPr>
      <w:r w:rsidRPr="009567A3">
        <w:rPr>
          <w:rFonts w:ascii="Times New Roman" w:hAnsi="Times New Roman"/>
          <w:sz w:val="28"/>
          <w:szCs w:val="28"/>
        </w:rPr>
        <w:t>Сущность</w:t>
      </w:r>
      <w:r w:rsidRPr="009567A3">
        <w:rPr>
          <w:rFonts w:ascii="Times New Roman" w:hAnsi="Times New Roman"/>
          <w:spacing w:val="32"/>
          <w:sz w:val="28"/>
          <w:szCs w:val="28"/>
        </w:rPr>
        <w:t xml:space="preserve"> </w:t>
      </w:r>
      <w:r w:rsidRPr="009567A3">
        <w:rPr>
          <w:rFonts w:ascii="Times New Roman" w:hAnsi="Times New Roman"/>
          <w:sz w:val="28"/>
          <w:szCs w:val="28"/>
        </w:rPr>
        <w:t>принципов</w:t>
      </w:r>
      <w:r w:rsidRPr="009567A3">
        <w:rPr>
          <w:rFonts w:ascii="Times New Roman" w:hAnsi="Times New Roman"/>
          <w:spacing w:val="33"/>
          <w:sz w:val="28"/>
          <w:szCs w:val="28"/>
        </w:rPr>
        <w:t xml:space="preserve"> </w:t>
      </w:r>
      <w:r w:rsidRPr="009567A3">
        <w:rPr>
          <w:rFonts w:ascii="Times New Roman" w:hAnsi="Times New Roman"/>
          <w:sz w:val="28"/>
          <w:szCs w:val="28"/>
        </w:rPr>
        <w:t>«Встроенное</w:t>
      </w:r>
      <w:r w:rsidRPr="009567A3">
        <w:rPr>
          <w:rFonts w:ascii="Times New Roman" w:hAnsi="Times New Roman"/>
          <w:spacing w:val="33"/>
          <w:sz w:val="28"/>
          <w:szCs w:val="28"/>
        </w:rPr>
        <w:t xml:space="preserve"> </w:t>
      </w:r>
      <w:r w:rsidRPr="009567A3">
        <w:rPr>
          <w:rFonts w:ascii="Times New Roman" w:hAnsi="Times New Roman"/>
          <w:sz w:val="28"/>
          <w:szCs w:val="28"/>
        </w:rPr>
        <w:t>качество»</w:t>
      </w:r>
      <w:r w:rsidRPr="009567A3">
        <w:rPr>
          <w:rFonts w:ascii="Times New Roman" w:hAnsi="Times New Roman"/>
          <w:spacing w:val="33"/>
          <w:sz w:val="28"/>
          <w:szCs w:val="28"/>
        </w:rPr>
        <w:t xml:space="preserve"> </w:t>
      </w:r>
      <w:r w:rsidRPr="009567A3">
        <w:rPr>
          <w:rFonts w:ascii="Times New Roman" w:hAnsi="Times New Roman"/>
          <w:sz w:val="28"/>
          <w:szCs w:val="28"/>
        </w:rPr>
        <w:t>и</w:t>
      </w:r>
      <w:r w:rsidRPr="009567A3">
        <w:rPr>
          <w:rFonts w:ascii="Times New Roman" w:hAnsi="Times New Roman"/>
          <w:spacing w:val="33"/>
          <w:sz w:val="28"/>
          <w:szCs w:val="28"/>
        </w:rPr>
        <w:t xml:space="preserve"> </w:t>
      </w:r>
      <w:r w:rsidRPr="009567A3">
        <w:rPr>
          <w:rFonts w:ascii="Times New Roman" w:hAnsi="Times New Roman"/>
          <w:sz w:val="28"/>
          <w:szCs w:val="28"/>
        </w:rPr>
        <w:t>«Точно</w:t>
      </w:r>
      <w:r w:rsidRPr="009567A3">
        <w:rPr>
          <w:rFonts w:ascii="Times New Roman" w:hAnsi="Times New Roman"/>
          <w:spacing w:val="35"/>
          <w:sz w:val="28"/>
          <w:szCs w:val="28"/>
        </w:rPr>
        <w:t xml:space="preserve"> </w:t>
      </w:r>
      <w:r w:rsidRPr="009567A3">
        <w:rPr>
          <w:rFonts w:ascii="Times New Roman" w:hAnsi="Times New Roman"/>
          <w:sz w:val="28"/>
          <w:szCs w:val="28"/>
        </w:rPr>
        <w:t>вовремя</w:t>
      </w:r>
      <w:r w:rsidRPr="009567A3">
        <w:rPr>
          <w:rFonts w:ascii="Times New Roman" w:hAnsi="Times New Roman"/>
          <w:spacing w:val="34"/>
          <w:sz w:val="28"/>
          <w:szCs w:val="28"/>
        </w:rPr>
        <w:t xml:space="preserve"> </w:t>
      </w:r>
      <w:r w:rsidRPr="009567A3">
        <w:rPr>
          <w:rFonts w:ascii="Times New Roman" w:hAnsi="Times New Roman"/>
          <w:sz w:val="28"/>
          <w:szCs w:val="28"/>
        </w:rPr>
        <w:t>(</w:t>
      </w:r>
      <w:proofErr w:type="spellStart"/>
      <w:r w:rsidRPr="009567A3">
        <w:rPr>
          <w:rFonts w:ascii="Times New Roman" w:hAnsi="Times New Roman"/>
          <w:sz w:val="28"/>
          <w:szCs w:val="28"/>
        </w:rPr>
        <w:t>Just</w:t>
      </w:r>
      <w:proofErr w:type="spellEnd"/>
      <w:r w:rsidRPr="009567A3">
        <w:rPr>
          <w:rFonts w:ascii="Times New Roman" w:hAnsi="Times New Roman"/>
          <w:sz w:val="28"/>
          <w:szCs w:val="28"/>
        </w:rPr>
        <w:t>-in-</w:t>
      </w:r>
      <w:r w:rsidRPr="009567A3">
        <w:rPr>
          <w:rFonts w:ascii="Times New Roman" w:hAnsi="Times New Roman"/>
          <w:spacing w:val="-67"/>
          <w:sz w:val="28"/>
          <w:szCs w:val="28"/>
        </w:rPr>
        <w:t xml:space="preserve"> </w:t>
      </w:r>
      <w:proofErr w:type="spellStart"/>
      <w:r w:rsidRPr="009567A3">
        <w:rPr>
          <w:rFonts w:ascii="Times New Roman" w:hAnsi="Times New Roman"/>
          <w:sz w:val="28"/>
          <w:szCs w:val="28"/>
        </w:rPr>
        <w:t>time</w:t>
      </w:r>
      <w:proofErr w:type="spellEnd"/>
      <w:r w:rsidRPr="009567A3">
        <w:rPr>
          <w:rFonts w:ascii="Times New Roman" w:hAnsi="Times New Roman"/>
          <w:sz w:val="28"/>
          <w:szCs w:val="28"/>
        </w:rPr>
        <w:t>)».</w:t>
      </w:r>
    </w:p>
    <w:p w14:paraId="614BBDE7" w14:textId="77777777" w:rsidR="009B16C8" w:rsidRPr="009567A3" w:rsidRDefault="009B16C8" w:rsidP="009B16C8">
      <w:pPr>
        <w:pStyle w:val="a8"/>
        <w:widowControl w:val="0"/>
        <w:numPr>
          <w:ilvl w:val="0"/>
          <w:numId w:val="33"/>
        </w:numPr>
        <w:tabs>
          <w:tab w:val="left" w:pos="821"/>
          <w:tab w:val="left" w:pos="822"/>
        </w:tabs>
        <w:autoSpaceDE w:val="0"/>
        <w:autoSpaceDN w:val="0"/>
        <w:spacing w:after="0" w:line="321" w:lineRule="exact"/>
        <w:ind w:hanging="710"/>
        <w:contextualSpacing w:val="0"/>
        <w:jc w:val="left"/>
        <w:rPr>
          <w:rFonts w:ascii="Times New Roman" w:hAnsi="Times New Roman"/>
          <w:sz w:val="28"/>
          <w:szCs w:val="28"/>
        </w:rPr>
      </w:pPr>
      <w:r w:rsidRPr="009567A3">
        <w:rPr>
          <w:rFonts w:ascii="Times New Roman" w:hAnsi="Times New Roman"/>
          <w:sz w:val="28"/>
          <w:szCs w:val="28"/>
        </w:rPr>
        <w:t>Системы</w:t>
      </w:r>
      <w:r w:rsidRPr="009567A3">
        <w:rPr>
          <w:rFonts w:ascii="Times New Roman" w:hAnsi="Times New Roman"/>
          <w:spacing w:val="-2"/>
          <w:sz w:val="28"/>
          <w:szCs w:val="28"/>
        </w:rPr>
        <w:t xml:space="preserve"> </w:t>
      </w:r>
      <w:r w:rsidRPr="009567A3">
        <w:rPr>
          <w:rFonts w:ascii="Times New Roman" w:hAnsi="Times New Roman"/>
          <w:sz w:val="28"/>
          <w:szCs w:val="28"/>
        </w:rPr>
        <w:t>канбан,</w:t>
      </w:r>
      <w:r w:rsidRPr="009567A3">
        <w:rPr>
          <w:rFonts w:ascii="Times New Roman" w:hAnsi="Times New Roman"/>
          <w:spacing w:val="-2"/>
          <w:sz w:val="28"/>
          <w:szCs w:val="28"/>
        </w:rPr>
        <w:t xml:space="preserve"> </w:t>
      </w:r>
      <w:r w:rsidRPr="009567A3">
        <w:rPr>
          <w:rFonts w:ascii="Times New Roman" w:hAnsi="Times New Roman"/>
          <w:sz w:val="28"/>
          <w:szCs w:val="28"/>
        </w:rPr>
        <w:t>PDCA</w:t>
      </w:r>
      <w:r w:rsidRPr="009567A3">
        <w:rPr>
          <w:rFonts w:ascii="Times New Roman" w:hAnsi="Times New Roman"/>
          <w:spacing w:val="-2"/>
          <w:sz w:val="28"/>
          <w:szCs w:val="28"/>
        </w:rPr>
        <w:t xml:space="preserve"> </w:t>
      </w:r>
      <w:r w:rsidRPr="009567A3">
        <w:rPr>
          <w:rFonts w:ascii="Times New Roman" w:hAnsi="Times New Roman"/>
          <w:sz w:val="28"/>
          <w:szCs w:val="28"/>
        </w:rPr>
        <w:t>и</w:t>
      </w:r>
      <w:r w:rsidRPr="009567A3">
        <w:rPr>
          <w:rFonts w:ascii="Times New Roman" w:hAnsi="Times New Roman"/>
          <w:spacing w:val="-2"/>
          <w:sz w:val="28"/>
          <w:szCs w:val="28"/>
        </w:rPr>
        <w:t xml:space="preserve"> </w:t>
      </w:r>
      <w:r w:rsidRPr="009567A3">
        <w:rPr>
          <w:rFonts w:ascii="Times New Roman" w:hAnsi="Times New Roman"/>
          <w:sz w:val="28"/>
          <w:szCs w:val="28"/>
        </w:rPr>
        <w:t>SQDCM.</w:t>
      </w:r>
    </w:p>
    <w:p w14:paraId="31C13EE1" w14:textId="77777777" w:rsidR="009B16C8" w:rsidRPr="009567A3" w:rsidRDefault="009B16C8" w:rsidP="009B16C8">
      <w:pPr>
        <w:pStyle w:val="a8"/>
        <w:widowControl w:val="0"/>
        <w:numPr>
          <w:ilvl w:val="0"/>
          <w:numId w:val="33"/>
        </w:numPr>
        <w:tabs>
          <w:tab w:val="left" w:pos="821"/>
          <w:tab w:val="left" w:pos="822"/>
        </w:tabs>
        <w:autoSpaceDE w:val="0"/>
        <w:autoSpaceDN w:val="0"/>
        <w:spacing w:after="0" w:line="322" w:lineRule="exact"/>
        <w:ind w:hanging="710"/>
        <w:contextualSpacing w:val="0"/>
        <w:jc w:val="left"/>
        <w:rPr>
          <w:rFonts w:ascii="Times New Roman" w:hAnsi="Times New Roman"/>
          <w:sz w:val="28"/>
          <w:szCs w:val="28"/>
        </w:rPr>
      </w:pPr>
      <w:r w:rsidRPr="009567A3">
        <w:rPr>
          <w:rFonts w:ascii="Times New Roman" w:hAnsi="Times New Roman"/>
          <w:sz w:val="28"/>
          <w:szCs w:val="28"/>
        </w:rPr>
        <w:t>Концепция</w:t>
      </w:r>
      <w:r w:rsidRPr="009567A3">
        <w:rPr>
          <w:rFonts w:ascii="Times New Roman" w:hAnsi="Times New Roman"/>
          <w:spacing w:val="-7"/>
          <w:sz w:val="28"/>
          <w:szCs w:val="28"/>
        </w:rPr>
        <w:t xml:space="preserve"> </w:t>
      </w:r>
      <w:r w:rsidRPr="009567A3">
        <w:rPr>
          <w:rFonts w:ascii="Times New Roman" w:hAnsi="Times New Roman"/>
          <w:sz w:val="28"/>
          <w:szCs w:val="28"/>
        </w:rPr>
        <w:t>бережливого</w:t>
      </w:r>
      <w:r w:rsidRPr="009567A3">
        <w:rPr>
          <w:rFonts w:ascii="Times New Roman" w:hAnsi="Times New Roman"/>
          <w:spacing w:val="-6"/>
          <w:sz w:val="28"/>
          <w:szCs w:val="28"/>
        </w:rPr>
        <w:t xml:space="preserve"> </w:t>
      </w:r>
      <w:r w:rsidRPr="009567A3">
        <w:rPr>
          <w:rFonts w:ascii="Times New Roman" w:hAnsi="Times New Roman"/>
          <w:sz w:val="28"/>
          <w:szCs w:val="28"/>
        </w:rPr>
        <w:t>производства:</w:t>
      </w:r>
      <w:r w:rsidRPr="009567A3">
        <w:rPr>
          <w:rFonts w:ascii="Times New Roman" w:hAnsi="Times New Roman"/>
          <w:spacing w:val="-5"/>
          <w:sz w:val="28"/>
          <w:szCs w:val="28"/>
        </w:rPr>
        <w:t xml:space="preserve"> </w:t>
      </w:r>
      <w:r w:rsidRPr="009567A3">
        <w:rPr>
          <w:rFonts w:ascii="Times New Roman" w:hAnsi="Times New Roman"/>
          <w:sz w:val="28"/>
          <w:szCs w:val="28"/>
        </w:rPr>
        <w:t>исторический</w:t>
      </w:r>
      <w:r w:rsidRPr="009567A3">
        <w:rPr>
          <w:rFonts w:ascii="Times New Roman" w:hAnsi="Times New Roman"/>
          <w:spacing w:val="-4"/>
          <w:sz w:val="28"/>
          <w:szCs w:val="28"/>
        </w:rPr>
        <w:t xml:space="preserve"> </w:t>
      </w:r>
      <w:r w:rsidRPr="009567A3">
        <w:rPr>
          <w:rFonts w:ascii="Times New Roman" w:hAnsi="Times New Roman"/>
          <w:sz w:val="28"/>
          <w:szCs w:val="28"/>
        </w:rPr>
        <w:t>аспект.</w:t>
      </w:r>
    </w:p>
    <w:p w14:paraId="5D961028" w14:textId="77777777" w:rsidR="009B16C8" w:rsidRPr="009567A3" w:rsidRDefault="009B16C8" w:rsidP="009B16C8">
      <w:pPr>
        <w:pStyle w:val="a8"/>
        <w:widowControl w:val="0"/>
        <w:numPr>
          <w:ilvl w:val="0"/>
          <w:numId w:val="33"/>
        </w:numPr>
        <w:tabs>
          <w:tab w:val="left" w:pos="821"/>
          <w:tab w:val="left" w:pos="822"/>
          <w:tab w:val="left" w:pos="2034"/>
          <w:tab w:val="left" w:pos="3476"/>
          <w:tab w:val="left" w:pos="5350"/>
          <w:tab w:val="left" w:pos="5702"/>
          <w:tab w:val="left" w:pos="7225"/>
          <w:tab w:val="left" w:pos="8966"/>
        </w:tabs>
        <w:autoSpaceDE w:val="0"/>
        <w:autoSpaceDN w:val="0"/>
        <w:spacing w:after="0" w:line="240" w:lineRule="auto"/>
        <w:ind w:left="112" w:right="691" w:firstLine="0"/>
        <w:contextualSpacing w:val="0"/>
        <w:jc w:val="left"/>
        <w:rPr>
          <w:rFonts w:ascii="Times New Roman" w:hAnsi="Times New Roman"/>
          <w:sz w:val="28"/>
          <w:szCs w:val="28"/>
        </w:rPr>
      </w:pPr>
      <w:r w:rsidRPr="009567A3">
        <w:rPr>
          <w:rFonts w:ascii="Times New Roman" w:hAnsi="Times New Roman"/>
          <w:sz w:val="28"/>
          <w:szCs w:val="28"/>
        </w:rPr>
        <w:t>История</w:t>
      </w:r>
      <w:r w:rsidRPr="009567A3">
        <w:rPr>
          <w:rFonts w:ascii="Times New Roman" w:hAnsi="Times New Roman"/>
          <w:sz w:val="28"/>
          <w:szCs w:val="28"/>
        </w:rPr>
        <w:tab/>
        <w:t>внедрения</w:t>
      </w:r>
      <w:r w:rsidRPr="009567A3">
        <w:rPr>
          <w:rFonts w:ascii="Times New Roman" w:hAnsi="Times New Roman"/>
          <w:sz w:val="28"/>
          <w:szCs w:val="28"/>
        </w:rPr>
        <w:tab/>
        <w:t>инструментов</w:t>
      </w:r>
      <w:r w:rsidRPr="009567A3">
        <w:rPr>
          <w:rFonts w:ascii="Times New Roman" w:hAnsi="Times New Roman"/>
          <w:sz w:val="28"/>
          <w:szCs w:val="28"/>
        </w:rPr>
        <w:tab/>
        <w:t>и</w:t>
      </w:r>
      <w:r w:rsidRPr="009567A3">
        <w:rPr>
          <w:rFonts w:ascii="Times New Roman" w:hAnsi="Times New Roman"/>
          <w:sz w:val="28"/>
          <w:szCs w:val="28"/>
        </w:rPr>
        <w:tab/>
        <w:t>принципов</w:t>
      </w:r>
      <w:r w:rsidRPr="009567A3">
        <w:rPr>
          <w:rFonts w:ascii="Times New Roman" w:hAnsi="Times New Roman"/>
          <w:sz w:val="28"/>
          <w:szCs w:val="28"/>
        </w:rPr>
        <w:tab/>
        <w:t>бережливого</w:t>
      </w:r>
      <w:r w:rsidRPr="009567A3">
        <w:rPr>
          <w:rFonts w:ascii="Times New Roman" w:hAnsi="Times New Roman"/>
          <w:sz w:val="28"/>
          <w:szCs w:val="28"/>
        </w:rPr>
        <w:tab/>
      </w:r>
      <w:proofErr w:type="spellStart"/>
      <w:r w:rsidRPr="009567A3">
        <w:rPr>
          <w:rFonts w:ascii="Times New Roman" w:hAnsi="Times New Roman"/>
          <w:sz w:val="28"/>
          <w:szCs w:val="28"/>
        </w:rPr>
        <w:t>произ</w:t>
      </w:r>
      <w:proofErr w:type="spellEnd"/>
      <w:r w:rsidRPr="009567A3">
        <w:rPr>
          <w:rFonts w:ascii="Times New Roman" w:hAnsi="Times New Roman"/>
          <w:sz w:val="28"/>
          <w:szCs w:val="28"/>
        </w:rPr>
        <w:t>-</w:t>
      </w:r>
      <w:r w:rsidRPr="009567A3">
        <w:rPr>
          <w:rFonts w:ascii="Times New Roman" w:hAnsi="Times New Roman"/>
          <w:spacing w:val="-67"/>
          <w:sz w:val="28"/>
          <w:szCs w:val="28"/>
        </w:rPr>
        <w:t xml:space="preserve"> </w:t>
      </w:r>
      <w:proofErr w:type="spellStart"/>
      <w:r w:rsidRPr="009567A3">
        <w:rPr>
          <w:rFonts w:ascii="Times New Roman" w:hAnsi="Times New Roman"/>
          <w:sz w:val="28"/>
          <w:szCs w:val="28"/>
        </w:rPr>
        <w:t>водства</w:t>
      </w:r>
      <w:proofErr w:type="spellEnd"/>
      <w:r w:rsidRPr="009567A3">
        <w:rPr>
          <w:rFonts w:ascii="Times New Roman" w:hAnsi="Times New Roman"/>
          <w:spacing w:val="-1"/>
          <w:sz w:val="28"/>
          <w:szCs w:val="28"/>
        </w:rPr>
        <w:t xml:space="preserve"> </w:t>
      </w:r>
      <w:proofErr w:type="spellStart"/>
      <w:r w:rsidRPr="009567A3">
        <w:rPr>
          <w:rFonts w:ascii="Times New Roman" w:hAnsi="Times New Roman"/>
          <w:sz w:val="28"/>
          <w:szCs w:val="28"/>
        </w:rPr>
        <w:t>Г.Фордом</w:t>
      </w:r>
      <w:proofErr w:type="spellEnd"/>
      <w:r w:rsidRPr="009567A3">
        <w:rPr>
          <w:rFonts w:ascii="Times New Roman" w:hAnsi="Times New Roman"/>
          <w:spacing w:val="-3"/>
          <w:sz w:val="28"/>
          <w:szCs w:val="28"/>
        </w:rPr>
        <w:t xml:space="preserve"> </w:t>
      </w:r>
      <w:r w:rsidRPr="009567A3">
        <w:rPr>
          <w:rFonts w:ascii="Times New Roman" w:hAnsi="Times New Roman"/>
          <w:sz w:val="28"/>
          <w:szCs w:val="28"/>
        </w:rPr>
        <w:t>и</w:t>
      </w:r>
      <w:r w:rsidRPr="009567A3">
        <w:rPr>
          <w:rFonts w:ascii="Times New Roman" w:hAnsi="Times New Roman"/>
          <w:spacing w:val="-2"/>
          <w:sz w:val="28"/>
          <w:szCs w:val="28"/>
        </w:rPr>
        <w:t xml:space="preserve"> </w:t>
      </w:r>
      <w:proofErr w:type="spellStart"/>
      <w:r w:rsidRPr="009567A3">
        <w:rPr>
          <w:rFonts w:ascii="Times New Roman" w:hAnsi="Times New Roman"/>
          <w:sz w:val="28"/>
          <w:szCs w:val="28"/>
        </w:rPr>
        <w:t>Т.Оно</w:t>
      </w:r>
      <w:proofErr w:type="spellEnd"/>
      <w:r w:rsidRPr="009567A3">
        <w:rPr>
          <w:rFonts w:ascii="Times New Roman" w:hAnsi="Times New Roman"/>
          <w:sz w:val="28"/>
          <w:szCs w:val="28"/>
        </w:rPr>
        <w:t>.</w:t>
      </w:r>
    </w:p>
    <w:p w14:paraId="60F6C73D" w14:textId="77777777" w:rsidR="009B16C8" w:rsidRPr="009567A3" w:rsidRDefault="009B16C8" w:rsidP="009B16C8">
      <w:pPr>
        <w:pStyle w:val="a8"/>
        <w:widowControl w:val="0"/>
        <w:numPr>
          <w:ilvl w:val="0"/>
          <w:numId w:val="33"/>
        </w:numPr>
        <w:tabs>
          <w:tab w:val="left" w:pos="821"/>
          <w:tab w:val="left" w:pos="822"/>
        </w:tabs>
        <w:autoSpaceDE w:val="0"/>
        <w:autoSpaceDN w:val="0"/>
        <w:spacing w:after="0" w:line="321" w:lineRule="exact"/>
        <w:ind w:hanging="710"/>
        <w:contextualSpacing w:val="0"/>
        <w:jc w:val="left"/>
        <w:rPr>
          <w:rFonts w:ascii="Times New Roman" w:hAnsi="Times New Roman"/>
          <w:sz w:val="28"/>
          <w:szCs w:val="28"/>
        </w:rPr>
      </w:pPr>
      <w:r w:rsidRPr="009567A3">
        <w:rPr>
          <w:rFonts w:ascii="Times New Roman" w:hAnsi="Times New Roman"/>
          <w:sz w:val="28"/>
          <w:szCs w:val="28"/>
        </w:rPr>
        <w:t>Основные</w:t>
      </w:r>
      <w:r w:rsidRPr="009567A3">
        <w:rPr>
          <w:rFonts w:ascii="Times New Roman" w:hAnsi="Times New Roman"/>
          <w:spacing w:val="-7"/>
          <w:sz w:val="28"/>
          <w:szCs w:val="28"/>
        </w:rPr>
        <w:t xml:space="preserve"> </w:t>
      </w:r>
      <w:r w:rsidRPr="009567A3">
        <w:rPr>
          <w:rFonts w:ascii="Times New Roman" w:hAnsi="Times New Roman"/>
          <w:sz w:val="28"/>
          <w:szCs w:val="28"/>
        </w:rPr>
        <w:t>принципы</w:t>
      </w:r>
      <w:r w:rsidRPr="009567A3">
        <w:rPr>
          <w:rFonts w:ascii="Times New Roman" w:hAnsi="Times New Roman"/>
          <w:spacing w:val="-3"/>
          <w:sz w:val="28"/>
          <w:szCs w:val="28"/>
        </w:rPr>
        <w:t xml:space="preserve"> </w:t>
      </w:r>
      <w:r w:rsidRPr="009567A3">
        <w:rPr>
          <w:rFonts w:ascii="Times New Roman" w:hAnsi="Times New Roman"/>
          <w:sz w:val="28"/>
          <w:szCs w:val="28"/>
        </w:rPr>
        <w:t>современной</w:t>
      </w:r>
      <w:r w:rsidRPr="009567A3">
        <w:rPr>
          <w:rFonts w:ascii="Times New Roman" w:hAnsi="Times New Roman"/>
          <w:spacing w:val="-4"/>
          <w:sz w:val="28"/>
          <w:szCs w:val="28"/>
        </w:rPr>
        <w:t xml:space="preserve"> </w:t>
      </w:r>
      <w:r w:rsidRPr="009567A3">
        <w:rPr>
          <w:rFonts w:ascii="Times New Roman" w:hAnsi="Times New Roman"/>
          <w:sz w:val="28"/>
          <w:szCs w:val="28"/>
        </w:rPr>
        <w:t>системы</w:t>
      </w:r>
      <w:r w:rsidRPr="009567A3">
        <w:rPr>
          <w:rFonts w:ascii="Times New Roman" w:hAnsi="Times New Roman"/>
          <w:spacing w:val="-4"/>
          <w:sz w:val="28"/>
          <w:szCs w:val="28"/>
        </w:rPr>
        <w:t xml:space="preserve"> </w:t>
      </w:r>
      <w:r w:rsidRPr="009567A3">
        <w:rPr>
          <w:rFonts w:ascii="Times New Roman" w:hAnsi="Times New Roman"/>
          <w:sz w:val="28"/>
          <w:szCs w:val="28"/>
        </w:rPr>
        <w:t>бережливого</w:t>
      </w:r>
      <w:r w:rsidRPr="009567A3">
        <w:rPr>
          <w:rFonts w:ascii="Times New Roman" w:hAnsi="Times New Roman"/>
          <w:spacing w:val="-2"/>
          <w:sz w:val="28"/>
          <w:szCs w:val="28"/>
        </w:rPr>
        <w:t xml:space="preserve"> </w:t>
      </w:r>
      <w:r w:rsidRPr="009567A3">
        <w:rPr>
          <w:rFonts w:ascii="Times New Roman" w:hAnsi="Times New Roman"/>
          <w:sz w:val="28"/>
          <w:szCs w:val="28"/>
        </w:rPr>
        <w:t>производства.</w:t>
      </w:r>
    </w:p>
    <w:p w14:paraId="764660E6" w14:textId="77777777" w:rsidR="009B16C8" w:rsidRPr="009567A3" w:rsidRDefault="009B16C8" w:rsidP="009B16C8">
      <w:pPr>
        <w:pStyle w:val="a8"/>
        <w:widowControl w:val="0"/>
        <w:numPr>
          <w:ilvl w:val="0"/>
          <w:numId w:val="33"/>
        </w:numPr>
        <w:tabs>
          <w:tab w:val="left" w:pos="821"/>
          <w:tab w:val="left" w:pos="822"/>
        </w:tabs>
        <w:autoSpaceDE w:val="0"/>
        <w:autoSpaceDN w:val="0"/>
        <w:spacing w:before="2" w:after="0" w:line="322" w:lineRule="exact"/>
        <w:ind w:hanging="710"/>
        <w:contextualSpacing w:val="0"/>
        <w:jc w:val="left"/>
        <w:rPr>
          <w:rFonts w:ascii="Times New Roman" w:hAnsi="Times New Roman"/>
          <w:sz w:val="28"/>
          <w:szCs w:val="28"/>
        </w:rPr>
      </w:pPr>
      <w:r w:rsidRPr="009567A3">
        <w:rPr>
          <w:rFonts w:ascii="Times New Roman" w:hAnsi="Times New Roman"/>
          <w:sz w:val="28"/>
          <w:szCs w:val="28"/>
        </w:rPr>
        <w:t>Кайдзен</w:t>
      </w:r>
      <w:r w:rsidRPr="009567A3">
        <w:rPr>
          <w:rFonts w:ascii="Times New Roman" w:hAnsi="Times New Roman"/>
          <w:spacing w:val="-2"/>
          <w:sz w:val="28"/>
          <w:szCs w:val="28"/>
        </w:rPr>
        <w:t xml:space="preserve"> </w:t>
      </w:r>
      <w:r w:rsidRPr="009567A3">
        <w:rPr>
          <w:rFonts w:ascii="Times New Roman" w:hAnsi="Times New Roman"/>
          <w:sz w:val="28"/>
          <w:szCs w:val="28"/>
        </w:rPr>
        <w:t>в</w:t>
      </w:r>
      <w:r w:rsidRPr="009567A3">
        <w:rPr>
          <w:rFonts w:ascii="Times New Roman" w:hAnsi="Times New Roman"/>
          <w:spacing w:val="-4"/>
          <w:sz w:val="28"/>
          <w:szCs w:val="28"/>
        </w:rPr>
        <w:t xml:space="preserve"> </w:t>
      </w:r>
      <w:r w:rsidRPr="009567A3">
        <w:rPr>
          <w:rFonts w:ascii="Times New Roman" w:hAnsi="Times New Roman"/>
          <w:sz w:val="28"/>
          <w:szCs w:val="28"/>
        </w:rPr>
        <w:t>деятельности</w:t>
      </w:r>
      <w:r w:rsidRPr="009567A3">
        <w:rPr>
          <w:rFonts w:ascii="Times New Roman" w:hAnsi="Times New Roman"/>
          <w:spacing w:val="-4"/>
          <w:sz w:val="28"/>
          <w:szCs w:val="28"/>
        </w:rPr>
        <w:t xml:space="preserve"> </w:t>
      </w:r>
      <w:r w:rsidRPr="009567A3">
        <w:rPr>
          <w:rFonts w:ascii="Times New Roman" w:hAnsi="Times New Roman"/>
          <w:sz w:val="28"/>
          <w:szCs w:val="28"/>
        </w:rPr>
        <w:t>компании</w:t>
      </w:r>
      <w:r w:rsidRPr="009567A3">
        <w:rPr>
          <w:rFonts w:ascii="Times New Roman" w:hAnsi="Times New Roman"/>
          <w:spacing w:val="-2"/>
          <w:sz w:val="28"/>
          <w:szCs w:val="28"/>
        </w:rPr>
        <w:t xml:space="preserve"> </w:t>
      </w:r>
      <w:r w:rsidRPr="009567A3">
        <w:rPr>
          <w:rFonts w:ascii="Times New Roman" w:hAnsi="Times New Roman"/>
          <w:sz w:val="28"/>
          <w:szCs w:val="28"/>
        </w:rPr>
        <w:t>и</w:t>
      </w:r>
      <w:r w:rsidRPr="009567A3">
        <w:rPr>
          <w:rFonts w:ascii="Times New Roman" w:hAnsi="Times New Roman"/>
          <w:spacing w:val="-5"/>
          <w:sz w:val="28"/>
          <w:szCs w:val="28"/>
        </w:rPr>
        <w:t xml:space="preserve"> </w:t>
      </w:r>
      <w:r w:rsidRPr="009567A3">
        <w:rPr>
          <w:rFonts w:ascii="Times New Roman" w:hAnsi="Times New Roman"/>
          <w:sz w:val="28"/>
          <w:szCs w:val="28"/>
        </w:rPr>
        <w:t>персонала</w:t>
      </w:r>
      <w:r w:rsidRPr="009567A3">
        <w:rPr>
          <w:rFonts w:ascii="Times New Roman" w:hAnsi="Times New Roman"/>
          <w:spacing w:val="-4"/>
          <w:sz w:val="28"/>
          <w:szCs w:val="28"/>
        </w:rPr>
        <w:t xml:space="preserve"> </w:t>
      </w:r>
      <w:r w:rsidRPr="009567A3">
        <w:rPr>
          <w:rFonts w:ascii="Times New Roman" w:hAnsi="Times New Roman"/>
          <w:sz w:val="28"/>
          <w:szCs w:val="28"/>
        </w:rPr>
        <w:t>компании.</w:t>
      </w:r>
    </w:p>
    <w:p w14:paraId="05004D6C" w14:textId="77777777" w:rsidR="009B16C8" w:rsidRPr="009567A3" w:rsidRDefault="009B16C8" w:rsidP="009B16C8">
      <w:pPr>
        <w:pStyle w:val="a8"/>
        <w:widowControl w:val="0"/>
        <w:numPr>
          <w:ilvl w:val="0"/>
          <w:numId w:val="33"/>
        </w:numPr>
        <w:tabs>
          <w:tab w:val="left" w:pos="821"/>
          <w:tab w:val="left" w:pos="822"/>
          <w:tab w:val="left" w:pos="1727"/>
          <w:tab w:val="left" w:pos="2746"/>
          <w:tab w:val="left" w:pos="4022"/>
          <w:tab w:val="left" w:pos="5343"/>
          <w:tab w:val="left" w:pos="5689"/>
          <w:tab w:val="left" w:pos="7824"/>
          <w:tab w:val="left" w:pos="8639"/>
        </w:tabs>
        <w:autoSpaceDE w:val="0"/>
        <w:autoSpaceDN w:val="0"/>
        <w:spacing w:after="0" w:line="240" w:lineRule="auto"/>
        <w:ind w:left="112" w:right="691" w:firstLine="0"/>
        <w:contextualSpacing w:val="0"/>
        <w:jc w:val="left"/>
        <w:rPr>
          <w:rFonts w:ascii="Times New Roman" w:hAnsi="Times New Roman"/>
          <w:sz w:val="28"/>
          <w:szCs w:val="28"/>
        </w:rPr>
      </w:pPr>
      <w:r w:rsidRPr="009567A3">
        <w:rPr>
          <w:rFonts w:ascii="Times New Roman" w:hAnsi="Times New Roman"/>
          <w:sz w:val="28"/>
          <w:szCs w:val="28"/>
        </w:rPr>
        <w:lastRenderedPageBreak/>
        <w:t>Карта</w:t>
      </w:r>
      <w:r w:rsidRPr="009567A3">
        <w:rPr>
          <w:rFonts w:ascii="Times New Roman" w:hAnsi="Times New Roman"/>
          <w:sz w:val="28"/>
          <w:szCs w:val="28"/>
        </w:rPr>
        <w:tab/>
        <w:t>потока</w:t>
      </w:r>
      <w:r w:rsidRPr="009567A3">
        <w:rPr>
          <w:rFonts w:ascii="Times New Roman" w:hAnsi="Times New Roman"/>
          <w:sz w:val="28"/>
          <w:szCs w:val="28"/>
        </w:rPr>
        <w:tab/>
        <w:t>создания</w:t>
      </w:r>
      <w:r w:rsidRPr="009567A3">
        <w:rPr>
          <w:rFonts w:ascii="Times New Roman" w:hAnsi="Times New Roman"/>
          <w:sz w:val="28"/>
          <w:szCs w:val="28"/>
        </w:rPr>
        <w:tab/>
        <w:t>ценности</w:t>
      </w:r>
      <w:r w:rsidRPr="009567A3">
        <w:rPr>
          <w:rFonts w:ascii="Times New Roman" w:hAnsi="Times New Roman"/>
          <w:sz w:val="28"/>
          <w:szCs w:val="28"/>
        </w:rPr>
        <w:tab/>
        <w:t>–</w:t>
      </w:r>
      <w:r w:rsidRPr="009567A3">
        <w:rPr>
          <w:rFonts w:ascii="Times New Roman" w:hAnsi="Times New Roman"/>
          <w:sz w:val="28"/>
          <w:szCs w:val="28"/>
        </w:rPr>
        <w:tab/>
        <w:t>характеристика,</w:t>
      </w:r>
      <w:r w:rsidRPr="009567A3">
        <w:rPr>
          <w:rFonts w:ascii="Times New Roman" w:hAnsi="Times New Roman"/>
          <w:sz w:val="28"/>
          <w:szCs w:val="28"/>
        </w:rPr>
        <w:tab/>
        <w:t>цель,</w:t>
      </w:r>
      <w:r w:rsidRPr="009567A3">
        <w:rPr>
          <w:rFonts w:ascii="Times New Roman" w:hAnsi="Times New Roman"/>
          <w:sz w:val="28"/>
          <w:szCs w:val="28"/>
        </w:rPr>
        <w:tab/>
        <w:t>алгоритм</w:t>
      </w:r>
      <w:r w:rsidRPr="009567A3">
        <w:rPr>
          <w:rFonts w:ascii="Times New Roman" w:hAnsi="Times New Roman"/>
          <w:spacing w:val="-67"/>
          <w:sz w:val="28"/>
          <w:szCs w:val="28"/>
        </w:rPr>
        <w:t xml:space="preserve"> </w:t>
      </w:r>
      <w:r w:rsidRPr="009567A3">
        <w:rPr>
          <w:rFonts w:ascii="Times New Roman" w:hAnsi="Times New Roman"/>
          <w:sz w:val="28"/>
          <w:szCs w:val="28"/>
        </w:rPr>
        <w:t>составления,</w:t>
      </w:r>
      <w:r w:rsidRPr="009567A3">
        <w:rPr>
          <w:rFonts w:ascii="Times New Roman" w:hAnsi="Times New Roman"/>
          <w:spacing w:val="-1"/>
          <w:sz w:val="28"/>
          <w:szCs w:val="28"/>
        </w:rPr>
        <w:t xml:space="preserve"> </w:t>
      </w:r>
      <w:r w:rsidRPr="009567A3">
        <w:rPr>
          <w:rFonts w:ascii="Times New Roman" w:hAnsi="Times New Roman"/>
          <w:sz w:val="28"/>
          <w:szCs w:val="28"/>
        </w:rPr>
        <w:t>виды.</w:t>
      </w:r>
    </w:p>
    <w:p w14:paraId="77A6D111" w14:textId="77777777" w:rsidR="009B16C8" w:rsidRPr="009567A3" w:rsidRDefault="009B16C8" w:rsidP="009B16C8">
      <w:pPr>
        <w:pStyle w:val="a8"/>
        <w:widowControl w:val="0"/>
        <w:numPr>
          <w:ilvl w:val="0"/>
          <w:numId w:val="33"/>
        </w:numPr>
        <w:tabs>
          <w:tab w:val="left" w:pos="821"/>
          <w:tab w:val="left" w:pos="822"/>
        </w:tabs>
        <w:autoSpaceDE w:val="0"/>
        <w:autoSpaceDN w:val="0"/>
        <w:spacing w:after="0" w:line="321" w:lineRule="exact"/>
        <w:ind w:hanging="710"/>
        <w:contextualSpacing w:val="0"/>
        <w:jc w:val="left"/>
        <w:rPr>
          <w:rFonts w:ascii="Times New Roman" w:hAnsi="Times New Roman"/>
          <w:sz w:val="28"/>
          <w:szCs w:val="28"/>
        </w:rPr>
      </w:pPr>
      <w:r w:rsidRPr="009567A3">
        <w:rPr>
          <w:rFonts w:ascii="Times New Roman" w:hAnsi="Times New Roman"/>
          <w:sz w:val="28"/>
          <w:szCs w:val="28"/>
        </w:rPr>
        <w:t>Диаграмма</w:t>
      </w:r>
      <w:r w:rsidRPr="009567A3">
        <w:rPr>
          <w:rFonts w:ascii="Times New Roman" w:hAnsi="Times New Roman"/>
          <w:spacing w:val="-2"/>
          <w:sz w:val="28"/>
          <w:szCs w:val="28"/>
        </w:rPr>
        <w:t xml:space="preserve"> </w:t>
      </w:r>
      <w:r w:rsidRPr="009567A3">
        <w:rPr>
          <w:rFonts w:ascii="Times New Roman" w:hAnsi="Times New Roman"/>
          <w:sz w:val="28"/>
          <w:szCs w:val="28"/>
        </w:rPr>
        <w:t>«Спагетти»</w:t>
      </w:r>
      <w:r w:rsidRPr="009567A3">
        <w:rPr>
          <w:rFonts w:ascii="Times New Roman" w:hAnsi="Times New Roman"/>
          <w:spacing w:val="-1"/>
          <w:sz w:val="28"/>
          <w:szCs w:val="28"/>
        </w:rPr>
        <w:t xml:space="preserve"> </w:t>
      </w:r>
      <w:r w:rsidRPr="009567A3">
        <w:rPr>
          <w:rFonts w:ascii="Times New Roman" w:hAnsi="Times New Roman"/>
          <w:sz w:val="28"/>
          <w:szCs w:val="28"/>
        </w:rPr>
        <w:t>-</w:t>
      </w:r>
      <w:r w:rsidRPr="009567A3">
        <w:rPr>
          <w:rFonts w:ascii="Times New Roman" w:hAnsi="Times New Roman"/>
          <w:spacing w:val="-3"/>
          <w:sz w:val="28"/>
          <w:szCs w:val="28"/>
        </w:rPr>
        <w:t xml:space="preserve"> </w:t>
      </w:r>
      <w:r w:rsidRPr="009567A3">
        <w:rPr>
          <w:rFonts w:ascii="Times New Roman" w:hAnsi="Times New Roman"/>
          <w:sz w:val="28"/>
          <w:szCs w:val="28"/>
        </w:rPr>
        <w:t>назначение</w:t>
      </w:r>
      <w:r w:rsidRPr="009567A3">
        <w:rPr>
          <w:rFonts w:ascii="Times New Roman" w:hAnsi="Times New Roman"/>
          <w:spacing w:val="-4"/>
          <w:sz w:val="28"/>
          <w:szCs w:val="28"/>
        </w:rPr>
        <w:t xml:space="preserve"> </w:t>
      </w:r>
      <w:r w:rsidRPr="009567A3">
        <w:rPr>
          <w:rFonts w:ascii="Times New Roman" w:hAnsi="Times New Roman"/>
          <w:sz w:val="28"/>
          <w:szCs w:val="28"/>
        </w:rPr>
        <w:t>и</w:t>
      </w:r>
      <w:r w:rsidRPr="009567A3">
        <w:rPr>
          <w:rFonts w:ascii="Times New Roman" w:hAnsi="Times New Roman"/>
          <w:spacing w:val="-2"/>
          <w:sz w:val="28"/>
          <w:szCs w:val="28"/>
        </w:rPr>
        <w:t xml:space="preserve"> </w:t>
      </w:r>
      <w:r w:rsidRPr="009567A3">
        <w:rPr>
          <w:rFonts w:ascii="Times New Roman" w:hAnsi="Times New Roman"/>
          <w:sz w:val="28"/>
          <w:szCs w:val="28"/>
        </w:rPr>
        <w:t>особенности.</w:t>
      </w:r>
    </w:p>
    <w:p w14:paraId="55AF7927" w14:textId="77777777" w:rsidR="009B16C8" w:rsidRPr="009567A3" w:rsidRDefault="009B16C8" w:rsidP="009B16C8">
      <w:pPr>
        <w:pStyle w:val="a8"/>
        <w:widowControl w:val="0"/>
        <w:numPr>
          <w:ilvl w:val="0"/>
          <w:numId w:val="33"/>
        </w:numPr>
        <w:tabs>
          <w:tab w:val="left" w:pos="821"/>
          <w:tab w:val="left" w:pos="822"/>
        </w:tabs>
        <w:autoSpaceDE w:val="0"/>
        <w:autoSpaceDN w:val="0"/>
        <w:spacing w:after="0" w:line="240" w:lineRule="auto"/>
        <w:ind w:hanging="710"/>
        <w:contextualSpacing w:val="0"/>
        <w:jc w:val="left"/>
        <w:rPr>
          <w:rFonts w:ascii="Times New Roman" w:hAnsi="Times New Roman"/>
          <w:sz w:val="28"/>
          <w:szCs w:val="28"/>
        </w:rPr>
      </w:pPr>
      <w:r w:rsidRPr="009567A3">
        <w:rPr>
          <w:rFonts w:ascii="Times New Roman" w:hAnsi="Times New Roman"/>
          <w:sz w:val="28"/>
          <w:szCs w:val="28"/>
        </w:rPr>
        <w:t>«5</w:t>
      </w:r>
      <w:r w:rsidRPr="009567A3">
        <w:rPr>
          <w:rFonts w:ascii="Times New Roman" w:hAnsi="Times New Roman"/>
          <w:spacing w:val="-2"/>
          <w:sz w:val="28"/>
          <w:szCs w:val="28"/>
        </w:rPr>
        <w:t xml:space="preserve"> </w:t>
      </w:r>
      <w:r w:rsidRPr="009567A3">
        <w:rPr>
          <w:rFonts w:ascii="Times New Roman" w:hAnsi="Times New Roman"/>
          <w:sz w:val="28"/>
          <w:szCs w:val="28"/>
        </w:rPr>
        <w:t>Почему»</w:t>
      </w:r>
      <w:r w:rsidRPr="009567A3">
        <w:rPr>
          <w:rFonts w:ascii="Times New Roman" w:hAnsi="Times New Roman"/>
          <w:spacing w:val="-4"/>
          <w:sz w:val="28"/>
          <w:szCs w:val="28"/>
        </w:rPr>
        <w:t xml:space="preserve"> </w:t>
      </w:r>
      <w:r w:rsidRPr="009567A3">
        <w:rPr>
          <w:rFonts w:ascii="Times New Roman" w:hAnsi="Times New Roman"/>
          <w:sz w:val="28"/>
          <w:szCs w:val="28"/>
        </w:rPr>
        <w:t>-</w:t>
      </w:r>
      <w:r w:rsidRPr="009567A3">
        <w:rPr>
          <w:rFonts w:ascii="Times New Roman" w:hAnsi="Times New Roman"/>
          <w:spacing w:val="-3"/>
          <w:sz w:val="28"/>
          <w:szCs w:val="28"/>
        </w:rPr>
        <w:t xml:space="preserve"> </w:t>
      </w:r>
      <w:r w:rsidRPr="009567A3">
        <w:rPr>
          <w:rFonts w:ascii="Times New Roman" w:hAnsi="Times New Roman"/>
          <w:sz w:val="28"/>
          <w:szCs w:val="28"/>
        </w:rPr>
        <w:t>инструмент</w:t>
      </w:r>
      <w:r w:rsidRPr="009567A3">
        <w:rPr>
          <w:rFonts w:ascii="Times New Roman" w:hAnsi="Times New Roman"/>
          <w:spacing w:val="-4"/>
          <w:sz w:val="28"/>
          <w:szCs w:val="28"/>
        </w:rPr>
        <w:t xml:space="preserve"> </w:t>
      </w:r>
      <w:r w:rsidRPr="009567A3">
        <w:rPr>
          <w:rFonts w:ascii="Times New Roman" w:hAnsi="Times New Roman"/>
          <w:sz w:val="28"/>
          <w:szCs w:val="28"/>
        </w:rPr>
        <w:t>определения</w:t>
      </w:r>
      <w:r w:rsidRPr="009567A3">
        <w:rPr>
          <w:rFonts w:ascii="Times New Roman" w:hAnsi="Times New Roman"/>
          <w:spacing w:val="-5"/>
          <w:sz w:val="28"/>
          <w:szCs w:val="28"/>
        </w:rPr>
        <w:t xml:space="preserve"> </w:t>
      </w:r>
      <w:r w:rsidRPr="009567A3">
        <w:rPr>
          <w:rFonts w:ascii="Times New Roman" w:hAnsi="Times New Roman"/>
          <w:sz w:val="28"/>
          <w:szCs w:val="28"/>
        </w:rPr>
        <w:t>первопричины</w:t>
      </w:r>
      <w:r w:rsidRPr="009567A3">
        <w:rPr>
          <w:rFonts w:ascii="Times New Roman" w:hAnsi="Times New Roman"/>
          <w:spacing w:val="-3"/>
          <w:sz w:val="28"/>
          <w:szCs w:val="28"/>
        </w:rPr>
        <w:t xml:space="preserve"> </w:t>
      </w:r>
      <w:r w:rsidRPr="009567A3">
        <w:rPr>
          <w:rFonts w:ascii="Times New Roman" w:hAnsi="Times New Roman"/>
          <w:sz w:val="28"/>
          <w:szCs w:val="28"/>
        </w:rPr>
        <w:t>проблем.</w:t>
      </w:r>
    </w:p>
    <w:p w14:paraId="47C7B04C" w14:textId="77777777" w:rsidR="009B16C8" w:rsidRPr="009567A3" w:rsidRDefault="009B16C8" w:rsidP="009B16C8">
      <w:pPr>
        <w:rPr>
          <w:sz w:val="28"/>
          <w:szCs w:val="28"/>
        </w:rPr>
        <w:sectPr w:rsidR="009B16C8" w:rsidRPr="009567A3" w:rsidSect="009B16C8">
          <w:pgSz w:w="11910" w:h="16840"/>
          <w:pgMar w:top="1040" w:right="440" w:bottom="1260" w:left="1020" w:header="0" w:footer="987" w:gutter="0"/>
          <w:cols w:space="720"/>
        </w:sectPr>
      </w:pPr>
    </w:p>
    <w:p w14:paraId="52C3395C" w14:textId="77777777" w:rsidR="009B16C8" w:rsidRPr="009567A3" w:rsidRDefault="009B16C8" w:rsidP="009B16C8">
      <w:pPr>
        <w:pStyle w:val="a8"/>
        <w:widowControl w:val="0"/>
        <w:numPr>
          <w:ilvl w:val="0"/>
          <w:numId w:val="33"/>
        </w:numPr>
        <w:tabs>
          <w:tab w:val="left" w:pos="821"/>
          <w:tab w:val="left" w:pos="822"/>
          <w:tab w:val="left" w:pos="2437"/>
          <w:tab w:val="left" w:pos="4073"/>
          <w:tab w:val="left" w:pos="4460"/>
          <w:tab w:val="left" w:pos="6683"/>
          <w:tab w:val="left" w:pos="8312"/>
        </w:tabs>
        <w:autoSpaceDE w:val="0"/>
        <w:autoSpaceDN w:val="0"/>
        <w:spacing w:before="67" w:after="0" w:line="242" w:lineRule="auto"/>
        <w:ind w:left="112" w:right="694" w:firstLine="0"/>
        <w:contextualSpacing w:val="0"/>
        <w:jc w:val="left"/>
        <w:rPr>
          <w:rFonts w:ascii="Times New Roman" w:hAnsi="Times New Roman"/>
          <w:sz w:val="28"/>
          <w:szCs w:val="28"/>
        </w:rPr>
      </w:pPr>
      <w:r w:rsidRPr="009567A3">
        <w:rPr>
          <w:rFonts w:ascii="Times New Roman" w:hAnsi="Times New Roman"/>
          <w:sz w:val="28"/>
          <w:szCs w:val="28"/>
        </w:rPr>
        <w:lastRenderedPageBreak/>
        <w:t>Диаграмма</w:t>
      </w:r>
      <w:r w:rsidRPr="009567A3">
        <w:rPr>
          <w:rFonts w:ascii="Times New Roman" w:hAnsi="Times New Roman"/>
          <w:sz w:val="28"/>
          <w:szCs w:val="28"/>
        </w:rPr>
        <w:tab/>
        <w:t>«</w:t>
      </w:r>
      <w:proofErr w:type="spellStart"/>
      <w:r w:rsidRPr="009567A3">
        <w:rPr>
          <w:rFonts w:ascii="Times New Roman" w:hAnsi="Times New Roman"/>
          <w:sz w:val="28"/>
          <w:szCs w:val="28"/>
        </w:rPr>
        <w:t>Ямазуми</w:t>
      </w:r>
      <w:proofErr w:type="spellEnd"/>
      <w:r w:rsidRPr="009567A3">
        <w:rPr>
          <w:rFonts w:ascii="Times New Roman" w:hAnsi="Times New Roman"/>
          <w:sz w:val="28"/>
          <w:szCs w:val="28"/>
        </w:rPr>
        <w:t>»</w:t>
      </w:r>
      <w:r w:rsidRPr="009567A3">
        <w:rPr>
          <w:rFonts w:ascii="Times New Roman" w:hAnsi="Times New Roman"/>
          <w:sz w:val="28"/>
          <w:szCs w:val="28"/>
        </w:rPr>
        <w:tab/>
        <w:t>-</w:t>
      </w:r>
      <w:r w:rsidRPr="009567A3">
        <w:rPr>
          <w:rFonts w:ascii="Times New Roman" w:hAnsi="Times New Roman"/>
          <w:sz w:val="28"/>
          <w:szCs w:val="28"/>
        </w:rPr>
        <w:tab/>
        <w:t>характеристика,</w:t>
      </w:r>
      <w:r w:rsidRPr="009567A3">
        <w:rPr>
          <w:rFonts w:ascii="Times New Roman" w:hAnsi="Times New Roman"/>
          <w:sz w:val="28"/>
          <w:szCs w:val="28"/>
        </w:rPr>
        <w:tab/>
        <w:t>визуальное</w:t>
      </w:r>
      <w:r w:rsidRPr="009567A3">
        <w:rPr>
          <w:rFonts w:ascii="Times New Roman" w:hAnsi="Times New Roman"/>
          <w:sz w:val="28"/>
          <w:szCs w:val="28"/>
        </w:rPr>
        <w:tab/>
        <w:t>построение,</w:t>
      </w:r>
      <w:r w:rsidRPr="009567A3">
        <w:rPr>
          <w:rFonts w:ascii="Times New Roman" w:hAnsi="Times New Roman"/>
          <w:spacing w:val="-67"/>
          <w:sz w:val="28"/>
          <w:szCs w:val="28"/>
        </w:rPr>
        <w:t xml:space="preserve"> </w:t>
      </w:r>
      <w:r w:rsidRPr="009567A3">
        <w:rPr>
          <w:rFonts w:ascii="Times New Roman" w:hAnsi="Times New Roman"/>
          <w:sz w:val="28"/>
          <w:szCs w:val="28"/>
        </w:rPr>
        <w:t>основные</w:t>
      </w:r>
      <w:r w:rsidRPr="009567A3">
        <w:rPr>
          <w:rFonts w:ascii="Times New Roman" w:hAnsi="Times New Roman"/>
          <w:spacing w:val="-4"/>
          <w:sz w:val="28"/>
          <w:szCs w:val="28"/>
        </w:rPr>
        <w:t xml:space="preserve"> </w:t>
      </w:r>
      <w:r w:rsidRPr="009567A3">
        <w:rPr>
          <w:rFonts w:ascii="Times New Roman" w:hAnsi="Times New Roman"/>
          <w:sz w:val="28"/>
          <w:szCs w:val="28"/>
        </w:rPr>
        <w:t>показатели.</w:t>
      </w:r>
    </w:p>
    <w:p w14:paraId="267C71E3" w14:textId="77777777" w:rsidR="009B16C8" w:rsidRPr="009567A3" w:rsidRDefault="009B16C8" w:rsidP="009B16C8">
      <w:pPr>
        <w:pStyle w:val="a8"/>
        <w:widowControl w:val="0"/>
        <w:numPr>
          <w:ilvl w:val="0"/>
          <w:numId w:val="33"/>
        </w:numPr>
        <w:tabs>
          <w:tab w:val="left" w:pos="821"/>
          <w:tab w:val="left" w:pos="822"/>
        </w:tabs>
        <w:autoSpaceDE w:val="0"/>
        <w:autoSpaceDN w:val="0"/>
        <w:spacing w:after="0" w:line="317" w:lineRule="exact"/>
        <w:ind w:hanging="710"/>
        <w:contextualSpacing w:val="0"/>
        <w:jc w:val="left"/>
        <w:rPr>
          <w:rFonts w:ascii="Times New Roman" w:hAnsi="Times New Roman"/>
          <w:sz w:val="28"/>
          <w:szCs w:val="28"/>
        </w:rPr>
      </w:pPr>
      <w:r w:rsidRPr="009567A3">
        <w:rPr>
          <w:rFonts w:ascii="Times New Roman" w:hAnsi="Times New Roman"/>
          <w:sz w:val="28"/>
          <w:szCs w:val="28"/>
        </w:rPr>
        <w:t>Характеристика</w:t>
      </w:r>
      <w:r w:rsidRPr="009567A3">
        <w:rPr>
          <w:rFonts w:ascii="Times New Roman" w:hAnsi="Times New Roman"/>
          <w:spacing w:val="-3"/>
          <w:sz w:val="28"/>
          <w:szCs w:val="28"/>
        </w:rPr>
        <w:t xml:space="preserve"> </w:t>
      </w:r>
      <w:r w:rsidRPr="009567A3">
        <w:rPr>
          <w:rFonts w:ascii="Times New Roman" w:hAnsi="Times New Roman"/>
          <w:sz w:val="28"/>
          <w:szCs w:val="28"/>
        </w:rPr>
        <w:t>и</w:t>
      </w:r>
      <w:r w:rsidRPr="009567A3">
        <w:rPr>
          <w:rFonts w:ascii="Times New Roman" w:hAnsi="Times New Roman"/>
          <w:spacing w:val="-5"/>
          <w:sz w:val="28"/>
          <w:szCs w:val="28"/>
        </w:rPr>
        <w:t xml:space="preserve"> </w:t>
      </w:r>
      <w:r w:rsidRPr="009567A3">
        <w:rPr>
          <w:rFonts w:ascii="Times New Roman" w:hAnsi="Times New Roman"/>
          <w:sz w:val="28"/>
          <w:szCs w:val="28"/>
        </w:rPr>
        <w:t>основные</w:t>
      </w:r>
      <w:r w:rsidRPr="009567A3">
        <w:rPr>
          <w:rFonts w:ascii="Times New Roman" w:hAnsi="Times New Roman"/>
          <w:spacing w:val="-2"/>
          <w:sz w:val="28"/>
          <w:szCs w:val="28"/>
        </w:rPr>
        <w:t xml:space="preserve"> </w:t>
      </w:r>
      <w:r w:rsidRPr="009567A3">
        <w:rPr>
          <w:rFonts w:ascii="Times New Roman" w:hAnsi="Times New Roman"/>
          <w:sz w:val="28"/>
          <w:szCs w:val="28"/>
        </w:rPr>
        <w:t>факторы</w:t>
      </w:r>
      <w:r w:rsidRPr="009567A3">
        <w:rPr>
          <w:rFonts w:ascii="Times New Roman" w:hAnsi="Times New Roman"/>
          <w:spacing w:val="-5"/>
          <w:sz w:val="28"/>
          <w:szCs w:val="28"/>
        </w:rPr>
        <w:t xml:space="preserve"> </w:t>
      </w:r>
      <w:r w:rsidRPr="009567A3">
        <w:rPr>
          <w:rFonts w:ascii="Times New Roman" w:hAnsi="Times New Roman"/>
          <w:sz w:val="28"/>
          <w:szCs w:val="28"/>
        </w:rPr>
        <w:t>диаграммы</w:t>
      </w:r>
      <w:r w:rsidRPr="009567A3">
        <w:rPr>
          <w:rFonts w:ascii="Times New Roman" w:hAnsi="Times New Roman"/>
          <w:spacing w:val="-2"/>
          <w:sz w:val="28"/>
          <w:szCs w:val="28"/>
        </w:rPr>
        <w:t xml:space="preserve"> </w:t>
      </w:r>
      <w:r w:rsidRPr="009567A3">
        <w:rPr>
          <w:rFonts w:ascii="Times New Roman" w:hAnsi="Times New Roman"/>
          <w:sz w:val="28"/>
          <w:szCs w:val="28"/>
        </w:rPr>
        <w:t>«Исикава».</w:t>
      </w:r>
    </w:p>
    <w:p w14:paraId="0F29E7C9" w14:textId="77777777" w:rsidR="009B16C8" w:rsidRPr="009567A3" w:rsidRDefault="009B16C8" w:rsidP="009B16C8">
      <w:pPr>
        <w:pStyle w:val="a8"/>
        <w:widowControl w:val="0"/>
        <w:numPr>
          <w:ilvl w:val="0"/>
          <w:numId w:val="33"/>
        </w:numPr>
        <w:tabs>
          <w:tab w:val="left" w:pos="821"/>
          <w:tab w:val="left" w:pos="822"/>
        </w:tabs>
        <w:autoSpaceDE w:val="0"/>
        <w:autoSpaceDN w:val="0"/>
        <w:spacing w:after="0" w:line="240" w:lineRule="auto"/>
        <w:ind w:left="112" w:right="697" w:firstLine="0"/>
        <w:contextualSpacing w:val="0"/>
        <w:jc w:val="left"/>
        <w:rPr>
          <w:rFonts w:ascii="Times New Roman" w:hAnsi="Times New Roman"/>
          <w:sz w:val="28"/>
          <w:szCs w:val="28"/>
        </w:rPr>
      </w:pPr>
      <w:r w:rsidRPr="009567A3">
        <w:rPr>
          <w:rFonts w:ascii="Times New Roman" w:hAnsi="Times New Roman"/>
          <w:sz w:val="28"/>
          <w:szCs w:val="28"/>
        </w:rPr>
        <w:t>Типы</w:t>
      </w:r>
      <w:r w:rsidRPr="009567A3">
        <w:rPr>
          <w:rFonts w:ascii="Times New Roman" w:hAnsi="Times New Roman"/>
          <w:spacing w:val="34"/>
          <w:sz w:val="28"/>
          <w:szCs w:val="28"/>
        </w:rPr>
        <w:t xml:space="preserve"> </w:t>
      </w:r>
      <w:r w:rsidRPr="009567A3">
        <w:rPr>
          <w:rFonts w:ascii="Times New Roman" w:hAnsi="Times New Roman"/>
          <w:sz w:val="28"/>
          <w:szCs w:val="28"/>
        </w:rPr>
        <w:t>потерь</w:t>
      </w:r>
      <w:r w:rsidRPr="009567A3">
        <w:rPr>
          <w:rFonts w:ascii="Times New Roman" w:hAnsi="Times New Roman"/>
          <w:spacing w:val="36"/>
          <w:sz w:val="28"/>
          <w:szCs w:val="28"/>
        </w:rPr>
        <w:t xml:space="preserve"> </w:t>
      </w:r>
      <w:r w:rsidRPr="009567A3">
        <w:rPr>
          <w:rFonts w:ascii="Times New Roman" w:hAnsi="Times New Roman"/>
          <w:sz w:val="28"/>
          <w:szCs w:val="28"/>
        </w:rPr>
        <w:t>в</w:t>
      </w:r>
      <w:r w:rsidRPr="009567A3">
        <w:rPr>
          <w:rFonts w:ascii="Times New Roman" w:hAnsi="Times New Roman"/>
          <w:spacing w:val="33"/>
          <w:sz w:val="28"/>
          <w:szCs w:val="28"/>
        </w:rPr>
        <w:t xml:space="preserve"> </w:t>
      </w:r>
      <w:r w:rsidRPr="009567A3">
        <w:rPr>
          <w:rFonts w:ascii="Times New Roman" w:hAnsi="Times New Roman"/>
          <w:sz w:val="28"/>
          <w:szCs w:val="28"/>
        </w:rPr>
        <w:t>бережливом</w:t>
      </w:r>
      <w:r w:rsidRPr="009567A3">
        <w:rPr>
          <w:rFonts w:ascii="Times New Roman" w:hAnsi="Times New Roman"/>
          <w:spacing w:val="34"/>
          <w:sz w:val="28"/>
          <w:szCs w:val="28"/>
        </w:rPr>
        <w:t xml:space="preserve"> </w:t>
      </w:r>
      <w:r w:rsidRPr="009567A3">
        <w:rPr>
          <w:rFonts w:ascii="Times New Roman" w:hAnsi="Times New Roman"/>
          <w:sz w:val="28"/>
          <w:szCs w:val="28"/>
        </w:rPr>
        <w:t>производстве,</w:t>
      </w:r>
      <w:r w:rsidRPr="009567A3">
        <w:rPr>
          <w:rFonts w:ascii="Times New Roman" w:hAnsi="Times New Roman"/>
          <w:spacing w:val="34"/>
          <w:sz w:val="28"/>
          <w:szCs w:val="28"/>
        </w:rPr>
        <w:t xml:space="preserve"> </w:t>
      </w:r>
      <w:r w:rsidRPr="009567A3">
        <w:rPr>
          <w:rFonts w:ascii="Times New Roman" w:hAnsi="Times New Roman"/>
          <w:sz w:val="28"/>
          <w:szCs w:val="28"/>
        </w:rPr>
        <w:t>примеры</w:t>
      </w:r>
      <w:r w:rsidRPr="009567A3">
        <w:rPr>
          <w:rFonts w:ascii="Times New Roman" w:hAnsi="Times New Roman"/>
          <w:spacing w:val="37"/>
          <w:sz w:val="28"/>
          <w:szCs w:val="28"/>
        </w:rPr>
        <w:t xml:space="preserve"> </w:t>
      </w:r>
      <w:r w:rsidRPr="009567A3">
        <w:rPr>
          <w:rFonts w:ascii="Times New Roman" w:hAnsi="Times New Roman"/>
          <w:sz w:val="28"/>
          <w:szCs w:val="28"/>
        </w:rPr>
        <w:t>в</w:t>
      </w:r>
      <w:r w:rsidRPr="009567A3">
        <w:rPr>
          <w:rFonts w:ascii="Times New Roman" w:hAnsi="Times New Roman"/>
          <w:spacing w:val="33"/>
          <w:sz w:val="28"/>
          <w:szCs w:val="28"/>
        </w:rPr>
        <w:t xml:space="preserve"> </w:t>
      </w:r>
      <w:r w:rsidRPr="009567A3">
        <w:rPr>
          <w:rFonts w:ascii="Times New Roman" w:hAnsi="Times New Roman"/>
          <w:sz w:val="28"/>
          <w:szCs w:val="28"/>
        </w:rPr>
        <w:t>производственном</w:t>
      </w:r>
      <w:r w:rsidRPr="009567A3">
        <w:rPr>
          <w:rFonts w:ascii="Times New Roman" w:hAnsi="Times New Roman"/>
          <w:spacing w:val="-67"/>
          <w:sz w:val="28"/>
          <w:szCs w:val="28"/>
        </w:rPr>
        <w:t xml:space="preserve"> </w:t>
      </w:r>
      <w:r w:rsidRPr="009567A3">
        <w:rPr>
          <w:rFonts w:ascii="Times New Roman" w:hAnsi="Times New Roman"/>
          <w:sz w:val="28"/>
          <w:szCs w:val="28"/>
        </w:rPr>
        <w:t>процессе.</w:t>
      </w:r>
    </w:p>
    <w:p w14:paraId="55ADC716" w14:textId="77777777" w:rsidR="009B16C8" w:rsidRPr="009567A3" w:rsidRDefault="009B16C8" w:rsidP="009B16C8">
      <w:pPr>
        <w:pStyle w:val="a8"/>
        <w:widowControl w:val="0"/>
        <w:numPr>
          <w:ilvl w:val="0"/>
          <w:numId w:val="33"/>
        </w:numPr>
        <w:tabs>
          <w:tab w:val="left" w:pos="821"/>
          <w:tab w:val="left" w:pos="822"/>
        </w:tabs>
        <w:autoSpaceDE w:val="0"/>
        <w:autoSpaceDN w:val="0"/>
        <w:spacing w:after="0" w:line="321" w:lineRule="exact"/>
        <w:ind w:hanging="710"/>
        <w:contextualSpacing w:val="0"/>
        <w:jc w:val="left"/>
        <w:rPr>
          <w:rFonts w:ascii="Times New Roman" w:hAnsi="Times New Roman"/>
          <w:sz w:val="28"/>
          <w:szCs w:val="28"/>
        </w:rPr>
      </w:pPr>
      <w:r w:rsidRPr="009567A3">
        <w:rPr>
          <w:rFonts w:ascii="Times New Roman" w:hAnsi="Times New Roman"/>
          <w:sz w:val="28"/>
          <w:szCs w:val="28"/>
        </w:rPr>
        <w:t>Основные</w:t>
      </w:r>
      <w:r w:rsidRPr="009567A3">
        <w:rPr>
          <w:rFonts w:ascii="Times New Roman" w:hAnsi="Times New Roman"/>
          <w:spacing w:val="-5"/>
          <w:sz w:val="28"/>
          <w:szCs w:val="28"/>
        </w:rPr>
        <w:t xml:space="preserve"> </w:t>
      </w:r>
      <w:r w:rsidRPr="009567A3">
        <w:rPr>
          <w:rFonts w:ascii="Times New Roman" w:hAnsi="Times New Roman"/>
          <w:sz w:val="28"/>
          <w:szCs w:val="28"/>
        </w:rPr>
        <w:t>показатели</w:t>
      </w:r>
      <w:r w:rsidRPr="009567A3">
        <w:rPr>
          <w:rFonts w:ascii="Times New Roman" w:hAnsi="Times New Roman"/>
          <w:spacing w:val="-2"/>
          <w:sz w:val="28"/>
          <w:szCs w:val="28"/>
        </w:rPr>
        <w:t xml:space="preserve"> </w:t>
      </w:r>
      <w:r w:rsidRPr="009567A3">
        <w:rPr>
          <w:rFonts w:ascii="Times New Roman" w:hAnsi="Times New Roman"/>
          <w:sz w:val="28"/>
          <w:szCs w:val="28"/>
        </w:rPr>
        <w:t>в</w:t>
      </w:r>
      <w:r w:rsidRPr="009567A3">
        <w:rPr>
          <w:rFonts w:ascii="Times New Roman" w:hAnsi="Times New Roman"/>
          <w:spacing w:val="-3"/>
          <w:sz w:val="28"/>
          <w:szCs w:val="28"/>
        </w:rPr>
        <w:t xml:space="preserve"> </w:t>
      </w:r>
      <w:r w:rsidRPr="009567A3">
        <w:rPr>
          <w:rFonts w:ascii="Times New Roman" w:hAnsi="Times New Roman"/>
          <w:sz w:val="28"/>
          <w:szCs w:val="28"/>
        </w:rPr>
        <w:t>бережливом</w:t>
      </w:r>
      <w:r w:rsidRPr="009567A3">
        <w:rPr>
          <w:rFonts w:ascii="Times New Roman" w:hAnsi="Times New Roman"/>
          <w:spacing w:val="-4"/>
          <w:sz w:val="28"/>
          <w:szCs w:val="28"/>
        </w:rPr>
        <w:t xml:space="preserve"> </w:t>
      </w:r>
      <w:r w:rsidRPr="009567A3">
        <w:rPr>
          <w:rFonts w:ascii="Times New Roman" w:hAnsi="Times New Roman"/>
          <w:sz w:val="28"/>
          <w:szCs w:val="28"/>
        </w:rPr>
        <w:t>производстве.</w:t>
      </w:r>
      <w:r w:rsidRPr="009567A3">
        <w:rPr>
          <w:rFonts w:ascii="Times New Roman" w:hAnsi="Times New Roman"/>
          <w:spacing w:val="-3"/>
          <w:sz w:val="28"/>
          <w:szCs w:val="28"/>
        </w:rPr>
        <w:t xml:space="preserve"> </w:t>
      </w:r>
      <w:r w:rsidRPr="009567A3">
        <w:rPr>
          <w:rFonts w:ascii="Times New Roman" w:hAnsi="Times New Roman"/>
          <w:sz w:val="28"/>
          <w:szCs w:val="28"/>
        </w:rPr>
        <w:t>Формулы</w:t>
      </w:r>
      <w:r w:rsidRPr="009567A3">
        <w:rPr>
          <w:rFonts w:ascii="Times New Roman" w:hAnsi="Times New Roman"/>
          <w:spacing w:val="-2"/>
          <w:sz w:val="28"/>
          <w:szCs w:val="28"/>
        </w:rPr>
        <w:t xml:space="preserve"> </w:t>
      </w:r>
      <w:r w:rsidRPr="009567A3">
        <w:rPr>
          <w:rFonts w:ascii="Times New Roman" w:hAnsi="Times New Roman"/>
          <w:sz w:val="28"/>
          <w:szCs w:val="28"/>
        </w:rPr>
        <w:t>расчета.</w:t>
      </w:r>
    </w:p>
    <w:p w14:paraId="06BB7242" w14:textId="77777777" w:rsidR="009B16C8" w:rsidRPr="009567A3" w:rsidRDefault="009B16C8" w:rsidP="009B16C8">
      <w:pPr>
        <w:pStyle w:val="a8"/>
        <w:widowControl w:val="0"/>
        <w:numPr>
          <w:ilvl w:val="0"/>
          <w:numId w:val="33"/>
        </w:numPr>
        <w:tabs>
          <w:tab w:val="left" w:pos="821"/>
          <w:tab w:val="left" w:pos="822"/>
        </w:tabs>
        <w:autoSpaceDE w:val="0"/>
        <w:autoSpaceDN w:val="0"/>
        <w:spacing w:after="0" w:line="240" w:lineRule="auto"/>
        <w:ind w:hanging="640"/>
        <w:contextualSpacing w:val="0"/>
        <w:jc w:val="left"/>
        <w:rPr>
          <w:rFonts w:ascii="Times New Roman" w:hAnsi="Times New Roman"/>
          <w:sz w:val="28"/>
          <w:szCs w:val="28"/>
        </w:rPr>
      </w:pPr>
      <w:r w:rsidRPr="009567A3">
        <w:rPr>
          <w:rFonts w:ascii="Times New Roman" w:hAnsi="Times New Roman"/>
          <w:sz w:val="28"/>
          <w:szCs w:val="28"/>
        </w:rPr>
        <w:t>Российский</w:t>
      </w:r>
      <w:r w:rsidRPr="009567A3">
        <w:rPr>
          <w:rFonts w:ascii="Times New Roman" w:hAnsi="Times New Roman"/>
          <w:spacing w:val="-4"/>
          <w:sz w:val="28"/>
          <w:szCs w:val="28"/>
        </w:rPr>
        <w:t xml:space="preserve"> </w:t>
      </w:r>
      <w:r w:rsidRPr="009567A3">
        <w:rPr>
          <w:rFonts w:ascii="Times New Roman" w:hAnsi="Times New Roman"/>
          <w:sz w:val="28"/>
          <w:szCs w:val="28"/>
        </w:rPr>
        <w:t>опыт</w:t>
      </w:r>
      <w:r w:rsidRPr="009567A3">
        <w:rPr>
          <w:rFonts w:ascii="Times New Roman" w:hAnsi="Times New Roman"/>
          <w:spacing w:val="-5"/>
          <w:sz w:val="28"/>
          <w:szCs w:val="28"/>
        </w:rPr>
        <w:t xml:space="preserve"> </w:t>
      </w:r>
      <w:r w:rsidRPr="009567A3">
        <w:rPr>
          <w:rFonts w:ascii="Times New Roman" w:hAnsi="Times New Roman"/>
          <w:sz w:val="28"/>
          <w:szCs w:val="28"/>
        </w:rPr>
        <w:t>внедрения</w:t>
      </w:r>
      <w:r w:rsidRPr="009567A3">
        <w:rPr>
          <w:rFonts w:ascii="Times New Roman" w:hAnsi="Times New Roman"/>
          <w:spacing w:val="-6"/>
          <w:sz w:val="28"/>
          <w:szCs w:val="28"/>
        </w:rPr>
        <w:t xml:space="preserve"> </w:t>
      </w:r>
      <w:r w:rsidRPr="009567A3">
        <w:rPr>
          <w:rFonts w:ascii="Times New Roman" w:hAnsi="Times New Roman"/>
          <w:sz w:val="28"/>
          <w:szCs w:val="28"/>
        </w:rPr>
        <w:t>инструментов</w:t>
      </w:r>
      <w:r w:rsidRPr="009567A3">
        <w:rPr>
          <w:rFonts w:ascii="Times New Roman" w:hAnsi="Times New Roman"/>
          <w:spacing w:val="-6"/>
          <w:sz w:val="28"/>
          <w:szCs w:val="28"/>
        </w:rPr>
        <w:t xml:space="preserve"> </w:t>
      </w:r>
      <w:r w:rsidRPr="009567A3">
        <w:rPr>
          <w:rFonts w:ascii="Times New Roman" w:hAnsi="Times New Roman"/>
          <w:sz w:val="28"/>
          <w:szCs w:val="28"/>
        </w:rPr>
        <w:t>бережливого</w:t>
      </w:r>
      <w:r w:rsidRPr="009567A3">
        <w:rPr>
          <w:rFonts w:ascii="Times New Roman" w:hAnsi="Times New Roman"/>
          <w:spacing w:val="-5"/>
          <w:sz w:val="28"/>
          <w:szCs w:val="28"/>
        </w:rPr>
        <w:t xml:space="preserve"> </w:t>
      </w:r>
      <w:r w:rsidRPr="009567A3">
        <w:rPr>
          <w:rFonts w:ascii="Times New Roman" w:hAnsi="Times New Roman"/>
          <w:sz w:val="28"/>
          <w:szCs w:val="28"/>
        </w:rPr>
        <w:t>производства.</w:t>
      </w:r>
    </w:p>
    <w:p w14:paraId="601B0A98" w14:textId="77777777" w:rsidR="009B16C8" w:rsidRPr="009567A3" w:rsidRDefault="009B16C8" w:rsidP="009B16C8">
      <w:pPr>
        <w:pStyle w:val="a8"/>
        <w:widowControl w:val="0"/>
        <w:numPr>
          <w:ilvl w:val="0"/>
          <w:numId w:val="33"/>
        </w:numPr>
        <w:tabs>
          <w:tab w:val="left" w:pos="821"/>
          <w:tab w:val="left" w:pos="822"/>
        </w:tabs>
        <w:autoSpaceDE w:val="0"/>
        <w:autoSpaceDN w:val="0"/>
        <w:spacing w:before="2" w:after="0" w:line="240" w:lineRule="auto"/>
        <w:ind w:left="112" w:right="694" w:firstLine="0"/>
        <w:contextualSpacing w:val="0"/>
        <w:jc w:val="left"/>
        <w:rPr>
          <w:rFonts w:ascii="Times New Roman" w:hAnsi="Times New Roman"/>
          <w:sz w:val="28"/>
          <w:szCs w:val="28"/>
        </w:rPr>
      </w:pPr>
      <w:r w:rsidRPr="009567A3">
        <w:rPr>
          <w:rFonts w:ascii="Times New Roman" w:hAnsi="Times New Roman"/>
          <w:sz w:val="28"/>
          <w:szCs w:val="28"/>
        </w:rPr>
        <w:t>Область</w:t>
      </w:r>
      <w:r w:rsidRPr="009567A3">
        <w:rPr>
          <w:rFonts w:ascii="Times New Roman" w:hAnsi="Times New Roman"/>
          <w:spacing w:val="27"/>
          <w:sz w:val="28"/>
          <w:szCs w:val="28"/>
        </w:rPr>
        <w:t xml:space="preserve"> </w:t>
      </w:r>
      <w:r w:rsidRPr="009567A3">
        <w:rPr>
          <w:rFonts w:ascii="Times New Roman" w:hAnsi="Times New Roman"/>
          <w:sz w:val="28"/>
          <w:szCs w:val="28"/>
        </w:rPr>
        <w:t>применения</w:t>
      </w:r>
      <w:r w:rsidRPr="009567A3">
        <w:rPr>
          <w:rFonts w:ascii="Times New Roman" w:hAnsi="Times New Roman"/>
          <w:spacing w:val="26"/>
          <w:sz w:val="28"/>
          <w:szCs w:val="28"/>
        </w:rPr>
        <w:t xml:space="preserve"> </w:t>
      </w:r>
      <w:r w:rsidRPr="009567A3">
        <w:rPr>
          <w:rFonts w:ascii="Times New Roman" w:hAnsi="Times New Roman"/>
          <w:sz w:val="28"/>
          <w:szCs w:val="28"/>
        </w:rPr>
        <w:t>инструментов</w:t>
      </w:r>
      <w:r w:rsidRPr="009567A3">
        <w:rPr>
          <w:rFonts w:ascii="Times New Roman" w:hAnsi="Times New Roman"/>
          <w:spacing w:val="22"/>
          <w:sz w:val="28"/>
          <w:szCs w:val="28"/>
        </w:rPr>
        <w:t xml:space="preserve"> </w:t>
      </w:r>
      <w:r w:rsidRPr="009567A3">
        <w:rPr>
          <w:rFonts w:ascii="Times New Roman" w:hAnsi="Times New Roman"/>
          <w:sz w:val="28"/>
          <w:szCs w:val="28"/>
        </w:rPr>
        <w:t>TQC</w:t>
      </w:r>
      <w:r w:rsidRPr="009567A3">
        <w:rPr>
          <w:rFonts w:ascii="Times New Roman" w:hAnsi="Times New Roman"/>
          <w:spacing w:val="28"/>
          <w:sz w:val="28"/>
          <w:szCs w:val="28"/>
        </w:rPr>
        <w:t xml:space="preserve"> </w:t>
      </w:r>
      <w:r w:rsidRPr="009567A3">
        <w:rPr>
          <w:rFonts w:ascii="Times New Roman" w:hAnsi="Times New Roman"/>
          <w:sz w:val="28"/>
          <w:szCs w:val="28"/>
        </w:rPr>
        <w:t>и</w:t>
      </w:r>
      <w:r w:rsidRPr="009567A3">
        <w:rPr>
          <w:rFonts w:ascii="Times New Roman" w:hAnsi="Times New Roman"/>
          <w:spacing w:val="28"/>
          <w:sz w:val="28"/>
          <w:szCs w:val="28"/>
        </w:rPr>
        <w:t xml:space="preserve"> </w:t>
      </w:r>
      <w:r w:rsidRPr="009567A3">
        <w:rPr>
          <w:rFonts w:ascii="Times New Roman" w:hAnsi="Times New Roman"/>
          <w:sz w:val="28"/>
          <w:szCs w:val="28"/>
        </w:rPr>
        <w:t>TPM</w:t>
      </w:r>
      <w:r w:rsidRPr="009567A3">
        <w:rPr>
          <w:rFonts w:ascii="Times New Roman" w:hAnsi="Times New Roman"/>
          <w:spacing w:val="27"/>
          <w:sz w:val="28"/>
          <w:szCs w:val="28"/>
        </w:rPr>
        <w:t xml:space="preserve"> </w:t>
      </w:r>
      <w:r w:rsidRPr="009567A3">
        <w:rPr>
          <w:rFonts w:ascii="Times New Roman" w:hAnsi="Times New Roman"/>
          <w:sz w:val="28"/>
          <w:szCs w:val="28"/>
        </w:rPr>
        <w:t>в</w:t>
      </w:r>
      <w:r w:rsidRPr="009567A3">
        <w:rPr>
          <w:rFonts w:ascii="Times New Roman" w:hAnsi="Times New Roman"/>
          <w:spacing w:val="25"/>
          <w:sz w:val="28"/>
          <w:szCs w:val="28"/>
        </w:rPr>
        <w:t xml:space="preserve"> </w:t>
      </w:r>
      <w:r w:rsidRPr="009567A3">
        <w:rPr>
          <w:rFonts w:ascii="Times New Roman" w:hAnsi="Times New Roman"/>
          <w:sz w:val="28"/>
          <w:szCs w:val="28"/>
        </w:rPr>
        <w:t>производственном</w:t>
      </w:r>
      <w:r w:rsidRPr="009567A3">
        <w:rPr>
          <w:rFonts w:ascii="Times New Roman" w:hAnsi="Times New Roman"/>
          <w:spacing w:val="-67"/>
          <w:sz w:val="28"/>
          <w:szCs w:val="28"/>
        </w:rPr>
        <w:t xml:space="preserve"> </w:t>
      </w:r>
      <w:r w:rsidRPr="009567A3">
        <w:rPr>
          <w:rFonts w:ascii="Times New Roman" w:hAnsi="Times New Roman"/>
          <w:sz w:val="28"/>
          <w:szCs w:val="28"/>
        </w:rPr>
        <w:t>процессе.</w:t>
      </w:r>
    </w:p>
    <w:p w14:paraId="0872410A" w14:textId="77777777" w:rsidR="009B16C8" w:rsidRPr="009567A3" w:rsidRDefault="009B16C8" w:rsidP="009B16C8">
      <w:pPr>
        <w:pStyle w:val="a9"/>
        <w:spacing w:before="3"/>
        <w:rPr>
          <w:rFonts w:ascii="Times New Roman" w:hAnsi="Times New Roman"/>
          <w:sz w:val="28"/>
          <w:szCs w:val="28"/>
        </w:rPr>
      </w:pPr>
    </w:p>
    <w:p w14:paraId="2235CB9D" w14:textId="77777777" w:rsidR="009B16C8" w:rsidRPr="009567A3" w:rsidRDefault="009B16C8" w:rsidP="009B16C8">
      <w:pPr>
        <w:pStyle w:val="1"/>
        <w:ind w:left="112"/>
        <w:rPr>
          <w:sz w:val="28"/>
          <w:szCs w:val="28"/>
        </w:rPr>
      </w:pPr>
      <w:r w:rsidRPr="009567A3">
        <w:rPr>
          <w:sz w:val="28"/>
          <w:szCs w:val="28"/>
        </w:rPr>
        <w:t>Критерии</w:t>
      </w:r>
      <w:r w:rsidRPr="009567A3">
        <w:rPr>
          <w:spacing w:val="-3"/>
          <w:sz w:val="28"/>
          <w:szCs w:val="28"/>
        </w:rPr>
        <w:t xml:space="preserve"> </w:t>
      </w:r>
      <w:r w:rsidRPr="009567A3">
        <w:rPr>
          <w:sz w:val="28"/>
          <w:szCs w:val="28"/>
        </w:rPr>
        <w:t>оценки:</w:t>
      </w:r>
    </w:p>
    <w:p w14:paraId="04D11B9B" w14:textId="77777777" w:rsidR="009B16C8" w:rsidRPr="009567A3" w:rsidRDefault="009B16C8" w:rsidP="009B16C8">
      <w:pPr>
        <w:pStyle w:val="a9"/>
        <w:spacing w:before="2"/>
        <w:rPr>
          <w:rFonts w:ascii="Times New Roman" w:hAnsi="Times New Roman"/>
          <w:b/>
          <w:sz w:val="28"/>
          <w:szCs w:val="28"/>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31"/>
        <w:gridCol w:w="6796"/>
      </w:tblGrid>
      <w:tr w:rsidR="009B16C8" w:rsidRPr="009567A3" w14:paraId="58CBFF6B" w14:textId="77777777" w:rsidTr="00477CDE">
        <w:trPr>
          <w:trHeight w:val="323"/>
        </w:trPr>
        <w:tc>
          <w:tcPr>
            <w:tcW w:w="3131" w:type="dxa"/>
          </w:tcPr>
          <w:p w14:paraId="651CCD6B" w14:textId="77777777" w:rsidR="009B16C8" w:rsidRPr="009567A3" w:rsidRDefault="009B16C8" w:rsidP="00477CDE">
            <w:pPr>
              <w:pStyle w:val="TableParagraph"/>
              <w:spacing w:line="304" w:lineRule="exact"/>
              <w:ind w:left="108"/>
              <w:rPr>
                <w:rFonts w:cs="Times New Roman"/>
                <w:b/>
                <w:sz w:val="28"/>
                <w:szCs w:val="28"/>
              </w:rPr>
            </w:pPr>
            <w:proofErr w:type="spellStart"/>
            <w:r w:rsidRPr="009567A3">
              <w:rPr>
                <w:rFonts w:cs="Times New Roman"/>
                <w:b/>
                <w:sz w:val="28"/>
                <w:szCs w:val="28"/>
              </w:rPr>
              <w:t>Оценка</w:t>
            </w:r>
            <w:proofErr w:type="spellEnd"/>
          </w:p>
        </w:tc>
        <w:tc>
          <w:tcPr>
            <w:tcW w:w="6796" w:type="dxa"/>
          </w:tcPr>
          <w:p w14:paraId="1D015FFC" w14:textId="77777777" w:rsidR="009B16C8" w:rsidRPr="009567A3" w:rsidRDefault="009B16C8" w:rsidP="00477CDE">
            <w:pPr>
              <w:pStyle w:val="TableParagraph"/>
              <w:spacing w:line="304" w:lineRule="exact"/>
              <w:ind w:left="109"/>
              <w:rPr>
                <w:rFonts w:cs="Times New Roman"/>
                <w:b/>
                <w:sz w:val="28"/>
                <w:szCs w:val="28"/>
              </w:rPr>
            </w:pPr>
            <w:proofErr w:type="spellStart"/>
            <w:r w:rsidRPr="009567A3">
              <w:rPr>
                <w:rFonts w:cs="Times New Roman"/>
                <w:b/>
                <w:sz w:val="28"/>
                <w:szCs w:val="28"/>
              </w:rPr>
              <w:t>Критерии</w:t>
            </w:r>
            <w:proofErr w:type="spellEnd"/>
          </w:p>
        </w:tc>
      </w:tr>
      <w:tr w:rsidR="009B16C8" w:rsidRPr="009567A3" w14:paraId="617EB3A4" w14:textId="77777777" w:rsidTr="00477CDE">
        <w:trPr>
          <w:trHeight w:val="5251"/>
        </w:trPr>
        <w:tc>
          <w:tcPr>
            <w:tcW w:w="3131" w:type="dxa"/>
          </w:tcPr>
          <w:p w14:paraId="2512808B" w14:textId="77777777" w:rsidR="009B16C8" w:rsidRPr="009567A3" w:rsidRDefault="009B16C8" w:rsidP="00477CDE">
            <w:pPr>
              <w:pStyle w:val="TableParagraph"/>
              <w:spacing w:before="3"/>
              <w:rPr>
                <w:rFonts w:cs="Times New Roman"/>
                <w:b/>
                <w:sz w:val="28"/>
                <w:szCs w:val="28"/>
              </w:rPr>
            </w:pPr>
          </w:p>
          <w:p w14:paraId="51DA11B6" w14:textId="77777777" w:rsidR="009B16C8" w:rsidRPr="009567A3" w:rsidRDefault="009B16C8" w:rsidP="00477CDE">
            <w:pPr>
              <w:pStyle w:val="TableParagraph"/>
              <w:spacing w:before="1"/>
              <w:ind w:left="108"/>
              <w:rPr>
                <w:rFonts w:cs="Times New Roman"/>
                <w:sz w:val="28"/>
                <w:szCs w:val="28"/>
              </w:rPr>
            </w:pPr>
            <w:r w:rsidRPr="009567A3">
              <w:rPr>
                <w:rFonts w:cs="Times New Roman"/>
                <w:sz w:val="28"/>
                <w:szCs w:val="28"/>
              </w:rPr>
              <w:t>«</w:t>
            </w:r>
            <w:proofErr w:type="spellStart"/>
            <w:r w:rsidRPr="009567A3">
              <w:rPr>
                <w:rFonts w:cs="Times New Roman"/>
                <w:sz w:val="28"/>
                <w:szCs w:val="28"/>
              </w:rPr>
              <w:t>Отлично</w:t>
            </w:r>
            <w:proofErr w:type="spellEnd"/>
            <w:r w:rsidRPr="009567A3">
              <w:rPr>
                <w:rFonts w:cs="Times New Roman"/>
                <w:sz w:val="28"/>
                <w:szCs w:val="28"/>
              </w:rPr>
              <w:t>»</w:t>
            </w:r>
          </w:p>
        </w:tc>
        <w:tc>
          <w:tcPr>
            <w:tcW w:w="6796" w:type="dxa"/>
          </w:tcPr>
          <w:p w14:paraId="35E65C51" w14:textId="77777777" w:rsidR="009B16C8" w:rsidRPr="009567A3" w:rsidRDefault="009B16C8" w:rsidP="00477CDE">
            <w:pPr>
              <w:pStyle w:val="TableParagraph"/>
              <w:ind w:left="109" w:right="98"/>
              <w:jc w:val="both"/>
              <w:rPr>
                <w:rFonts w:cs="Times New Roman"/>
                <w:sz w:val="28"/>
                <w:szCs w:val="28"/>
                <w:lang w:val="ru-RU"/>
              </w:rPr>
            </w:pPr>
            <w:r w:rsidRPr="009567A3">
              <w:rPr>
                <w:rFonts w:cs="Times New Roman"/>
                <w:sz w:val="28"/>
                <w:szCs w:val="28"/>
                <w:lang w:val="ru-RU"/>
              </w:rPr>
              <w:t>-студент</w:t>
            </w:r>
            <w:r w:rsidRPr="009567A3">
              <w:rPr>
                <w:rFonts w:cs="Times New Roman"/>
                <w:spacing w:val="1"/>
                <w:sz w:val="28"/>
                <w:szCs w:val="28"/>
                <w:lang w:val="ru-RU"/>
              </w:rPr>
              <w:t xml:space="preserve"> </w:t>
            </w:r>
            <w:r w:rsidRPr="009567A3">
              <w:rPr>
                <w:rFonts w:cs="Times New Roman"/>
                <w:sz w:val="28"/>
                <w:szCs w:val="28"/>
                <w:lang w:val="ru-RU"/>
              </w:rPr>
              <w:t>раскрыл</w:t>
            </w:r>
            <w:r w:rsidRPr="009567A3">
              <w:rPr>
                <w:rFonts w:cs="Times New Roman"/>
                <w:spacing w:val="1"/>
                <w:sz w:val="28"/>
                <w:szCs w:val="28"/>
                <w:lang w:val="ru-RU"/>
              </w:rPr>
              <w:t xml:space="preserve"> </w:t>
            </w:r>
            <w:r w:rsidRPr="009567A3">
              <w:rPr>
                <w:rFonts w:cs="Times New Roman"/>
                <w:sz w:val="28"/>
                <w:szCs w:val="28"/>
                <w:lang w:val="ru-RU"/>
              </w:rPr>
              <w:t>содержание</w:t>
            </w:r>
            <w:r w:rsidRPr="009567A3">
              <w:rPr>
                <w:rFonts w:cs="Times New Roman"/>
                <w:spacing w:val="1"/>
                <w:sz w:val="28"/>
                <w:szCs w:val="28"/>
                <w:lang w:val="ru-RU"/>
              </w:rPr>
              <w:t xml:space="preserve"> </w:t>
            </w:r>
            <w:r w:rsidRPr="009567A3">
              <w:rPr>
                <w:rFonts w:cs="Times New Roman"/>
                <w:sz w:val="28"/>
                <w:szCs w:val="28"/>
                <w:lang w:val="ru-RU"/>
              </w:rPr>
              <w:t>материала</w:t>
            </w:r>
            <w:r w:rsidRPr="009567A3">
              <w:rPr>
                <w:rFonts w:cs="Times New Roman"/>
                <w:spacing w:val="1"/>
                <w:sz w:val="28"/>
                <w:szCs w:val="28"/>
                <w:lang w:val="ru-RU"/>
              </w:rPr>
              <w:t xml:space="preserve"> </w:t>
            </w:r>
            <w:r w:rsidRPr="009567A3">
              <w:rPr>
                <w:rFonts w:cs="Times New Roman"/>
                <w:sz w:val="28"/>
                <w:szCs w:val="28"/>
                <w:lang w:val="ru-RU"/>
              </w:rPr>
              <w:t>в</w:t>
            </w:r>
            <w:r w:rsidRPr="009567A3">
              <w:rPr>
                <w:rFonts w:cs="Times New Roman"/>
                <w:spacing w:val="1"/>
                <w:sz w:val="28"/>
                <w:szCs w:val="28"/>
                <w:lang w:val="ru-RU"/>
              </w:rPr>
              <w:t xml:space="preserve"> </w:t>
            </w:r>
            <w:r w:rsidRPr="009567A3">
              <w:rPr>
                <w:rFonts w:cs="Times New Roman"/>
                <w:sz w:val="28"/>
                <w:szCs w:val="28"/>
                <w:lang w:val="ru-RU"/>
              </w:rPr>
              <w:t>объеме,</w:t>
            </w:r>
            <w:r w:rsidRPr="009567A3">
              <w:rPr>
                <w:rFonts w:cs="Times New Roman"/>
                <w:spacing w:val="1"/>
                <w:sz w:val="28"/>
                <w:szCs w:val="28"/>
                <w:lang w:val="ru-RU"/>
              </w:rPr>
              <w:t xml:space="preserve"> </w:t>
            </w:r>
            <w:r w:rsidRPr="009567A3">
              <w:rPr>
                <w:rFonts w:cs="Times New Roman"/>
                <w:sz w:val="28"/>
                <w:szCs w:val="28"/>
                <w:lang w:val="ru-RU"/>
              </w:rPr>
              <w:t>предусмотренном</w:t>
            </w:r>
            <w:r w:rsidRPr="009567A3">
              <w:rPr>
                <w:rFonts w:cs="Times New Roman"/>
                <w:spacing w:val="-1"/>
                <w:sz w:val="28"/>
                <w:szCs w:val="28"/>
                <w:lang w:val="ru-RU"/>
              </w:rPr>
              <w:t xml:space="preserve"> </w:t>
            </w:r>
            <w:r w:rsidRPr="009567A3">
              <w:rPr>
                <w:rFonts w:cs="Times New Roman"/>
                <w:sz w:val="28"/>
                <w:szCs w:val="28"/>
                <w:lang w:val="ru-RU"/>
              </w:rPr>
              <w:t>программой;</w:t>
            </w:r>
          </w:p>
          <w:p w14:paraId="61706A2A" w14:textId="77777777" w:rsidR="009B16C8" w:rsidRPr="009567A3" w:rsidRDefault="009B16C8" w:rsidP="00477CDE">
            <w:pPr>
              <w:pStyle w:val="TableParagraph"/>
              <w:ind w:left="109" w:right="95"/>
              <w:jc w:val="both"/>
              <w:rPr>
                <w:rFonts w:cs="Times New Roman"/>
                <w:sz w:val="28"/>
                <w:szCs w:val="28"/>
                <w:lang w:val="ru-RU"/>
              </w:rPr>
            </w:pPr>
            <w:r w:rsidRPr="009567A3">
              <w:rPr>
                <w:rFonts w:cs="Times New Roman"/>
                <w:sz w:val="28"/>
                <w:szCs w:val="28"/>
                <w:lang w:val="ru-RU"/>
              </w:rPr>
              <w:t>-изложил</w:t>
            </w:r>
            <w:r w:rsidRPr="009567A3">
              <w:rPr>
                <w:rFonts w:cs="Times New Roman"/>
                <w:spacing w:val="1"/>
                <w:sz w:val="28"/>
                <w:szCs w:val="28"/>
                <w:lang w:val="ru-RU"/>
              </w:rPr>
              <w:t xml:space="preserve"> </w:t>
            </w:r>
            <w:r w:rsidRPr="009567A3">
              <w:rPr>
                <w:rFonts w:cs="Times New Roman"/>
                <w:sz w:val="28"/>
                <w:szCs w:val="28"/>
                <w:lang w:val="ru-RU"/>
              </w:rPr>
              <w:t>материал</w:t>
            </w:r>
            <w:r w:rsidRPr="009567A3">
              <w:rPr>
                <w:rFonts w:cs="Times New Roman"/>
                <w:spacing w:val="1"/>
                <w:sz w:val="28"/>
                <w:szCs w:val="28"/>
                <w:lang w:val="ru-RU"/>
              </w:rPr>
              <w:t xml:space="preserve"> </w:t>
            </w:r>
            <w:r w:rsidRPr="009567A3">
              <w:rPr>
                <w:rFonts w:cs="Times New Roman"/>
                <w:sz w:val="28"/>
                <w:szCs w:val="28"/>
                <w:lang w:val="ru-RU"/>
              </w:rPr>
              <w:t>грамотным</w:t>
            </w:r>
            <w:r w:rsidRPr="009567A3">
              <w:rPr>
                <w:rFonts w:cs="Times New Roman"/>
                <w:spacing w:val="1"/>
                <w:sz w:val="28"/>
                <w:szCs w:val="28"/>
                <w:lang w:val="ru-RU"/>
              </w:rPr>
              <w:t xml:space="preserve"> </w:t>
            </w:r>
            <w:r w:rsidRPr="009567A3">
              <w:rPr>
                <w:rFonts w:cs="Times New Roman"/>
                <w:sz w:val="28"/>
                <w:szCs w:val="28"/>
                <w:lang w:val="ru-RU"/>
              </w:rPr>
              <w:t>языком</w:t>
            </w:r>
            <w:r w:rsidRPr="009567A3">
              <w:rPr>
                <w:rFonts w:cs="Times New Roman"/>
                <w:spacing w:val="71"/>
                <w:sz w:val="28"/>
                <w:szCs w:val="28"/>
                <w:lang w:val="ru-RU"/>
              </w:rPr>
              <w:t xml:space="preserve"> </w:t>
            </w:r>
            <w:r w:rsidRPr="009567A3">
              <w:rPr>
                <w:rFonts w:cs="Times New Roman"/>
                <w:sz w:val="28"/>
                <w:szCs w:val="28"/>
                <w:lang w:val="ru-RU"/>
              </w:rPr>
              <w:t>в</w:t>
            </w:r>
            <w:r w:rsidRPr="009567A3">
              <w:rPr>
                <w:rFonts w:cs="Times New Roman"/>
                <w:spacing w:val="-67"/>
                <w:sz w:val="28"/>
                <w:szCs w:val="28"/>
                <w:lang w:val="ru-RU"/>
              </w:rPr>
              <w:t xml:space="preserve"> </w:t>
            </w:r>
            <w:r w:rsidRPr="009567A3">
              <w:rPr>
                <w:rFonts w:cs="Times New Roman"/>
                <w:sz w:val="28"/>
                <w:szCs w:val="28"/>
                <w:lang w:val="ru-RU"/>
              </w:rPr>
              <w:t>определенной логической последовательности, точно</w:t>
            </w:r>
            <w:r w:rsidRPr="009567A3">
              <w:rPr>
                <w:rFonts w:cs="Times New Roman"/>
                <w:spacing w:val="1"/>
                <w:sz w:val="28"/>
                <w:szCs w:val="28"/>
                <w:lang w:val="ru-RU"/>
              </w:rPr>
              <w:t xml:space="preserve"> </w:t>
            </w:r>
            <w:r w:rsidRPr="009567A3">
              <w:rPr>
                <w:rFonts w:cs="Times New Roman"/>
                <w:sz w:val="28"/>
                <w:szCs w:val="28"/>
                <w:lang w:val="ru-RU"/>
              </w:rPr>
              <w:t>используя</w:t>
            </w:r>
            <w:r w:rsidRPr="009567A3">
              <w:rPr>
                <w:rFonts w:cs="Times New Roman"/>
                <w:spacing w:val="1"/>
                <w:sz w:val="28"/>
                <w:szCs w:val="28"/>
                <w:lang w:val="ru-RU"/>
              </w:rPr>
              <w:t xml:space="preserve"> </w:t>
            </w:r>
            <w:r w:rsidRPr="009567A3">
              <w:rPr>
                <w:rFonts w:cs="Times New Roman"/>
                <w:sz w:val="28"/>
                <w:szCs w:val="28"/>
                <w:lang w:val="ru-RU"/>
              </w:rPr>
              <w:t>терминологию данного</w:t>
            </w:r>
            <w:r w:rsidRPr="009567A3">
              <w:rPr>
                <w:rFonts w:cs="Times New Roman"/>
                <w:spacing w:val="1"/>
                <w:sz w:val="28"/>
                <w:szCs w:val="28"/>
                <w:lang w:val="ru-RU"/>
              </w:rPr>
              <w:t xml:space="preserve"> </w:t>
            </w:r>
            <w:r w:rsidRPr="009567A3">
              <w:rPr>
                <w:rFonts w:cs="Times New Roman"/>
                <w:sz w:val="28"/>
                <w:szCs w:val="28"/>
                <w:lang w:val="ru-RU"/>
              </w:rPr>
              <w:t>предмета как</w:t>
            </w:r>
            <w:r w:rsidRPr="009567A3">
              <w:rPr>
                <w:rFonts w:cs="Times New Roman"/>
                <w:spacing w:val="-67"/>
                <w:sz w:val="28"/>
                <w:szCs w:val="28"/>
                <w:lang w:val="ru-RU"/>
              </w:rPr>
              <w:t xml:space="preserve"> </w:t>
            </w:r>
            <w:r w:rsidRPr="009567A3">
              <w:rPr>
                <w:rFonts w:cs="Times New Roman"/>
                <w:sz w:val="28"/>
                <w:szCs w:val="28"/>
                <w:lang w:val="ru-RU"/>
              </w:rPr>
              <w:t>учебной</w:t>
            </w:r>
            <w:r w:rsidRPr="009567A3">
              <w:rPr>
                <w:rFonts w:cs="Times New Roman"/>
                <w:spacing w:val="-1"/>
                <w:sz w:val="28"/>
                <w:szCs w:val="28"/>
                <w:lang w:val="ru-RU"/>
              </w:rPr>
              <w:t xml:space="preserve"> </w:t>
            </w:r>
            <w:r w:rsidRPr="009567A3">
              <w:rPr>
                <w:rFonts w:cs="Times New Roman"/>
                <w:sz w:val="28"/>
                <w:szCs w:val="28"/>
                <w:lang w:val="ru-RU"/>
              </w:rPr>
              <w:t>дисциплины;</w:t>
            </w:r>
          </w:p>
          <w:p w14:paraId="30A5A5D3" w14:textId="77777777" w:rsidR="009B16C8" w:rsidRPr="009567A3" w:rsidRDefault="009B16C8" w:rsidP="00477CDE">
            <w:pPr>
              <w:pStyle w:val="TableParagraph"/>
              <w:ind w:left="109" w:right="100"/>
              <w:jc w:val="both"/>
              <w:rPr>
                <w:rFonts w:cs="Times New Roman"/>
                <w:sz w:val="28"/>
                <w:szCs w:val="28"/>
                <w:lang w:val="ru-RU"/>
              </w:rPr>
            </w:pPr>
            <w:r w:rsidRPr="009567A3">
              <w:rPr>
                <w:rFonts w:cs="Times New Roman"/>
                <w:sz w:val="28"/>
                <w:szCs w:val="28"/>
                <w:lang w:val="ru-RU"/>
              </w:rPr>
              <w:t>-продемонстрировал</w:t>
            </w:r>
            <w:r w:rsidRPr="009567A3">
              <w:rPr>
                <w:rFonts w:cs="Times New Roman"/>
                <w:spacing w:val="1"/>
                <w:sz w:val="28"/>
                <w:szCs w:val="28"/>
                <w:lang w:val="ru-RU"/>
              </w:rPr>
              <w:t xml:space="preserve"> </w:t>
            </w:r>
            <w:r w:rsidRPr="009567A3">
              <w:rPr>
                <w:rFonts w:cs="Times New Roman"/>
                <w:sz w:val="28"/>
                <w:szCs w:val="28"/>
                <w:lang w:val="ru-RU"/>
              </w:rPr>
              <w:t>усвоение</w:t>
            </w:r>
            <w:r w:rsidRPr="009567A3">
              <w:rPr>
                <w:rFonts w:cs="Times New Roman"/>
                <w:spacing w:val="1"/>
                <w:sz w:val="28"/>
                <w:szCs w:val="28"/>
                <w:lang w:val="ru-RU"/>
              </w:rPr>
              <w:t xml:space="preserve"> </w:t>
            </w:r>
            <w:r w:rsidRPr="009567A3">
              <w:rPr>
                <w:rFonts w:cs="Times New Roman"/>
                <w:sz w:val="28"/>
                <w:szCs w:val="28"/>
                <w:lang w:val="ru-RU"/>
              </w:rPr>
              <w:t>ранее</w:t>
            </w:r>
            <w:r w:rsidRPr="009567A3">
              <w:rPr>
                <w:rFonts w:cs="Times New Roman"/>
                <w:spacing w:val="1"/>
                <w:sz w:val="28"/>
                <w:szCs w:val="28"/>
                <w:lang w:val="ru-RU"/>
              </w:rPr>
              <w:t xml:space="preserve"> </w:t>
            </w:r>
            <w:r w:rsidRPr="009567A3">
              <w:rPr>
                <w:rFonts w:cs="Times New Roman"/>
                <w:sz w:val="28"/>
                <w:szCs w:val="28"/>
                <w:lang w:val="ru-RU"/>
              </w:rPr>
              <w:t>изученных</w:t>
            </w:r>
            <w:r w:rsidRPr="009567A3">
              <w:rPr>
                <w:rFonts w:cs="Times New Roman"/>
                <w:spacing w:val="-67"/>
                <w:sz w:val="28"/>
                <w:szCs w:val="28"/>
                <w:lang w:val="ru-RU"/>
              </w:rPr>
              <w:t xml:space="preserve"> </w:t>
            </w:r>
            <w:r w:rsidRPr="009567A3">
              <w:rPr>
                <w:rFonts w:cs="Times New Roman"/>
                <w:sz w:val="28"/>
                <w:szCs w:val="28"/>
                <w:lang w:val="ru-RU"/>
              </w:rPr>
              <w:t>сопутствующих</w:t>
            </w:r>
            <w:r w:rsidRPr="009567A3">
              <w:rPr>
                <w:rFonts w:cs="Times New Roman"/>
                <w:spacing w:val="1"/>
                <w:sz w:val="28"/>
                <w:szCs w:val="28"/>
                <w:lang w:val="ru-RU"/>
              </w:rPr>
              <w:t xml:space="preserve"> </w:t>
            </w:r>
            <w:r w:rsidRPr="009567A3">
              <w:rPr>
                <w:rFonts w:cs="Times New Roman"/>
                <w:sz w:val="28"/>
                <w:szCs w:val="28"/>
                <w:lang w:val="ru-RU"/>
              </w:rPr>
              <w:t>вопросов,</w:t>
            </w:r>
            <w:r w:rsidRPr="009567A3">
              <w:rPr>
                <w:rFonts w:cs="Times New Roman"/>
                <w:spacing w:val="1"/>
                <w:sz w:val="28"/>
                <w:szCs w:val="28"/>
                <w:lang w:val="ru-RU"/>
              </w:rPr>
              <w:t xml:space="preserve"> </w:t>
            </w:r>
            <w:r w:rsidRPr="009567A3">
              <w:rPr>
                <w:rFonts w:cs="Times New Roman"/>
                <w:sz w:val="28"/>
                <w:szCs w:val="28"/>
                <w:lang w:val="ru-RU"/>
              </w:rPr>
              <w:t>сформированность</w:t>
            </w:r>
            <w:r w:rsidRPr="009567A3">
              <w:rPr>
                <w:rFonts w:cs="Times New Roman"/>
                <w:spacing w:val="1"/>
                <w:sz w:val="28"/>
                <w:szCs w:val="28"/>
                <w:lang w:val="ru-RU"/>
              </w:rPr>
              <w:t xml:space="preserve"> </w:t>
            </w:r>
            <w:r w:rsidRPr="009567A3">
              <w:rPr>
                <w:rFonts w:cs="Times New Roman"/>
                <w:sz w:val="28"/>
                <w:szCs w:val="28"/>
                <w:lang w:val="ru-RU"/>
              </w:rPr>
              <w:t>и</w:t>
            </w:r>
            <w:r w:rsidRPr="009567A3">
              <w:rPr>
                <w:rFonts w:cs="Times New Roman"/>
                <w:spacing w:val="-67"/>
                <w:sz w:val="28"/>
                <w:szCs w:val="28"/>
                <w:lang w:val="ru-RU"/>
              </w:rPr>
              <w:t xml:space="preserve"> </w:t>
            </w:r>
            <w:r w:rsidRPr="009567A3">
              <w:rPr>
                <w:rFonts w:cs="Times New Roman"/>
                <w:sz w:val="28"/>
                <w:szCs w:val="28"/>
                <w:lang w:val="ru-RU"/>
              </w:rPr>
              <w:t>устойчивость</w:t>
            </w:r>
            <w:r w:rsidRPr="009567A3">
              <w:rPr>
                <w:rFonts w:cs="Times New Roman"/>
                <w:spacing w:val="1"/>
                <w:sz w:val="28"/>
                <w:szCs w:val="28"/>
                <w:lang w:val="ru-RU"/>
              </w:rPr>
              <w:t xml:space="preserve"> </w:t>
            </w:r>
            <w:r w:rsidRPr="009567A3">
              <w:rPr>
                <w:rFonts w:cs="Times New Roman"/>
                <w:sz w:val="28"/>
                <w:szCs w:val="28"/>
                <w:lang w:val="ru-RU"/>
              </w:rPr>
              <w:t>используемых</w:t>
            </w:r>
            <w:r w:rsidRPr="009567A3">
              <w:rPr>
                <w:rFonts w:cs="Times New Roman"/>
                <w:spacing w:val="1"/>
                <w:sz w:val="28"/>
                <w:szCs w:val="28"/>
                <w:lang w:val="ru-RU"/>
              </w:rPr>
              <w:t xml:space="preserve"> </w:t>
            </w:r>
            <w:r w:rsidRPr="009567A3">
              <w:rPr>
                <w:rFonts w:cs="Times New Roman"/>
                <w:sz w:val="28"/>
                <w:szCs w:val="28"/>
                <w:lang w:val="ru-RU"/>
              </w:rPr>
              <w:t>при</w:t>
            </w:r>
            <w:r w:rsidRPr="009567A3">
              <w:rPr>
                <w:rFonts w:cs="Times New Roman"/>
                <w:spacing w:val="1"/>
                <w:sz w:val="28"/>
                <w:szCs w:val="28"/>
                <w:lang w:val="ru-RU"/>
              </w:rPr>
              <w:t xml:space="preserve"> </w:t>
            </w:r>
            <w:r w:rsidRPr="009567A3">
              <w:rPr>
                <w:rFonts w:cs="Times New Roman"/>
                <w:sz w:val="28"/>
                <w:szCs w:val="28"/>
                <w:lang w:val="ru-RU"/>
              </w:rPr>
              <w:t>ответе</w:t>
            </w:r>
            <w:r w:rsidRPr="009567A3">
              <w:rPr>
                <w:rFonts w:cs="Times New Roman"/>
                <w:spacing w:val="1"/>
                <w:sz w:val="28"/>
                <w:szCs w:val="28"/>
                <w:lang w:val="ru-RU"/>
              </w:rPr>
              <w:t xml:space="preserve"> </w:t>
            </w:r>
            <w:r w:rsidRPr="009567A3">
              <w:rPr>
                <w:rFonts w:cs="Times New Roman"/>
                <w:sz w:val="28"/>
                <w:szCs w:val="28"/>
                <w:lang w:val="ru-RU"/>
              </w:rPr>
              <w:t>умений</w:t>
            </w:r>
            <w:r w:rsidRPr="009567A3">
              <w:rPr>
                <w:rFonts w:cs="Times New Roman"/>
                <w:spacing w:val="1"/>
                <w:sz w:val="28"/>
                <w:szCs w:val="28"/>
                <w:lang w:val="ru-RU"/>
              </w:rPr>
              <w:t xml:space="preserve"> </w:t>
            </w:r>
            <w:r w:rsidRPr="009567A3">
              <w:rPr>
                <w:rFonts w:cs="Times New Roman"/>
                <w:sz w:val="28"/>
                <w:szCs w:val="28"/>
                <w:lang w:val="ru-RU"/>
              </w:rPr>
              <w:t>и</w:t>
            </w:r>
            <w:r w:rsidRPr="009567A3">
              <w:rPr>
                <w:rFonts w:cs="Times New Roman"/>
                <w:spacing w:val="1"/>
                <w:sz w:val="28"/>
                <w:szCs w:val="28"/>
                <w:lang w:val="ru-RU"/>
              </w:rPr>
              <w:t xml:space="preserve"> </w:t>
            </w:r>
            <w:r w:rsidRPr="009567A3">
              <w:rPr>
                <w:rFonts w:cs="Times New Roman"/>
                <w:sz w:val="28"/>
                <w:szCs w:val="28"/>
                <w:lang w:val="ru-RU"/>
              </w:rPr>
              <w:t>навыков;</w:t>
            </w:r>
          </w:p>
          <w:p w14:paraId="5DD75DF3" w14:textId="77777777" w:rsidR="009B16C8" w:rsidRPr="009567A3" w:rsidRDefault="009B16C8" w:rsidP="00477CDE">
            <w:pPr>
              <w:pStyle w:val="TableParagraph"/>
              <w:ind w:left="109" w:right="98"/>
              <w:jc w:val="both"/>
              <w:rPr>
                <w:rFonts w:cs="Times New Roman"/>
                <w:sz w:val="28"/>
                <w:szCs w:val="28"/>
                <w:lang w:val="ru-RU"/>
              </w:rPr>
            </w:pPr>
            <w:r w:rsidRPr="009567A3">
              <w:rPr>
                <w:rFonts w:cs="Times New Roman"/>
                <w:sz w:val="28"/>
                <w:szCs w:val="28"/>
                <w:lang w:val="ru-RU"/>
              </w:rPr>
              <w:t>-отвечал</w:t>
            </w:r>
            <w:r w:rsidRPr="009567A3">
              <w:rPr>
                <w:rFonts w:cs="Times New Roman"/>
                <w:spacing w:val="1"/>
                <w:sz w:val="28"/>
                <w:szCs w:val="28"/>
                <w:lang w:val="ru-RU"/>
              </w:rPr>
              <w:t xml:space="preserve"> </w:t>
            </w:r>
            <w:r w:rsidRPr="009567A3">
              <w:rPr>
                <w:rFonts w:cs="Times New Roman"/>
                <w:sz w:val="28"/>
                <w:szCs w:val="28"/>
                <w:lang w:val="ru-RU"/>
              </w:rPr>
              <w:t>самостоятельно</w:t>
            </w:r>
            <w:r w:rsidRPr="009567A3">
              <w:rPr>
                <w:rFonts w:cs="Times New Roman"/>
                <w:spacing w:val="1"/>
                <w:sz w:val="28"/>
                <w:szCs w:val="28"/>
                <w:lang w:val="ru-RU"/>
              </w:rPr>
              <w:t xml:space="preserve"> </w:t>
            </w:r>
            <w:r w:rsidRPr="009567A3">
              <w:rPr>
                <w:rFonts w:cs="Times New Roman"/>
                <w:sz w:val="28"/>
                <w:szCs w:val="28"/>
                <w:lang w:val="ru-RU"/>
              </w:rPr>
              <w:t>без</w:t>
            </w:r>
            <w:r w:rsidRPr="009567A3">
              <w:rPr>
                <w:rFonts w:cs="Times New Roman"/>
                <w:spacing w:val="1"/>
                <w:sz w:val="28"/>
                <w:szCs w:val="28"/>
                <w:lang w:val="ru-RU"/>
              </w:rPr>
              <w:t xml:space="preserve"> </w:t>
            </w:r>
            <w:r w:rsidRPr="009567A3">
              <w:rPr>
                <w:rFonts w:cs="Times New Roman"/>
                <w:sz w:val="28"/>
                <w:szCs w:val="28"/>
                <w:lang w:val="ru-RU"/>
              </w:rPr>
              <w:t>наводящих</w:t>
            </w:r>
            <w:r w:rsidRPr="009567A3">
              <w:rPr>
                <w:rFonts w:cs="Times New Roman"/>
                <w:spacing w:val="1"/>
                <w:sz w:val="28"/>
                <w:szCs w:val="28"/>
                <w:lang w:val="ru-RU"/>
              </w:rPr>
              <w:t xml:space="preserve"> </w:t>
            </w:r>
            <w:r w:rsidRPr="009567A3">
              <w:rPr>
                <w:rFonts w:cs="Times New Roman"/>
                <w:sz w:val="28"/>
                <w:szCs w:val="28"/>
                <w:lang w:val="ru-RU"/>
              </w:rPr>
              <w:t>вопросов</w:t>
            </w:r>
            <w:r w:rsidRPr="009567A3">
              <w:rPr>
                <w:rFonts w:cs="Times New Roman"/>
                <w:spacing w:val="-67"/>
                <w:sz w:val="28"/>
                <w:szCs w:val="28"/>
                <w:lang w:val="ru-RU"/>
              </w:rPr>
              <w:t xml:space="preserve"> </w:t>
            </w:r>
            <w:r w:rsidRPr="009567A3">
              <w:rPr>
                <w:rFonts w:cs="Times New Roman"/>
                <w:sz w:val="28"/>
                <w:szCs w:val="28"/>
                <w:lang w:val="ru-RU"/>
              </w:rPr>
              <w:t>преподавателя.</w:t>
            </w:r>
            <w:r w:rsidRPr="009567A3">
              <w:rPr>
                <w:rFonts w:cs="Times New Roman"/>
                <w:spacing w:val="1"/>
                <w:sz w:val="28"/>
                <w:szCs w:val="28"/>
                <w:lang w:val="ru-RU"/>
              </w:rPr>
              <w:t xml:space="preserve"> </w:t>
            </w:r>
            <w:r w:rsidRPr="009567A3">
              <w:rPr>
                <w:rFonts w:cs="Times New Roman"/>
                <w:sz w:val="28"/>
                <w:szCs w:val="28"/>
                <w:lang w:val="ru-RU"/>
              </w:rPr>
              <w:t>--Возможны</w:t>
            </w:r>
            <w:r w:rsidRPr="009567A3">
              <w:rPr>
                <w:rFonts w:cs="Times New Roman"/>
                <w:spacing w:val="1"/>
                <w:sz w:val="28"/>
                <w:szCs w:val="28"/>
                <w:lang w:val="ru-RU"/>
              </w:rPr>
              <w:t xml:space="preserve"> </w:t>
            </w:r>
            <w:r w:rsidRPr="009567A3">
              <w:rPr>
                <w:rFonts w:cs="Times New Roman"/>
                <w:sz w:val="28"/>
                <w:szCs w:val="28"/>
                <w:lang w:val="ru-RU"/>
              </w:rPr>
              <w:t>одна</w:t>
            </w:r>
            <w:r w:rsidRPr="009567A3">
              <w:rPr>
                <w:rFonts w:cs="Times New Roman"/>
                <w:spacing w:val="1"/>
                <w:sz w:val="28"/>
                <w:szCs w:val="28"/>
                <w:lang w:val="ru-RU"/>
              </w:rPr>
              <w:t xml:space="preserve"> </w:t>
            </w:r>
            <w:r w:rsidRPr="009567A3">
              <w:rPr>
                <w:rFonts w:cs="Times New Roman"/>
                <w:sz w:val="28"/>
                <w:szCs w:val="28"/>
                <w:lang w:val="ru-RU"/>
              </w:rPr>
              <w:t>–</w:t>
            </w:r>
            <w:r w:rsidRPr="009567A3">
              <w:rPr>
                <w:rFonts w:cs="Times New Roman"/>
                <w:spacing w:val="1"/>
                <w:sz w:val="28"/>
                <w:szCs w:val="28"/>
                <w:lang w:val="ru-RU"/>
              </w:rPr>
              <w:t xml:space="preserve"> </w:t>
            </w:r>
            <w:r w:rsidRPr="009567A3">
              <w:rPr>
                <w:rFonts w:cs="Times New Roman"/>
                <w:sz w:val="28"/>
                <w:szCs w:val="28"/>
                <w:lang w:val="ru-RU"/>
              </w:rPr>
              <w:t>две</w:t>
            </w:r>
            <w:r w:rsidRPr="009567A3">
              <w:rPr>
                <w:rFonts w:cs="Times New Roman"/>
                <w:spacing w:val="70"/>
                <w:sz w:val="28"/>
                <w:szCs w:val="28"/>
                <w:lang w:val="ru-RU"/>
              </w:rPr>
              <w:t xml:space="preserve"> </w:t>
            </w:r>
            <w:r w:rsidRPr="009567A3">
              <w:rPr>
                <w:rFonts w:cs="Times New Roman"/>
                <w:sz w:val="28"/>
                <w:szCs w:val="28"/>
                <w:lang w:val="ru-RU"/>
              </w:rPr>
              <w:t>неточности</w:t>
            </w:r>
            <w:r w:rsidRPr="009567A3">
              <w:rPr>
                <w:rFonts w:cs="Times New Roman"/>
                <w:spacing w:val="1"/>
                <w:sz w:val="28"/>
                <w:szCs w:val="28"/>
                <w:lang w:val="ru-RU"/>
              </w:rPr>
              <w:t xml:space="preserve"> </w:t>
            </w:r>
            <w:r w:rsidRPr="009567A3">
              <w:rPr>
                <w:rFonts w:cs="Times New Roman"/>
                <w:sz w:val="28"/>
                <w:szCs w:val="28"/>
                <w:lang w:val="ru-RU"/>
              </w:rPr>
              <w:t>при</w:t>
            </w:r>
            <w:r w:rsidRPr="009567A3">
              <w:rPr>
                <w:rFonts w:cs="Times New Roman"/>
                <w:spacing w:val="1"/>
                <w:sz w:val="28"/>
                <w:szCs w:val="28"/>
                <w:lang w:val="ru-RU"/>
              </w:rPr>
              <w:t xml:space="preserve"> </w:t>
            </w:r>
            <w:r w:rsidRPr="009567A3">
              <w:rPr>
                <w:rFonts w:cs="Times New Roman"/>
                <w:sz w:val="28"/>
                <w:szCs w:val="28"/>
                <w:lang w:val="ru-RU"/>
              </w:rPr>
              <w:t>освещении</w:t>
            </w:r>
            <w:r w:rsidRPr="009567A3">
              <w:rPr>
                <w:rFonts w:cs="Times New Roman"/>
                <w:spacing w:val="1"/>
                <w:sz w:val="28"/>
                <w:szCs w:val="28"/>
                <w:lang w:val="ru-RU"/>
              </w:rPr>
              <w:t xml:space="preserve"> </w:t>
            </w:r>
            <w:r w:rsidRPr="009567A3">
              <w:rPr>
                <w:rFonts w:cs="Times New Roman"/>
                <w:sz w:val="28"/>
                <w:szCs w:val="28"/>
                <w:lang w:val="ru-RU"/>
              </w:rPr>
              <w:t>второстепенных</w:t>
            </w:r>
            <w:r w:rsidRPr="009567A3">
              <w:rPr>
                <w:rFonts w:cs="Times New Roman"/>
                <w:spacing w:val="1"/>
                <w:sz w:val="28"/>
                <w:szCs w:val="28"/>
                <w:lang w:val="ru-RU"/>
              </w:rPr>
              <w:t xml:space="preserve"> </w:t>
            </w:r>
            <w:r w:rsidRPr="009567A3">
              <w:rPr>
                <w:rFonts w:cs="Times New Roman"/>
                <w:sz w:val="28"/>
                <w:szCs w:val="28"/>
                <w:lang w:val="ru-RU"/>
              </w:rPr>
              <w:t>вопросов</w:t>
            </w:r>
            <w:r w:rsidRPr="009567A3">
              <w:rPr>
                <w:rFonts w:cs="Times New Roman"/>
                <w:spacing w:val="1"/>
                <w:sz w:val="28"/>
                <w:szCs w:val="28"/>
                <w:lang w:val="ru-RU"/>
              </w:rPr>
              <w:t xml:space="preserve"> </w:t>
            </w:r>
            <w:r w:rsidRPr="009567A3">
              <w:rPr>
                <w:rFonts w:cs="Times New Roman"/>
                <w:sz w:val="28"/>
                <w:szCs w:val="28"/>
                <w:lang w:val="ru-RU"/>
              </w:rPr>
              <w:t>или</w:t>
            </w:r>
            <w:r w:rsidRPr="009567A3">
              <w:rPr>
                <w:rFonts w:cs="Times New Roman"/>
                <w:spacing w:val="1"/>
                <w:sz w:val="28"/>
                <w:szCs w:val="28"/>
                <w:lang w:val="ru-RU"/>
              </w:rPr>
              <w:t xml:space="preserve"> </w:t>
            </w:r>
            <w:r w:rsidRPr="009567A3">
              <w:rPr>
                <w:rFonts w:cs="Times New Roman"/>
                <w:sz w:val="28"/>
                <w:szCs w:val="28"/>
                <w:lang w:val="ru-RU"/>
              </w:rPr>
              <w:t>в</w:t>
            </w:r>
            <w:r w:rsidRPr="009567A3">
              <w:rPr>
                <w:rFonts w:cs="Times New Roman"/>
                <w:spacing w:val="1"/>
                <w:sz w:val="28"/>
                <w:szCs w:val="28"/>
                <w:lang w:val="ru-RU"/>
              </w:rPr>
              <w:t xml:space="preserve"> </w:t>
            </w:r>
            <w:r w:rsidRPr="009567A3">
              <w:rPr>
                <w:rFonts w:cs="Times New Roman"/>
                <w:sz w:val="28"/>
                <w:szCs w:val="28"/>
                <w:lang w:val="ru-RU"/>
              </w:rPr>
              <w:t>выкладках,</w:t>
            </w:r>
            <w:r w:rsidRPr="009567A3">
              <w:rPr>
                <w:rFonts w:cs="Times New Roman"/>
                <w:spacing w:val="1"/>
                <w:sz w:val="28"/>
                <w:szCs w:val="28"/>
                <w:lang w:val="ru-RU"/>
              </w:rPr>
              <w:t xml:space="preserve"> </w:t>
            </w:r>
            <w:r w:rsidRPr="009567A3">
              <w:rPr>
                <w:rFonts w:cs="Times New Roman"/>
                <w:sz w:val="28"/>
                <w:szCs w:val="28"/>
                <w:lang w:val="ru-RU"/>
              </w:rPr>
              <w:t>которые</w:t>
            </w:r>
            <w:r w:rsidRPr="009567A3">
              <w:rPr>
                <w:rFonts w:cs="Times New Roman"/>
                <w:spacing w:val="1"/>
                <w:sz w:val="28"/>
                <w:szCs w:val="28"/>
                <w:lang w:val="ru-RU"/>
              </w:rPr>
              <w:t xml:space="preserve"> </w:t>
            </w:r>
            <w:r w:rsidRPr="009567A3">
              <w:rPr>
                <w:rFonts w:cs="Times New Roman"/>
                <w:sz w:val="28"/>
                <w:szCs w:val="28"/>
                <w:lang w:val="ru-RU"/>
              </w:rPr>
              <w:t>студент</w:t>
            </w:r>
            <w:r w:rsidRPr="009567A3">
              <w:rPr>
                <w:rFonts w:cs="Times New Roman"/>
                <w:spacing w:val="1"/>
                <w:sz w:val="28"/>
                <w:szCs w:val="28"/>
                <w:lang w:val="ru-RU"/>
              </w:rPr>
              <w:t xml:space="preserve"> </w:t>
            </w:r>
            <w:r w:rsidRPr="009567A3">
              <w:rPr>
                <w:rFonts w:cs="Times New Roman"/>
                <w:sz w:val="28"/>
                <w:szCs w:val="28"/>
                <w:lang w:val="ru-RU"/>
              </w:rPr>
              <w:t>легко</w:t>
            </w:r>
            <w:r w:rsidRPr="009567A3">
              <w:rPr>
                <w:rFonts w:cs="Times New Roman"/>
                <w:spacing w:val="1"/>
                <w:sz w:val="28"/>
                <w:szCs w:val="28"/>
                <w:lang w:val="ru-RU"/>
              </w:rPr>
              <w:t xml:space="preserve"> </w:t>
            </w:r>
            <w:r w:rsidRPr="009567A3">
              <w:rPr>
                <w:rFonts w:cs="Times New Roman"/>
                <w:sz w:val="28"/>
                <w:szCs w:val="28"/>
                <w:lang w:val="ru-RU"/>
              </w:rPr>
              <w:t>исправил</w:t>
            </w:r>
            <w:r w:rsidRPr="009567A3">
              <w:rPr>
                <w:rFonts w:cs="Times New Roman"/>
                <w:spacing w:val="1"/>
                <w:sz w:val="28"/>
                <w:szCs w:val="28"/>
                <w:lang w:val="ru-RU"/>
              </w:rPr>
              <w:t xml:space="preserve"> </w:t>
            </w:r>
            <w:r w:rsidRPr="009567A3">
              <w:rPr>
                <w:rFonts w:cs="Times New Roman"/>
                <w:sz w:val="28"/>
                <w:szCs w:val="28"/>
                <w:lang w:val="ru-RU"/>
              </w:rPr>
              <w:t>по</w:t>
            </w:r>
            <w:r w:rsidRPr="009567A3">
              <w:rPr>
                <w:rFonts w:cs="Times New Roman"/>
                <w:spacing w:val="1"/>
                <w:sz w:val="28"/>
                <w:szCs w:val="28"/>
                <w:lang w:val="ru-RU"/>
              </w:rPr>
              <w:t xml:space="preserve"> </w:t>
            </w:r>
            <w:r w:rsidRPr="009567A3">
              <w:rPr>
                <w:rFonts w:cs="Times New Roman"/>
                <w:sz w:val="28"/>
                <w:szCs w:val="28"/>
                <w:lang w:val="ru-RU"/>
              </w:rPr>
              <w:t>замечанию</w:t>
            </w:r>
            <w:r w:rsidRPr="009567A3">
              <w:rPr>
                <w:rFonts w:cs="Times New Roman"/>
                <w:spacing w:val="-2"/>
                <w:sz w:val="28"/>
                <w:szCs w:val="28"/>
                <w:lang w:val="ru-RU"/>
              </w:rPr>
              <w:t xml:space="preserve"> </w:t>
            </w:r>
            <w:r w:rsidRPr="009567A3">
              <w:rPr>
                <w:rFonts w:cs="Times New Roman"/>
                <w:sz w:val="28"/>
                <w:szCs w:val="28"/>
                <w:lang w:val="ru-RU"/>
              </w:rPr>
              <w:t>преподавателя.</w:t>
            </w:r>
          </w:p>
          <w:p w14:paraId="2A3C2C5D" w14:textId="77777777" w:rsidR="009B16C8" w:rsidRPr="009567A3" w:rsidRDefault="009B16C8" w:rsidP="00477CDE">
            <w:pPr>
              <w:pStyle w:val="TableParagraph"/>
              <w:spacing w:line="320" w:lineRule="exact"/>
              <w:ind w:left="109"/>
              <w:rPr>
                <w:rFonts w:cs="Times New Roman"/>
                <w:sz w:val="28"/>
                <w:szCs w:val="28"/>
              </w:rPr>
            </w:pPr>
            <w:r w:rsidRPr="009567A3">
              <w:rPr>
                <w:rFonts w:cs="Times New Roman"/>
                <w:sz w:val="28"/>
                <w:szCs w:val="28"/>
              </w:rPr>
              <w:t>-</w:t>
            </w:r>
          </w:p>
        </w:tc>
      </w:tr>
      <w:tr w:rsidR="009B16C8" w:rsidRPr="009567A3" w14:paraId="4BBBB095" w14:textId="77777777" w:rsidTr="00477CDE">
        <w:trPr>
          <w:trHeight w:val="2676"/>
        </w:trPr>
        <w:tc>
          <w:tcPr>
            <w:tcW w:w="3131" w:type="dxa"/>
          </w:tcPr>
          <w:p w14:paraId="54BE7BD6" w14:textId="77777777" w:rsidR="009B16C8" w:rsidRPr="009567A3" w:rsidRDefault="009B16C8" w:rsidP="00477CDE">
            <w:pPr>
              <w:pStyle w:val="TableParagraph"/>
              <w:spacing w:before="3"/>
              <w:rPr>
                <w:rFonts w:cs="Times New Roman"/>
                <w:b/>
                <w:sz w:val="28"/>
                <w:szCs w:val="28"/>
              </w:rPr>
            </w:pPr>
          </w:p>
          <w:p w14:paraId="2AA191BE" w14:textId="77777777" w:rsidR="009B16C8" w:rsidRPr="009567A3" w:rsidRDefault="009B16C8" w:rsidP="00477CDE">
            <w:pPr>
              <w:pStyle w:val="TableParagraph"/>
              <w:spacing w:before="1"/>
              <w:ind w:left="108"/>
              <w:rPr>
                <w:rFonts w:cs="Times New Roman"/>
                <w:sz w:val="28"/>
                <w:szCs w:val="28"/>
              </w:rPr>
            </w:pPr>
            <w:r w:rsidRPr="009567A3">
              <w:rPr>
                <w:rFonts w:cs="Times New Roman"/>
                <w:sz w:val="28"/>
                <w:szCs w:val="28"/>
              </w:rPr>
              <w:t>«</w:t>
            </w:r>
            <w:proofErr w:type="spellStart"/>
            <w:r w:rsidRPr="009567A3">
              <w:rPr>
                <w:rFonts w:cs="Times New Roman"/>
                <w:sz w:val="28"/>
                <w:szCs w:val="28"/>
              </w:rPr>
              <w:t>Хорошо</w:t>
            </w:r>
            <w:proofErr w:type="spellEnd"/>
            <w:r w:rsidRPr="009567A3">
              <w:rPr>
                <w:rFonts w:cs="Times New Roman"/>
                <w:sz w:val="28"/>
                <w:szCs w:val="28"/>
              </w:rPr>
              <w:t>»</w:t>
            </w:r>
          </w:p>
        </w:tc>
        <w:tc>
          <w:tcPr>
            <w:tcW w:w="6796" w:type="dxa"/>
          </w:tcPr>
          <w:p w14:paraId="1360E710" w14:textId="77777777" w:rsidR="009B16C8" w:rsidRPr="009567A3" w:rsidRDefault="009B16C8" w:rsidP="00477CDE">
            <w:pPr>
              <w:pStyle w:val="TableParagraph"/>
              <w:ind w:left="109" w:right="96" w:firstLine="324"/>
              <w:jc w:val="both"/>
              <w:rPr>
                <w:rFonts w:cs="Times New Roman"/>
                <w:sz w:val="28"/>
                <w:szCs w:val="28"/>
                <w:lang w:val="ru-RU"/>
              </w:rPr>
            </w:pPr>
            <w:r w:rsidRPr="009567A3">
              <w:rPr>
                <w:rFonts w:cs="Times New Roman"/>
                <w:sz w:val="28"/>
                <w:szCs w:val="28"/>
                <w:lang w:val="ru-RU"/>
              </w:rPr>
              <w:t>-допущены</w:t>
            </w:r>
            <w:r w:rsidRPr="009567A3">
              <w:rPr>
                <w:rFonts w:cs="Times New Roman"/>
                <w:spacing w:val="1"/>
                <w:sz w:val="28"/>
                <w:szCs w:val="28"/>
                <w:lang w:val="ru-RU"/>
              </w:rPr>
              <w:t xml:space="preserve"> </w:t>
            </w:r>
            <w:r w:rsidRPr="009567A3">
              <w:rPr>
                <w:rFonts w:cs="Times New Roman"/>
                <w:sz w:val="28"/>
                <w:szCs w:val="28"/>
                <w:lang w:val="ru-RU"/>
              </w:rPr>
              <w:t>один-два</w:t>
            </w:r>
            <w:r w:rsidRPr="009567A3">
              <w:rPr>
                <w:rFonts w:cs="Times New Roman"/>
                <w:spacing w:val="1"/>
                <w:sz w:val="28"/>
                <w:szCs w:val="28"/>
                <w:lang w:val="ru-RU"/>
              </w:rPr>
              <w:t xml:space="preserve"> </w:t>
            </w:r>
            <w:r w:rsidRPr="009567A3">
              <w:rPr>
                <w:rFonts w:cs="Times New Roman"/>
                <w:sz w:val="28"/>
                <w:szCs w:val="28"/>
                <w:lang w:val="ru-RU"/>
              </w:rPr>
              <w:t>недочета</w:t>
            </w:r>
            <w:r w:rsidRPr="009567A3">
              <w:rPr>
                <w:rFonts w:cs="Times New Roman"/>
                <w:spacing w:val="1"/>
                <w:sz w:val="28"/>
                <w:szCs w:val="28"/>
                <w:lang w:val="ru-RU"/>
              </w:rPr>
              <w:t xml:space="preserve"> </w:t>
            </w:r>
            <w:r w:rsidRPr="009567A3">
              <w:rPr>
                <w:rFonts w:cs="Times New Roman"/>
                <w:sz w:val="28"/>
                <w:szCs w:val="28"/>
                <w:lang w:val="ru-RU"/>
              </w:rPr>
              <w:t>при</w:t>
            </w:r>
            <w:r w:rsidRPr="009567A3">
              <w:rPr>
                <w:rFonts w:cs="Times New Roman"/>
                <w:spacing w:val="1"/>
                <w:sz w:val="28"/>
                <w:szCs w:val="28"/>
                <w:lang w:val="ru-RU"/>
              </w:rPr>
              <w:t xml:space="preserve"> </w:t>
            </w:r>
            <w:r w:rsidRPr="009567A3">
              <w:rPr>
                <w:rFonts w:cs="Times New Roman"/>
                <w:sz w:val="28"/>
                <w:szCs w:val="28"/>
                <w:lang w:val="ru-RU"/>
              </w:rPr>
              <w:t>освещении</w:t>
            </w:r>
            <w:r w:rsidRPr="009567A3">
              <w:rPr>
                <w:rFonts w:cs="Times New Roman"/>
                <w:spacing w:val="1"/>
                <w:sz w:val="28"/>
                <w:szCs w:val="28"/>
                <w:lang w:val="ru-RU"/>
              </w:rPr>
              <w:t xml:space="preserve"> </w:t>
            </w:r>
            <w:r w:rsidRPr="009567A3">
              <w:rPr>
                <w:rFonts w:cs="Times New Roman"/>
                <w:sz w:val="28"/>
                <w:szCs w:val="28"/>
                <w:lang w:val="ru-RU"/>
              </w:rPr>
              <w:t>основного</w:t>
            </w:r>
            <w:r w:rsidRPr="009567A3">
              <w:rPr>
                <w:rFonts w:cs="Times New Roman"/>
                <w:spacing w:val="1"/>
                <w:sz w:val="28"/>
                <w:szCs w:val="28"/>
                <w:lang w:val="ru-RU"/>
              </w:rPr>
              <w:t xml:space="preserve"> </w:t>
            </w:r>
            <w:r w:rsidRPr="009567A3">
              <w:rPr>
                <w:rFonts w:cs="Times New Roman"/>
                <w:sz w:val="28"/>
                <w:szCs w:val="28"/>
                <w:lang w:val="ru-RU"/>
              </w:rPr>
              <w:t>содержания</w:t>
            </w:r>
            <w:r w:rsidRPr="009567A3">
              <w:rPr>
                <w:rFonts w:cs="Times New Roman"/>
                <w:spacing w:val="1"/>
                <w:sz w:val="28"/>
                <w:szCs w:val="28"/>
                <w:lang w:val="ru-RU"/>
              </w:rPr>
              <w:t xml:space="preserve"> </w:t>
            </w:r>
            <w:r w:rsidRPr="009567A3">
              <w:rPr>
                <w:rFonts w:cs="Times New Roman"/>
                <w:sz w:val="28"/>
                <w:szCs w:val="28"/>
                <w:lang w:val="ru-RU"/>
              </w:rPr>
              <w:t>ответа,</w:t>
            </w:r>
            <w:r w:rsidRPr="009567A3">
              <w:rPr>
                <w:rFonts w:cs="Times New Roman"/>
                <w:spacing w:val="1"/>
                <w:sz w:val="28"/>
                <w:szCs w:val="28"/>
                <w:lang w:val="ru-RU"/>
              </w:rPr>
              <w:t xml:space="preserve"> </w:t>
            </w:r>
            <w:r w:rsidRPr="009567A3">
              <w:rPr>
                <w:rFonts w:cs="Times New Roman"/>
                <w:sz w:val="28"/>
                <w:szCs w:val="28"/>
                <w:lang w:val="ru-RU"/>
              </w:rPr>
              <w:t>исправленные</w:t>
            </w:r>
            <w:r w:rsidRPr="009567A3">
              <w:rPr>
                <w:rFonts w:cs="Times New Roman"/>
                <w:spacing w:val="1"/>
                <w:sz w:val="28"/>
                <w:szCs w:val="28"/>
                <w:lang w:val="ru-RU"/>
              </w:rPr>
              <w:t xml:space="preserve"> </w:t>
            </w:r>
            <w:r w:rsidRPr="009567A3">
              <w:rPr>
                <w:rFonts w:cs="Times New Roman"/>
                <w:sz w:val="28"/>
                <w:szCs w:val="28"/>
                <w:lang w:val="ru-RU"/>
              </w:rPr>
              <w:t>по</w:t>
            </w:r>
            <w:r w:rsidRPr="009567A3">
              <w:rPr>
                <w:rFonts w:cs="Times New Roman"/>
                <w:spacing w:val="1"/>
                <w:sz w:val="28"/>
                <w:szCs w:val="28"/>
                <w:lang w:val="ru-RU"/>
              </w:rPr>
              <w:t xml:space="preserve"> </w:t>
            </w:r>
            <w:r w:rsidRPr="009567A3">
              <w:rPr>
                <w:rFonts w:cs="Times New Roman"/>
                <w:sz w:val="28"/>
                <w:szCs w:val="28"/>
                <w:lang w:val="ru-RU"/>
              </w:rPr>
              <w:t>замечанию</w:t>
            </w:r>
            <w:r w:rsidRPr="009567A3">
              <w:rPr>
                <w:rFonts w:cs="Times New Roman"/>
                <w:spacing w:val="-2"/>
                <w:sz w:val="28"/>
                <w:szCs w:val="28"/>
                <w:lang w:val="ru-RU"/>
              </w:rPr>
              <w:t xml:space="preserve"> </w:t>
            </w:r>
            <w:r w:rsidRPr="009567A3">
              <w:rPr>
                <w:rFonts w:cs="Times New Roman"/>
                <w:sz w:val="28"/>
                <w:szCs w:val="28"/>
                <w:lang w:val="ru-RU"/>
              </w:rPr>
              <w:t>преподавателя;</w:t>
            </w:r>
          </w:p>
          <w:p w14:paraId="078D1DC5" w14:textId="77777777" w:rsidR="009B16C8" w:rsidRPr="009567A3" w:rsidRDefault="009B16C8" w:rsidP="00477CDE">
            <w:pPr>
              <w:pStyle w:val="TableParagraph"/>
              <w:ind w:left="109" w:right="98"/>
              <w:jc w:val="both"/>
              <w:rPr>
                <w:rFonts w:cs="Times New Roman"/>
                <w:sz w:val="28"/>
                <w:szCs w:val="28"/>
                <w:lang w:val="ru-RU"/>
              </w:rPr>
            </w:pPr>
            <w:r w:rsidRPr="009567A3">
              <w:rPr>
                <w:rFonts w:cs="Times New Roman"/>
                <w:sz w:val="28"/>
                <w:szCs w:val="28"/>
                <w:lang w:val="ru-RU"/>
              </w:rPr>
              <w:t>-допущены</w:t>
            </w:r>
            <w:r w:rsidRPr="009567A3">
              <w:rPr>
                <w:rFonts w:cs="Times New Roman"/>
                <w:spacing w:val="1"/>
                <w:sz w:val="28"/>
                <w:szCs w:val="28"/>
                <w:lang w:val="ru-RU"/>
              </w:rPr>
              <w:t xml:space="preserve"> </w:t>
            </w:r>
            <w:r w:rsidRPr="009567A3">
              <w:rPr>
                <w:rFonts w:cs="Times New Roman"/>
                <w:sz w:val="28"/>
                <w:szCs w:val="28"/>
                <w:lang w:val="ru-RU"/>
              </w:rPr>
              <w:t>ошибка</w:t>
            </w:r>
            <w:r w:rsidRPr="009567A3">
              <w:rPr>
                <w:rFonts w:cs="Times New Roman"/>
                <w:spacing w:val="1"/>
                <w:sz w:val="28"/>
                <w:szCs w:val="28"/>
                <w:lang w:val="ru-RU"/>
              </w:rPr>
              <w:t xml:space="preserve"> </w:t>
            </w:r>
            <w:r w:rsidRPr="009567A3">
              <w:rPr>
                <w:rFonts w:cs="Times New Roman"/>
                <w:sz w:val="28"/>
                <w:szCs w:val="28"/>
                <w:lang w:val="ru-RU"/>
              </w:rPr>
              <w:t>или</w:t>
            </w:r>
            <w:r w:rsidRPr="009567A3">
              <w:rPr>
                <w:rFonts w:cs="Times New Roman"/>
                <w:spacing w:val="1"/>
                <w:sz w:val="28"/>
                <w:szCs w:val="28"/>
                <w:lang w:val="ru-RU"/>
              </w:rPr>
              <w:t xml:space="preserve"> </w:t>
            </w:r>
            <w:r w:rsidRPr="009567A3">
              <w:rPr>
                <w:rFonts w:cs="Times New Roman"/>
                <w:sz w:val="28"/>
                <w:szCs w:val="28"/>
                <w:lang w:val="ru-RU"/>
              </w:rPr>
              <w:t>более</w:t>
            </w:r>
            <w:r w:rsidRPr="009567A3">
              <w:rPr>
                <w:rFonts w:cs="Times New Roman"/>
                <w:spacing w:val="1"/>
                <w:sz w:val="28"/>
                <w:szCs w:val="28"/>
                <w:lang w:val="ru-RU"/>
              </w:rPr>
              <w:t xml:space="preserve"> </w:t>
            </w:r>
            <w:r w:rsidRPr="009567A3">
              <w:rPr>
                <w:rFonts w:cs="Times New Roman"/>
                <w:sz w:val="28"/>
                <w:szCs w:val="28"/>
                <w:lang w:val="ru-RU"/>
              </w:rPr>
              <w:t>двух</w:t>
            </w:r>
            <w:r w:rsidRPr="009567A3">
              <w:rPr>
                <w:rFonts w:cs="Times New Roman"/>
                <w:spacing w:val="1"/>
                <w:sz w:val="28"/>
                <w:szCs w:val="28"/>
                <w:lang w:val="ru-RU"/>
              </w:rPr>
              <w:t xml:space="preserve"> </w:t>
            </w:r>
            <w:r w:rsidRPr="009567A3">
              <w:rPr>
                <w:rFonts w:cs="Times New Roman"/>
                <w:sz w:val="28"/>
                <w:szCs w:val="28"/>
                <w:lang w:val="ru-RU"/>
              </w:rPr>
              <w:t>недочетов</w:t>
            </w:r>
            <w:r w:rsidRPr="009567A3">
              <w:rPr>
                <w:rFonts w:cs="Times New Roman"/>
                <w:spacing w:val="1"/>
                <w:sz w:val="28"/>
                <w:szCs w:val="28"/>
                <w:lang w:val="ru-RU"/>
              </w:rPr>
              <w:t xml:space="preserve"> </w:t>
            </w:r>
            <w:r w:rsidRPr="009567A3">
              <w:rPr>
                <w:rFonts w:cs="Times New Roman"/>
                <w:sz w:val="28"/>
                <w:szCs w:val="28"/>
                <w:lang w:val="ru-RU"/>
              </w:rPr>
              <w:t>при</w:t>
            </w:r>
            <w:r w:rsidRPr="009567A3">
              <w:rPr>
                <w:rFonts w:cs="Times New Roman"/>
                <w:spacing w:val="1"/>
                <w:sz w:val="28"/>
                <w:szCs w:val="28"/>
                <w:lang w:val="ru-RU"/>
              </w:rPr>
              <w:t xml:space="preserve"> </w:t>
            </w:r>
            <w:r w:rsidRPr="009567A3">
              <w:rPr>
                <w:rFonts w:cs="Times New Roman"/>
                <w:sz w:val="28"/>
                <w:szCs w:val="28"/>
                <w:lang w:val="ru-RU"/>
              </w:rPr>
              <w:t>освещении</w:t>
            </w:r>
            <w:r w:rsidRPr="009567A3">
              <w:rPr>
                <w:rFonts w:cs="Times New Roman"/>
                <w:spacing w:val="1"/>
                <w:sz w:val="28"/>
                <w:szCs w:val="28"/>
                <w:lang w:val="ru-RU"/>
              </w:rPr>
              <w:t xml:space="preserve"> </w:t>
            </w:r>
            <w:r w:rsidRPr="009567A3">
              <w:rPr>
                <w:rFonts w:cs="Times New Roman"/>
                <w:sz w:val="28"/>
                <w:szCs w:val="28"/>
                <w:lang w:val="ru-RU"/>
              </w:rPr>
              <w:t>второстепенных</w:t>
            </w:r>
            <w:r w:rsidRPr="009567A3">
              <w:rPr>
                <w:rFonts w:cs="Times New Roman"/>
                <w:spacing w:val="1"/>
                <w:sz w:val="28"/>
                <w:szCs w:val="28"/>
                <w:lang w:val="ru-RU"/>
              </w:rPr>
              <w:t xml:space="preserve"> </w:t>
            </w:r>
            <w:r w:rsidRPr="009567A3">
              <w:rPr>
                <w:rFonts w:cs="Times New Roman"/>
                <w:sz w:val="28"/>
                <w:szCs w:val="28"/>
                <w:lang w:val="ru-RU"/>
              </w:rPr>
              <w:t>вопросов</w:t>
            </w:r>
            <w:r w:rsidRPr="009567A3">
              <w:rPr>
                <w:rFonts w:cs="Times New Roman"/>
                <w:spacing w:val="1"/>
                <w:sz w:val="28"/>
                <w:szCs w:val="28"/>
                <w:lang w:val="ru-RU"/>
              </w:rPr>
              <w:t xml:space="preserve"> </w:t>
            </w:r>
            <w:r w:rsidRPr="009567A3">
              <w:rPr>
                <w:rFonts w:cs="Times New Roman"/>
                <w:sz w:val="28"/>
                <w:szCs w:val="28"/>
                <w:lang w:val="ru-RU"/>
              </w:rPr>
              <w:t>или</w:t>
            </w:r>
            <w:r w:rsidRPr="009567A3">
              <w:rPr>
                <w:rFonts w:cs="Times New Roman"/>
                <w:spacing w:val="71"/>
                <w:sz w:val="28"/>
                <w:szCs w:val="28"/>
                <w:lang w:val="ru-RU"/>
              </w:rPr>
              <w:t xml:space="preserve"> </w:t>
            </w:r>
            <w:r w:rsidRPr="009567A3">
              <w:rPr>
                <w:rFonts w:cs="Times New Roman"/>
                <w:sz w:val="28"/>
                <w:szCs w:val="28"/>
                <w:lang w:val="ru-RU"/>
              </w:rPr>
              <w:t>в</w:t>
            </w:r>
            <w:r w:rsidRPr="009567A3">
              <w:rPr>
                <w:rFonts w:cs="Times New Roman"/>
                <w:spacing w:val="1"/>
                <w:sz w:val="28"/>
                <w:szCs w:val="28"/>
                <w:lang w:val="ru-RU"/>
              </w:rPr>
              <w:t xml:space="preserve"> </w:t>
            </w:r>
            <w:r w:rsidRPr="009567A3">
              <w:rPr>
                <w:rFonts w:cs="Times New Roman"/>
                <w:sz w:val="28"/>
                <w:szCs w:val="28"/>
                <w:lang w:val="ru-RU"/>
              </w:rPr>
              <w:t>выкладках,</w:t>
            </w:r>
            <w:r w:rsidRPr="009567A3">
              <w:rPr>
                <w:rFonts w:cs="Times New Roman"/>
                <w:spacing w:val="1"/>
                <w:sz w:val="28"/>
                <w:szCs w:val="28"/>
                <w:lang w:val="ru-RU"/>
              </w:rPr>
              <w:t xml:space="preserve"> </w:t>
            </w:r>
            <w:r w:rsidRPr="009567A3">
              <w:rPr>
                <w:rFonts w:cs="Times New Roman"/>
                <w:sz w:val="28"/>
                <w:szCs w:val="28"/>
                <w:lang w:val="ru-RU"/>
              </w:rPr>
              <w:t>легко</w:t>
            </w:r>
            <w:r w:rsidRPr="009567A3">
              <w:rPr>
                <w:rFonts w:cs="Times New Roman"/>
                <w:spacing w:val="1"/>
                <w:sz w:val="28"/>
                <w:szCs w:val="28"/>
                <w:lang w:val="ru-RU"/>
              </w:rPr>
              <w:t xml:space="preserve"> </w:t>
            </w:r>
            <w:r w:rsidRPr="009567A3">
              <w:rPr>
                <w:rFonts w:cs="Times New Roman"/>
                <w:sz w:val="28"/>
                <w:szCs w:val="28"/>
                <w:lang w:val="ru-RU"/>
              </w:rPr>
              <w:t>исправленные</w:t>
            </w:r>
            <w:r w:rsidRPr="009567A3">
              <w:rPr>
                <w:rFonts w:cs="Times New Roman"/>
                <w:spacing w:val="1"/>
                <w:sz w:val="28"/>
                <w:szCs w:val="28"/>
                <w:lang w:val="ru-RU"/>
              </w:rPr>
              <w:t xml:space="preserve"> </w:t>
            </w:r>
            <w:r w:rsidRPr="009567A3">
              <w:rPr>
                <w:rFonts w:cs="Times New Roman"/>
                <w:sz w:val="28"/>
                <w:szCs w:val="28"/>
                <w:lang w:val="ru-RU"/>
              </w:rPr>
              <w:t>по</w:t>
            </w:r>
            <w:r w:rsidRPr="009567A3">
              <w:rPr>
                <w:rFonts w:cs="Times New Roman"/>
                <w:spacing w:val="1"/>
                <w:sz w:val="28"/>
                <w:szCs w:val="28"/>
                <w:lang w:val="ru-RU"/>
              </w:rPr>
              <w:t xml:space="preserve"> </w:t>
            </w:r>
            <w:r w:rsidRPr="009567A3">
              <w:rPr>
                <w:rFonts w:cs="Times New Roman"/>
                <w:sz w:val="28"/>
                <w:szCs w:val="28"/>
                <w:lang w:val="ru-RU"/>
              </w:rPr>
              <w:t>замечанию</w:t>
            </w:r>
            <w:r w:rsidRPr="009567A3">
              <w:rPr>
                <w:rFonts w:cs="Times New Roman"/>
                <w:spacing w:val="1"/>
                <w:sz w:val="28"/>
                <w:szCs w:val="28"/>
                <w:lang w:val="ru-RU"/>
              </w:rPr>
              <w:t xml:space="preserve"> </w:t>
            </w:r>
            <w:r w:rsidRPr="009567A3">
              <w:rPr>
                <w:rFonts w:cs="Times New Roman"/>
                <w:sz w:val="28"/>
                <w:szCs w:val="28"/>
                <w:lang w:val="ru-RU"/>
              </w:rPr>
              <w:t>преподавателя.</w:t>
            </w:r>
          </w:p>
        </w:tc>
      </w:tr>
      <w:tr w:rsidR="009B16C8" w:rsidRPr="009567A3" w14:paraId="2615C824" w14:textId="77777777" w:rsidTr="00477CDE">
        <w:trPr>
          <w:trHeight w:val="2253"/>
        </w:trPr>
        <w:tc>
          <w:tcPr>
            <w:tcW w:w="3131" w:type="dxa"/>
          </w:tcPr>
          <w:p w14:paraId="7A722FCC" w14:textId="77777777" w:rsidR="009B16C8" w:rsidRPr="009567A3" w:rsidRDefault="009B16C8" w:rsidP="00477CDE">
            <w:pPr>
              <w:pStyle w:val="TableParagraph"/>
              <w:spacing w:before="3"/>
              <w:rPr>
                <w:rFonts w:cs="Times New Roman"/>
                <w:b/>
                <w:sz w:val="28"/>
                <w:szCs w:val="28"/>
                <w:lang w:val="ru-RU"/>
              </w:rPr>
            </w:pPr>
          </w:p>
          <w:p w14:paraId="09A0A5FD" w14:textId="77777777" w:rsidR="009B16C8" w:rsidRPr="009567A3" w:rsidRDefault="009B16C8" w:rsidP="00477CDE">
            <w:pPr>
              <w:pStyle w:val="TableParagraph"/>
              <w:spacing w:before="1"/>
              <w:ind w:left="108"/>
              <w:rPr>
                <w:rFonts w:cs="Times New Roman"/>
                <w:sz w:val="28"/>
                <w:szCs w:val="28"/>
              </w:rPr>
            </w:pPr>
            <w:r w:rsidRPr="009567A3">
              <w:rPr>
                <w:rFonts w:cs="Times New Roman"/>
                <w:sz w:val="28"/>
                <w:szCs w:val="28"/>
              </w:rPr>
              <w:t>«</w:t>
            </w:r>
            <w:proofErr w:type="spellStart"/>
            <w:r w:rsidRPr="009567A3">
              <w:rPr>
                <w:rFonts w:cs="Times New Roman"/>
                <w:sz w:val="28"/>
                <w:szCs w:val="28"/>
              </w:rPr>
              <w:t>Удовлетворительно</w:t>
            </w:r>
            <w:proofErr w:type="spellEnd"/>
            <w:r w:rsidRPr="009567A3">
              <w:rPr>
                <w:rFonts w:cs="Times New Roman"/>
                <w:sz w:val="28"/>
                <w:szCs w:val="28"/>
              </w:rPr>
              <w:t>»</w:t>
            </w:r>
          </w:p>
        </w:tc>
        <w:tc>
          <w:tcPr>
            <w:tcW w:w="6796" w:type="dxa"/>
          </w:tcPr>
          <w:p w14:paraId="730C9E91" w14:textId="77777777" w:rsidR="009B16C8" w:rsidRPr="009567A3" w:rsidRDefault="009B16C8" w:rsidP="00477CDE">
            <w:pPr>
              <w:pStyle w:val="TableParagraph"/>
              <w:ind w:left="109" w:right="99"/>
              <w:jc w:val="both"/>
              <w:rPr>
                <w:rFonts w:cs="Times New Roman"/>
                <w:sz w:val="28"/>
                <w:szCs w:val="28"/>
                <w:lang w:val="ru-RU"/>
              </w:rPr>
            </w:pPr>
            <w:r w:rsidRPr="009567A3">
              <w:rPr>
                <w:rFonts w:cs="Times New Roman"/>
                <w:sz w:val="28"/>
                <w:szCs w:val="28"/>
                <w:lang w:val="ru-RU"/>
              </w:rPr>
              <w:t>-неполно</w:t>
            </w:r>
            <w:r w:rsidRPr="009567A3">
              <w:rPr>
                <w:rFonts w:cs="Times New Roman"/>
                <w:spacing w:val="1"/>
                <w:sz w:val="28"/>
                <w:szCs w:val="28"/>
                <w:lang w:val="ru-RU"/>
              </w:rPr>
              <w:t xml:space="preserve"> </w:t>
            </w:r>
            <w:r w:rsidRPr="009567A3">
              <w:rPr>
                <w:rFonts w:cs="Times New Roman"/>
                <w:sz w:val="28"/>
                <w:szCs w:val="28"/>
                <w:lang w:val="ru-RU"/>
              </w:rPr>
              <w:t>или</w:t>
            </w:r>
            <w:r w:rsidRPr="009567A3">
              <w:rPr>
                <w:rFonts w:cs="Times New Roman"/>
                <w:spacing w:val="1"/>
                <w:sz w:val="28"/>
                <w:szCs w:val="28"/>
                <w:lang w:val="ru-RU"/>
              </w:rPr>
              <w:t xml:space="preserve"> </w:t>
            </w:r>
            <w:r w:rsidRPr="009567A3">
              <w:rPr>
                <w:rFonts w:cs="Times New Roman"/>
                <w:sz w:val="28"/>
                <w:szCs w:val="28"/>
                <w:lang w:val="ru-RU"/>
              </w:rPr>
              <w:t>непоследовательно</w:t>
            </w:r>
            <w:r w:rsidRPr="009567A3">
              <w:rPr>
                <w:rFonts w:cs="Times New Roman"/>
                <w:spacing w:val="71"/>
                <w:sz w:val="28"/>
                <w:szCs w:val="28"/>
                <w:lang w:val="ru-RU"/>
              </w:rPr>
              <w:t xml:space="preserve"> </w:t>
            </w:r>
            <w:r w:rsidRPr="009567A3">
              <w:rPr>
                <w:rFonts w:cs="Times New Roman"/>
                <w:sz w:val="28"/>
                <w:szCs w:val="28"/>
                <w:lang w:val="ru-RU"/>
              </w:rPr>
              <w:t>раскрыто</w:t>
            </w:r>
            <w:r w:rsidRPr="009567A3">
              <w:rPr>
                <w:rFonts w:cs="Times New Roman"/>
                <w:spacing w:val="1"/>
                <w:sz w:val="28"/>
                <w:szCs w:val="28"/>
                <w:lang w:val="ru-RU"/>
              </w:rPr>
              <w:t xml:space="preserve"> </w:t>
            </w:r>
            <w:r w:rsidRPr="009567A3">
              <w:rPr>
                <w:rFonts w:cs="Times New Roman"/>
                <w:sz w:val="28"/>
                <w:szCs w:val="28"/>
                <w:lang w:val="ru-RU"/>
              </w:rPr>
              <w:t>содержание материала, но показано общее понимание</w:t>
            </w:r>
            <w:r w:rsidRPr="009567A3">
              <w:rPr>
                <w:rFonts w:cs="Times New Roman"/>
                <w:spacing w:val="1"/>
                <w:sz w:val="28"/>
                <w:szCs w:val="28"/>
                <w:lang w:val="ru-RU"/>
              </w:rPr>
              <w:t xml:space="preserve"> </w:t>
            </w:r>
            <w:r w:rsidRPr="009567A3">
              <w:rPr>
                <w:rFonts w:cs="Times New Roman"/>
                <w:sz w:val="28"/>
                <w:szCs w:val="28"/>
                <w:lang w:val="ru-RU"/>
              </w:rPr>
              <w:t>вопроса и продемонстрированы умения, достаточные</w:t>
            </w:r>
            <w:r w:rsidRPr="009567A3">
              <w:rPr>
                <w:rFonts w:cs="Times New Roman"/>
                <w:spacing w:val="1"/>
                <w:sz w:val="28"/>
                <w:szCs w:val="28"/>
                <w:lang w:val="ru-RU"/>
              </w:rPr>
              <w:t xml:space="preserve"> </w:t>
            </w:r>
            <w:r w:rsidRPr="009567A3">
              <w:rPr>
                <w:rFonts w:cs="Times New Roman"/>
                <w:sz w:val="28"/>
                <w:szCs w:val="28"/>
                <w:lang w:val="ru-RU"/>
              </w:rPr>
              <w:t>для</w:t>
            </w:r>
            <w:r w:rsidRPr="009567A3">
              <w:rPr>
                <w:rFonts w:cs="Times New Roman"/>
                <w:spacing w:val="1"/>
                <w:sz w:val="28"/>
                <w:szCs w:val="28"/>
                <w:lang w:val="ru-RU"/>
              </w:rPr>
              <w:t xml:space="preserve"> </w:t>
            </w:r>
            <w:r w:rsidRPr="009567A3">
              <w:rPr>
                <w:rFonts w:cs="Times New Roman"/>
                <w:sz w:val="28"/>
                <w:szCs w:val="28"/>
                <w:lang w:val="ru-RU"/>
              </w:rPr>
              <w:t>дальнейшего</w:t>
            </w:r>
            <w:r w:rsidRPr="009567A3">
              <w:rPr>
                <w:rFonts w:cs="Times New Roman"/>
                <w:spacing w:val="1"/>
                <w:sz w:val="28"/>
                <w:szCs w:val="28"/>
                <w:lang w:val="ru-RU"/>
              </w:rPr>
              <w:t xml:space="preserve"> </w:t>
            </w:r>
            <w:r w:rsidRPr="009567A3">
              <w:rPr>
                <w:rFonts w:cs="Times New Roman"/>
                <w:sz w:val="28"/>
                <w:szCs w:val="28"/>
                <w:lang w:val="ru-RU"/>
              </w:rPr>
              <w:t>усвоения</w:t>
            </w:r>
            <w:r w:rsidRPr="009567A3">
              <w:rPr>
                <w:rFonts w:cs="Times New Roman"/>
                <w:spacing w:val="1"/>
                <w:sz w:val="28"/>
                <w:szCs w:val="28"/>
                <w:lang w:val="ru-RU"/>
              </w:rPr>
              <w:t xml:space="preserve"> </w:t>
            </w:r>
            <w:r w:rsidRPr="009567A3">
              <w:rPr>
                <w:rFonts w:cs="Times New Roman"/>
                <w:sz w:val="28"/>
                <w:szCs w:val="28"/>
                <w:lang w:val="ru-RU"/>
              </w:rPr>
              <w:t>программного</w:t>
            </w:r>
            <w:r w:rsidRPr="009567A3">
              <w:rPr>
                <w:rFonts w:cs="Times New Roman"/>
                <w:spacing w:val="1"/>
                <w:sz w:val="28"/>
                <w:szCs w:val="28"/>
                <w:lang w:val="ru-RU"/>
              </w:rPr>
              <w:t xml:space="preserve"> </w:t>
            </w:r>
            <w:r w:rsidRPr="009567A3">
              <w:rPr>
                <w:rFonts w:cs="Times New Roman"/>
                <w:sz w:val="28"/>
                <w:szCs w:val="28"/>
                <w:lang w:val="ru-RU"/>
              </w:rPr>
              <w:t>материала</w:t>
            </w:r>
            <w:r w:rsidRPr="009567A3">
              <w:rPr>
                <w:rFonts w:cs="Times New Roman"/>
                <w:spacing w:val="-67"/>
                <w:sz w:val="28"/>
                <w:szCs w:val="28"/>
                <w:lang w:val="ru-RU"/>
              </w:rPr>
              <w:t xml:space="preserve"> </w:t>
            </w:r>
            <w:r w:rsidRPr="009567A3">
              <w:rPr>
                <w:rFonts w:cs="Times New Roman"/>
                <w:sz w:val="28"/>
                <w:szCs w:val="28"/>
                <w:lang w:val="ru-RU"/>
              </w:rPr>
              <w:t>определенные</w:t>
            </w:r>
            <w:r w:rsidRPr="009567A3">
              <w:rPr>
                <w:rFonts w:cs="Times New Roman"/>
                <w:spacing w:val="-1"/>
                <w:sz w:val="28"/>
                <w:szCs w:val="28"/>
                <w:lang w:val="ru-RU"/>
              </w:rPr>
              <w:t xml:space="preserve"> </w:t>
            </w:r>
            <w:r w:rsidRPr="009567A3">
              <w:rPr>
                <w:rFonts w:cs="Times New Roman"/>
                <w:sz w:val="28"/>
                <w:szCs w:val="28"/>
                <w:lang w:val="ru-RU"/>
              </w:rPr>
              <w:t>настоящей</w:t>
            </w:r>
            <w:r w:rsidRPr="009567A3">
              <w:rPr>
                <w:rFonts w:cs="Times New Roman"/>
                <w:spacing w:val="-2"/>
                <w:sz w:val="28"/>
                <w:szCs w:val="28"/>
                <w:lang w:val="ru-RU"/>
              </w:rPr>
              <w:t xml:space="preserve"> </w:t>
            </w:r>
            <w:r w:rsidRPr="009567A3">
              <w:rPr>
                <w:rFonts w:cs="Times New Roman"/>
                <w:sz w:val="28"/>
                <w:szCs w:val="28"/>
                <w:lang w:val="ru-RU"/>
              </w:rPr>
              <w:t>программой</w:t>
            </w:r>
          </w:p>
          <w:p w14:paraId="462C21B4" w14:textId="77777777" w:rsidR="009B16C8" w:rsidRPr="009567A3" w:rsidRDefault="009B16C8" w:rsidP="00477CDE">
            <w:pPr>
              <w:pStyle w:val="TableParagraph"/>
              <w:tabs>
                <w:tab w:val="left" w:pos="3178"/>
                <w:tab w:val="left" w:pos="3451"/>
                <w:tab w:val="left" w:pos="5399"/>
                <w:tab w:val="left" w:pos="6078"/>
              </w:tabs>
              <w:spacing w:line="322" w:lineRule="exact"/>
              <w:ind w:left="109" w:right="98"/>
              <w:jc w:val="both"/>
              <w:rPr>
                <w:rFonts w:cs="Times New Roman"/>
                <w:sz w:val="28"/>
                <w:szCs w:val="28"/>
              </w:rPr>
            </w:pPr>
            <w:r w:rsidRPr="009567A3">
              <w:rPr>
                <w:rFonts w:cs="Times New Roman"/>
                <w:sz w:val="28"/>
                <w:szCs w:val="28"/>
                <w:lang w:val="ru-RU"/>
              </w:rPr>
              <w:t>-несоответствие</w:t>
            </w:r>
            <w:r w:rsidRPr="009567A3">
              <w:rPr>
                <w:rFonts w:cs="Times New Roman"/>
                <w:sz w:val="28"/>
                <w:szCs w:val="28"/>
                <w:lang w:val="ru-RU"/>
              </w:rPr>
              <w:tab/>
              <w:t>выводов,</w:t>
            </w:r>
            <w:r w:rsidRPr="009567A3">
              <w:rPr>
                <w:rFonts w:cs="Times New Roman"/>
                <w:sz w:val="28"/>
                <w:szCs w:val="28"/>
                <w:lang w:val="ru-RU"/>
              </w:rPr>
              <w:tab/>
            </w:r>
            <w:r w:rsidRPr="009567A3">
              <w:rPr>
                <w:rFonts w:cs="Times New Roman"/>
                <w:spacing w:val="-1"/>
                <w:sz w:val="28"/>
                <w:szCs w:val="28"/>
                <w:lang w:val="ru-RU"/>
              </w:rPr>
              <w:t>сделанных</w:t>
            </w:r>
            <w:r w:rsidRPr="009567A3">
              <w:rPr>
                <w:rFonts w:cs="Times New Roman"/>
                <w:spacing w:val="-68"/>
                <w:sz w:val="28"/>
                <w:szCs w:val="28"/>
                <w:lang w:val="ru-RU"/>
              </w:rPr>
              <w:t xml:space="preserve"> </w:t>
            </w:r>
            <w:r w:rsidRPr="009567A3">
              <w:rPr>
                <w:rFonts w:cs="Times New Roman"/>
                <w:sz w:val="28"/>
                <w:szCs w:val="28"/>
                <w:lang w:val="ru-RU"/>
              </w:rPr>
              <w:t>экзаменующимся,</w:t>
            </w:r>
            <w:r w:rsidRPr="009567A3">
              <w:rPr>
                <w:rFonts w:cs="Times New Roman"/>
                <w:sz w:val="28"/>
                <w:szCs w:val="28"/>
                <w:lang w:val="ru-RU"/>
              </w:rPr>
              <w:tab/>
            </w:r>
            <w:r w:rsidRPr="009567A3">
              <w:rPr>
                <w:rFonts w:cs="Times New Roman"/>
                <w:sz w:val="28"/>
                <w:szCs w:val="28"/>
                <w:lang w:val="ru-RU"/>
              </w:rPr>
              <w:tab/>
              <w:t>толкованию</w:t>
            </w:r>
            <w:r w:rsidRPr="009567A3">
              <w:rPr>
                <w:rFonts w:cs="Times New Roman"/>
                <w:sz w:val="28"/>
                <w:szCs w:val="28"/>
                <w:lang w:val="ru-RU"/>
              </w:rPr>
              <w:tab/>
            </w:r>
            <w:r w:rsidRPr="009567A3">
              <w:rPr>
                <w:rFonts w:cs="Times New Roman"/>
                <w:sz w:val="28"/>
                <w:szCs w:val="28"/>
                <w:lang w:val="ru-RU"/>
              </w:rPr>
              <w:tab/>
            </w:r>
            <w:proofErr w:type="spellStart"/>
            <w:r w:rsidRPr="009567A3">
              <w:rPr>
                <w:rFonts w:cs="Times New Roman"/>
                <w:spacing w:val="-1"/>
                <w:sz w:val="28"/>
                <w:szCs w:val="28"/>
              </w:rPr>
              <w:t>норм</w:t>
            </w:r>
            <w:proofErr w:type="spellEnd"/>
          </w:p>
        </w:tc>
      </w:tr>
    </w:tbl>
    <w:p w14:paraId="2CABC713" w14:textId="77777777" w:rsidR="009B16C8" w:rsidRPr="009567A3" w:rsidRDefault="009B16C8" w:rsidP="009B16C8">
      <w:pPr>
        <w:spacing w:line="322" w:lineRule="exact"/>
        <w:jc w:val="both"/>
        <w:rPr>
          <w:sz w:val="28"/>
          <w:szCs w:val="28"/>
        </w:rPr>
        <w:sectPr w:rsidR="009B16C8" w:rsidRPr="009567A3" w:rsidSect="009B16C8">
          <w:pgSz w:w="11910" w:h="16840"/>
          <w:pgMar w:top="1040" w:right="440" w:bottom="1200" w:left="1020" w:header="0" w:footer="987" w:gutter="0"/>
          <w:cols w:space="720"/>
        </w:sect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31"/>
        <w:gridCol w:w="6796"/>
      </w:tblGrid>
      <w:tr w:rsidR="009B16C8" w:rsidRPr="009567A3" w14:paraId="1C6ED5BC" w14:textId="77777777" w:rsidTr="00477CDE">
        <w:trPr>
          <w:trHeight w:val="1490"/>
        </w:trPr>
        <w:tc>
          <w:tcPr>
            <w:tcW w:w="3131" w:type="dxa"/>
          </w:tcPr>
          <w:p w14:paraId="5500EE01" w14:textId="77777777" w:rsidR="009B16C8" w:rsidRPr="009567A3" w:rsidRDefault="009B16C8" w:rsidP="00477CDE">
            <w:pPr>
              <w:pStyle w:val="TableParagraph"/>
              <w:rPr>
                <w:rFonts w:cs="Times New Roman"/>
                <w:sz w:val="28"/>
                <w:szCs w:val="28"/>
              </w:rPr>
            </w:pPr>
          </w:p>
        </w:tc>
        <w:tc>
          <w:tcPr>
            <w:tcW w:w="6796" w:type="dxa"/>
          </w:tcPr>
          <w:p w14:paraId="1FB78EDB" w14:textId="77777777" w:rsidR="009B16C8" w:rsidRPr="009567A3" w:rsidRDefault="009B16C8" w:rsidP="00477CDE">
            <w:pPr>
              <w:pStyle w:val="TableParagraph"/>
              <w:spacing w:line="312" w:lineRule="exact"/>
              <w:ind w:left="109"/>
              <w:rPr>
                <w:rFonts w:cs="Times New Roman"/>
                <w:sz w:val="28"/>
                <w:szCs w:val="28"/>
                <w:lang w:val="ru-RU"/>
              </w:rPr>
            </w:pPr>
            <w:r w:rsidRPr="009567A3">
              <w:rPr>
                <w:rFonts w:cs="Times New Roman"/>
                <w:sz w:val="28"/>
                <w:szCs w:val="28"/>
                <w:lang w:val="ru-RU"/>
              </w:rPr>
              <w:t>законодательства;</w:t>
            </w:r>
          </w:p>
          <w:p w14:paraId="5FF03003" w14:textId="77777777" w:rsidR="009B16C8" w:rsidRPr="009567A3" w:rsidRDefault="009B16C8" w:rsidP="00477CDE">
            <w:pPr>
              <w:pStyle w:val="TableParagraph"/>
              <w:spacing w:before="2" w:line="237" w:lineRule="auto"/>
              <w:ind w:left="109"/>
              <w:rPr>
                <w:rFonts w:cs="Times New Roman"/>
                <w:sz w:val="28"/>
                <w:szCs w:val="28"/>
                <w:lang w:val="ru-RU"/>
              </w:rPr>
            </w:pPr>
            <w:r w:rsidRPr="009567A3">
              <w:rPr>
                <w:rFonts w:cs="Times New Roman"/>
                <w:sz w:val="28"/>
                <w:szCs w:val="28"/>
                <w:lang w:val="ru-RU"/>
              </w:rPr>
              <w:t>-своевременное</w:t>
            </w:r>
            <w:r w:rsidRPr="009567A3">
              <w:rPr>
                <w:rFonts w:cs="Times New Roman"/>
                <w:spacing w:val="53"/>
                <w:sz w:val="28"/>
                <w:szCs w:val="28"/>
                <w:lang w:val="ru-RU"/>
              </w:rPr>
              <w:t xml:space="preserve"> </w:t>
            </w:r>
            <w:r w:rsidRPr="009567A3">
              <w:rPr>
                <w:rFonts w:cs="Times New Roman"/>
                <w:sz w:val="28"/>
                <w:szCs w:val="28"/>
                <w:lang w:val="ru-RU"/>
              </w:rPr>
              <w:t>исправление</w:t>
            </w:r>
            <w:r w:rsidRPr="009567A3">
              <w:rPr>
                <w:rFonts w:cs="Times New Roman"/>
                <w:spacing w:val="55"/>
                <w:sz w:val="28"/>
                <w:szCs w:val="28"/>
                <w:lang w:val="ru-RU"/>
              </w:rPr>
              <w:t xml:space="preserve"> </w:t>
            </w:r>
            <w:r w:rsidRPr="009567A3">
              <w:rPr>
                <w:rFonts w:cs="Times New Roman"/>
                <w:sz w:val="28"/>
                <w:szCs w:val="28"/>
                <w:lang w:val="ru-RU"/>
              </w:rPr>
              <w:t>ошибок</w:t>
            </w:r>
            <w:r w:rsidRPr="009567A3">
              <w:rPr>
                <w:rFonts w:cs="Times New Roman"/>
                <w:spacing w:val="56"/>
                <w:sz w:val="28"/>
                <w:szCs w:val="28"/>
                <w:lang w:val="ru-RU"/>
              </w:rPr>
              <w:t xml:space="preserve"> </w:t>
            </w:r>
            <w:r w:rsidRPr="009567A3">
              <w:rPr>
                <w:rFonts w:cs="Times New Roman"/>
                <w:sz w:val="28"/>
                <w:szCs w:val="28"/>
                <w:lang w:val="ru-RU"/>
              </w:rPr>
              <w:t>при</w:t>
            </w:r>
            <w:r w:rsidRPr="009567A3">
              <w:rPr>
                <w:rFonts w:cs="Times New Roman"/>
                <w:spacing w:val="55"/>
                <w:sz w:val="28"/>
                <w:szCs w:val="28"/>
                <w:lang w:val="ru-RU"/>
              </w:rPr>
              <w:t xml:space="preserve"> </w:t>
            </w:r>
            <w:r w:rsidRPr="009567A3">
              <w:rPr>
                <w:rFonts w:cs="Times New Roman"/>
                <w:sz w:val="28"/>
                <w:szCs w:val="28"/>
                <w:lang w:val="ru-RU"/>
              </w:rPr>
              <w:t>изложении</w:t>
            </w:r>
            <w:r w:rsidRPr="009567A3">
              <w:rPr>
                <w:rFonts w:cs="Times New Roman"/>
                <w:spacing w:val="-67"/>
                <w:sz w:val="28"/>
                <w:szCs w:val="28"/>
                <w:lang w:val="ru-RU"/>
              </w:rPr>
              <w:t xml:space="preserve"> </w:t>
            </w:r>
            <w:r w:rsidRPr="009567A3">
              <w:rPr>
                <w:rFonts w:cs="Times New Roman"/>
                <w:sz w:val="28"/>
                <w:szCs w:val="28"/>
                <w:lang w:val="ru-RU"/>
              </w:rPr>
              <w:t>ответа.</w:t>
            </w:r>
          </w:p>
        </w:tc>
      </w:tr>
      <w:tr w:rsidR="009B16C8" w:rsidRPr="009567A3" w14:paraId="5F9F4E9D" w14:textId="77777777" w:rsidTr="00477CDE">
        <w:trPr>
          <w:trHeight w:val="3221"/>
        </w:trPr>
        <w:tc>
          <w:tcPr>
            <w:tcW w:w="3131" w:type="dxa"/>
          </w:tcPr>
          <w:p w14:paraId="630A3D53" w14:textId="77777777" w:rsidR="009B16C8" w:rsidRPr="009567A3" w:rsidRDefault="009B16C8" w:rsidP="00477CDE">
            <w:pPr>
              <w:pStyle w:val="TableParagraph"/>
              <w:spacing w:before="9"/>
              <w:rPr>
                <w:rFonts w:cs="Times New Roman"/>
                <w:b/>
                <w:sz w:val="28"/>
                <w:szCs w:val="28"/>
                <w:lang w:val="ru-RU"/>
              </w:rPr>
            </w:pPr>
          </w:p>
          <w:p w14:paraId="1ADF838E" w14:textId="77777777" w:rsidR="009B16C8" w:rsidRPr="009567A3" w:rsidRDefault="009B16C8" w:rsidP="00477CDE">
            <w:pPr>
              <w:pStyle w:val="TableParagraph"/>
              <w:spacing w:before="1"/>
              <w:ind w:left="108"/>
              <w:rPr>
                <w:rFonts w:cs="Times New Roman"/>
                <w:sz w:val="28"/>
                <w:szCs w:val="28"/>
              </w:rPr>
            </w:pPr>
            <w:r w:rsidRPr="009567A3">
              <w:rPr>
                <w:rFonts w:cs="Times New Roman"/>
                <w:sz w:val="28"/>
                <w:szCs w:val="28"/>
              </w:rPr>
              <w:t>«</w:t>
            </w:r>
            <w:proofErr w:type="spellStart"/>
            <w:r w:rsidRPr="009567A3">
              <w:rPr>
                <w:rFonts w:cs="Times New Roman"/>
                <w:sz w:val="28"/>
                <w:szCs w:val="28"/>
              </w:rPr>
              <w:t>Неудовлетворительно</w:t>
            </w:r>
            <w:proofErr w:type="spellEnd"/>
            <w:r w:rsidRPr="009567A3">
              <w:rPr>
                <w:rFonts w:cs="Times New Roman"/>
                <w:sz w:val="28"/>
                <w:szCs w:val="28"/>
              </w:rPr>
              <w:t>»</w:t>
            </w:r>
          </w:p>
        </w:tc>
        <w:tc>
          <w:tcPr>
            <w:tcW w:w="6796" w:type="dxa"/>
          </w:tcPr>
          <w:p w14:paraId="0BC68F5E" w14:textId="77777777" w:rsidR="009B16C8" w:rsidRPr="009567A3" w:rsidRDefault="009B16C8" w:rsidP="009B16C8">
            <w:pPr>
              <w:pStyle w:val="TableParagraph"/>
              <w:numPr>
                <w:ilvl w:val="0"/>
                <w:numId w:val="32"/>
              </w:numPr>
              <w:tabs>
                <w:tab w:val="left" w:pos="557"/>
              </w:tabs>
              <w:ind w:right="102" w:firstLine="0"/>
              <w:jc w:val="both"/>
              <w:rPr>
                <w:rFonts w:cs="Times New Roman"/>
                <w:sz w:val="28"/>
                <w:szCs w:val="28"/>
                <w:lang w:val="ru-RU"/>
              </w:rPr>
            </w:pPr>
            <w:r w:rsidRPr="009567A3">
              <w:rPr>
                <w:rFonts w:cs="Times New Roman"/>
                <w:sz w:val="28"/>
                <w:szCs w:val="28"/>
                <w:lang w:val="ru-RU"/>
              </w:rPr>
              <w:t>не</w:t>
            </w:r>
            <w:r w:rsidRPr="009567A3">
              <w:rPr>
                <w:rFonts w:cs="Times New Roman"/>
                <w:spacing w:val="1"/>
                <w:sz w:val="28"/>
                <w:szCs w:val="28"/>
                <w:lang w:val="ru-RU"/>
              </w:rPr>
              <w:t xml:space="preserve"> </w:t>
            </w:r>
            <w:r w:rsidRPr="009567A3">
              <w:rPr>
                <w:rFonts w:cs="Times New Roman"/>
                <w:sz w:val="28"/>
                <w:szCs w:val="28"/>
                <w:lang w:val="ru-RU"/>
              </w:rPr>
              <w:t>раскрыто</w:t>
            </w:r>
            <w:r w:rsidRPr="009567A3">
              <w:rPr>
                <w:rFonts w:cs="Times New Roman"/>
                <w:spacing w:val="1"/>
                <w:sz w:val="28"/>
                <w:szCs w:val="28"/>
                <w:lang w:val="ru-RU"/>
              </w:rPr>
              <w:t xml:space="preserve"> </w:t>
            </w:r>
            <w:r w:rsidRPr="009567A3">
              <w:rPr>
                <w:rFonts w:cs="Times New Roman"/>
                <w:sz w:val="28"/>
                <w:szCs w:val="28"/>
                <w:lang w:val="ru-RU"/>
              </w:rPr>
              <w:t>основное</w:t>
            </w:r>
            <w:r w:rsidRPr="009567A3">
              <w:rPr>
                <w:rFonts w:cs="Times New Roman"/>
                <w:spacing w:val="1"/>
                <w:sz w:val="28"/>
                <w:szCs w:val="28"/>
                <w:lang w:val="ru-RU"/>
              </w:rPr>
              <w:t xml:space="preserve"> </w:t>
            </w:r>
            <w:r w:rsidRPr="009567A3">
              <w:rPr>
                <w:rFonts w:cs="Times New Roman"/>
                <w:sz w:val="28"/>
                <w:szCs w:val="28"/>
                <w:lang w:val="ru-RU"/>
              </w:rPr>
              <w:t>содержание</w:t>
            </w:r>
            <w:r w:rsidRPr="009567A3">
              <w:rPr>
                <w:rFonts w:cs="Times New Roman"/>
                <w:spacing w:val="1"/>
                <w:sz w:val="28"/>
                <w:szCs w:val="28"/>
                <w:lang w:val="ru-RU"/>
              </w:rPr>
              <w:t xml:space="preserve"> </w:t>
            </w:r>
            <w:r w:rsidRPr="009567A3">
              <w:rPr>
                <w:rFonts w:cs="Times New Roman"/>
                <w:sz w:val="28"/>
                <w:szCs w:val="28"/>
                <w:lang w:val="ru-RU"/>
              </w:rPr>
              <w:t>учебного</w:t>
            </w:r>
            <w:r w:rsidRPr="009567A3">
              <w:rPr>
                <w:rFonts w:cs="Times New Roman"/>
                <w:spacing w:val="-67"/>
                <w:sz w:val="28"/>
                <w:szCs w:val="28"/>
                <w:lang w:val="ru-RU"/>
              </w:rPr>
              <w:t xml:space="preserve"> </w:t>
            </w:r>
            <w:r w:rsidRPr="009567A3">
              <w:rPr>
                <w:rFonts w:cs="Times New Roman"/>
                <w:sz w:val="28"/>
                <w:szCs w:val="28"/>
                <w:lang w:val="ru-RU"/>
              </w:rPr>
              <w:t>материала;</w:t>
            </w:r>
          </w:p>
          <w:p w14:paraId="5B76C624" w14:textId="77777777" w:rsidR="009B16C8" w:rsidRPr="009567A3" w:rsidRDefault="009B16C8" w:rsidP="00477CDE">
            <w:pPr>
              <w:pStyle w:val="TableParagraph"/>
              <w:ind w:left="109" w:right="101"/>
              <w:jc w:val="both"/>
              <w:rPr>
                <w:rFonts w:cs="Times New Roman"/>
                <w:sz w:val="28"/>
                <w:szCs w:val="28"/>
                <w:lang w:val="ru-RU"/>
              </w:rPr>
            </w:pPr>
            <w:r w:rsidRPr="009567A3">
              <w:rPr>
                <w:rFonts w:cs="Times New Roman"/>
                <w:sz w:val="28"/>
                <w:szCs w:val="28"/>
                <w:lang w:val="ru-RU"/>
              </w:rPr>
              <w:t>-обнаружено</w:t>
            </w:r>
            <w:r w:rsidRPr="009567A3">
              <w:rPr>
                <w:rFonts w:cs="Times New Roman"/>
                <w:spacing w:val="1"/>
                <w:sz w:val="28"/>
                <w:szCs w:val="28"/>
                <w:lang w:val="ru-RU"/>
              </w:rPr>
              <w:t xml:space="preserve"> </w:t>
            </w:r>
            <w:r w:rsidRPr="009567A3">
              <w:rPr>
                <w:rFonts w:cs="Times New Roman"/>
                <w:sz w:val="28"/>
                <w:szCs w:val="28"/>
                <w:lang w:val="ru-RU"/>
              </w:rPr>
              <w:t>незнание</w:t>
            </w:r>
            <w:r w:rsidRPr="009567A3">
              <w:rPr>
                <w:rFonts w:cs="Times New Roman"/>
                <w:spacing w:val="1"/>
                <w:sz w:val="28"/>
                <w:szCs w:val="28"/>
                <w:lang w:val="ru-RU"/>
              </w:rPr>
              <w:t xml:space="preserve"> </w:t>
            </w:r>
            <w:r w:rsidRPr="009567A3">
              <w:rPr>
                <w:rFonts w:cs="Times New Roman"/>
                <w:sz w:val="28"/>
                <w:szCs w:val="28"/>
                <w:lang w:val="ru-RU"/>
              </w:rPr>
              <w:t>или</w:t>
            </w:r>
            <w:r w:rsidRPr="009567A3">
              <w:rPr>
                <w:rFonts w:cs="Times New Roman"/>
                <w:spacing w:val="1"/>
                <w:sz w:val="28"/>
                <w:szCs w:val="28"/>
                <w:lang w:val="ru-RU"/>
              </w:rPr>
              <w:t xml:space="preserve"> </w:t>
            </w:r>
            <w:r w:rsidRPr="009567A3">
              <w:rPr>
                <w:rFonts w:cs="Times New Roman"/>
                <w:sz w:val="28"/>
                <w:szCs w:val="28"/>
                <w:lang w:val="ru-RU"/>
              </w:rPr>
              <w:t>неполное</w:t>
            </w:r>
            <w:r w:rsidRPr="009567A3">
              <w:rPr>
                <w:rFonts w:cs="Times New Roman"/>
                <w:spacing w:val="1"/>
                <w:sz w:val="28"/>
                <w:szCs w:val="28"/>
                <w:lang w:val="ru-RU"/>
              </w:rPr>
              <w:t xml:space="preserve"> </w:t>
            </w:r>
            <w:r w:rsidRPr="009567A3">
              <w:rPr>
                <w:rFonts w:cs="Times New Roman"/>
                <w:sz w:val="28"/>
                <w:szCs w:val="28"/>
                <w:lang w:val="ru-RU"/>
              </w:rPr>
              <w:t>понимание</w:t>
            </w:r>
            <w:r w:rsidRPr="009567A3">
              <w:rPr>
                <w:rFonts w:cs="Times New Roman"/>
                <w:spacing w:val="1"/>
                <w:sz w:val="28"/>
                <w:szCs w:val="28"/>
                <w:lang w:val="ru-RU"/>
              </w:rPr>
              <w:t xml:space="preserve"> </w:t>
            </w:r>
            <w:r w:rsidRPr="009567A3">
              <w:rPr>
                <w:rFonts w:cs="Times New Roman"/>
                <w:sz w:val="28"/>
                <w:szCs w:val="28"/>
                <w:lang w:val="ru-RU"/>
              </w:rPr>
              <w:t>учеником</w:t>
            </w:r>
            <w:r w:rsidRPr="009567A3">
              <w:rPr>
                <w:rFonts w:cs="Times New Roman"/>
                <w:spacing w:val="1"/>
                <w:sz w:val="28"/>
                <w:szCs w:val="28"/>
                <w:lang w:val="ru-RU"/>
              </w:rPr>
              <w:t xml:space="preserve"> </w:t>
            </w:r>
            <w:r w:rsidRPr="009567A3">
              <w:rPr>
                <w:rFonts w:cs="Times New Roman"/>
                <w:sz w:val="28"/>
                <w:szCs w:val="28"/>
                <w:lang w:val="ru-RU"/>
              </w:rPr>
              <w:t>большей</w:t>
            </w:r>
            <w:r w:rsidRPr="009567A3">
              <w:rPr>
                <w:rFonts w:cs="Times New Roman"/>
                <w:spacing w:val="1"/>
                <w:sz w:val="28"/>
                <w:szCs w:val="28"/>
                <w:lang w:val="ru-RU"/>
              </w:rPr>
              <w:t xml:space="preserve"> </w:t>
            </w:r>
            <w:r w:rsidRPr="009567A3">
              <w:rPr>
                <w:rFonts w:cs="Times New Roman"/>
                <w:sz w:val="28"/>
                <w:szCs w:val="28"/>
                <w:lang w:val="ru-RU"/>
              </w:rPr>
              <w:t>или</w:t>
            </w:r>
            <w:r w:rsidRPr="009567A3">
              <w:rPr>
                <w:rFonts w:cs="Times New Roman"/>
                <w:spacing w:val="1"/>
                <w:sz w:val="28"/>
                <w:szCs w:val="28"/>
                <w:lang w:val="ru-RU"/>
              </w:rPr>
              <w:t xml:space="preserve"> </w:t>
            </w:r>
            <w:r w:rsidRPr="009567A3">
              <w:rPr>
                <w:rFonts w:cs="Times New Roman"/>
                <w:sz w:val="28"/>
                <w:szCs w:val="28"/>
                <w:lang w:val="ru-RU"/>
              </w:rPr>
              <w:t>наиболее</w:t>
            </w:r>
            <w:r w:rsidRPr="009567A3">
              <w:rPr>
                <w:rFonts w:cs="Times New Roman"/>
                <w:spacing w:val="1"/>
                <w:sz w:val="28"/>
                <w:szCs w:val="28"/>
                <w:lang w:val="ru-RU"/>
              </w:rPr>
              <w:t xml:space="preserve"> </w:t>
            </w:r>
            <w:r w:rsidRPr="009567A3">
              <w:rPr>
                <w:rFonts w:cs="Times New Roman"/>
                <w:sz w:val="28"/>
                <w:szCs w:val="28"/>
                <w:lang w:val="ru-RU"/>
              </w:rPr>
              <w:t>важной</w:t>
            </w:r>
            <w:r w:rsidRPr="009567A3">
              <w:rPr>
                <w:rFonts w:cs="Times New Roman"/>
                <w:spacing w:val="1"/>
                <w:sz w:val="28"/>
                <w:szCs w:val="28"/>
                <w:lang w:val="ru-RU"/>
              </w:rPr>
              <w:t xml:space="preserve"> </w:t>
            </w:r>
            <w:r w:rsidRPr="009567A3">
              <w:rPr>
                <w:rFonts w:cs="Times New Roman"/>
                <w:sz w:val="28"/>
                <w:szCs w:val="28"/>
                <w:lang w:val="ru-RU"/>
              </w:rPr>
              <w:t>части</w:t>
            </w:r>
            <w:r w:rsidRPr="009567A3">
              <w:rPr>
                <w:rFonts w:cs="Times New Roman"/>
                <w:spacing w:val="1"/>
                <w:sz w:val="28"/>
                <w:szCs w:val="28"/>
                <w:lang w:val="ru-RU"/>
              </w:rPr>
              <w:t xml:space="preserve"> </w:t>
            </w:r>
            <w:r w:rsidRPr="009567A3">
              <w:rPr>
                <w:rFonts w:cs="Times New Roman"/>
                <w:sz w:val="28"/>
                <w:szCs w:val="28"/>
                <w:lang w:val="ru-RU"/>
              </w:rPr>
              <w:t>учебного материала;</w:t>
            </w:r>
          </w:p>
          <w:p w14:paraId="769C275F" w14:textId="77777777" w:rsidR="009B16C8" w:rsidRPr="009567A3" w:rsidRDefault="009B16C8" w:rsidP="009B16C8">
            <w:pPr>
              <w:pStyle w:val="TableParagraph"/>
              <w:numPr>
                <w:ilvl w:val="0"/>
                <w:numId w:val="32"/>
              </w:numPr>
              <w:tabs>
                <w:tab w:val="left" w:pos="393"/>
              </w:tabs>
              <w:ind w:right="99" w:firstLine="0"/>
              <w:jc w:val="both"/>
              <w:rPr>
                <w:rFonts w:cs="Times New Roman"/>
                <w:sz w:val="28"/>
                <w:szCs w:val="28"/>
                <w:lang w:val="ru-RU"/>
              </w:rPr>
            </w:pPr>
            <w:r w:rsidRPr="009567A3">
              <w:rPr>
                <w:rFonts w:cs="Times New Roman"/>
                <w:sz w:val="28"/>
                <w:szCs w:val="28"/>
                <w:lang w:val="ru-RU"/>
              </w:rPr>
              <w:t>допущены</w:t>
            </w:r>
            <w:r w:rsidRPr="009567A3">
              <w:rPr>
                <w:rFonts w:cs="Times New Roman"/>
                <w:spacing w:val="1"/>
                <w:sz w:val="28"/>
                <w:szCs w:val="28"/>
                <w:lang w:val="ru-RU"/>
              </w:rPr>
              <w:t xml:space="preserve"> </w:t>
            </w:r>
            <w:r w:rsidRPr="009567A3">
              <w:rPr>
                <w:rFonts w:cs="Times New Roman"/>
                <w:sz w:val="28"/>
                <w:szCs w:val="28"/>
                <w:lang w:val="ru-RU"/>
              </w:rPr>
              <w:t>ошибки</w:t>
            </w:r>
            <w:r w:rsidRPr="009567A3">
              <w:rPr>
                <w:rFonts w:cs="Times New Roman"/>
                <w:spacing w:val="1"/>
                <w:sz w:val="28"/>
                <w:szCs w:val="28"/>
                <w:lang w:val="ru-RU"/>
              </w:rPr>
              <w:t xml:space="preserve"> </w:t>
            </w:r>
            <w:r w:rsidRPr="009567A3">
              <w:rPr>
                <w:rFonts w:cs="Times New Roman"/>
                <w:sz w:val="28"/>
                <w:szCs w:val="28"/>
                <w:lang w:val="ru-RU"/>
              </w:rPr>
              <w:t>в</w:t>
            </w:r>
            <w:r w:rsidRPr="009567A3">
              <w:rPr>
                <w:rFonts w:cs="Times New Roman"/>
                <w:spacing w:val="1"/>
                <w:sz w:val="28"/>
                <w:szCs w:val="28"/>
                <w:lang w:val="ru-RU"/>
              </w:rPr>
              <w:t xml:space="preserve"> </w:t>
            </w:r>
            <w:r w:rsidRPr="009567A3">
              <w:rPr>
                <w:rFonts w:cs="Times New Roman"/>
                <w:sz w:val="28"/>
                <w:szCs w:val="28"/>
                <w:lang w:val="ru-RU"/>
              </w:rPr>
              <w:t>определении</w:t>
            </w:r>
            <w:r w:rsidRPr="009567A3">
              <w:rPr>
                <w:rFonts w:cs="Times New Roman"/>
                <w:spacing w:val="1"/>
                <w:sz w:val="28"/>
                <w:szCs w:val="28"/>
                <w:lang w:val="ru-RU"/>
              </w:rPr>
              <w:t xml:space="preserve"> </w:t>
            </w:r>
            <w:r w:rsidRPr="009567A3">
              <w:rPr>
                <w:rFonts w:cs="Times New Roman"/>
                <w:sz w:val="28"/>
                <w:szCs w:val="28"/>
                <w:lang w:val="ru-RU"/>
              </w:rPr>
              <w:t>понятий,</w:t>
            </w:r>
            <w:r w:rsidRPr="009567A3">
              <w:rPr>
                <w:rFonts w:cs="Times New Roman"/>
                <w:spacing w:val="1"/>
                <w:sz w:val="28"/>
                <w:szCs w:val="28"/>
                <w:lang w:val="ru-RU"/>
              </w:rPr>
              <w:t xml:space="preserve"> </w:t>
            </w:r>
            <w:r w:rsidRPr="009567A3">
              <w:rPr>
                <w:rFonts w:cs="Times New Roman"/>
                <w:sz w:val="28"/>
                <w:szCs w:val="28"/>
                <w:lang w:val="ru-RU"/>
              </w:rPr>
              <w:t>при</w:t>
            </w:r>
            <w:r w:rsidRPr="009567A3">
              <w:rPr>
                <w:rFonts w:cs="Times New Roman"/>
                <w:spacing w:val="1"/>
                <w:sz w:val="28"/>
                <w:szCs w:val="28"/>
                <w:lang w:val="ru-RU"/>
              </w:rPr>
              <w:t xml:space="preserve"> </w:t>
            </w:r>
            <w:r w:rsidRPr="009567A3">
              <w:rPr>
                <w:rFonts w:cs="Times New Roman"/>
                <w:sz w:val="28"/>
                <w:szCs w:val="28"/>
                <w:lang w:val="ru-RU"/>
              </w:rPr>
              <w:t>использовании</w:t>
            </w:r>
            <w:r w:rsidRPr="009567A3">
              <w:rPr>
                <w:rFonts w:cs="Times New Roman"/>
                <w:spacing w:val="1"/>
                <w:sz w:val="28"/>
                <w:szCs w:val="28"/>
                <w:lang w:val="ru-RU"/>
              </w:rPr>
              <w:t xml:space="preserve"> </w:t>
            </w:r>
            <w:r w:rsidRPr="009567A3">
              <w:rPr>
                <w:rFonts w:cs="Times New Roman"/>
                <w:sz w:val="28"/>
                <w:szCs w:val="28"/>
                <w:lang w:val="ru-RU"/>
              </w:rPr>
              <w:t>специальной</w:t>
            </w:r>
            <w:r w:rsidRPr="009567A3">
              <w:rPr>
                <w:rFonts w:cs="Times New Roman"/>
                <w:spacing w:val="1"/>
                <w:sz w:val="28"/>
                <w:szCs w:val="28"/>
                <w:lang w:val="ru-RU"/>
              </w:rPr>
              <w:t xml:space="preserve"> </w:t>
            </w:r>
            <w:r w:rsidRPr="009567A3">
              <w:rPr>
                <w:rFonts w:cs="Times New Roman"/>
                <w:sz w:val="28"/>
                <w:szCs w:val="28"/>
                <w:lang w:val="ru-RU"/>
              </w:rPr>
              <w:t>терминологии,</w:t>
            </w:r>
            <w:r w:rsidRPr="009567A3">
              <w:rPr>
                <w:rFonts w:cs="Times New Roman"/>
                <w:spacing w:val="70"/>
                <w:sz w:val="28"/>
                <w:szCs w:val="28"/>
                <w:lang w:val="ru-RU"/>
              </w:rPr>
              <w:t xml:space="preserve"> </w:t>
            </w:r>
            <w:r w:rsidRPr="009567A3">
              <w:rPr>
                <w:rFonts w:cs="Times New Roman"/>
                <w:sz w:val="28"/>
                <w:szCs w:val="28"/>
                <w:lang w:val="ru-RU"/>
              </w:rPr>
              <w:t>которые</w:t>
            </w:r>
            <w:r w:rsidRPr="009567A3">
              <w:rPr>
                <w:rFonts w:cs="Times New Roman"/>
                <w:spacing w:val="1"/>
                <w:sz w:val="28"/>
                <w:szCs w:val="28"/>
                <w:lang w:val="ru-RU"/>
              </w:rPr>
              <w:t xml:space="preserve"> </w:t>
            </w:r>
            <w:r w:rsidRPr="009567A3">
              <w:rPr>
                <w:rFonts w:cs="Times New Roman"/>
                <w:sz w:val="28"/>
                <w:szCs w:val="28"/>
                <w:lang w:val="ru-RU"/>
              </w:rPr>
              <w:t>не исправлены после нескольких наводящих вопросов</w:t>
            </w:r>
            <w:r w:rsidRPr="009567A3">
              <w:rPr>
                <w:rFonts w:cs="Times New Roman"/>
                <w:spacing w:val="-67"/>
                <w:sz w:val="28"/>
                <w:szCs w:val="28"/>
                <w:lang w:val="ru-RU"/>
              </w:rPr>
              <w:t xml:space="preserve"> </w:t>
            </w:r>
            <w:r w:rsidRPr="009567A3">
              <w:rPr>
                <w:rFonts w:cs="Times New Roman"/>
                <w:sz w:val="28"/>
                <w:szCs w:val="28"/>
                <w:lang w:val="ru-RU"/>
              </w:rPr>
              <w:t>преподавателя.</w:t>
            </w:r>
          </w:p>
        </w:tc>
      </w:tr>
    </w:tbl>
    <w:p w14:paraId="7D97B479" w14:textId="77777777" w:rsidR="009B16C8" w:rsidRPr="009567A3" w:rsidRDefault="009B16C8" w:rsidP="009B16C8">
      <w:pPr>
        <w:jc w:val="both"/>
        <w:rPr>
          <w:sz w:val="28"/>
          <w:szCs w:val="28"/>
        </w:rPr>
        <w:sectPr w:rsidR="009B16C8" w:rsidRPr="009567A3" w:rsidSect="009B16C8">
          <w:pgSz w:w="11910" w:h="16840"/>
          <w:pgMar w:top="1120" w:right="440" w:bottom="1180" w:left="1020" w:header="0" w:footer="987" w:gutter="0"/>
          <w:cols w:space="720"/>
        </w:sectPr>
      </w:pPr>
    </w:p>
    <w:p w14:paraId="3FF38530" w14:textId="77777777" w:rsidR="009B16C8" w:rsidRPr="009567A3" w:rsidRDefault="009B16C8" w:rsidP="009B16C8">
      <w:pPr>
        <w:spacing w:before="72"/>
        <w:ind w:left="2242"/>
        <w:rPr>
          <w:b/>
          <w:sz w:val="28"/>
          <w:szCs w:val="28"/>
        </w:rPr>
      </w:pPr>
      <w:r w:rsidRPr="009567A3">
        <w:rPr>
          <w:b/>
          <w:sz w:val="28"/>
          <w:szCs w:val="28"/>
        </w:rPr>
        <w:lastRenderedPageBreak/>
        <w:t>4.</w:t>
      </w:r>
      <w:r w:rsidRPr="009567A3">
        <w:rPr>
          <w:b/>
          <w:spacing w:val="-12"/>
          <w:sz w:val="28"/>
          <w:szCs w:val="28"/>
        </w:rPr>
        <w:t xml:space="preserve"> </w:t>
      </w:r>
      <w:r w:rsidRPr="009567A3">
        <w:rPr>
          <w:b/>
          <w:sz w:val="28"/>
          <w:szCs w:val="28"/>
        </w:rPr>
        <w:t>Перечень</w:t>
      </w:r>
      <w:r w:rsidRPr="009567A3">
        <w:rPr>
          <w:b/>
          <w:spacing w:val="-11"/>
          <w:sz w:val="28"/>
          <w:szCs w:val="28"/>
        </w:rPr>
        <w:t xml:space="preserve"> </w:t>
      </w:r>
      <w:r w:rsidRPr="009567A3">
        <w:rPr>
          <w:b/>
          <w:sz w:val="28"/>
          <w:szCs w:val="28"/>
        </w:rPr>
        <w:t>информационных</w:t>
      </w:r>
      <w:r w:rsidRPr="009567A3">
        <w:rPr>
          <w:b/>
          <w:spacing w:val="-9"/>
          <w:sz w:val="28"/>
          <w:szCs w:val="28"/>
        </w:rPr>
        <w:t xml:space="preserve"> </w:t>
      </w:r>
      <w:r w:rsidRPr="009567A3">
        <w:rPr>
          <w:b/>
          <w:sz w:val="28"/>
          <w:szCs w:val="28"/>
        </w:rPr>
        <w:t>источников</w:t>
      </w:r>
    </w:p>
    <w:p w14:paraId="7C494665" w14:textId="77777777" w:rsidR="009B16C8" w:rsidRPr="009567A3" w:rsidRDefault="009B16C8" w:rsidP="009B16C8">
      <w:pPr>
        <w:pStyle w:val="1"/>
        <w:spacing w:before="163"/>
        <w:ind w:left="112" w:right="688" w:firstLine="708"/>
        <w:jc w:val="both"/>
        <w:rPr>
          <w:sz w:val="28"/>
          <w:szCs w:val="28"/>
        </w:rPr>
      </w:pPr>
      <w:r w:rsidRPr="009567A3">
        <w:rPr>
          <w:sz w:val="28"/>
          <w:szCs w:val="28"/>
        </w:rPr>
        <w:t>Перечень</w:t>
      </w:r>
      <w:r w:rsidRPr="009567A3">
        <w:rPr>
          <w:spacing w:val="1"/>
          <w:sz w:val="28"/>
          <w:szCs w:val="28"/>
        </w:rPr>
        <w:t xml:space="preserve"> </w:t>
      </w:r>
      <w:r w:rsidRPr="009567A3">
        <w:rPr>
          <w:sz w:val="28"/>
          <w:szCs w:val="28"/>
        </w:rPr>
        <w:t>рекомендуемых</w:t>
      </w:r>
      <w:r w:rsidRPr="009567A3">
        <w:rPr>
          <w:spacing w:val="1"/>
          <w:sz w:val="28"/>
          <w:szCs w:val="28"/>
        </w:rPr>
        <w:t xml:space="preserve"> </w:t>
      </w:r>
      <w:r w:rsidRPr="009567A3">
        <w:rPr>
          <w:sz w:val="28"/>
          <w:szCs w:val="28"/>
        </w:rPr>
        <w:t>учебных</w:t>
      </w:r>
      <w:r w:rsidRPr="009567A3">
        <w:rPr>
          <w:spacing w:val="1"/>
          <w:sz w:val="28"/>
          <w:szCs w:val="28"/>
        </w:rPr>
        <w:t xml:space="preserve"> </w:t>
      </w:r>
      <w:r w:rsidRPr="009567A3">
        <w:rPr>
          <w:sz w:val="28"/>
          <w:szCs w:val="28"/>
        </w:rPr>
        <w:t>изданий,</w:t>
      </w:r>
      <w:r w:rsidRPr="009567A3">
        <w:rPr>
          <w:spacing w:val="1"/>
          <w:sz w:val="28"/>
          <w:szCs w:val="28"/>
        </w:rPr>
        <w:t xml:space="preserve"> </w:t>
      </w:r>
      <w:r w:rsidRPr="009567A3">
        <w:rPr>
          <w:sz w:val="28"/>
          <w:szCs w:val="28"/>
        </w:rPr>
        <w:t>Интернет-ресурсов,</w:t>
      </w:r>
      <w:r w:rsidRPr="009567A3">
        <w:rPr>
          <w:spacing w:val="1"/>
          <w:sz w:val="28"/>
          <w:szCs w:val="28"/>
        </w:rPr>
        <w:t xml:space="preserve"> </w:t>
      </w:r>
      <w:r w:rsidRPr="009567A3">
        <w:rPr>
          <w:sz w:val="28"/>
          <w:szCs w:val="28"/>
        </w:rPr>
        <w:t>дополнительной</w:t>
      </w:r>
      <w:r w:rsidRPr="009567A3">
        <w:rPr>
          <w:spacing w:val="-2"/>
          <w:sz w:val="28"/>
          <w:szCs w:val="28"/>
        </w:rPr>
        <w:t xml:space="preserve"> </w:t>
      </w:r>
      <w:r w:rsidRPr="009567A3">
        <w:rPr>
          <w:sz w:val="28"/>
          <w:szCs w:val="28"/>
        </w:rPr>
        <w:t>литературы</w:t>
      </w:r>
    </w:p>
    <w:p w14:paraId="221E873B" w14:textId="77777777" w:rsidR="009B16C8" w:rsidRPr="009567A3" w:rsidRDefault="009B16C8" w:rsidP="009B16C8">
      <w:pPr>
        <w:spacing w:line="319" w:lineRule="exact"/>
        <w:ind w:left="821"/>
        <w:jc w:val="both"/>
        <w:rPr>
          <w:b/>
          <w:sz w:val="28"/>
          <w:szCs w:val="28"/>
        </w:rPr>
      </w:pPr>
      <w:r w:rsidRPr="009567A3">
        <w:rPr>
          <w:b/>
          <w:sz w:val="28"/>
          <w:szCs w:val="28"/>
        </w:rPr>
        <w:t>Основные</w:t>
      </w:r>
      <w:r w:rsidRPr="009567A3">
        <w:rPr>
          <w:b/>
          <w:spacing w:val="-3"/>
          <w:sz w:val="28"/>
          <w:szCs w:val="28"/>
        </w:rPr>
        <w:t xml:space="preserve"> </w:t>
      </w:r>
      <w:r w:rsidRPr="009567A3">
        <w:rPr>
          <w:b/>
          <w:sz w:val="28"/>
          <w:szCs w:val="28"/>
        </w:rPr>
        <w:t>печатные</w:t>
      </w:r>
      <w:r w:rsidRPr="009567A3">
        <w:rPr>
          <w:b/>
          <w:spacing w:val="-2"/>
          <w:sz w:val="28"/>
          <w:szCs w:val="28"/>
        </w:rPr>
        <w:t xml:space="preserve"> </w:t>
      </w:r>
      <w:r w:rsidRPr="009567A3">
        <w:rPr>
          <w:b/>
          <w:sz w:val="28"/>
          <w:szCs w:val="28"/>
        </w:rPr>
        <w:t>издания</w:t>
      </w:r>
    </w:p>
    <w:p w14:paraId="0836A3B3" w14:textId="77777777" w:rsidR="009B16C8" w:rsidRPr="009567A3" w:rsidRDefault="009B16C8" w:rsidP="009B16C8">
      <w:pPr>
        <w:pStyle w:val="a8"/>
        <w:widowControl w:val="0"/>
        <w:numPr>
          <w:ilvl w:val="1"/>
          <w:numId w:val="33"/>
        </w:numPr>
        <w:tabs>
          <w:tab w:val="left" w:pos="1109"/>
        </w:tabs>
        <w:autoSpaceDE w:val="0"/>
        <w:autoSpaceDN w:val="0"/>
        <w:spacing w:after="0" w:line="240" w:lineRule="auto"/>
        <w:ind w:right="690" w:firstLine="708"/>
        <w:contextualSpacing w:val="0"/>
        <w:jc w:val="both"/>
        <w:rPr>
          <w:rFonts w:ascii="Times New Roman" w:hAnsi="Times New Roman"/>
          <w:sz w:val="28"/>
          <w:szCs w:val="28"/>
        </w:rPr>
      </w:pPr>
      <w:r w:rsidRPr="009567A3">
        <w:rPr>
          <w:rFonts w:ascii="Times New Roman" w:hAnsi="Times New Roman"/>
          <w:sz w:val="28"/>
          <w:szCs w:val="28"/>
        </w:rPr>
        <w:t xml:space="preserve">Клюев, А. В. Бережливое </w:t>
      </w:r>
      <w:proofErr w:type="gramStart"/>
      <w:r w:rsidRPr="009567A3">
        <w:rPr>
          <w:rFonts w:ascii="Times New Roman" w:hAnsi="Times New Roman"/>
          <w:sz w:val="28"/>
          <w:szCs w:val="28"/>
        </w:rPr>
        <w:t>производство :</w:t>
      </w:r>
      <w:proofErr w:type="gramEnd"/>
      <w:r w:rsidRPr="009567A3">
        <w:rPr>
          <w:rFonts w:ascii="Times New Roman" w:hAnsi="Times New Roman"/>
          <w:sz w:val="28"/>
          <w:szCs w:val="28"/>
        </w:rPr>
        <w:t xml:space="preserve"> учебное пособие для СПО / А.</w:t>
      </w:r>
      <w:r w:rsidRPr="009567A3">
        <w:rPr>
          <w:rFonts w:ascii="Times New Roman" w:hAnsi="Times New Roman"/>
          <w:spacing w:val="1"/>
          <w:sz w:val="28"/>
          <w:szCs w:val="28"/>
        </w:rPr>
        <w:t xml:space="preserve"> </w:t>
      </w:r>
      <w:r w:rsidRPr="009567A3">
        <w:rPr>
          <w:rFonts w:ascii="Times New Roman" w:hAnsi="Times New Roman"/>
          <w:sz w:val="28"/>
          <w:szCs w:val="28"/>
        </w:rPr>
        <w:t xml:space="preserve">В. </w:t>
      </w:r>
      <w:proofErr w:type="gramStart"/>
      <w:r w:rsidRPr="009567A3">
        <w:rPr>
          <w:rFonts w:ascii="Times New Roman" w:hAnsi="Times New Roman"/>
          <w:sz w:val="28"/>
          <w:szCs w:val="28"/>
        </w:rPr>
        <w:t>Клюев ;</w:t>
      </w:r>
      <w:proofErr w:type="gramEnd"/>
      <w:r w:rsidRPr="009567A3">
        <w:rPr>
          <w:rFonts w:ascii="Times New Roman" w:hAnsi="Times New Roman"/>
          <w:sz w:val="28"/>
          <w:szCs w:val="28"/>
        </w:rPr>
        <w:t xml:space="preserve"> под редакцией И. В. Ершовой. — 2-е изд. — Саратов, </w:t>
      </w:r>
      <w:proofErr w:type="gramStart"/>
      <w:r w:rsidRPr="009567A3">
        <w:rPr>
          <w:rFonts w:ascii="Times New Roman" w:hAnsi="Times New Roman"/>
          <w:sz w:val="28"/>
          <w:szCs w:val="28"/>
        </w:rPr>
        <w:t>Екатеринбург :</w:t>
      </w:r>
      <w:proofErr w:type="gramEnd"/>
      <w:r w:rsidRPr="009567A3">
        <w:rPr>
          <w:rFonts w:ascii="Times New Roman" w:hAnsi="Times New Roman"/>
          <w:spacing w:val="-67"/>
          <w:sz w:val="28"/>
          <w:szCs w:val="28"/>
        </w:rPr>
        <w:t xml:space="preserve"> </w:t>
      </w:r>
      <w:r w:rsidRPr="009567A3">
        <w:rPr>
          <w:rFonts w:ascii="Times New Roman" w:hAnsi="Times New Roman"/>
          <w:sz w:val="28"/>
          <w:szCs w:val="28"/>
        </w:rPr>
        <w:t>Профобразование, Уральский федеральный университет, 2019. — 87 c. — ISBN</w:t>
      </w:r>
      <w:r w:rsidRPr="009567A3">
        <w:rPr>
          <w:rFonts w:ascii="Times New Roman" w:hAnsi="Times New Roman"/>
          <w:spacing w:val="1"/>
          <w:sz w:val="28"/>
          <w:szCs w:val="28"/>
        </w:rPr>
        <w:t xml:space="preserve"> </w:t>
      </w:r>
      <w:r w:rsidRPr="009567A3">
        <w:rPr>
          <w:rFonts w:ascii="Times New Roman" w:hAnsi="Times New Roman"/>
          <w:sz w:val="28"/>
          <w:szCs w:val="28"/>
        </w:rPr>
        <w:t>978-5-4488-0447-2,</w:t>
      </w:r>
      <w:r w:rsidRPr="009567A3">
        <w:rPr>
          <w:rFonts w:ascii="Times New Roman" w:hAnsi="Times New Roman"/>
          <w:spacing w:val="1"/>
          <w:sz w:val="28"/>
          <w:szCs w:val="28"/>
        </w:rPr>
        <w:t xml:space="preserve"> </w:t>
      </w:r>
      <w:r w:rsidRPr="009567A3">
        <w:rPr>
          <w:rFonts w:ascii="Times New Roman" w:hAnsi="Times New Roman"/>
          <w:sz w:val="28"/>
          <w:szCs w:val="28"/>
        </w:rPr>
        <w:t>978-5-7996-2900-7.</w:t>
      </w:r>
      <w:r w:rsidRPr="009567A3">
        <w:rPr>
          <w:rFonts w:ascii="Times New Roman" w:hAnsi="Times New Roman"/>
          <w:spacing w:val="1"/>
          <w:sz w:val="28"/>
          <w:szCs w:val="28"/>
        </w:rPr>
        <w:t xml:space="preserve"> </w:t>
      </w:r>
      <w:r w:rsidRPr="009567A3">
        <w:rPr>
          <w:rFonts w:ascii="Times New Roman" w:hAnsi="Times New Roman"/>
          <w:sz w:val="28"/>
          <w:szCs w:val="28"/>
        </w:rPr>
        <w:t>—</w:t>
      </w:r>
      <w:r w:rsidRPr="009567A3">
        <w:rPr>
          <w:rFonts w:ascii="Times New Roman" w:hAnsi="Times New Roman"/>
          <w:spacing w:val="1"/>
          <w:sz w:val="28"/>
          <w:szCs w:val="28"/>
        </w:rPr>
        <w:t xml:space="preserve"> </w:t>
      </w:r>
      <w:proofErr w:type="gramStart"/>
      <w:r w:rsidRPr="009567A3">
        <w:rPr>
          <w:rFonts w:ascii="Times New Roman" w:hAnsi="Times New Roman"/>
          <w:sz w:val="28"/>
          <w:szCs w:val="28"/>
        </w:rPr>
        <w:t>Текст</w:t>
      </w:r>
      <w:r w:rsidRPr="009567A3">
        <w:rPr>
          <w:rFonts w:ascii="Times New Roman" w:hAnsi="Times New Roman"/>
          <w:spacing w:val="1"/>
          <w:sz w:val="28"/>
          <w:szCs w:val="28"/>
        </w:rPr>
        <w:t xml:space="preserve"> </w:t>
      </w:r>
      <w:r w:rsidRPr="009567A3">
        <w:rPr>
          <w:rFonts w:ascii="Times New Roman" w:hAnsi="Times New Roman"/>
          <w:sz w:val="28"/>
          <w:szCs w:val="28"/>
        </w:rPr>
        <w:t>:</w:t>
      </w:r>
      <w:proofErr w:type="gramEnd"/>
      <w:r w:rsidRPr="009567A3">
        <w:rPr>
          <w:rFonts w:ascii="Times New Roman" w:hAnsi="Times New Roman"/>
          <w:spacing w:val="1"/>
          <w:sz w:val="28"/>
          <w:szCs w:val="28"/>
        </w:rPr>
        <w:t xml:space="preserve"> </w:t>
      </w:r>
      <w:r w:rsidRPr="009567A3">
        <w:rPr>
          <w:rFonts w:ascii="Times New Roman" w:hAnsi="Times New Roman"/>
          <w:sz w:val="28"/>
          <w:szCs w:val="28"/>
        </w:rPr>
        <w:t>электронный</w:t>
      </w:r>
      <w:r w:rsidRPr="009567A3">
        <w:rPr>
          <w:rFonts w:ascii="Times New Roman" w:hAnsi="Times New Roman"/>
          <w:spacing w:val="1"/>
          <w:sz w:val="28"/>
          <w:szCs w:val="28"/>
        </w:rPr>
        <w:t xml:space="preserve"> </w:t>
      </w:r>
      <w:r w:rsidRPr="009567A3">
        <w:rPr>
          <w:rFonts w:ascii="Times New Roman" w:hAnsi="Times New Roman"/>
          <w:sz w:val="28"/>
          <w:szCs w:val="28"/>
        </w:rPr>
        <w:t>//</w:t>
      </w:r>
      <w:r w:rsidRPr="009567A3">
        <w:rPr>
          <w:rFonts w:ascii="Times New Roman" w:hAnsi="Times New Roman"/>
          <w:spacing w:val="1"/>
          <w:sz w:val="28"/>
          <w:szCs w:val="28"/>
        </w:rPr>
        <w:t xml:space="preserve"> </w:t>
      </w:r>
      <w:r w:rsidRPr="009567A3">
        <w:rPr>
          <w:rFonts w:ascii="Times New Roman" w:hAnsi="Times New Roman"/>
          <w:sz w:val="28"/>
          <w:szCs w:val="28"/>
        </w:rPr>
        <w:t>Цифровой</w:t>
      </w:r>
      <w:r w:rsidRPr="009567A3">
        <w:rPr>
          <w:rFonts w:ascii="Times New Roman" w:hAnsi="Times New Roman"/>
          <w:spacing w:val="1"/>
          <w:sz w:val="28"/>
          <w:szCs w:val="28"/>
        </w:rPr>
        <w:t xml:space="preserve"> </w:t>
      </w:r>
      <w:r w:rsidRPr="009567A3">
        <w:rPr>
          <w:rFonts w:ascii="Times New Roman" w:hAnsi="Times New Roman"/>
          <w:sz w:val="28"/>
          <w:szCs w:val="28"/>
        </w:rPr>
        <w:t>образовательный</w:t>
      </w:r>
      <w:r w:rsidRPr="009567A3">
        <w:rPr>
          <w:rFonts w:ascii="Times New Roman" w:hAnsi="Times New Roman"/>
          <w:spacing w:val="-4"/>
          <w:sz w:val="28"/>
          <w:szCs w:val="28"/>
        </w:rPr>
        <w:t xml:space="preserve"> </w:t>
      </w:r>
      <w:r w:rsidRPr="009567A3">
        <w:rPr>
          <w:rFonts w:ascii="Times New Roman" w:hAnsi="Times New Roman"/>
          <w:sz w:val="28"/>
          <w:szCs w:val="28"/>
        </w:rPr>
        <w:t>ресурс IPR</w:t>
      </w:r>
      <w:r w:rsidRPr="009567A3">
        <w:rPr>
          <w:rFonts w:ascii="Times New Roman" w:hAnsi="Times New Roman"/>
          <w:spacing w:val="-1"/>
          <w:sz w:val="28"/>
          <w:szCs w:val="28"/>
        </w:rPr>
        <w:t xml:space="preserve"> </w:t>
      </w:r>
      <w:r w:rsidRPr="009567A3">
        <w:rPr>
          <w:rFonts w:ascii="Times New Roman" w:hAnsi="Times New Roman"/>
          <w:sz w:val="28"/>
          <w:szCs w:val="28"/>
        </w:rPr>
        <w:t>SMART.</w:t>
      </w:r>
    </w:p>
    <w:p w14:paraId="3332C586" w14:textId="77777777" w:rsidR="009B16C8" w:rsidRPr="009567A3" w:rsidRDefault="009B16C8" w:rsidP="009B16C8">
      <w:pPr>
        <w:pStyle w:val="1"/>
        <w:spacing w:before="3" w:line="319" w:lineRule="exact"/>
        <w:ind w:left="821"/>
        <w:jc w:val="both"/>
        <w:rPr>
          <w:sz w:val="28"/>
          <w:szCs w:val="28"/>
        </w:rPr>
      </w:pPr>
      <w:r w:rsidRPr="009567A3">
        <w:rPr>
          <w:sz w:val="28"/>
          <w:szCs w:val="28"/>
        </w:rPr>
        <w:t>Дополнительные</w:t>
      </w:r>
      <w:r w:rsidRPr="009567A3">
        <w:rPr>
          <w:spacing w:val="-3"/>
          <w:sz w:val="28"/>
          <w:szCs w:val="28"/>
        </w:rPr>
        <w:t xml:space="preserve"> </w:t>
      </w:r>
      <w:r w:rsidRPr="009567A3">
        <w:rPr>
          <w:sz w:val="28"/>
          <w:szCs w:val="28"/>
        </w:rPr>
        <w:t>источники</w:t>
      </w:r>
    </w:p>
    <w:p w14:paraId="3DD061B3" w14:textId="77777777" w:rsidR="009B16C8" w:rsidRPr="009567A3" w:rsidRDefault="009B16C8" w:rsidP="009B16C8">
      <w:pPr>
        <w:pStyle w:val="a8"/>
        <w:widowControl w:val="0"/>
        <w:numPr>
          <w:ilvl w:val="1"/>
          <w:numId w:val="33"/>
        </w:numPr>
        <w:tabs>
          <w:tab w:val="left" w:pos="1253"/>
        </w:tabs>
        <w:autoSpaceDE w:val="0"/>
        <w:autoSpaceDN w:val="0"/>
        <w:spacing w:after="0" w:line="240" w:lineRule="auto"/>
        <w:ind w:right="688" w:firstLine="708"/>
        <w:contextualSpacing w:val="0"/>
        <w:jc w:val="both"/>
        <w:rPr>
          <w:rFonts w:ascii="Times New Roman" w:hAnsi="Times New Roman"/>
          <w:sz w:val="28"/>
          <w:szCs w:val="28"/>
        </w:rPr>
      </w:pPr>
      <w:proofErr w:type="spellStart"/>
      <w:r w:rsidRPr="009567A3">
        <w:rPr>
          <w:rFonts w:ascii="Times New Roman" w:hAnsi="Times New Roman"/>
          <w:sz w:val="28"/>
          <w:szCs w:val="28"/>
        </w:rPr>
        <w:t>Вэйдер</w:t>
      </w:r>
      <w:proofErr w:type="spellEnd"/>
      <w:r w:rsidRPr="009567A3">
        <w:rPr>
          <w:rFonts w:ascii="Times New Roman" w:hAnsi="Times New Roman"/>
          <w:sz w:val="28"/>
          <w:szCs w:val="28"/>
        </w:rPr>
        <w:t>,</w:t>
      </w:r>
      <w:r w:rsidRPr="009567A3">
        <w:rPr>
          <w:rFonts w:ascii="Times New Roman" w:hAnsi="Times New Roman"/>
          <w:spacing w:val="1"/>
          <w:sz w:val="28"/>
          <w:szCs w:val="28"/>
        </w:rPr>
        <w:t xml:space="preserve"> </w:t>
      </w:r>
      <w:r w:rsidRPr="009567A3">
        <w:rPr>
          <w:rFonts w:ascii="Times New Roman" w:hAnsi="Times New Roman"/>
          <w:sz w:val="28"/>
          <w:szCs w:val="28"/>
        </w:rPr>
        <w:t>Майкл</w:t>
      </w:r>
      <w:r w:rsidRPr="009567A3">
        <w:rPr>
          <w:rFonts w:ascii="Times New Roman" w:hAnsi="Times New Roman"/>
          <w:spacing w:val="1"/>
          <w:sz w:val="28"/>
          <w:szCs w:val="28"/>
        </w:rPr>
        <w:t xml:space="preserve"> </w:t>
      </w:r>
      <w:r w:rsidRPr="009567A3">
        <w:rPr>
          <w:rFonts w:ascii="Times New Roman" w:hAnsi="Times New Roman"/>
          <w:sz w:val="28"/>
          <w:szCs w:val="28"/>
        </w:rPr>
        <w:t>Инструменты</w:t>
      </w:r>
      <w:r w:rsidRPr="009567A3">
        <w:rPr>
          <w:rFonts w:ascii="Times New Roman" w:hAnsi="Times New Roman"/>
          <w:spacing w:val="1"/>
          <w:sz w:val="28"/>
          <w:szCs w:val="28"/>
        </w:rPr>
        <w:t xml:space="preserve"> </w:t>
      </w:r>
      <w:r w:rsidRPr="009567A3">
        <w:rPr>
          <w:rFonts w:ascii="Times New Roman" w:hAnsi="Times New Roman"/>
          <w:sz w:val="28"/>
          <w:szCs w:val="28"/>
        </w:rPr>
        <w:t>бережливого</w:t>
      </w:r>
      <w:r w:rsidRPr="009567A3">
        <w:rPr>
          <w:rFonts w:ascii="Times New Roman" w:hAnsi="Times New Roman"/>
          <w:spacing w:val="1"/>
          <w:sz w:val="28"/>
          <w:szCs w:val="28"/>
        </w:rPr>
        <w:t xml:space="preserve"> </w:t>
      </w:r>
      <w:r w:rsidRPr="009567A3">
        <w:rPr>
          <w:rFonts w:ascii="Times New Roman" w:hAnsi="Times New Roman"/>
          <w:sz w:val="28"/>
          <w:szCs w:val="28"/>
        </w:rPr>
        <w:t>производства:</w:t>
      </w:r>
      <w:r w:rsidRPr="009567A3">
        <w:rPr>
          <w:rFonts w:ascii="Times New Roman" w:hAnsi="Times New Roman"/>
          <w:spacing w:val="1"/>
          <w:sz w:val="28"/>
          <w:szCs w:val="28"/>
        </w:rPr>
        <w:t xml:space="preserve"> </w:t>
      </w:r>
      <w:r w:rsidRPr="009567A3">
        <w:rPr>
          <w:rFonts w:ascii="Times New Roman" w:hAnsi="Times New Roman"/>
          <w:sz w:val="28"/>
          <w:szCs w:val="28"/>
        </w:rPr>
        <w:t>Мини-</w:t>
      </w:r>
      <w:r w:rsidRPr="009567A3">
        <w:rPr>
          <w:rFonts w:ascii="Times New Roman" w:hAnsi="Times New Roman"/>
          <w:spacing w:val="-67"/>
          <w:sz w:val="28"/>
          <w:szCs w:val="28"/>
        </w:rPr>
        <w:t xml:space="preserve"> </w:t>
      </w:r>
      <w:r w:rsidRPr="009567A3">
        <w:rPr>
          <w:rFonts w:ascii="Times New Roman" w:hAnsi="Times New Roman"/>
          <w:sz w:val="28"/>
          <w:szCs w:val="28"/>
        </w:rPr>
        <w:t>руководство</w:t>
      </w:r>
      <w:r w:rsidRPr="009567A3">
        <w:rPr>
          <w:rFonts w:ascii="Times New Roman" w:hAnsi="Times New Roman"/>
          <w:spacing w:val="6"/>
          <w:sz w:val="28"/>
          <w:szCs w:val="28"/>
        </w:rPr>
        <w:t xml:space="preserve"> </w:t>
      </w:r>
      <w:r w:rsidRPr="009567A3">
        <w:rPr>
          <w:rFonts w:ascii="Times New Roman" w:hAnsi="Times New Roman"/>
          <w:sz w:val="28"/>
          <w:szCs w:val="28"/>
        </w:rPr>
        <w:t>по</w:t>
      </w:r>
      <w:r w:rsidRPr="009567A3">
        <w:rPr>
          <w:rFonts w:ascii="Times New Roman" w:hAnsi="Times New Roman"/>
          <w:spacing w:val="9"/>
          <w:sz w:val="28"/>
          <w:szCs w:val="28"/>
        </w:rPr>
        <w:t xml:space="preserve"> </w:t>
      </w:r>
      <w:r w:rsidRPr="009567A3">
        <w:rPr>
          <w:rFonts w:ascii="Times New Roman" w:hAnsi="Times New Roman"/>
          <w:sz w:val="28"/>
          <w:szCs w:val="28"/>
        </w:rPr>
        <w:t>внедрению</w:t>
      </w:r>
      <w:r w:rsidRPr="009567A3">
        <w:rPr>
          <w:rFonts w:ascii="Times New Roman" w:hAnsi="Times New Roman"/>
          <w:spacing w:val="7"/>
          <w:sz w:val="28"/>
          <w:szCs w:val="28"/>
        </w:rPr>
        <w:t xml:space="preserve"> </w:t>
      </w:r>
      <w:r w:rsidRPr="009567A3">
        <w:rPr>
          <w:rFonts w:ascii="Times New Roman" w:hAnsi="Times New Roman"/>
          <w:sz w:val="28"/>
          <w:szCs w:val="28"/>
        </w:rPr>
        <w:t>методик</w:t>
      </w:r>
      <w:r w:rsidRPr="009567A3">
        <w:rPr>
          <w:rFonts w:ascii="Times New Roman" w:hAnsi="Times New Roman"/>
          <w:spacing w:val="8"/>
          <w:sz w:val="28"/>
          <w:szCs w:val="28"/>
        </w:rPr>
        <w:t xml:space="preserve"> </w:t>
      </w:r>
      <w:r w:rsidRPr="009567A3">
        <w:rPr>
          <w:rFonts w:ascii="Times New Roman" w:hAnsi="Times New Roman"/>
          <w:sz w:val="28"/>
          <w:szCs w:val="28"/>
        </w:rPr>
        <w:t>бережливого</w:t>
      </w:r>
      <w:r w:rsidRPr="009567A3">
        <w:rPr>
          <w:rFonts w:ascii="Times New Roman" w:hAnsi="Times New Roman"/>
          <w:spacing w:val="9"/>
          <w:sz w:val="28"/>
          <w:szCs w:val="28"/>
        </w:rPr>
        <w:t xml:space="preserve"> </w:t>
      </w:r>
      <w:r w:rsidRPr="009567A3">
        <w:rPr>
          <w:rFonts w:ascii="Times New Roman" w:hAnsi="Times New Roman"/>
          <w:sz w:val="28"/>
          <w:szCs w:val="28"/>
        </w:rPr>
        <w:t>производства</w:t>
      </w:r>
      <w:r w:rsidRPr="009567A3">
        <w:rPr>
          <w:rFonts w:ascii="Times New Roman" w:hAnsi="Times New Roman"/>
          <w:spacing w:val="14"/>
          <w:sz w:val="28"/>
          <w:szCs w:val="28"/>
        </w:rPr>
        <w:t xml:space="preserve"> </w:t>
      </w:r>
      <w:r w:rsidRPr="009567A3">
        <w:rPr>
          <w:rFonts w:ascii="Times New Roman" w:hAnsi="Times New Roman"/>
          <w:sz w:val="28"/>
          <w:szCs w:val="28"/>
        </w:rPr>
        <w:t>/</w:t>
      </w:r>
      <w:r w:rsidRPr="009567A3">
        <w:rPr>
          <w:rFonts w:ascii="Times New Roman" w:hAnsi="Times New Roman"/>
          <w:spacing w:val="6"/>
          <w:sz w:val="28"/>
          <w:szCs w:val="28"/>
        </w:rPr>
        <w:t xml:space="preserve"> </w:t>
      </w:r>
      <w:r w:rsidRPr="009567A3">
        <w:rPr>
          <w:rFonts w:ascii="Times New Roman" w:hAnsi="Times New Roman"/>
          <w:sz w:val="28"/>
          <w:szCs w:val="28"/>
        </w:rPr>
        <w:t>Майкл</w:t>
      </w:r>
      <w:r w:rsidRPr="009567A3">
        <w:rPr>
          <w:rFonts w:ascii="Times New Roman" w:hAnsi="Times New Roman"/>
          <w:spacing w:val="8"/>
          <w:sz w:val="28"/>
          <w:szCs w:val="28"/>
        </w:rPr>
        <w:t xml:space="preserve"> </w:t>
      </w:r>
      <w:proofErr w:type="spellStart"/>
      <w:r w:rsidRPr="009567A3">
        <w:rPr>
          <w:rFonts w:ascii="Times New Roman" w:hAnsi="Times New Roman"/>
          <w:sz w:val="28"/>
          <w:szCs w:val="28"/>
        </w:rPr>
        <w:t>Вэйдер</w:t>
      </w:r>
      <w:proofErr w:type="spellEnd"/>
    </w:p>
    <w:p w14:paraId="7E40D675" w14:textId="77777777" w:rsidR="009B16C8" w:rsidRPr="009567A3" w:rsidRDefault="009B16C8" w:rsidP="009B16C8">
      <w:pPr>
        <w:pStyle w:val="a9"/>
        <w:ind w:left="112" w:right="690"/>
        <w:jc w:val="both"/>
        <w:rPr>
          <w:rFonts w:ascii="Times New Roman" w:hAnsi="Times New Roman"/>
          <w:sz w:val="28"/>
          <w:szCs w:val="28"/>
        </w:rPr>
      </w:pPr>
      <w:r w:rsidRPr="009567A3">
        <w:rPr>
          <w:rFonts w:ascii="Times New Roman" w:hAnsi="Times New Roman"/>
          <w:sz w:val="28"/>
          <w:szCs w:val="28"/>
        </w:rPr>
        <w:t>;</w:t>
      </w:r>
      <w:r w:rsidRPr="009567A3">
        <w:rPr>
          <w:rFonts w:ascii="Times New Roman" w:hAnsi="Times New Roman"/>
          <w:spacing w:val="1"/>
          <w:sz w:val="28"/>
          <w:szCs w:val="28"/>
        </w:rPr>
        <w:t xml:space="preserve"> </w:t>
      </w:r>
      <w:r w:rsidRPr="009567A3">
        <w:rPr>
          <w:rFonts w:ascii="Times New Roman" w:hAnsi="Times New Roman"/>
          <w:sz w:val="28"/>
          <w:szCs w:val="28"/>
        </w:rPr>
        <w:t>перевод</w:t>
      </w:r>
      <w:r w:rsidRPr="009567A3">
        <w:rPr>
          <w:rFonts w:ascii="Times New Roman" w:hAnsi="Times New Roman"/>
          <w:spacing w:val="1"/>
          <w:sz w:val="28"/>
          <w:szCs w:val="28"/>
        </w:rPr>
        <w:t xml:space="preserve"> </w:t>
      </w:r>
      <w:r w:rsidRPr="009567A3">
        <w:rPr>
          <w:rFonts w:ascii="Times New Roman" w:hAnsi="Times New Roman"/>
          <w:sz w:val="28"/>
          <w:szCs w:val="28"/>
        </w:rPr>
        <w:t>А.</w:t>
      </w:r>
      <w:r w:rsidRPr="009567A3">
        <w:rPr>
          <w:rFonts w:ascii="Times New Roman" w:hAnsi="Times New Roman"/>
          <w:spacing w:val="1"/>
          <w:sz w:val="28"/>
          <w:szCs w:val="28"/>
        </w:rPr>
        <w:t xml:space="preserve"> </w:t>
      </w:r>
      <w:r w:rsidRPr="009567A3">
        <w:rPr>
          <w:rFonts w:ascii="Times New Roman" w:hAnsi="Times New Roman"/>
          <w:sz w:val="28"/>
          <w:szCs w:val="28"/>
        </w:rPr>
        <w:t>Баранов,</w:t>
      </w:r>
      <w:r w:rsidRPr="009567A3">
        <w:rPr>
          <w:rFonts w:ascii="Times New Roman" w:hAnsi="Times New Roman"/>
          <w:spacing w:val="1"/>
          <w:sz w:val="28"/>
          <w:szCs w:val="28"/>
        </w:rPr>
        <w:t xml:space="preserve"> </w:t>
      </w:r>
      <w:r w:rsidRPr="009567A3">
        <w:rPr>
          <w:rFonts w:ascii="Times New Roman" w:hAnsi="Times New Roman"/>
          <w:sz w:val="28"/>
          <w:szCs w:val="28"/>
        </w:rPr>
        <w:t>Э.</w:t>
      </w:r>
      <w:r w:rsidRPr="009567A3">
        <w:rPr>
          <w:rFonts w:ascii="Times New Roman" w:hAnsi="Times New Roman"/>
          <w:spacing w:val="1"/>
          <w:sz w:val="28"/>
          <w:szCs w:val="28"/>
        </w:rPr>
        <w:t xml:space="preserve"> </w:t>
      </w:r>
      <w:proofErr w:type="spellStart"/>
      <w:r w:rsidRPr="009567A3">
        <w:rPr>
          <w:rFonts w:ascii="Times New Roman" w:hAnsi="Times New Roman"/>
          <w:sz w:val="28"/>
          <w:szCs w:val="28"/>
        </w:rPr>
        <w:t>Башкардин</w:t>
      </w:r>
      <w:proofErr w:type="spellEnd"/>
      <w:r w:rsidRPr="009567A3">
        <w:rPr>
          <w:rFonts w:ascii="Times New Roman" w:hAnsi="Times New Roman"/>
          <w:sz w:val="28"/>
          <w:szCs w:val="28"/>
        </w:rPr>
        <w:t>.</w:t>
      </w:r>
      <w:r w:rsidRPr="009567A3">
        <w:rPr>
          <w:rFonts w:ascii="Times New Roman" w:hAnsi="Times New Roman"/>
          <w:spacing w:val="1"/>
          <w:sz w:val="28"/>
          <w:szCs w:val="28"/>
        </w:rPr>
        <w:t xml:space="preserve"> </w:t>
      </w:r>
      <w:r w:rsidRPr="009567A3">
        <w:rPr>
          <w:rFonts w:ascii="Times New Roman" w:hAnsi="Times New Roman"/>
          <w:sz w:val="28"/>
          <w:szCs w:val="28"/>
        </w:rPr>
        <w:t>—</w:t>
      </w:r>
      <w:r w:rsidRPr="009567A3">
        <w:rPr>
          <w:rFonts w:ascii="Times New Roman" w:hAnsi="Times New Roman"/>
          <w:spacing w:val="1"/>
          <w:sz w:val="28"/>
          <w:szCs w:val="28"/>
        </w:rPr>
        <w:t xml:space="preserve"> </w:t>
      </w:r>
      <w:r w:rsidRPr="009567A3">
        <w:rPr>
          <w:rFonts w:ascii="Times New Roman" w:hAnsi="Times New Roman"/>
          <w:sz w:val="28"/>
          <w:szCs w:val="28"/>
        </w:rPr>
        <w:t>9-е</w:t>
      </w:r>
      <w:r w:rsidRPr="009567A3">
        <w:rPr>
          <w:rFonts w:ascii="Times New Roman" w:hAnsi="Times New Roman"/>
          <w:spacing w:val="1"/>
          <w:sz w:val="28"/>
          <w:szCs w:val="28"/>
        </w:rPr>
        <w:t xml:space="preserve"> </w:t>
      </w:r>
      <w:r w:rsidRPr="009567A3">
        <w:rPr>
          <w:rFonts w:ascii="Times New Roman" w:hAnsi="Times New Roman"/>
          <w:sz w:val="28"/>
          <w:szCs w:val="28"/>
        </w:rPr>
        <w:t>изд.</w:t>
      </w:r>
      <w:r w:rsidRPr="009567A3">
        <w:rPr>
          <w:rFonts w:ascii="Times New Roman" w:hAnsi="Times New Roman"/>
          <w:spacing w:val="1"/>
          <w:sz w:val="28"/>
          <w:szCs w:val="28"/>
        </w:rPr>
        <w:t xml:space="preserve"> </w:t>
      </w:r>
      <w:r w:rsidRPr="009567A3">
        <w:rPr>
          <w:rFonts w:ascii="Times New Roman" w:hAnsi="Times New Roman"/>
          <w:sz w:val="28"/>
          <w:szCs w:val="28"/>
        </w:rPr>
        <w:t>—</w:t>
      </w:r>
      <w:r w:rsidRPr="009567A3">
        <w:rPr>
          <w:rFonts w:ascii="Times New Roman" w:hAnsi="Times New Roman"/>
          <w:spacing w:val="1"/>
          <w:sz w:val="28"/>
          <w:szCs w:val="28"/>
        </w:rPr>
        <w:t xml:space="preserve"> </w:t>
      </w:r>
      <w:proofErr w:type="gramStart"/>
      <w:r w:rsidRPr="009567A3">
        <w:rPr>
          <w:rFonts w:ascii="Times New Roman" w:hAnsi="Times New Roman"/>
          <w:sz w:val="28"/>
          <w:szCs w:val="28"/>
        </w:rPr>
        <w:t>Москва</w:t>
      </w:r>
      <w:r w:rsidRPr="009567A3">
        <w:rPr>
          <w:rFonts w:ascii="Times New Roman" w:hAnsi="Times New Roman"/>
          <w:spacing w:val="1"/>
          <w:sz w:val="28"/>
          <w:szCs w:val="28"/>
        </w:rPr>
        <w:t xml:space="preserve"> </w:t>
      </w:r>
      <w:r w:rsidRPr="009567A3">
        <w:rPr>
          <w:rFonts w:ascii="Times New Roman" w:hAnsi="Times New Roman"/>
          <w:sz w:val="28"/>
          <w:szCs w:val="28"/>
        </w:rPr>
        <w:t>:</w:t>
      </w:r>
      <w:proofErr w:type="gramEnd"/>
      <w:r w:rsidRPr="009567A3">
        <w:rPr>
          <w:rFonts w:ascii="Times New Roman" w:hAnsi="Times New Roman"/>
          <w:spacing w:val="70"/>
          <w:sz w:val="28"/>
          <w:szCs w:val="28"/>
        </w:rPr>
        <w:t xml:space="preserve"> </w:t>
      </w:r>
      <w:r w:rsidRPr="009567A3">
        <w:rPr>
          <w:rFonts w:ascii="Times New Roman" w:hAnsi="Times New Roman"/>
          <w:sz w:val="28"/>
          <w:szCs w:val="28"/>
        </w:rPr>
        <w:t>Альпина</w:t>
      </w:r>
      <w:r w:rsidRPr="009567A3">
        <w:rPr>
          <w:rFonts w:ascii="Times New Roman" w:hAnsi="Times New Roman"/>
          <w:spacing w:val="1"/>
          <w:sz w:val="28"/>
          <w:szCs w:val="28"/>
        </w:rPr>
        <w:t xml:space="preserve"> </w:t>
      </w:r>
      <w:r w:rsidRPr="009567A3">
        <w:rPr>
          <w:rFonts w:ascii="Times New Roman" w:hAnsi="Times New Roman"/>
          <w:sz w:val="28"/>
          <w:szCs w:val="28"/>
        </w:rPr>
        <w:t xml:space="preserve">Паблишер, 2019. — 128 c. — ISBN 978-5-9614-4793-4. — </w:t>
      </w:r>
      <w:proofErr w:type="gramStart"/>
      <w:r w:rsidRPr="009567A3">
        <w:rPr>
          <w:rFonts w:ascii="Times New Roman" w:hAnsi="Times New Roman"/>
          <w:sz w:val="28"/>
          <w:szCs w:val="28"/>
        </w:rPr>
        <w:t>Текст :</w:t>
      </w:r>
      <w:proofErr w:type="gramEnd"/>
      <w:r w:rsidRPr="009567A3">
        <w:rPr>
          <w:rFonts w:ascii="Times New Roman" w:hAnsi="Times New Roman"/>
          <w:sz w:val="28"/>
          <w:szCs w:val="28"/>
        </w:rPr>
        <w:t xml:space="preserve"> электронный //</w:t>
      </w:r>
      <w:r w:rsidRPr="009567A3">
        <w:rPr>
          <w:rFonts w:ascii="Times New Roman" w:hAnsi="Times New Roman"/>
          <w:spacing w:val="-67"/>
          <w:sz w:val="28"/>
          <w:szCs w:val="28"/>
        </w:rPr>
        <w:t xml:space="preserve"> </w:t>
      </w:r>
      <w:r w:rsidRPr="009567A3">
        <w:rPr>
          <w:rFonts w:ascii="Times New Roman" w:hAnsi="Times New Roman"/>
          <w:sz w:val="28"/>
          <w:szCs w:val="28"/>
        </w:rPr>
        <w:t>Цифровой</w:t>
      </w:r>
      <w:r w:rsidRPr="009567A3">
        <w:rPr>
          <w:rFonts w:ascii="Times New Roman" w:hAnsi="Times New Roman"/>
          <w:spacing w:val="-4"/>
          <w:sz w:val="28"/>
          <w:szCs w:val="28"/>
        </w:rPr>
        <w:t xml:space="preserve"> </w:t>
      </w:r>
      <w:r w:rsidRPr="009567A3">
        <w:rPr>
          <w:rFonts w:ascii="Times New Roman" w:hAnsi="Times New Roman"/>
          <w:sz w:val="28"/>
          <w:szCs w:val="28"/>
        </w:rPr>
        <w:t>образовательный ресурс IPR</w:t>
      </w:r>
      <w:r w:rsidRPr="009567A3">
        <w:rPr>
          <w:rFonts w:ascii="Times New Roman" w:hAnsi="Times New Roman"/>
          <w:spacing w:val="-4"/>
          <w:sz w:val="28"/>
          <w:szCs w:val="28"/>
        </w:rPr>
        <w:t xml:space="preserve"> </w:t>
      </w:r>
      <w:r w:rsidRPr="009567A3">
        <w:rPr>
          <w:rFonts w:ascii="Times New Roman" w:hAnsi="Times New Roman"/>
          <w:sz w:val="28"/>
          <w:szCs w:val="28"/>
        </w:rPr>
        <w:t>SMART.</w:t>
      </w:r>
    </w:p>
    <w:p w14:paraId="18703CD2" w14:textId="77777777" w:rsidR="009B16C8" w:rsidRPr="009567A3" w:rsidRDefault="009B16C8" w:rsidP="009B16C8">
      <w:pPr>
        <w:pStyle w:val="a8"/>
        <w:widowControl w:val="0"/>
        <w:numPr>
          <w:ilvl w:val="1"/>
          <w:numId w:val="33"/>
        </w:numPr>
        <w:tabs>
          <w:tab w:val="left" w:pos="1256"/>
        </w:tabs>
        <w:autoSpaceDE w:val="0"/>
        <w:autoSpaceDN w:val="0"/>
        <w:spacing w:after="0" w:line="240" w:lineRule="auto"/>
        <w:ind w:right="689" w:firstLine="708"/>
        <w:contextualSpacing w:val="0"/>
        <w:jc w:val="both"/>
        <w:rPr>
          <w:rFonts w:ascii="Times New Roman" w:hAnsi="Times New Roman"/>
          <w:sz w:val="28"/>
          <w:szCs w:val="28"/>
        </w:rPr>
      </w:pPr>
      <w:r w:rsidRPr="009567A3">
        <w:rPr>
          <w:rFonts w:ascii="Times New Roman" w:hAnsi="Times New Roman"/>
          <w:sz w:val="28"/>
          <w:szCs w:val="28"/>
        </w:rPr>
        <w:t>Методы</w:t>
      </w:r>
      <w:r w:rsidRPr="009567A3">
        <w:rPr>
          <w:rFonts w:ascii="Times New Roman" w:hAnsi="Times New Roman"/>
          <w:spacing w:val="1"/>
          <w:sz w:val="28"/>
          <w:szCs w:val="28"/>
        </w:rPr>
        <w:t xml:space="preserve"> </w:t>
      </w:r>
      <w:r w:rsidRPr="009567A3">
        <w:rPr>
          <w:rFonts w:ascii="Times New Roman" w:hAnsi="Times New Roman"/>
          <w:sz w:val="28"/>
          <w:szCs w:val="28"/>
        </w:rPr>
        <w:t>«Бережливого</w:t>
      </w:r>
      <w:r w:rsidRPr="009567A3">
        <w:rPr>
          <w:rFonts w:ascii="Times New Roman" w:hAnsi="Times New Roman"/>
          <w:spacing w:val="1"/>
          <w:sz w:val="28"/>
          <w:szCs w:val="28"/>
        </w:rPr>
        <w:t xml:space="preserve"> </w:t>
      </w:r>
      <w:r w:rsidRPr="009567A3">
        <w:rPr>
          <w:rFonts w:ascii="Times New Roman" w:hAnsi="Times New Roman"/>
          <w:sz w:val="28"/>
          <w:szCs w:val="28"/>
        </w:rPr>
        <w:t>производства»</w:t>
      </w:r>
      <w:r w:rsidRPr="009567A3">
        <w:rPr>
          <w:rFonts w:ascii="Times New Roman" w:hAnsi="Times New Roman"/>
          <w:spacing w:val="1"/>
          <w:sz w:val="28"/>
          <w:szCs w:val="28"/>
        </w:rPr>
        <w:t xml:space="preserve"> </w:t>
      </w:r>
      <w:r w:rsidRPr="009567A3">
        <w:rPr>
          <w:rFonts w:ascii="Times New Roman" w:hAnsi="Times New Roman"/>
          <w:sz w:val="28"/>
          <w:szCs w:val="28"/>
        </w:rPr>
        <w:t>для</w:t>
      </w:r>
      <w:r w:rsidRPr="009567A3">
        <w:rPr>
          <w:rFonts w:ascii="Times New Roman" w:hAnsi="Times New Roman"/>
          <w:spacing w:val="1"/>
          <w:sz w:val="28"/>
          <w:szCs w:val="28"/>
        </w:rPr>
        <w:t xml:space="preserve"> </w:t>
      </w:r>
      <w:r w:rsidRPr="009567A3">
        <w:rPr>
          <w:rFonts w:ascii="Times New Roman" w:hAnsi="Times New Roman"/>
          <w:sz w:val="28"/>
          <w:szCs w:val="28"/>
        </w:rPr>
        <w:t>управления</w:t>
      </w:r>
      <w:r w:rsidRPr="009567A3">
        <w:rPr>
          <w:rFonts w:ascii="Times New Roman" w:hAnsi="Times New Roman"/>
          <w:spacing w:val="1"/>
          <w:sz w:val="28"/>
          <w:szCs w:val="28"/>
        </w:rPr>
        <w:t xml:space="preserve"> </w:t>
      </w:r>
      <w:r w:rsidRPr="009567A3">
        <w:rPr>
          <w:rFonts w:ascii="Times New Roman" w:hAnsi="Times New Roman"/>
          <w:sz w:val="28"/>
          <w:szCs w:val="28"/>
        </w:rPr>
        <w:t>потерями</w:t>
      </w:r>
      <w:r w:rsidRPr="009567A3">
        <w:rPr>
          <w:rFonts w:ascii="Times New Roman" w:hAnsi="Times New Roman"/>
          <w:spacing w:val="1"/>
          <w:sz w:val="28"/>
          <w:szCs w:val="28"/>
        </w:rPr>
        <w:t xml:space="preserve"> </w:t>
      </w:r>
      <w:proofErr w:type="gramStart"/>
      <w:r w:rsidRPr="009567A3">
        <w:rPr>
          <w:rFonts w:ascii="Times New Roman" w:hAnsi="Times New Roman"/>
          <w:sz w:val="28"/>
          <w:szCs w:val="28"/>
        </w:rPr>
        <w:t>предприятия :</w:t>
      </w:r>
      <w:proofErr w:type="gramEnd"/>
      <w:r w:rsidRPr="009567A3">
        <w:rPr>
          <w:rFonts w:ascii="Times New Roman" w:hAnsi="Times New Roman"/>
          <w:sz w:val="28"/>
          <w:szCs w:val="28"/>
        </w:rPr>
        <w:t xml:space="preserve"> учебно-методическое пособие / составители Ю. А. </w:t>
      </w:r>
      <w:proofErr w:type="spellStart"/>
      <w:r w:rsidRPr="009567A3">
        <w:rPr>
          <w:rFonts w:ascii="Times New Roman" w:hAnsi="Times New Roman"/>
          <w:sz w:val="28"/>
          <w:szCs w:val="28"/>
        </w:rPr>
        <w:t>Эртман</w:t>
      </w:r>
      <w:proofErr w:type="spellEnd"/>
      <w:r w:rsidRPr="009567A3">
        <w:rPr>
          <w:rFonts w:ascii="Times New Roman" w:hAnsi="Times New Roman"/>
          <w:sz w:val="28"/>
          <w:szCs w:val="28"/>
        </w:rPr>
        <w:t>, С. А.</w:t>
      </w:r>
      <w:r w:rsidRPr="009567A3">
        <w:rPr>
          <w:rFonts w:ascii="Times New Roman" w:hAnsi="Times New Roman"/>
          <w:spacing w:val="1"/>
          <w:sz w:val="28"/>
          <w:szCs w:val="28"/>
        </w:rPr>
        <w:t xml:space="preserve"> </w:t>
      </w:r>
      <w:proofErr w:type="spellStart"/>
      <w:r w:rsidRPr="009567A3">
        <w:rPr>
          <w:rFonts w:ascii="Times New Roman" w:hAnsi="Times New Roman"/>
          <w:sz w:val="28"/>
          <w:szCs w:val="28"/>
        </w:rPr>
        <w:t>Эртман</w:t>
      </w:r>
      <w:proofErr w:type="spellEnd"/>
      <w:r w:rsidRPr="009567A3">
        <w:rPr>
          <w:rFonts w:ascii="Times New Roman" w:hAnsi="Times New Roman"/>
          <w:sz w:val="28"/>
          <w:szCs w:val="28"/>
        </w:rPr>
        <w:t>.</w:t>
      </w:r>
      <w:r w:rsidRPr="009567A3">
        <w:rPr>
          <w:rFonts w:ascii="Times New Roman" w:hAnsi="Times New Roman"/>
          <w:spacing w:val="31"/>
          <w:sz w:val="28"/>
          <w:szCs w:val="28"/>
        </w:rPr>
        <w:t xml:space="preserve"> </w:t>
      </w:r>
      <w:r w:rsidRPr="009567A3">
        <w:rPr>
          <w:rFonts w:ascii="Times New Roman" w:hAnsi="Times New Roman"/>
          <w:sz w:val="28"/>
          <w:szCs w:val="28"/>
        </w:rPr>
        <w:t>—</w:t>
      </w:r>
      <w:r w:rsidRPr="009567A3">
        <w:rPr>
          <w:rFonts w:ascii="Times New Roman" w:hAnsi="Times New Roman"/>
          <w:spacing w:val="31"/>
          <w:sz w:val="28"/>
          <w:szCs w:val="28"/>
        </w:rPr>
        <w:t xml:space="preserve"> </w:t>
      </w:r>
      <w:proofErr w:type="gramStart"/>
      <w:r w:rsidRPr="009567A3">
        <w:rPr>
          <w:rFonts w:ascii="Times New Roman" w:hAnsi="Times New Roman"/>
          <w:sz w:val="28"/>
          <w:szCs w:val="28"/>
        </w:rPr>
        <w:t>Тюмень</w:t>
      </w:r>
      <w:r w:rsidRPr="009567A3">
        <w:rPr>
          <w:rFonts w:ascii="Times New Roman" w:hAnsi="Times New Roman"/>
          <w:spacing w:val="27"/>
          <w:sz w:val="28"/>
          <w:szCs w:val="28"/>
        </w:rPr>
        <w:t xml:space="preserve"> </w:t>
      </w:r>
      <w:r w:rsidRPr="009567A3">
        <w:rPr>
          <w:rFonts w:ascii="Times New Roman" w:hAnsi="Times New Roman"/>
          <w:sz w:val="28"/>
          <w:szCs w:val="28"/>
        </w:rPr>
        <w:t>:</w:t>
      </w:r>
      <w:proofErr w:type="gramEnd"/>
      <w:r w:rsidRPr="009567A3">
        <w:rPr>
          <w:rFonts w:ascii="Times New Roman" w:hAnsi="Times New Roman"/>
          <w:spacing w:val="32"/>
          <w:sz w:val="28"/>
          <w:szCs w:val="28"/>
        </w:rPr>
        <w:t xml:space="preserve"> </w:t>
      </w:r>
      <w:r w:rsidRPr="009567A3">
        <w:rPr>
          <w:rFonts w:ascii="Times New Roman" w:hAnsi="Times New Roman"/>
          <w:sz w:val="28"/>
          <w:szCs w:val="28"/>
        </w:rPr>
        <w:t>Тюменский</w:t>
      </w:r>
      <w:r w:rsidRPr="009567A3">
        <w:rPr>
          <w:rFonts w:ascii="Times New Roman" w:hAnsi="Times New Roman"/>
          <w:spacing w:val="29"/>
          <w:sz w:val="28"/>
          <w:szCs w:val="28"/>
        </w:rPr>
        <w:t xml:space="preserve"> </w:t>
      </w:r>
      <w:r w:rsidRPr="009567A3">
        <w:rPr>
          <w:rFonts w:ascii="Times New Roman" w:hAnsi="Times New Roman"/>
          <w:sz w:val="28"/>
          <w:szCs w:val="28"/>
        </w:rPr>
        <w:t>индустриальный</w:t>
      </w:r>
      <w:r w:rsidRPr="009567A3">
        <w:rPr>
          <w:rFonts w:ascii="Times New Roman" w:hAnsi="Times New Roman"/>
          <w:spacing w:val="31"/>
          <w:sz w:val="28"/>
          <w:szCs w:val="28"/>
        </w:rPr>
        <w:t xml:space="preserve"> </w:t>
      </w:r>
      <w:r w:rsidRPr="009567A3">
        <w:rPr>
          <w:rFonts w:ascii="Times New Roman" w:hAnsi="Times New Roman"/>
          <w:sz w:val="28"/>
          <w:szCs w:val="28"/>
        </w:rPr>
        <w:t>университет,</w:t>
      </w:r>
      <w:r w:rsidRPr="009567A3">
        <w:rPr>
          <w:rFonts w:ascii="Times New Roman" w:hAnsi="Times New Roman"/>
          <w:spacing w:val="28"/>
          <w:sz w:val="28"/>
          <w:szCs w:val="28"/>
        </w:rPr>
        <w:t xml:space="preserve"> </w:t>
      </w:r>
      <w:r w:rsidRPr="009567A3">
        <w:rPr>
          <w:rFonts w:ascii="Times New Roman" w:hAnsi="Times New Roman"/>
          <w:sz w:val="28"/>
          <w:szCs w:val="28"/>
        </w:rPr>
        <w:t>2019.</w:t>
      </w:r>
      <w:r w:rsidRPr="009567A3">
        <w:rPr>
          <w:rFonts w:ascii="Times New Roman" w:hAnsi="Times New Roman"/>
          <w:spacing w:val="36"/>
          <w:sz w:val="28"/>
          <w:szCs w:val="28"/>
        </w:rPr>
        <w:t xml:space="preserve"> </w:t>
      </w:r>
      <w:r w:rsidRPr="009567A3">
        <w:rPr>
          <w:rFonts w:ascii="Times New Roman" w:hAnsi="Times New Roman"/>
          <w:sz w:val="28"/>
          <w:szCs w:val="28"/>
        </w:rPr>
        <w:t>—</w:t>
      </w:r>
      <w:r w:rsidRPr="009567A3">
        <w:rPr>
          <w:rFonts w:ascii="Times New Roman" w:hAnsi="Times New Roman"/>
          <w:spacing w:val="28"/>
          <w:sz w:val="28"/>
          <w:szCs w:val="28"/>
        </w:rPr>
        <w:t xml:space="preserve"> </w:t>
      </w:r>
      <w:r w:rsidRPr="009567A3">
        <w:rPr>
          <w:rFonts w:ascii="Times New Roman" w:hAnsi="Times New Roman"/>
          <w:sz w:val="28"/>
          <w:szCs w:val="28"/>
        </w:rPr>
        <w:t>70</w:t>
      </w:r>
      <w:r w:rsidRPr="009567A3">
        <w:rPr>
          <w:rFonts w:ascii="Times New Roman" w:hAnsi="Times New Roman"/>
          <w:spacing w:val="30"/>
          <w:sz w:val="28"/>
          <w:szCs w:val="28"/>
        </w:rPr>
        <w:t xml:space="preserve"> </w:t>
      </w:r>
      <w:r w:rsidRPr="009567A3">
        <w:rPr>
          <w:rFonts w:ascii="Times New Roman" w:hAnsi="Times New Roman"/>
          <w:sz w:val="28"/>
          <w:szCs w:val="28"/>
        </w:rPr>
        <w:t>c.</w:t>
      </w:r>
    </w:p>
    <w:p w14:paraId="24D9F093" w14:textId="77777777" w:rsidR="009B16C8" w:rsidRPr="009567A3" w:rsidRDefault="009B16C8" w:rsidP="009B16C8">
      <w:pPr>
        <w:pStyle w:val="a9"/>
        <w:spacing w:line="321" w:lineRule="exact"/>
        <w:ind w:left="112"/>
        <w:jc w:val="both"/>
        <w:rPr>
          <w:rFonts w:ascii="Times New Roman" w:hAnsi="Times New Roman"/>
          <w:sz w:val="28"/>
          <w:szCs w:val="28"/>
        </w:rPr>
      </w:pPr>
      <w:r w:rsidRPr="009567A3">
        <w:rPr>
          <w:rFonts w:ascii="Times New Roman" w:hAnsi="Times New Roman"/>
          <w:sz w:val="28"/>
          <w:szCs w:val="28"/>
        </w:rPr>
        <w:t>—</w:t>
      </w:r>
      <w:r w:rsidRPr="009567A3">
        <w:rPr>
          <w:rFonts w:ascii="Times New Roman" w:hAnsi="Times New Roman"/>
          <w:spacing w:val="-3"/>
          <w:sz w:val="28"/>
          <w:szCs w:val="28"/>
        </w:rPr>
        <w:t xml:space="preserve"> </w:t>
      </w:r>
      <w:proofErr w:type="gramStart"/>
      <w:r w:rsidRPr="009567A3">
        <w:rPr>
          <w:rFonts w:ascii="Times New Roman" w:hAnsi="Times New Roman"/>
          <w:sz w:val="28"/>
          <w:szCs w:val="28"/>
        </w:rPr>
        <w:t>Текст</w:t>
      </w:r>
      <w:r w:rsidRPr="009567A3">
        <w:rPr>
          <w:rFonts w:ascii="Times New Roman" w:hAnsi="Times New Roman"/>
          <w:spacing w:val="-2"/>
          <w:sz w:val="28"/>
          <w:szCs w:val="28"/>
        </w:rPr>
        <w:t xml:space="preserve"> </w:t>
      </w:r>
      <w:r w:rsidRPr="009567A3">
        <w:rPr>
          <w:rFonts w:ascii="Times New Roman" w:hAnsi="Times New Roman"/>
          <w:sz w:val="28"/>
          <w:szCs w:val="28"/>
        </w:rPr>
        <w:t>:</w:t>
      </w:r>
      <w:proofErr w:type="gramEnd"/>
      <w:r w:rsidRPr="009567A3">
        <w:rPr>
          <w:rFonts w:ascii="Times New Roman" w:hAnsi="Times New Roman"/>
          <w:spacing w:val="-2"/>
          <w:sz w:val="28"/>
          <w:szCs w:val="28"/>
        </w:rPr>
        <w:t xml:space="preserve"> </w:t>
      </w:r>
      <w:r w:rsidRPr="009567A3">
        <w:rPr>
          <w:rFonts w:ascii="Times New Roman" w:hAnsi="Times New Roman"/>
          <w:sz w:val="28"/>
          <w:szCs w:val="28"/>
        </w:rPr>
        <w:t>электронный</w:t>
      </w:r>
      <w:r w:rsidRPr="009567A3">
        <w:rPr>
          <w:rFonts w:ascii="Times New Roman" w:hAnsi="Times New Roman"/>
          <w:spacing w:val="-2"/>
          <w:sz w:val="28"/>
          <w:szCs w:val="28"/>
        </w:rPr>
        <w:t xml:space="preserve"> </w:t>
      </w:r>
      <w:r w:rsidRPr="009567A3">
        <w:rPr>
          <w:rFonts w:ascii="Times New Roman" w:hAnsi="Times New Roman"/>
          <w:sz w:val="28"/>
          <w:szCs w:val="28"/>
        </w:rPr>
        <w:t>//</w:t>
      </w:r>
      <w:r w:rsidRPr="009567A3">
        <w:rPr>
          <w:rFonts w:ascii="Times New Roman" w:hAnsi="Times New Roman"/>
          <w:spacing w:val="-1"/>
          <w:sz w:val="28"/>
          <w:szCs w:val="28"/>
        </w:rPr>
        <w:t xml:space="preserve"> </w:t>
      </w:r>
      <w:r w:rsidRPr="009567A3">
        <w:rPr>
          <w:rFonts w:ascii="Times New Roman" w:hAnsi="Times New Roman"/>
          <w:sz w:val="28"/>
          <w:szCs w:val="28"/>
        </w:rPr>
        <w:t>Цифровой</w:t>
      </w:r>
      <w:r w:rsidRPr="009567A3">
        <w:rPr>
          <w:rFonts w:ascii="Times New Roman" w:hAnsi="Times New Roman"/>
          <w:spacing w:val="-2"/>
          <w:sz w:val="28"/>
          <w:szCs w:val="28"/>
        </w:rPr>
        <w:t xml:space="preserve"> </w:t>
      </w:r>
      <w:r w:rsidRPr="009567A3">
        <w:rPr>
          <w:rFonts w:ascii="Times New Roman" w:hAnsi="Times New Roman"/>
          <w:sz w:val="28"/>
          <w:szCs w:val="28"/>
        </w:rPr>
        <w:t>образовательный</w:t>
      </w:r>
      <w:r w:rsidRPr="009567A3">
        <w:rPr>
          <w:rFonts w:ascii="Times New Roman" w:hAnsi="Times New Roman"/>
          <w:spacing w:val="-6"/>
          <w:sz w:val="28"/>
          <w:szCs w:val="28"/>
        </w:rPr>
        <w:t xml:space="preserve"> </w:t>
      </w:r>
      <w:r w:rsidRPr="009567A3">
        <w:rPr>
          <w:rFonts w:ascii="Times New Roman" w:hAnsi="Times New Roman"/>
          <w:sz w:val="28"/>
          <w:szCs w:val="28"/>
        </w:rPr>
        <w:t>ресурс</w:t>
      </w:r>
      <w:r w:rsidRPr="009567A3">
        <w:rPr>
          <w:rFonts w:ascii="Times New Roman" w:hAnsi="Times New Roman"/>
          <w:spacing w:val="-2"/>
          <w:sz w:val="28"/>
          <w:szCs w:val="28"/>
        </w:rPr>
        <w:t xml:space="preserve"> </w:t>
      </w:r>
      <w:r w:rsidRPr="009567A3">
        <w:rPr>
          <w:rFonts w:ascii="Times New Roman" w:hAnsi="Times New Roman"/>
          <w:sz w:val="28"/>
          <w:szCs w:val="28"/>
        </w:rPr>
        <w:t>IPR</w:t>
      </w:r>
      <w:r w:rsidRPr="009567A3">
        <w:rPr>
          <w:rFonts w:ascii="Times New Roman" w:hAnsi="Times New Roman"/>
          <w:spacing w:val="-3"/>
          <w:sz w:val="28"/>
          <w:szCs w:val="28"/>
        </w:rPr>
        <w:t xml:space="preserve"> </w:t>
      </w:r>
      <w:r w:rsidRPr="009567A3">
        <w:rPr>
          <w:rFonts w:ascii="Times New Roman" w:hAnsi="Times New Roman"/>
          <w:sz w:val="28"/>
          <w:szCs w:val="28"/>
        </w:rPr>
        <w:t>SMART.</w:t>
      </w:r>
    </w:p>
    <w:p w14:paraId="57EEF84A" w14:textId="77777777" w:rsidR="009B16C8" w:rsidRPr="009567A3" w:rsidRDefault="009B16C8" w:rsidP="009B16C8">
      <w:pPr>
        <w:pStyle w:val="1"/>
        <w:spacing w:before="5" w:line="319" w:lineRule="exact"/>
        <w:ind w:left="821"/>
        <w:rPr>
          <w:sz w:val="28"/>
          <w:szCs w:val="28"/>
        </w:rPr>
      </w:pPr>
      <w:r w:rsidRPr="009567A3">
        <w:rPr>
          <w:sz w:val="28"/>
          <w:szCs w:val="28"/>
        </w:rPr>
        <w:t>Интернет-источники:</w:t>
      </w:r>
    </w:p>
    <w:p w14:paraId="05B81444" w14:textId="77777777" w:rsidR="009B16C8" w:rsidRPr="009567A3" w:rsidRDefault="009B16C8" w:rsidP="009B16C8">
      <w:pPr>
        <w:pStyle w:val="a9"/>
        <w:tabs>
          <w:tab w:val="left" w:pos="3346"/>
          <w:tab w:val="left" w:pos="5145"/>
          <w:tab w:val="left" w:pos="6328"/>
          <w:tab w:val="left" w:pos="7720"/>
        </w:tabs>
        <w:ind w:left="112" w:right="693" w:firstLine="708"/>
        <w:rPr>
          <w:rFonts w:ascii="Times New Roman" w:hAnsi="Times New Roman"/>
          <w:sz w:val="28"/>
          <w:szCs w:val="28"/>
        </w:rPr>
      </w:pPr>
      <w:hyperlink r:id="rId12">
        <w:r w:rsidRPr="009567A3">
          <w:rPr>
            <w:rFonts w:ascii="Times New Roman" w:hAnsi="Times New Roman"/>
            <w:sz w:val="28"/>
            <w:szCs w:val="28"/>
          </w:rPr>
          <w:t>www.openclass.ru</w:t>
        </w:r>
      </w:hyperlink>
      <w:r w:rsidRPr="009567A3">
        <w:rPr>
          <w:rFonts w:ascii="Times New Roman" w:hAnsi="Times New Roman"/>
          <w:sz w:val="28"/>
          <w:szCs w:val="28"/>
        </w:rPr>
        <w:tab/>
        <w:t>(Открытый</w:t>
      </w:r>
      <w:r w:rsidRPr="009567A3">
        <w:rPr>
          <w:rFonts w:ascii="Times New Roman" w:hAnsi="Times New Roman"/>
          <w:sz w:val="28"/>
          <w:szCs w:val="28"/>
        </w:rPr>
        <w:tab/>
        <w:t>класс:</w:t>
      </w:r>
      <w:r w:rsidRPr="009567A3">
        <w:rPr>
          <w:rFonts w:ascii="Times New Roman" w:hAnsi="Times New Roman"/>
          <w:sz w:val="28"/>
          <w:szCs w:val="28"/>
        </w:rPr>
        <w:tab/>
        <w:t>сетевые</w:t>
      </w:r>
      <w:r w:rsidRPr="009567A3">
        <w:rPr>
          <w:rFonts w:ascii="Times New Roman" w:hAnsi="Times New Roman"/>
          <w:sz w:val="28"/>
          <w:szCs w:val="28"/>
        </w:rPr>
        <w:tab/>
        <w:t>образовательные</w:t>
      </w:r>
      <w:r w:rsidRPr="009567A3">
        <w:rPr>
          <w:rFonts w:ascii="Times New Roman" w:hAnsi="Times New Roman"/>
          <w:spacing w:val="-67"/>
          <w:sz w:val="28"/>
          <w:szCs w:val="28"/>
        </w:rPr>
        <w:t xml:space="preserve"> </w:t>
      </w:r>
      <w:r w:rsidRPr="009567A3">
        <w:rPr>
          <w:rFonts w:ascii="Times New Roman" w:hAnsi="Times New Roman"/>
          <w:sz w:val="28"/>
          <w:szCs w:val="28"/>
        </w:rPr>
        <w:t>сообщества).</w:t>
      </w:r>
    </w:p>
    <w:p w14:paraId="01EE1EF8" w14:textId="77777777" w:rsidR="009B16C8" w:rsidRPr="009567A3" w:rsidRDefault="009B16C8" w:rsidP="009B16C8">
      <w:pPr>
        <w:pStyle w:val="a9"/>
        <w:tabs>
          <w:tab w:val="left" w:pos="4911"/>
          <w:tab w:val="left" w:pos="6576"/>
          <w:tab w:val="left" w:pos="8526"/>
        </w:tabs>
        <w:ind w:left="112" w:right="696" w:firstLine="708"/>
        <w:rPr>
          <w:rFonts w:ascii="Times New Roman" w:hAnsi="Times New Roman"/>
          <w:sz w:val="28"/>
          <w:szCs w:val="28"/>
        </w:rPr>
      </w:pPr>
      <w:hyperlink r:id="rId13">
        <w:r w:rsidRPr="009567A3">
          <w:rPr>
            <w:rFonts w:ascii="Times New Roman" w:hAnsi="Times New Roman"/>
            <w:sz w:val="28"/>
            <w:szCs w:val="28"/>
          </w:rPr>
          <w:t>www.school-collection.edu.ru</w:t>
        </w:r>
      </w:hyperlink>
      <w:r w:rsidRPr="009567A3">
        <w:rPr>
          <w:rFonts w:ascii="Times New Roman" w:hAnsi="Times New Roman"/>
          <w:sz w:val="28"/>
          <w:szCs w:val="28"/>
        </w:rPr>
        <w:tab/>
        <w:t>(Единая</w:t>
      </w:r>
      <w:r w:rsidRPr="009567A3">
        <w:rPr>
          <w:rFonts w:ascii="Times New Roman" w:hAnsi="Times New Roman"/>
          <w:sz w:val="28"/>
          <w:szCs w:val="28"/>
        </w:rPr>
        <w:tab/>
        <w:t>коллекция</w:t>
      </w:r>
      <w:r w:rsidRPr="009567A3">
        <w:rPr>
          <w:rFonts w:ascii="Times New Roman" w:hAnsi="Times New Roman"/>
          <w:sz w:val="28"/>
          <w:szCs w:val="28"/>
        </w:rPr>
        <w:tab/>
      </w:r>
      <w:r w:rsidRPr="009567A3">
        <w:rPr>
          <w:rFonts w:ascii="Times New Roman" w:hAnsi="Times New Roman"/>
          <w:spacing w:val="-1"/>
          <w:sz w:val="28"/>
          <w:szCs w:val="28"/>
        </w:rPr>
        <w:t>цифровых</w:t>
      </w:r>
      <w:r w:rsidRPr="009567A3">
        <w:rPr>
          <w:rFonts w:ascii="Times New Roman" w:hAnsi="Times New Roman"/>
          <w:spacing w:val="-67"/>
          <w:sz w:val="28"/>
          <w:szCs w:val="28"/>
        </w:rPr>
        <w:t xml:space="preserve"> </w:t>
      </w:r>
      <w:r w:rsidRPr="009567A3">
        <w:rPr>
          <w:rFonts w:ascii="Times New Roman" w:hAnsi="Times New Roman"/>
          <w:sz w:val="28"/>
          <w:szCs w:val="28"/>
        </w:rPr>
        <w:t>образовательных</w:t>
      </w:r>
      <w:r w:rsidRPr="009567A3">
        <w:rPr>
          <w:rFonts w:ascii="Times New Roman" w:hAnsi="Times New Roman"/>
          <w:spacing w:val="-4"/>
          <w:sz w:val="28"/>
          <w:szCs w:val="28"/>
        </w:rPr>
        <w:t xml:space="preserve"> </w:t>
      </w:r>
      <w:r w:rsidRPr="009567A3">
        <w:rPr>
          <w:rFonts w:ascii="Times New Roman" w:hAnsi="Times New Roman"/>
          <w:sz w:val="28"/>
          <w:szCs w:val="28"/>
        </w:rPr>
        <w:t>ресурсов).</w:t>
      </w:r>
    </w:p>
    <w:p w14:paraId="2726AE4B" w14:textId="77777777" w:rsidR="009B16C8" w:rsidRPr="009567A3" w:rsidRDefault="009B16C8" w:rsidP="009B16C8">
      <w:pPr>
        <w:pStyle w:val="a9"/>
        <w:ind w:left="112" w:right="693" w:firstLine="708"/>
        <w:rPr>
          <w:rFonts w:ascii="Times New Roman" w:hAnsi="Times New Roman"/>
          <w:sz w:val="28"/>
          <w:szCs w:val="28"/>
        </w:rPr>
      </w:pPr>
      <w:hyperlink r:id="rId14">
        <w:r w:rsidRPr="009567A3">
          <w:rPr>
            <w:rFonts w:ascii="Times New Roman" w:hAnsi="Times New Roman"/>
            <w:sz w:val="28"/>
            <w:szCs w:val="28"/>
          </w:rPr>
          <w:t>www.festival.1september.ru</w:t>
        </w:r>
      </w:hyperlink>
      <w:r w:rsidRPr="009567A3">
        <w:rPr>
          <w:rFonts w:ascii="Times New Roman" w:hAnsi="Times New Roman"/>
          <w:spacing w:val="1"/>
          <w:sz w:val="28"/>
          <w:szCs w:val="28"/>
        </w:rPr>
        <w:t xml:space="preserve"> </w:t>
      </w:r>
      <w:r w:rsidRPr="009567A3">
        <w:rPr>
          <w:rFonts w:ascii="Times New Roman" w:hAnsi="Times New Roman"/>
          <w:sz w:val="28"/>
          <w:szCs w:val="28"/>
        </w:rPr>
        <w:t>(Фестиваль</w:t>
      </w:r>
      <w:r w:rsidRPr="009567A3">
        <w:rPr>
          <w:rFonts w:ascii="Times New Roman" w:hAnsi="Times New Roman"/>
          <w:spacing w:val="1"/>
          <w:sz w:val="28"/>
          <w:szCs w:val="28"/>
        </w:rPr>
        <w:t xml:space="preserve"> </w:t>
      </w:r>
      <w:r w:rsidRPr="009567A3">
        <w:rPr>
          <w:rFonts w:ascii="Times New Roman" w:hAnsi="Times New Roman"/>
          <w:sz w:val="28"/>
          <w:szCs w:val="28"/>
        </w:rPr>
        <w:t>педагогических</w:t>
      </w:r>
      <w:r w:rsidRPr="009567A3">
        <w:rPr>
          <w:rFonts w:ascii="Times New Roman" w:hAnsi="Times New Roman"/>
          <w:spacing w:val="1"/>
          <w:sz w:val="28"/>
          <w:szCs w:val="28"/>
        </w:rPr>
        <w:t xml:space="preserve"> </w:t>
      </w:r>
      <w:r w:rsidRPr="009567A3">
        <w:rPr>
          <w:rFonts w:ascii="Times New Roman" w:hAnsi="Times New Roman"/>
          <w:sz w:val="28"/>
          <w:szCs w:val="28"/>
        </w:rPr>
        <w:t>идей</w:t>
      </w:r>
      <w:r w:rsidRPr="009567A3">
        <w:rPr>
          <w:rFonts w:ascii="Times New Roman" w:hAnsi="Times New Roman"/>
          <w:spacing w:val="1"/>
          <w:sz w:val="28"/>
          <w:szCs w:val="28"/>
        </w:rPr>
        <w:t xml:space="preserve"> </w:t>
      </w:r>
      <w:r w:rsidRPr="009567A3">
        <w:rPr>
          <w:rFonts w:ascii="Times New Roman" w:hAnsi="Times New Roman"/>
          <w:sz w:val="28"/>
          <w:szCs w:val="28"/>
        </w:rPr>
        <w:t>«Открытый</w:t>
      </w:r>
      <w:r w:rsidRPr="009567A3">
        <w:rPr>
          <w:rFonts w:ascii="Times New Roman" w:hAnsi="Times New Roman"/>
          <w:spacing w:val="-67"/>
          <w:sz w:val="28"/>
          <w:szCs w:val="28"/>
        </w:rPr>
        <w:t xml:space="preserve"> </w:t>
      </w:r>
      <w:r w:rsidRPr="009567A3">
        <w:rPr>
          <w:rFonts w:ascii="Times New Roman" w:hAnsi="Times New Roman"/>
          <w:sz w:val="28"/>
          <w:szCs w:val="28"/>
        </w:rPr>
        <w:t>урок»).</w:t>
      </w:r>
    </w:p>
    <w:p w14:paraId="11F92E72" w14:textId="77777777" w:rsidR="009B16C8" w:rsidRPr="009567A3" w:rsidRDefault="009B16C8" w:rsidP="009B16C8">
      <w:pPr>
        <w:pStyle w:val="a9"/>
        <w:ind w:left="821" w:right="693"/>
        <w:rPr>
          <w:rFonts w:ascii="Times New Roman" w:hAnsi="Times New Roman"/>
          <w:sz w:val="28"/>
          <w:szCs w:val="28"/>
        </w:rPr>
      </w:pPr>
      <w:hyperlink r:id="rId15">
        <w:r w:rsidRPr="009567A3">
          <w:rPr>
            <w:rFonts w:ascii="Times New Roman" w:hAnsi="Times New Roman"/>
            <w:sz w:val="28"/>
            <w:szCs w:val="28"/>
          </w:rPr>
          <w:t xml:space="preserve">www.base.garant.ru </w:t>
        </w:r>
      </w:hyperlink>
      <w:r w:rsidRPr="009567A3">
        <w:rPr>
          <w:rFonts w:ascii="Times New Roman" w:hAnsi="Times New Roman"/>
          <w:sz w:val="28"/>
          <w:szCs w:val="28"/>
        </w:rPr>
        <w:t>(«ГАРАНТ» — информационно-правовой портал).</w:t>
      </w:r>
      <w:r w:rsidRPr="009567A3">
        <w:rPr>
          <w:rFonts w:ascii="Times New Roman" w:hAnsi="Times New Roman"/>
          <w:spacing w:val="-67"/>
          <w:sz w:val="28"/>
          <w:szCs w:val="28"/>
        </w:rPr>
        <w:t xml:space="preserve"> </w:t>
      </w:r>
      <w:hyperlink r:id="rId16">
        <w:r w:rsidRPr="009567A3">
          <w:rPr>
            <w:rFonts w:ascii="Times New Roman" w:hAnsi="Times New Roman"/>
            <w:sz w:val="28"/>
            <w:szCs w:val="28"/>
          </w:rPr>
          <w:t>www.leaninfo.ru/</w:t>
        </w:r>
        <w:r w:rsidRPr="009567A3">
          <w:rPr>
            <w:rFonts w:ascii="Times New Roman" w:hAnsi="Times New Roman"/>
            <w:spacing w:val="-5"/>
            <w:sz w:val="28"/>
            <w:szCs w:val="28"/>
          </w:rPr>
          <w:t xml:space="preserve"> </w:t>
        </w:r>
      </w:hyperlink>
      <w:r w:rsidRPr="009567A3">
        <w:rPr>
          <w:rFonts w:ascii="Times New Roman" w:hAnsi="Times New Roman"/>
          <w:sz w:val="28"/>
          <w:szCs w:val="28"/>
        </w:rPr>
        <w:t>Leaninfo.ru</w:t>
      </w:r>
      <w:r w:rsidRPr="009567A3">
        <w:rPr>
          <w:rFonts w:ascii="Times New Roman" w:hAnsi="Times New Roman"/>
          <w:spacing w:val="-4"/>
          <w:sz w:val="28"/>
          <w:szCs w:val="28"/>
        </w:rPr>
        <w:t xml:space="preserve"> </w:t>
      </w:r>
      <w:r w:rsidRPr="009567A3">
        <w:rPr>
          <w:rFonts w:ascii="Times New Roman" w:hAnsi="Times New Roman"/>
          <w:sz w:val="28"/>
          <w:szCs w:val="28"/>
        </w:rPr>
        <w:t>[Блог</w:t>
      </w:r>
      <w:r w:rsidRPr="009567A3">
        <w:rPr>
          <w:rFonts w:ascii="Times New Roman" w:hAnsi="Times New Roman"/>
          <w:spacing w:val="-8"/>
          <w:sz w:val="28"/>
          <w:szCs w:val="28"/>
        </w:rPr>
        <w:t xml:space="preserve"> </w:t>
      </w:r>
      <w:r w:rsidRPr="009567A3">
        <w:rPr>
          <w:rFonts w:ascii="Times New Roman" w:hAnsi="Times New Roman"/>
          <w:sz w:val="28"/>
          <w:szCs w:val="28"/>
        </w:rPr>
        <w:t>о</w:t>
      </w:r>
      <w:r w:rsidRPr="009567A3">
        <w:rPr>
          <w:rFonts w:ascii="Times New Roman" w:hAnsi="Times New Roman"/>
          <w:spacing w:val="-5"/>
          <w:sz w:val="28"/>
          <w:szCs w:val="28"/>
        </w:rPr>
        <w:t xml:space="preserve"> </w:t>
      </w:r>
      <w:r w:rsidRPr="009567A3">
        <w:rPr>
          <w:rFonts w:ascii="Times New Roman" w:hAnsi="Times New Roman"/>
          <w:sz w:val="28"/>
          <w:szCs w:val="28"/>
        </w:rPr>
        <w:t>производственном</w:t>
      </w:r>
      <w:r w:rsidRPr="009567A3">
        <w:rPr>
          <w:rFonts w:ascii="Times New Roman" w:hAnsi="Times New Roman"/>
          <w:spacing w:val="-5"/>
          <w:sz w:val="28"/>
          <w:szCs w:val="28"/>
        </w:rPr>
        <w:t xml:space="preserve"> </w:t>
      </w:r>
      <w:r w:rsidRPr="009567A3">
        <w:rPr>
          <w:rFonts w:ascii="Times New Roman" w:hAnsi="Times New Roman"/>
          <w:sz w:val="28"/>
          <w:szCs w:val="28"/>
        </w:rPr>
        <w:t>менеджменте].</w:t>
      </w:r>
    </w:p>
    <w:p w14:paraId="1F778290" w14:textId="77777777" w:rsidR="009B16C8" w:rsidRPr="009567A3" w:rsidRDefault="009B16C8" w:rsidP="009B16C8">
      <w:pPr>
        <w:rPr>
          <w:sz w:val="28"/>
          <w:szCs w:val="28"/>
        </w:rPr>
        <w:sectPr w:rsidR="009B16C8" w:rsidRPr="009567A3" w:rsidSect="009B16C8">
          <w:pgSz w:w="11910" w:h="16840"/>
          <w:pgMar w:top="1040" w:right="440" w:bottom="1180" w:left="1020" w:header="0" w:footer="987" w:gutter="0"/>
          <w:cols w:space="720"/>
        </w:sectPr>
      </w:pPr>
    </w:p>
    <w:p w14:paraId="46D89C2A" w14:textId="77777777" w:rsidR="009B16C8" w:rsidRPr="009567A3" w:rsidRDefault="009B16C8" w:rsidP="009B16C8">
      <w:pPr>
        <w:pStyle w:val="a9"/>
        <w:spacing w:before="4"/>
        <w:rPr>
          <w:rFonts w:ascii="Times New Roman" w:hAnsi="Times New Roman"/>
          <w:sz w:val="28"/>
          <w:szCs w:val="28"/>
        </w:rPr>
      </w:pPr>
    </w:p>
    <w:p w14:paraId="60771F62" w14:textId="77777777" w:rsidR="009B16C8" w:rsidRPr="009567A3" w:rsidRDefault="009B16C8" w:rsidP="009B16C8">
      <w:pPr>
        <w:ind w:left="720" w:firstLine="360"/>
        <w:jc w:val="both"/>
        <w:rPr>
          <w:sz w:val="28"/>
          <w:szCs w:val="28"/>
        </w:rPr>
      </w:pPr>
    </w:p>
    <w:p w14:paraId="5860A5C4" w14:textId="77777777" w:rsidR="00BD27AC" w:rsidRPr="009567A3" w:rsidRDefault="00BD27AC" w:rsidP="001C7673">
      <w:pPr>
        <w:ind w:left="720" w:firstLine="360"/>
        <w:jc w:val="both"/>
        <w:rPr>
          <w:sz w:val="28"/>
          <w:szCs w:val="28"/>
        </w:rPr>
      </w:pPr>
    </w:p>
    <w:p w14:paraId="0EC44671" w14:textId="77777777" w:rsidR="00BD27AC" w:rsidRPr="009567A3" w:rsidRDefault="00BD27AC" w:rsidP="001C7673">
      <w:pPr>
        <w:jc w:val="both"/>
        <w:rPr>
          <w:sz w:val="28"/>
          <w:szCs w:val="28"/>
        </w:rPr>
      </w:pPr>
    </w:p>
    <w:p w14:paraId="1ACF28A8" w14:textId="77777777" w:rsidR="00BD27AC" w:rsidRPr="009567A3" w:rsidRDefault="00BD27AC" w:rsidP="001C7673">
      <w:pPr>
        <w:tabs>
          <w:tab w:val="left" w:pos="2295"/>
        </w:tabs>
        <w:rPr>
          <w:b/>
          <w:sz w:val="28"/>
          <w:szCs w:val="28"/>
        </w:rPr>
      </w:pPr>
    </w:p>
    <w:p w14:paraId="18577313" w14:textId="77777777" w:rsidR="00BD27AC" w:rsidRPr="009567A3" w:rsidRDefault="00BD27AC" w:rsidP="001C7673">
      <w:pPr>
        <w:rPr>
          <w:sz w:val="28"/>
          <w:szCs w:val="28"/>
        </w:rPr>
      </w:pPr>
    </w:p>
    <w:p w14:paraId="6DE662A9" w14:textId="77777777" w:rsidR="00BD27AC" w:rsidRPr="009567A3" w:rsidRDefault="00BD27AC" w:rsidP="001C7673">
      <w:pPr>
        <w:keepNext/>
        <w:keepLines/>
        <w:suppressLineNumbers/>
        <w:suppressAutoHyphens/>
        <w:rPr>
          <w:sz w:val="28"/>
          <w:szCs w:val="28"/>
          <w:lang w:eastAsia="ru-RU"/>
        </w:rPr>
      </w:pPr>
    </w:p>
    <w:sectPr w:rsidR="00BD27AC" w:rsidRPr="009567A3" w:rsidSect="001D5F64">
      <w:footerReference w:type="default" r:id="rId17"/>
      <w:pgSz w:w="11906" w:h="16838"/>
      <w:pgMar w:top="851" w:right="851" w:bottom="851"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3FCAF7" w14:textId="77777777" w:rsidR="00325C51" w:rsidRDefault="00325C51" w:rsidP="001D5F64">
      <w:r>
        <w:separator/>
      </w:r>
    </w:p>
  </w:endnote>
  <w:endnote w:type="continuationSeparator" w:id="0">
    <w:p w14:paraId="7E28AB7E" w14:textId="77777777" w:rsidR="00325C51" w:rsidRDefault="00325C51" w:rsidP="001D5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_RewinderRgh">
    <w:altName w:val="Courier New"/>
    <w:panose1 w:val="00000000000000000000"/>
    <w:charset w:val="CC"/>
    <w:family w:val="decorative"/>
    <w:notTrueType/>
    <w:pitch w:val="variable"/>
    <w:sig w:usb0="00000201" w:usb1="00000000" w:usb2="00000000" w:usb3="00000000" w:csb0="00000004"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CC"/>
    <w:family w:val="modern"/>
    <w:pitch w:val="fixed"/>
    <w:sig w:usb0="E00006FF" w:usb1="0000FCFF" w:usb2="00000001" w:usb3="00000000" w:csb0="0000019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EC56D" w14:textId="77777777" w:rsidR="009B16C8" w:rsidRDefault="009B16C8">
    <w:pPr>
      <w:pStyle w:val="a9"/>
      <w:spacing w:line="14" w:lineRule="auto"/>
      <w:rPr>
        <w:sz w:val="20"/>
      </w:rPr>
    </w:pPr>
    <w:r>
      <w:rPr>
        <w:sz w:val="28"/>
      </w:rPr>
      <w:pict w14:anchorId="7EEBC687">
        <v:shapetype id="_x0000_t202" coordsize="21600,21600" o:spt="202" path="m,l,21600r21600,l21600,xe">
          <v:stroke joinstyle="miter"/>
          <v:path gradientshapeok="t" o:connecttype="rect"/>
        </v:shapetype>
        <v:shape id="_x0000_s2049" type="#_x0000_t202" style="position:absolute;margin-left:563.65pt;margin-top:762.8pt;width:18pt;height:15.3pt;z-index:-251657216;mso-position-horizontal-relative:page;mso-position-vertical-relative:page" filled="f" stroked="f">
          <v:textbox inset="0,0,0,0">
            <w:txbxContent>
              <w:p w14:paraId="5839DBFE" w14:textId="77777777" w:rsidR="009B16C8" w:rsidRDefault="009B16C8">
                <w:pPr>
                  <w:spacing w:before="10"/>
                  <w:ind w:left="60"/>
                  <w:rPr>
                    <w:sz w:val="24"/>
                  </w:rPr>
                </w:pPr>
                <w:r>
                  <w:fldChar w:fldCharType="begin"/>
                </w:r>
                <w:r>
                  <w:rPr>
                    <w:sz w:val="24"/>
                  </w:rPr>
                  <w:instrText xml:space="preserve"> PAGE </w:instrText>
                </w:r>
                <w:r>
                  <w:fldChar w:fldCharType="separate"/>
                </w:r>
                <w:r>
                  <w:t>10</w:t>
                </w:r>
                <w:r>
                  <w:fldChar w:fldCharType="end"/>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E5FBD" w14:textId="77777777" w:rsidR="009B16C8" w:rsidRDefault="009B16C8">
    <w:pPr>
      <w:pStyle w:val="a9"/>
      <w:spacing w:line="14" w:lineRule="auto"/>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22B8B" w14:textId="77777777" w:rsidR="009B16C8" w:rsidRDefault="009B16C8">
    <w:pPr>
      <w:pStyle w:val="a9"/>
      <w:spacing w:line="14" w:lineRule="auto"/>
      <w:rPr>
        <w:sz w:val="19"/>
      </w:rPr>
    </w:pPr>
    <w:r>
      <w:rPr>
        <w:sz w:val="28"/>
      </w:rPr>
      <w:pict w14:anchorId="362C2FFD">
        <v:shapetype id="_x0000_t202" coordsize="21600,21600" o:spt="202" path="m,l,21600r21600,l21600,xe">
          <v:stroke joinstyle="miter"/>
          <v:path gradientshapeok="t" o:connecttype="rect"/>
        </v:shapetype>
        <v:shape id="_x0000_s2050" type="#_x0000_t202" style="position:absolute;margin-left:523.65pt;margin-top:777.55pt;width:18pt;height:15.3pt;z-index:-251656192;mso-position-horizontal-relative:page;mso-position-vertical-relative:page" filled="f" stroked="f">
          <v:textbox inset="0,0,0,0">
            <w:txbxContent>
              <w:p w14:paraId="6F4ADDF8" w14:textId="77777777" w:rsidR="009B16C8" w:rsidRDefault="009B16C8">
                <w:pPr>
                  <w:spacing w:before="10"/>
                  <w:ind w:left="60"/>
                  <w:rPr>
                    <w:sz w:val="24"/>
                  </w:rPr>
                </w:pPr>
                <w:r>
                  <w:fldChar w:fldCharType="begin"/>
                </w:r>
                <w:r>
                  <w:rPr>
                    <w:sz w:val="24"/>
                  </w:rPr>
                  <w:instrText xml:space="preserve"> PAGE </w:instrText>
                </w:r>
                <w:r>
                  <w:fldChar w:fldCharType="separate"/>
                </w:r>
                <w:r>
                  <w:t>21</w:t>
                </w:r>
                <w:r>
                  <w:fldChar w:fldCharType="end"/>
                </w:r>
              </w:p>
            </w:txbxContent>
          </v:textbox>
          <w10:wrap anchorx="page" anchory="page"/>
        </v:shape>
      </w:pic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D4978" w14:textId="77777777" w:rsidR="00332B80" w:rsidRDefault="00332B80">
    <w:pPr>
      <w:pStyle w:val="af0"/>
      <w:jc w:val="right"/>
    </w:pPr>
    <w:r>
      <w:fldChar w:fldCharType="begin"/>
    </w:r>
    <w:r>
      <w:instrText xml:space="preserve"> PAGE   \* MERGEFORMAT </w:instrText>
    </w:r>
    <w:r>
      <w:fldChar w:fldCharType="separate"/>
    </w:r>
    <w:r w:rsidR="00590482">
      <w:rPr>
        <w:noProof/>
      </w:rPr>
      <w:t>3</w:t>
    </w:r>
    <w:r>
      <w:rPr>
        <w:noProof/>
      </w:rPr>
      <w:fldChar w:fldCharType="end"/>
    </w:r>
  </w:p>
  <w:p w14:paraId="7C78691E" w14:textId="77777777" w:rsidR="00332B80" w:rsidRDefault="00332B80">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B602E2" w14:textId="77777777" w:rsidR="00325C51" w:rsidRDefault="00325C51" w:rsidP="001D5F64">
      <w:r>
        <w:separator/>
      </w:r>
    </w:p>
  </w:footnote>
  <w:footnote w:type="continuationSeparator" w:id="0">
    <w:p w14:paraId="5E42DAF2" w14:textId="77777777" w:rsidR="00325C51" w:rsidRDefault="00325C51" w:rsidP="001D5F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decimal"/>
      <w:suff w:val="nothing"/>
      <w:lvlText w:val="%1."/>
      <w:lvlJc w:val="left"/>
      <w:pPr>
        <w:tabs>
          <w:tab w:val="num" w:pos="0"/>
        </w:tabs>
      </w:pPr>
      <w:rPr>
        <w:rFonts w:ascii="Times New Roman" w:hAnsi="Times New Roman" w:cs="Times New Roman"/>
      </w:rPr>
    </w:lvl>
  </w:abstractNum>
  <w:abstractNum w:abstractNumId="1" w15:restartNumberingAfterBreak="0">
    <w:nsid w:val="00000007"/>
    <w:multiLevelType w:val="singleLevel"/>
    <w:tmpl w:val="00000007"/>
    <w:name w:val="WW8Num7"/>
    <w:lvl w:ilvl="0">
      <w:start w:val="2"/>
      <w:numFmt w:val="decimal"/>
      <w:suff w:val="nothing"/>
      <w:lvlText w:val="%1."/>
      <w:lvlJc w:val="left"/>
      <w:pPr>
        <w:tabs>
          <w:tab w:val="num" w:pos="0"/>
        </w:tabs>
      </w:pPr>
      <w:rPr>
        <w:rFonts w:ascii="Times New Roman" w:hAnsi="Times New Roman" w:cs="Times New Roman"/>
      </w:rPr>
    </w:lvl>
  </w:abstractNum>
  <w:abstractNum w:abstractNumId="2" w15:restartNumberingAfterBreak="0">
    <w:nsid w:val="0000000C"/>
    <w:multiLevelType w:val="singleLevel"/>
    <w:tmpl w:val="0000000C"/>
    <w:name w:val="WW8Num14"/>
    <w:lvl w:ilvl="0">
      <w:start w:val="1"/>
      <w:numFmt w:val="decimal"/>
      <w:suff w:val="nothing"/>
      <w:lvlText w:val="%1."/>
      <w:lvlJc w:val="left"/>
      <w:pPr>
        <w:tabs>
          <w:tab w:val="num" w:pos="0"/>
        </w:tabs>
      </w:pPr>
      <w:rPr>
        <w:rFonts w:ascii="Times New Roman" w:hAnsi="Times New Roman" w:cs="Times New Roman"/>
      </w:rPr>
    </w:lvl>
  </w:abstractNum>
  <w:abstractNum w:abstractNumId="3" w15:restartNumberingAfterBreak="0">
    <w:nsid w:val="00000014"/>
    <w:multiLevelType w:val="singleLevel"/>
    <w:tmpl w:val="00000014"/>
    <w:name w:val="WW8Num24"/>
    <w:lvl w:ilvl="0">
      <w:start w:val="1"/>
      <w:numFmt w:val="decimal"/>
      <w:suff w:val="nothing"/>
      <w:lvlText w:val="%1."/>
      <w:lvlJc w:val="left"/>
      <w:pPr>
        <w:tabs>
          <w:tab w:val="num" w:pos="0"/>
        </w:tabs>
      </w:pPr>
      <w:rPr>
        <w:rFonts w:ascii="Times New Roman" w:hAnsi="Times New Roman" w:cs="Times New Roman"/>
      </w:rPr>
    </w:lvl>
  </w:abstractNum>
  <w:abstractNum w:abstractNumId="4" w15:restartNumberingAfterBreak="0">
    <w:nsid w:val="0000001A"/>
    <w:multiLevelType w:val="singleLevel"/>
    <w:tmpl w:val="0000001A"/>
    <w:name w:val="WW8Num32"/>
    <w:lvl w:ilvl="0">
      <w:start w:val="1"/>
      <w:numFmt w:val="decimal"/>
      <w:suff w:val="nothing"/>
      <w:lvlText w:val="%1."/>
      <w:lvlJc w:val="left"/>
      <w:pPr>
        <w:tabs>
          <w:tab w:val="num" w:pos="0"/>
        </w:tabs>
      </w:pPr>
      <w:rPr>
        <w:rFonts w:ascii="Times New Roman" w:hAnsi="Times New Roman" w:cs="Times New Roman"/>
      </w:rPr>
    </w:lvl>
  </w:abstractNum>
  <w:abstractNum w:abstractNumId="5" w15:restartNumberingAfterBreak="0">
    <w:nsid w:val="0000001F"/>
    <w:multiLevelType w:val="singleLevel"/>
    <w:tmpl w:val="0000001F"/>
    <w:name w:val="WW8Num38"/>
    <w:lvl w:ilvl="0">
      <w:start w:val="1"/>
      <w:numFmt w:val="decimal"/>
      <w:suff w:val="nothing"/>
      <w:lvlText w:val="%1."/>
      <w:lvlJc w:val="left"/>
      <w:pPr>
        <w:tabs>
          <w:tab w:val="num" w:pos="0"/>
        </w:tabs>
      </w:pPr>
      <w:rPr>
        <w:rFonts w:ascii="Times New Roman" w:hAnsi="Times New Roman" w:cs="Times New Roman"/>
      </w:rPr>
    </w:lvl>
  </w:abstractNum>
  <w:abstractNum w:abstractNumId="6" w15:restartNumberingAfterBreak="0">
    <w:nsid w:val="00000020"/>
    <w:multiLevelType w:val="singleLevel"/>
    <w:tmpl w:val="00000020"/>
    <w:name w:val="WW8Num39"/>
    <w:lvl w:ilvl="0">
      <w:start w:val="1"/>
      <w:numFmt w:val="decimal"/>
      <w:suff w:val="nothing"/>
      <w:lvlText w:val="%1."/>
      <w:lvlJc w:val="left"/>
      <w:pPr>
        <w:tabs>
          <w:tab w:val="num" w:pos="0"/>
        </w:tabs>
      </w:pPr>
      <w:rPr>
        <w:rFonts w:ascii="Times New Roman" w:hAnsi="Times New Roman" w:cs="Times New Roman"/>
      </w:rPr>
    </w:lvl>
  </w:abstractNum>
  <w:abstractNum w:abstractNumId="7" w15:restartNumberingAfterBreak="0">
    <w:nsid w:val="00000022"/>
    <w:multiLevelType w:val="singleLevel"/>
    <w:tmpl w:val="00000022"/>
    <w:name w:val="WW8Num42"/>
    <w:lvl w:ilvl="0">
      <w:start w:val="1"/>
      <w:numFmt w:val="decimal"/>
      <w:suff w:val="nothing"/>
      <w:lvlText w:val="%1."/>
      <w:lvlJc w:val="left"/>
      <w:pPr>
        <w:tabs>
          <w:tab w:val="num" w:pos="0"/>
        </w:tabs>
      </w:pPr>
      <w:rPr>
        <w:rFonts w:ascii="Times New Roman" w:hAnsi="Times New Roman" w:cs="Times New Roman"/>
      </w:rPr>
    </w:lvl>
  </w:abstractNum>
  <w:abstractNum w:abstractNumId="8" w15:restartNumberingAfterBreak="0">
    <w:nsid w:val="00000023"/>
    <w:multiLevelType w:val="singleLevel"/>
    <w:tmpl w:val="00000023"/>
    <w:name w:val="WW8Num43"/>
    <w:lvl w:ilvl="0">
      <w:start w:val="1"/>
      <w:numFmt w:val="decimal"/>
      <w:suff w:val="nothing"/>
      <w:lvlText w:val="%1."/>
      <w:lvlJc w:val="left"/>
      <w:pPr>
        <w:tabs>
          <w:tab w:val="num" w:pos="0"/>
        </w:tabs>
      </w:pPr>
      <w:rPr>
        <w:rFonts w:ascii="Times New Roman" w:hAnsi="Times New Roman" w:cs="Times New Roman"/>
      </w:rPr>
    </w:lvl>
  </w:abstractNum>
  <w:abstractNum w:abstractNumId="9" w15:restartNumberingAfterBreak="0">
    <w:nsid w:val="00000027"/>
    <w:multiLevelType w:val="singleLevel"/>
    <w:tmpl w:val="00000027"/>
    <w:name w:val="WW8Num48"/>
    <w:lvl w:ilvl="0">
      <w:start w:val="1"/>
      <w:numFmt w:val="decimal"/>
      <w:suff w:val="nothing"/>
      <w:lvlText w:val="%1."/>
      <w:lvlJc w:val="left"/>
      <w:pPr>
        <w:tabs>
          <w:tab w:val="num" w:pos="0"/>
        </w:tabs>
      </w:pPr>
      <w:rPr>
        <w:rFonts w:ascii="Times New Roman" w:hAnsi="Times New Roman" w:cs="Times New Roman"/>
      </w:rPr>
    </w:lvl>
  </w:abstractNum>
  <w:abstractNum w:abstractNumId="10" w15:restartNumberingAfterBreak="0">
    <w:nsid w:val="00000028"/>
    <w:multiLevelType w:val="singleLevel"/>
    <w:tmpl w:val="00000028"/>
    <w:name w:val="WW8Num49"/>
    <w:lvl w:ilvl="0">
      <w:start w:val="1"/>
      <w:numFmt w:val="decimal"/>
      <w:suff w:val="nothing"/>
      <w:lvlText w:val="%1."/>
      <w:lvlJc w:val="left"/>
      <w:pPr>
        <w:tabs>
          <w:tab w:val="num" w:pos="0"/>
        </w:tabs>
      </w:pPr>
      <w:rPr>
        <w:rFonts w:ascii="Times New Roman" w:hAnsi="Times New Roman" w:cs="Times New Roman"/>
      </w:rPr>
    </w:lvl>
  </w:abstractNum>
  <w:abstractNum w:abstractNumId="11" w15:restartNumberingAfterBreak="0">
    <w:nsid w:val="0000002B"/>
    <w:multiLevelType w:val="singleLevel"/>
    <w:tmpl w:val="0000002B"/>
    <w:name w:val="WW8Num52"/>
    <w:lvl w:ilvl="0">
      <w:start w:val="1"/>
      <w:numFmt w:val="decimal"/>
      <w:suff w:val="nothing"/>
      <w:lvlText w:val="%1."/>
      <w:lvlJc w:val="left"/>
      <w:pPr>
        <w:tabs>
          <w:tab w:val="num" w:pos="0"/>
        </w:tabs>
      </w:pPr>
      <w:rPr>
        <w:rFonts w:ascii="Times New Roman" w:hAnsi="Times New Roman" w:cs="Times New Roman"/>
      </w:rPr>
    </w:lvl>
  </w:abstractNum>
  <w:abstractNum w:abstractNumId="12" w15:restartNumberingAfterBreak="0">
    <w:nsid w:val="00000031"/>
    <w:multiLevelType w:val="multilevel"/>
    <w:tmpl w:val="00000031"/>
    <w:name w:val="WW8Num60"/>
    <w:lvl w:ilvl="0">
      <w:start w:val="1"/>
      <w:numFmt w:val="decimal"/>
      <w:suff w:val="nothing"/>
      <w:lvlText w:val="%1."/>
      <w:lvlJc w:val="left"/>
      <w:pPr>
        <w:tabs>
          <w:tab w:val="num" w:pos="0"/>
        </w:tabs>
      </w:pPr>
      <w:rPr>
        <w:rFonts w:ascii="Times New Roman" w:hAnsi="Times New Roman" w:cs="Times New Roman"/>
      </w:rPr>
    </w:lvl>
    <w:lvl w:ilvl="1">
      <w:start w:val="1"/>
      <w:numFmt w:val="lowerLetter"/>
      <w:lvlText w:val="%2."/>
      <w:lvlJc w:val="left"/>
      <w:pPr>
        <w:tabs>
          <w:tab w:val="num" w:pos="1109"/>
        </w:tabs>
        <w:ind w:left="1109" w:hanging="360"/>
      </w:pPr>
      <w:rPr>
        <w:rFonts w:cs="Times New Roman"/>
      </w:rPr>
    </w:lvl>
    <w:lvl w:ilvl="2">
      <w:start w:val="1"/>
      <w:numFmt w:val="lowerRoman"/>
      <w:lvlText w:val="%3."/>
      <w:lvlJc w:val="right"/>
      <w:pPr>
        <w:tabs>
          <w:tab w:val="num" w:pos="1829"/>
        </w:tabs>
        <w:ind w:left="1829" w:hanging="180"/>
      </w:pPr>
      <w:rPr>
        <w:rFonts w:cs="Times New Roman"/>
      </w:rPr>
    </w:lvl>
    <w:lvl w:ilvl="3">
      <w:start w:val="1"/>
      <w:numFmt w:val="decimal"/>
      <w:lvlText w:val="%4."/>
      <w:lvlJc w:val="left"/>
      <w:pPr>
        <w:tabs>
          <w:tab w:val="num" w:pos="360"/>
        </w:tabs>
        <w:ind w:left="360" w:hanging="360"/>
      </w:pPr>
      <w:rPr>
        <w:rFonts w:cs="Times New Roman"/>
      </w:rPr>
    </w:lvl>
    <w:lvl w:ilvl="4">
      <w:start w:val="1"/>
      <w:numFmt w:val="lowerLetter"/>
      <w:lvlText w:val="%5."/>
      <w:lvlJc w:val="left"/>
      <w:pPr>
        <w:tabs>
          <w:tab w:val="num" w:pos="3269"/>
        </w:tabs>
        <w:ind w:left="3269" w:hanging="360"/>
      </w:pPr>
      <w:rPr>
        <w:rFonts w:cs="Times New Roman"/>
      </w:rPr>
    </w:lvl>
    <w:lvl w:ilvl="5">
      <w:start w:val="1"/>
      <w:numFmt w:val="lowerRoman"/>
      <w:lvlText w:val="%6."/>
      <w:lvlJc w:val="right"/>
      <w:pPr>
        <w:tabs>
          <w:tab w:val="num" w:pos="3989"/>
        </w:tabs>
        <w:ind w:left="3989" w:hanging="180"/>
      </w:pPr>
      <w:rPr>
        <w:rFonts w:cs="Times New Roman"/>
      </w:rPr>
    </w:lvl>
    <w:lvl w:ilvl="6">
      <w:start w:val="1"/>
      <w:numFmt w:val="decimal"/>
      <w:lvlText w:val="%7."/>
      <w:lvlJc w:val="left"/>
      <w:pPr>
        <w:tabs>
          <w:tab w:val="num" w:pos="4709"/>
        </w:tabs>
        <w:ind w:left="4709" w:hanging="360"/>
      </w:pPr>
      <w:rPr>
        <w:rFonts w:cs="Times New Roman"/>
      </w:rPr>
    </w:lvl>
    <w:lvl w:ilvl="7">
      <w:start w:val="1"/>
      <w:numFmt w:val="lowerLetter"/>
      <w:lvlText w:val="%8."/>
      <w:lvlJc w:val="left"/>
      <w:pPr>
        <w:tabs>
          <w:tab w:val="num" w:pos="5429"/>
        </w:tabs>
        <w:ind w:left="5429" w:hanging="360"/>
      </w:pPr>
      <w:rPr>
        <w:rFonts w:cs="Times New Roman"/>
      </w:rPr>
    </w:lvl>
    <w:lvl w:ilvl="8">
      <w:start w:val="1"/>
      <w:numFmt w:val="lowerRoman"/>
      <w:lvlText w:val="%9."/>
      <w:lvlJc w:val="right"/>
      <w:pPr>
        <w:tabs>
          <w:tab w:val="num" w:pos="6149"/>
        </w:tabs>
        <w:ind w:left="6149" w:hanging="180"/>
      </w:pPr>
      <w:rPr>
        <w:rFonts w:cs="Times New Roman"/>
      </w:rPr>
    </w:lvl>
  </w:abstractNum>
  <w:abstractNum w:abstractNumId="13" w15:restartNumberingAfterBreak="0">
    <w:nsid w:val="00000038"/>
    <w:multiLevelType w:val="singleLevel"/>
    <w:tmpl w:val="00000038"/>
    <w:name w:val="WW8Num70"/>
    <w:lvl w:ilvl="0">
      <w:start w:val="1"/>
      <w:numFmt w:val="decimal"/>
      <w:suff w:val="nothing"/>
      <w:lvlText w:val="%1."/>
      <w:lvlJc w:val="left"/>
      <w:pPr>
        <w:tabs>
          <w:tab w:val="num" w:pos="0"/>
        </w:tabs>
      </w:pPr>
      <w:rPr>
        <w:rFonts w:ascii="Times New Roman" w:hAnsi="Times New Roman" w:cs="Times New Roman"/>
      </w:rPr>
    </w:lvl>
  </w:abstractNum>
  <w:abstractNum w:abstractNumId="14" w15:restartNumberingAfterBreak="0">
    <w:nsid w:val="0000003C"/>
    <w:multiLevelType w:val="singleLevel"/>
    <w:tmpl w:val="0000003C"/>
    <w:name w:val="WW8Num75"/>
    <w:lvl w:ilvl="0">
      <w:start w:val="1"/>
      <w:numFmt w:val="decimal"/>
      <w:suff w:val="nothing"/>
      <w:lvlText w:val="%1."/>
      <w:lvlJc w:val="left"/>
      <w:pPr>
        <w:tabs>
          <w:tab w:val="num" w:pos="0"/>
        </w:tabs>
      </w:pPr>
      <w:rPr>
        <w:rFonts w:ascii="Times New Roman" w:hAnsi="Times New Roman" w:cs="Times New Roman"/>
      </w:rPr>
    </w:lvl>
  </w:abstractNum>
  <w:abstractNum w:abstractNumId="15" w15:restartNumberingAfterBreak="0">
    <w:nsid w:val="0000003D"/>
    <w:multiLevelType w:val="singleLevel"/>
    <w:tmpl w:val="0000003D"/>
    <w:name w:val="WW8Num76"/>
    <w:lvl w:ilvl="0">
      <w:start w:val="1"/>
      <w:numFmt w:val="decimal"/>
      <w:suff w:val="nothing"/>
      <w:lvlText w:val="%1."/>
      <w:lvlJc w:val="left"/>
      <w:pPr>
        <w:tabs>
          <w:tab w:val="num" w:pos="0"/>
        </w:tabs>
      </w:pPr>
      <w:rPr>
        <w:rFonts w:ascii="Times New Roman" w:hAnsi="Times New Roman" w:cs="Times New Roman"/>
      </w:rPr>
    </w:lvl>
  </w:abstractNum>
  <w:abstractNum w:abstractNumId="16" w15:restartNumberingAfterBreak="0">
    <w:nsid w:val="00000045"/>
    <w:multiLevelType w:val="singleLevel"/>
    <w:tmpl w:val="00000045"/>
    <w:name w:val="WW8Num86"/>
    <w:lvl w:ilvl="0">
      <w:start w:val="1"/>
      <w:numFmt w:val="decimal"/>
      <w:suff w:val="nothing"/>
      <w:lvlText w:val="%1."/>
      <w:lvlJc w:val="left"/>
      <w:pPr>
        <w:tabs>
          <w:tab w:val="num" w:pos="0"/>
        </w:tabs>
      </w:pPr>
      <w:rPr>
        <w:rFonts w:ascii="Times New Roman" w:hAnsi="Times New Roman" w:cs="Times New Roman"/>
      </w:rPr>
    </w:lvl>
  </w:abstractNum>
  <w:abstractNum w:abstractNumId="17" w15:restartNumberingAfterBreak="0">
    <w:nsid w:val="02C6104B"/>
    <w:multiLevelType w:val="hybridMultilevel"/>
    <w:tmpl w:val="EF24C9DE"/>
    <w:lvl w:ilvl="0" w:tplc="E7A660E6">
      <w:start w:val="1"/>
      <w:numFmt w:val="decimal"/>
      <w:lvlText w:val="%1."/>
      <w:lvlJc w:val="left"/>
      <w:pPr>
        <w:tabs>
          <w:tab w:val="num" w:pos="720"/>
        </w:tabs>
        <w:ind w:left="720" w:hanging="360"/>
      </w:pPr>
      <w:rPr>
        <w:rFonts w:cs="Times New Roman" w:hint="default"/>
        <w:sz w:val="24"/>
        <w:szCs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05E607C1"/>
    <w:multiLevelType w:val="hybridMultilevel"/>
    <w:tmpl w:val="75AA5ADC"/>
    <w:lvl w:ilvl="0" w:tplc="0C94E8E2">
      <w:start w:val="1"/>
      <w:numFmt w:val="decimal"/>
      <w:lvlText w:val="%1."/>
      <w:lvlJc w:val="left"/>
      <w:pPr>
        <w:ind w:left="808" w:hanging="708"/>
        <w:jc w:val="left"/>
      </w:pPr>
      <w:rPr>
        <w:rFonts w:ascii="Times New Roman" w:eastAsia="Times New Roman" w:hAnsi="Times New Roman" w:cs="Times New Roman" w:hint="default"/>
        <w:spacing w:val="0"/>
        <w:w w:val="100"/>
        <w:sz w:val="28"/>
        <w:szCs w:val="28"/>
        <w:lang w:val="ru-RU" w:eastAsia="en-US" w:bidi="ar-SA"/>
      </w:rPr>
    </w:lvl>
    <w:lvl w:ilvl="1" w:tplc="C2E8E3C6">
      <w:numFmt w:val="bullet"/>
      <w:lvlText w:val="•"/>
      <w:lvlJc w:val="left"/>
      <w:pPr>
        <w:ind w:left="1781" w:hanging="708"/>
      </w:pPr>
      <w:rPr>
        <w:rFonts w:hint="default"/>
        <w:lang w:val="ru-RU" w:eastAsia="en-US" w:bidi="ar-SA"/>
      </w:rPr>
    </w:lvl>
    <w:lvl w:ilvl="2" w:tplc="9FD40D0E">
      <w:numFmt w:val="bullet"/>
      <w:lvlText w:val="•"/>
      <w:lvlJc w:val="left"/>
      <w:pPr>
        <w:ind w:left="2762" w:hanging="708"/>
      </w:pPr>
      <w:rPr>
        <w:rFonts w:hint="default"/>
        <w:lang w:val="ru-RU" w:eastAsia="en-US" w:bidi="ar-SA"/>
      </w:rPr>
    </w:lvl>
    <w:lvl w:ilvl="3" w:tplc="4126C802">
      <w:numFmt w:val="bullet"/>
      <w:lvlText w:val="•"/>
      <w:lvlJc w:val="left"/>
      <w:pPr>
        <w:ind w:left="3743" w:hanging="708"/>
      </w:pPr>
      <w:rPr>
        <w:rFonts w:hint="default"/>
        <w:lang w:val="ru-RU" w:eastAsia="en-US" w:bidi="ar-SA"/>
      </w:rPr>
    </w:lvl>
    <w:lvl w:ilvl="4" w:tplc="9DA095CA">
      <w:numFmt w:val="bullet"/>
      <w:lvlText w:val="•"/>
      <w:lvlJc w:val="left"/>
      <w:pPr>
        <w:ind w:left="4724" w:hanging="708"/>
      </w:pPr>
      <w:rPr>
        <w:rFonts w:hint="default"/>
        <w:lang w:val="ru-RU" w:eastAsia="en-US" w:bidi="ar-SA"/>
      </w:rPr>
    </w:lvl>
    <w:lvl w:ilvl="5" w:tplc="F33273AE">
      <w:numFmt w:val="bullet"/>
      <w:lvlText w:val="•"/>
      <w:lvlJc w:val="left"/>
      <w:pPr>
        <w:ind w:left="5705" w:hanging="708"/>
      </w:pPr>
      <w:rPr>
        <w:rFonts w:hint="default"/>
        <w:lang w:val="ru-RU" w:eastAsia="en-US" w:bidi="ar-SA"/>
      </w:rPr>
    </w:lvl>
    <w:lvl w:ilvl="6" w:tplc="6CE88432">
      <w:numFmt w:val="bullet"/>
      <w:lvlText w:val="•"/>
      <w:lvlJc w:val="left"/>
      <w:pPr>
        <w:ind w:left="6686" w:hanging="708"/>
      </w:pPr>
      <w:rPr>
        <w:rFonts w:hint="default"/>
        <w:lang w:val="ru-RU" w:eastAsia="en-US" w:bidi="ar-SA"/>
      </w:rPr>
    </w:lvl>
    <w:lvl w:ilvl="7" w:tplc="FDDEBBE0">
      <w:numFmt w:val="bullet"/>
      <w:lvlText w:val="•"/>
      <w:lvlJc w:val="left"/>
      <w:pPr>
        <w:ind w:left="7667" w:hanging="708"/>
      </w:pPr>
      <w:rPr>
        <w:rFonts w:hint="default"/>
        <w:lang w:val="ru-RU" w:eastAsia="en-US" w:bidi="ar-SA"/>
      </w:rPr>
    </w:lvl>
    <w:lvl w:ilvl="8" w:tplc="21DA325C">
      <w:numFmt w:val="bullet"/>
      <w:lvlText w:val="•"/>
      <w:lvlJc w:val="left"/>
      <w:pPr>
        <w:ind w:left="8648" w:hanging="708"/>
      </w:pPr>
      <w:rPr>
        <w:rFonts w:hint="default"/>
        <w:lang w:val="ru-RU" w:eastAsia="en-US" w:bidi="ar-SA"/>
      </w:rPr>
    </w:lvl>
  </w:abstractNum>
  <w:abstractNum w:abstractNumId="19" w15:restartNumberingAfterBreak="0">
    <w:nsid w:val="07992F9C"/>
    <w:multiLevelType w:val="hybridMultilevel"/>
    <w:tmpl w:val="E7E6145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0BA5695B"/>
    <w:multiLevelType w:val="hybridMultilevel"/>
    <w:tmpl w:val="CCBA91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0C5951EE"/>
    <w:multiLevelType w:val="hybridMultilevel"/>
    <w:tmpl w:val="6A7A60B2"/>
    <w:lvl w:ilvl="0" w:tplc="1D9C6CCA">
      <w:start w:val="1"/>
      <w:numFmt w:val="bullet"/>
      <w:pStyle w:val="a"/>
      <w:lvlText w:val=""/>
      <w:lvlJc w:val="left"/>
      <w:pPr>
        <w:tabs>
          <w:tab w:val="num" w:pos="720"/>
        </w:tabs>
        <w:ind w:left="720" w:hanging="360"/>
      </w:pPr>
      <w:rPr>
        <w:rFonts w:ascii="Symbol" w:hAnsi="Symbol" w:hint="default"/>
      </w:rPr>
    </w:lvl>
    <w:lvl w:ilvl="1" w:tplc="84FE6C62">
      <w:start w:val="9"/>
      <w:numFmt w:val="bullet"/>
      <w:lvlText w:val="-"/>
      <w:lvlJc w:val="left"/>
      <w:pPr>
        <w:tabs>
          <w:tab w:val="num" w:pos="1440"/>
        </w:tabs>
        <w:ind w:left="1440" w:hanging="360"/>
      </w:pPr>
      <w:rPr>
        <w:rFonts w:ascii="Times New Roman" w:eastAsia="Times New Roman" w:hAnsi="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25B57CF"/>
    <w:multiLevelType w:val="hybridMultilevel"/>
    <w:tmpl w:val="B55E6744"/>
    <w:lvl w:ilvl="0" w:tplc="1534D60C">
      <w:numFmt w:val="bullet"/>
      <w:lvlText w:val="-"/>
      <w:lvlJc w:val="left"/>
      <w:pPr>
        <w:ind w:left="110" w:hanging="142"/>
      </w:pPr>
      <w:rPr>
        <w:rFonts w:ascii="Times New Roman" w:eastAsia="Times New Roman" w:hAnsi="Times New Roman" w:cs="Times New Roman" w:hint="default"/>
        <w:w w:val="99"/>
        <w:sz w:val="24"/>
        <w:szCs w:val="24"/>
        <w:lang w:val="ru-RU" w:eastAsia="en-US" w:bidi="ar-SA"/>
      </w:rPr>
    </w:lvl>
    <w:lvl w:ilvl="1" w:tplc="2C426CD8">
      <w:numFmt w:val="bullet"/>
      <w:lvlText w:val="•"/>
      <w:lvlJc w:val="left"/>
      <w:pPr>
        <w:ind w:left="560" w:hanging="142"/>
      </w:pPr>
      <w:rPr>
        <w:rFonts w:hint="default"/>
        <w:lang w:val="ru-RU" w:eastAsia="en-US" w:bidi="ar-SA"/>
      </w:rPr>
    </w:lvl>
    <w:lvl w:ilvl="2" w:tplc="30AA49D6">
      <w:numFmt w:val="bullet"/>
      <w:lvlText w:val="•"/>
      <w:lvlJc w:val="left"/>
      <w:pPr>
        <w:ind w:left="1001" w:hanging="142"/>
      </w:pPr>
      <w:rPr>
        <w:rFonts w:hint="default"/>
        <w:lang w:val="ru-RU" w:eastAsia="en-US" w:bidi="ar-SA"/>
      </w:rPr>
    </w:lvl>
    <w:lvl w:ilvl="3" w:tplc="F71EEDBA">
      <w:numFmt w:val="bullet"/>
      <w:lvlText w:val="•"/>
      <w:lvlJc w:val="left"/>
      <w:pPr>
        <w:ind w:left="1442" w:hanging="142"/>
      </w:pPr>
      <w:rPr>
        <w:rFonts w:hint="default"/>
        <w:lang w:val="ru-RU" w:eastAsia="en-US" w:bidi="ar-SA"/>
      </w:rPr>
    </w:lvl>
    <w:lvl w:ilvl="4" w:tplc="B8AA0004">
      <w:numFmt w:val="bullet"/>
      <w:lvlText w:val="•"/>
      <w:lvlJc w:val="left"/>
      <w:pPr>
        <w:ind w:left="1882" w:hanging="142"/>
      </w:pPr>
      <w:rPr>
        <w:rFonts w:hint="default"/>
        <w:lang w:val="ru-RU" w:eastAsia="en-US" w:bidi="ar-SA"/>
      </w:rPr>
    </w:lvl>
    <w:lvl w:ilvl="5" w:tplc="01CC329C">
      <w:numFmt w:val="bullet"/>
      <w:lvlText w:val="•"/>
      <w:lvlJc w:val="left"/>
      <w:pPr>
        <w:ind w:left="2323" w:hanging="142"/>
      </w:pPr>
      <w:rPr>
        <w:rFonts w:hint="default"/>
        <w:lang w:val="ru-RU" w:eastAsia="en-US" w:bidi="ar-SA"/>
      </w:rPr>
    </w:lvl>
    <w:lvl w:ilvl="6" w:tplc="EBC48396">
      <w:numFmt w:val="bullet"/>
      <w:lvlText w:val="•"/>
      <w:lvlJc w:val="left"/>
      <w:pPr>
        <w:ind w:left="2764" w:hanging="142"/>
      </w:pPr>
      <w:rPr>
        <w:rFonts w:hint="default"/>
        <w:lang w:val="ru-RU" w:eastAsia="en-US" w:bidi="ar-SA"/>
      </w:rPr>
    </w:lvl>
    <w:lvl w:ilvl="7" w:tplc="90CA2D4E">
      <w:numFmt w:val="bullet"/>
      <w:lvlText w:val="•"/>
      <w:lvlJc w:val="left"/>
      <w:pPr>
        <w:ind w:left="3204" w:hanging="142"/>
      </w:pPr>
      <w:rPr>
        <w:rFonts w:hint="default"/>
        <w:lang w:val="ru-RU" w:eastAsia="en-US" w:bidi="ar-SA"/>
      </w:rPr>
    </w:lvl>
    <w:lvl w:ilvl="8" w:tplc="5762E17E">
      <w:numFmt w:val="bullet"/>
      <w:lvlText w:val="•"/>
      <w:lvlJc w:val="left"/>
      <w:pPr>
        <w:ind w:left="3645" w:hanging="142"/>
      </w:pPr>
      <w:rPr>
        <w:rFonts w:hint="default"/>
        <w:lang w:val="ru-RU" w:eastAsia="en-US" w:bidi="ar-SA"/>
      </w:rPr>
    </w:lvl>
  </w:abstractNum>
  <w:abstractNum w:abstractNumId="23" w15:restartNumberingAfterBreak="0">
    <w:nsid w:val="16777E8D"/>
    <w:multiLevelType w:val="hybridMultilevel"/>
    <w:tmpl w:val="742E74FA"/>
    <w:lvl w:ilvl="0" w:tplc="28F6B300">
      <w:numFmt w:val="bullet"/>
      <w:lvlText w:val="-"/>
      <w:lvlJc w:val="left"/>
      <w:pPr>
        <w:ind w:left="110" w:hanging="142"/>
      </w:pPr>
      <w:rPr>
        <w:rFonts w:ascii="Times New Roman" w:eastAsia="Times New Roman" w:hAnsi="Times New Roman" w:cs="Times New Roman" w:hint="default"/>
        <w:w w:val="99"/>
        <w:sz w:val="24"/>
        <w:szCs w:val="24"/>
        <w:lang w:val="ru-RU" w:eastAsia="en-US" w:bidi="ar-SA"/>
      </w:rPr>
    </w:lvl>
    <w:lvl w:ilvl="1" w:tplc="ADA8930C">
      <w:numFmt w:val="bullet"/>
      <w:lvlText w:val="•"/>
      <w:lvlJc w:val="left"/>
      <w:pPr>
        <w:ind w:left="560" w:hanging="142"/>
      </w:pPr>
      <w:rPr>
        <w:rFonts w:hint="default"/>
        <w:lang w:val="ru-RU" w:eastAsia="en-US" w:bidi="ar-SA"/>
      </w:rPr>
    </w:lvl>
    <w:lvl w:ilvl="2" w:tplc="98E066E8">
      <w:numFmt w:val="bullet"/>
      <w:lvlText w:val="•"/>
      <w:lvlJc w:val="left"/>
      <w:pPr>
        <w:ind w:left="1001" w:hanging="142"/>
      </w:pPr>
      <w:rPr>
        <w:rFonts w:hint="default"/>
        <w:lang w:val="ru-RU" w:eastAsia="en-US" w:bidi="ar-SA"/>
      </w:rPr>
    </w:lvl>
    <w:lvl w:ilvl="3" w:tplc="6F9AF092">
      <w:numFmt w:val="bullet"/>
      <w:lvlText w:val="•"/>
      <w:lvlJc w:val="left"/>
      <w:pPr>
        <w:ind w:left="1442" w:hanging="142"/>
      </w:pPr>
      <w:rPr>
        <w:rFonts w:hint="default"/>
        <w:lang w:val="ru-RU" w:eastAsia="en-US" w:bidi="ar-SA"/>
      </w:rPr>
    </w:lvl>
    <w:lvl w:ilvl="4" w:tplc="CE10BBB0">
      <w:numFmt w:val="bullet"/>
      <w:lvlText w:val="•"/>
      <w:lvlJc w:val="left"/>
      <w:pPr>
        <w:ind w:left="1882" w:hanging="142"/>
      </w:pPr>
      <w:rPr>
        <w:rFonts w:hint="default"/>
        <w:lang w:val="ru-RU" w:eastAsia="en-US" w:bidi="ar-SA"/>
      </w:rPr>
    </w:lvl>
    <w:lvl w:ilvl="5" w:tplc="02D4EB88">
      <w:numFmt w:val="bullet"/>
      <w:lvlText w:val="•"/>
      <w:lvlJc w:val="left"/>
      <w:pPr>
        <w:ind w:left="2323" w:hanging="142"/>
      </w:pPr>
      <w:rPr>
        <w:rFonts w:hint="default"/>
        <w:lang w:val="ru-RU" w:eastAsia="en-US" w:bidi="ar-SA"/>
      </w:rPr>
    </w:lvl>
    <w:lvl w:ilvl="6" w:tplc="5768BD3C">
      <w:numFmt w:val="bullet"/>
      <w:lvlText w:val="•"/>
      <w:lvlJc w:val="left"/>
      <w:pPr>
        <w:ind w:left="2764" w:hanging="142"/>
      </w:pPr>
      <w:rPr>
        <w:rFonts w:hint="default"/>
        <w:lang w:val="ru-RU" w:eastAsia="en-US" w:bidi="ar-SA"/>
      </w:rPr>
    </w:lvl>
    <w:lvl w:ilvl="7" w:tplc="2F04361E">
      <w:numFmt w:val="bullet"/>
      <w:lvlText w:val="•"/>
      <w:lvlJc w:val="left"/>
      <w:pPr>
        <w:ind w:left="3204" w:hanging="142"/>
      </w:pPr>
      <w:rPr>
        <w:rFonts w:hint="default"/>
        <w:lang w:val="ru-RU" w:eastAsia="en-US" w:bidi="ar-SA"/>
      </w:rPr>
    </w:lvl>
    <w:lvl w:ilvl="8" w:tplc="ACDA9E2A">
      <w:numFmt w:val="bullet"/>
      <w:lvlText w:val="•"/>
      <w:lvlJc w:val="left"/>
      <w:pPr>
        <w:ind w:left="3645" w:hanging="142"/>
      </w:pPr>
      <w:rPr>
        <w:rFonts w:hint="default"/>
        <w:lang w:val="ru-RU" w:eastAsia="en-US" w:bidi="ar-SA"/>
      </w:rPr>
    </w:lvl>
  </w:abstractNum>
  <w:abstractNum w:abstractNumId="24" w15:restartNumberingAfterBreak="0">
    <w:nsid w:val="1849600A"/>
    <w:multiLevelType w:val="hybridMultilevel"/>
    <w:tmpl w:val="2F206BC4"/>
    <w:lvl w:ilvl="0" w:tplc="DD8271CC">
      <w:start w:val="1"/>
      <w:numFmt w:val="decimal"/>
      <w:lvlText w:val="%1."/>
      <w:lvlJc w:val="left"/>
      <w:pPr>
        <w:ind w:left="100" w:hanging="708"/>
        <w:jc w:val="left"/>
      </w:pPr>
      <w:rPr>
        <w:rFonts w:ascii="Times New Roman" w:eastAsia="Times New Roman" w:hAnsi="Times New Roman" w:cs="Times New Roman" w:hint="default"/>
        <w:spacing w:val="0"/>
        <w:w w:val="100"/>
        <w:sz w:val="28"/>
        <w:szCs w:val="28"/>
        <w:lang w:val="ru-RU" w:eastAsia="en-US" w:bidi="ar-SA"/>
      </w:rPr>
    </w:lvl>
    <w:lvl w:ilvl="1" w:tplc="4254F5A0">
      <w:numFmt w:val="bullet"/>
      <w:lvlText w:val="•"/>
      <w:lvlJc w:val="left"/>
      <w:pPr>
        <w:ind w:left="1151" w:hanging="708"/>
      </w:pPr>
      <w:rPr>
        <w:rFonts w:hint="default"/>
        <w:lang w:val="ru-RU" w:eastAsia="en-US" w:bidi="ar-SA"/>
      </w:rPr>
    </w:lvl>
    <w:lvl w:ilvl="2" w:tplc="83FCBBC8">
      <w:numFmt w:val="bullet"/>
      <w:lvlText w:val="•"/>
      <w:lvlJc w:val="left"/>
      <w:pPr>
        <w:ind w:left="2202" w:hanging="708"/>
      </w:pPr>
      <w:rPr>
        <w:rFonts w:hint="default"/>
        <w:lang w:val="ru-RU" w:eastAsia="en-US" w:bidi="ar-SA"/>
      </w:rPr>
    </w:lvl>
    <w:lvl w:ilvl="3" w:tplc="8B081C86">
      <w:numFmt w:val="bullet"/>
      <w:lvlText w:val="•"/>
      <w:lvlJc w:val="left"/>
      <w:pPr>
        <w:ind w:left="3253" w:hanging="708"/>
      </w:pPr>
      <w:rPr>
        <w:rFonts w:hint="default"/>
        <w:lang w:val="ru-RU" w:eastAsia="en-US" w:bidi="ar-SA"/>
      </w:rPr>
    </w:lvl>
    <w:lvl w:ilvl="4" w:tplc="8E8E81F6">
      <w:numFmt w:val="bullet"/>
      <w:lvlText w:val="•"/>
      <w:lvlJc w:val="left"/>
      <w:pPr>
        <w:ind w:left="4304" w:hanging="708"/>
      </w:pPr>
      <w:rPr>
        <w:rFonts w:hint="default"/>
        <w:lang w:val="ru-RU" w:eastAsia="en-US" w:bidi="ar-SA"/>
      </w:rPr>
    </w:lvl>
    <w:lvl w:ilvl="5" w:tplc="4148CCE4">
      <w:numFmt w:val="bullet"/>
      <w:lvlText w:val="•"/>
      <w:lvlJc w:val="left"/>
      <w:pPr>
        <w:ind w:left="5355" w:hanging="708"/>
      </w:pPr>
      <w:rPr>
        <w:rFonts w:hint="default"/>
        <w:lang w:val="ru-RU" w:eastAsia="en-US" w:bidi="ar-SA"/>
      </w:rPr>
    </w:lvl>
    <w:lvl w:ilvl="6" w:tplc="00F04074">
      <w:numFmt w:val="bullet"/>
      <w:lvlText w:val="•"/>
      <w:lvlJc w:val="left"/>
      <w:pPr>
        <w:ind w:left="6406" w:hanging="708"/>
      </w:pPr>
      <w:rPr>
        <w:rFonts w:hint="default"/>
        <w:lang w:val="ru-RU" w:eastAsia="en-US" w:bidi="ar-SA"/>
      </w:rPr>
    </w:lvl>
    <w:lvl w:ilvl="7" w:tplc="0B2CE7FA">
      <w:numFmt w:val="bullet"/>
      <w:lvlText w:val="•"/>
      <w:lvlJc w:val="left"/>
      <w:pPr>
        <w:ind w:left="7457" w:hanging="708"/>
      </w:pPr>
      <w:rPr>
        <w:rFonts w:hint="default"/>
        <w:lang w:val="ru-RU" w:eastAsia="en-US" w:bidi="ar-SA"/>
      </w:rPr>
    </w:lvl>
    <w:lvl w:ilvl="8" w:tplc="179AD8FE">
      <w:numFmt w:val="bullet"/>
      <w:lvlText w:val="•"/>
      <w:lvlJc w:val="left"/>
      <w:pPr>
        <w:ind w:left="8508" w:hanging="708"/>
      </w:pPr>
      <w:rPr>
        <w:rFonts w:hint="default"/>
        <w:lang w:val="ru-RU" w:eastAsia="en-US" w:bidi="ar-SA"/>
      </w:rPr>
    </w:lvl>
  </w:abstractNum>
  <w:abstractNum w:abstractNumId="25" w15:restartNumberingAfterBreak="0">
    <w:nsid w:val="1E87478F"/>
    <w:multiLevelType w:val="hybridMultilevel"/>
    <w:tmpl w:val="CCBA91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1F2A5014"/>
    <w:multiLevelType w:val="hybridMultilevel"/>
    <w:tmpl w:val="C396F9C4"/>
    <w:lvl w:ilvl="0" w:tplc="7A3A87C4">
      <w:numFmt w:val="bullet"/>
      <w:lvlText w:val="-"/>
      <w:lvlJc w:val="left"/>
      <w:pPr>
        <w:ind w:left="109" w:hanging="447"/>
      </w:pPr>
      <w:rPr>
        <w:rFonts w:ascii="Times New Roman" w:eastAsia="Times New Roman" w:hAnsi="Times New Roman" w:cs="Times New Roman" w:hint="default"/>
        <w:w w:val="100"/>
        <w:sz w:val="28"/>
        <w:szCs w:val="28"/>
        <w:lang w:val="ru-RU" w:eastAsia="en-US" w:bidi="ar-SA"/>
      </w:rPr>
    </w:lvl>
    <w:lvl w:ilvl="1" w:tplc="EBF4A42E">
      <w:numFmt w:val="bullet"/>
      <w:lvlText w:val="•"/>
      <w:lvlJc w:val="left"/>
      <w:pPr>
        <w:ind w:left="768" w:hanging="447"/>
      </w:pPr>
      <w:rPr>
        <w:rFonts w:hint="default"/>
        <w:lang w:val="ru-RU" w:eastAsia="en-US" w:bidi="ar-SA"/>
      </w:rPr>
    </w:lvl>
    <w:lvl w:ilvl="2" w:tplc="EE8C272A">
      <w:numFmt w:val="bullet"/>
      <w:lvlText w:val="•"/>
      <w:lvlJc w:val="left"/>
      <w:pPr>
        <w:ind w:left="1437" w:hanging="447"/>
      </w:pPr>
      <w:rPr>
        <w:rFonts w:hint="default"/>
        <w:lang w:val="ru-RU" w:eastAsia="en-US" w:bidi="ar-SA"/>
      </w:rPr>
    </w:lvl>
    <w:lvl w:ilvl="3" w:tplc="D73EF6F4">
      <w:numFmt w:val="bullet"/>
      <w:lvlText w:val="•"/>
      <w:lvlJc w:val="left"/>
      <w:pPr>
        <w:ind w:left="2105" w:hanging="447"/>
      </w:pPr>
      <w:rPr>
        <w:rFonts w:hint="default"/>
        <w:lang w:val="ru-RU" w:eastAsia="en-US" w:bidi="ar-SA"/>
      </w:rPr>
    </w:lvl>
    <w:lvl w:ilvl="4" w:tplc="9D30A1EA">
      <w:numFmt w:val="bullet"/>
      <w:lvlText w:val="•"/>
      <w:lvlJc w:val="left"/>
      <w:pPr>
        <w:ind w:left="2774" w:hanging="447"/>
      </w:pPr>
      <w:rPr>
        <w:rFonts w:hint="default"/>
        <w:lang w:val="ru-RU" w:eastAsia="en-US" w:bidi="ar-SA"/>
      </w:rPr>
    </w:lvl>
    <w:lvl w:ilvl="5" w:tplc="2A56A9CE">
      <w:numFmt w:val="bullet"/>
      <w:lvlText w:val="•"/>
      <w:lvlJc w:val="left"/>
      <w:pPr>
        <w:ind w:left="3443" w:hanging="447"/>
      </w:pPr>
      <w:rPr>
        <w:rFonts w:hint="default"/>
        <w:lang w:val="ru-RU" w:eastAsia="en-US" w:bidi="ar-SA"/>
      </w:rPr>
    </w:lvl>
    <w:lvl w:ilvl="6" w:tplc="B928A4AE">
      <w:numFmt w:val="bullet"/>
      <w:lvlText w:val="•"/>
      <w:lvlJc w:val="left"/>
      <w:pPr>
        <w:ind w:left="4111" w:hanging="447"/>
      </w:pPr>
      <w:rPr>
        <w:rFonts w:hint="default"/>
        <w:lang w:val="ru-RU" w:eastAsia="en-US" w:bidi="ar-SA"/>
      </w:rPr>
    </w:lvl>
    <w:lvl w:ilvl="7" w:tplc="22C660AC">
      <w:numFmt w:val="bullet"/>
      <w:lvlText w:val="•"/>
      <w:lvlJc w:val="left"/>
      <w:pPr>
        <w:ind w:left="4780" w:hanging="447"/>
      </w:pPr>
      <w:rPr>
        <w:rFonts w:hint="default"/>
        <w:lang w:val="ru-RU" w:eastAsia="en-US" w:bidi="ar-SA"/>
      </w:rPr>
    </w:lvl>
    <w:lvl w:ilvl="8" w:tplc="30245CE4">
      <w:numFmt w:val="bullet"/>
      <w:lvlText w:val="•"/>
      <w:lvlJc w:val="left"/>
      <w:pPr>
        <w:ind w:left="5448" w:hanging="447"/>
      </w:pPr>
      <w:rPr>
        <w:rFonts w:hint="default"/>
        <w:lang w:val="ru-RU" w:eastAsia="en-US" w:bidi="ar-SA"/>
      </w:rPr>
    </w:lvl>
  </w:abstractNum>
  <w:abstractNum w:abstractNumId="27" w15:restartNumberingAfterBreak="0">
    <w:nsid w:val="20A64193"/>
    <w:multiLevelType w:val="hybridMultilevel"/>
    <w:tmpl w:val="E5F806AA"/>
    <w:lvl w:ilvl="0" w:tplc="E89AFFD4">
      <w:start w:val="2"/>
      <w:numFmt w:val="bullet"/>
      <w:pStyle w:val="a0"/>
      <w:lvlText w:val="–"/>
      <w:lvlJc w:val="left"/>
      <w:pPr>
        <w:tabs>
          <w:tab w:val="num" w:pos="435"/>
        </w:tabs>
        <w:ind w:left="435" w:hanging="435"/>
      </w:pPr>
      <w:rPr>
        <w:rFonts w:ascii="Times New Roman" w:hint="default"/>
      </w:rPr>
    </w:lvl>
    <w:lvl w:ilvl="1" w:tplc="04190003" w:tentative="1">
      <w:start w:val="1"/>
      <w:numFmt w:val="bullet"/>
      <w:lvlText w:val="o"/>
      <w:lvlJc w:val="left"/>
      <w:pPr>
        <w:tabs>
          <w:tab w:val="num" w:pos="1298"/>
        </w:tabs>
        <w:ind w:left="1298" w:hanging="360"/>
      </w:pPr>
      <w:rPr>
        <w:rFonts w:ascii="Courier New" w:hAnsi="Courier New" w:hint="default"/>
      </w:rPr>
    </w:lvl>
    <w:lvl w:ilvl="2" w:tplc="04190005" w:tentative="1">
      <w:start w:val="1"/>
      <w:numFmt w:val="bullet"/>
      <w:lvlText w:val=""/>
      <w:lvlJc w:val="left"/>
      <w:pPr>
        <w:tabs>
          <w:tab w:val="num" w:pos="2018"/>
        </w:tabs>
        <w:ind w:left="2018" w:hanging="360"/>
      </w:pPr>
      <w:rPr>
        <w:rFonts w:ascii="Wingdings" w:hAnsi="Wingdings" w:hint="default"/>
      </w:rPr>
    </w:lvl>
    <w:lvl w:ilvl="3" w:tplc="04190001" w:tentative="1">
      <w:start w:val="1"/>
      <w:numFmt w:val="bullet"/>
      <w:lvlText w:val=""/>
      <w:lvlJc w:val="left"/>
      <w:pPr>
        <w:tabs>
          <w:tab w:val="num" w:pos="2738"/>
        </w:tabs>
        <w:ind w:left="2738" w:hanging="360"/>
      </w:pPr>
      <w:rPr>
        <w:rFonts w:ascii="Symbol" w:hAnsi="Symbol" w:hint="default"/>
      </w:rPr>
    </w:lvl>
    <w:lvl w:ilvl="4" w:tplc="04190003" w:tentative="1">
      <w:start w:val="1"/>
      <w:numFmt w:val="bullet"/>
      <w:lvlText w:val="o"/>
      <w:lvlJc w:val="left"/>
      <w:pPr>
        <w:tabs>
          <w:tab w:val="num" w:pos="3458"/>
        </w:tabs>
        <w:ind w:left="3458" w:hanging="360"/>
      </w:pPr>
      <w:rPr>
        <w:rFonts w:ascii="Courier New" w:hAnsi="Courier New" w:hint="default"/>
      </w:rPr>
    </w:lvl>
    <w:lvl w:ilvl="5" w:tplc="04190005" w:tentative="1">
      <w:start w:val="1"/>
      <w:numFmt w:val="bullet"/>
      <w:lvlText w:val=""/>
      <w:lvlJc w:val="left"/>
      <w:pPr>
        <w:tabs>
          <w:tab w:val="num" w:pos="4178"/>
        </w:tabs>
        <w:ind w:left="4178" w:hanging="360"/>
      </w:pPr>
      <w:rPr>
        <w:rFonts w:ascii="Wingdings" w:hAnsi="Wingdings" w:hint="default"/>
      </w:rPr>
    </w:lvl>
    <w:lvl w:ilvl="6" w:tplc="04190001" w:tentative="1">
      <w:start w:val="1"/>
      <w:numFmt w:val="bullet"/>
      <w:lvlText w:val=""/>
      <w:lvlJc w:val="left"/>
      <w:pPr>
        <w:tabs>
          <w:tab w:val="num" w:pos="4898"/>
        </w:tabs>
        <w:ind w:left="4898" w:hanging="360"/>
      </w:pPr>
      <w:rPr>
        <w:rFonts w:ascii="Symbol" w:hAnsi="Symbol" w:hint="default"/>
      </w:rPr>
    </w:lvl>
    <w:lvl w:ilvl="7" w:tplc="04190003" w:tentative="1">
      <w:start w:val="1"/>
      <w:numFmt w:val="bullet"/>
      <w:lvlText w:val="o"/>
      <w:lvlJc w:val="left"/>
      <w:pPr>
        <w:tabs>
          <w:tab w:val="num" w:pos="5618"/>
        </w:tabs>
        <w:ind w:left="5618" w:hanging="360"/>
      </w:pPr>
      <w:rPr>
        <w:rFonts w:ascii="Courier New" w:hAnsi="Courier New" w:hint="default"/>
      </w:rPr>
    </w:lvl>
    <w:lvl w:ilvl="8" w:tplc="04190005" w:tentative="1">
      <w:start w:val="1"/>
      <w:numFmt w:val="bullet"/>
      <w:lvlText w:val=""/>
      <w:lvlJc w:val="left"/>
      <w:pPr>
        <w:tabs>
          <w:tab w:val="num" w:pos="6338"/>
        </w:tabs>
        <w:ind w:left="6338" w:hanging="360"/>
      </w:pPr>
      <w:rPr>
        <w:rFonts w:ascii="Wingdings" w:hAnsi="Wingdings" w:hint="default"/>
      </w:rPr>
    </w:lvl>
  </w:abstractNum>
  <w:abstractNum w:abstractNumId="28" w15:restartNumberingAfterBreak="0">
    <w:nsid w:val="212C49D5"/>
    <w:multiLevelType w:val="hybridMultilevel"/>
    <w:tmpl w:val="7862BCAC"/>
    <w:lvl w:ilvl="0" w:tplc="C3145604">
      <w:start w:val="3"/>
      <w:numFmt w:val="decimal"/>
      <w:lvlText w:val="%1."/>
      <w:lvlJc w:val="left"/>
      <w:pPr>
        <w:ind w:left="200" w:hanging="314"/>
        <w:jc w:val="left"/>
      </w:pPr>
      <w:rPr>
        <w:rFonts w:ascii="Times New Roman" w:eastAsia="Times New Roman" w:hAnsi="Times New Roman" w:cs="Times New Roman" w:hint="default"/>
        <w:w w:val="100"/>
        <w:sz w:val="28"/>
        <w:szCs w:val="28"/>
        <w:lang w:val="ru-RU" w:eastAsia="en-US" w:bidi="ar-SA"/>
      </w:rPr>
    </w:lvl>
    <w:lvl w:ilvl="1" w:tplc="4CE2DEA4">
      <w:numFmt w:val="bullet"/>
      <w:lvlText w:val="•"/>
      <w:lvlJc w:val="left"/>
      <w:pPr>
        <w:ind w:left="1073" w:hanging="314"/>
      </w:pPr>
      <w:rPr>
        <w:rFonts w:hint="default"/>
        <w:lang w:val="ru-RU" w:eastAsia="en-US" w:bidi="ar-SA"/>
      </w:rPr>
    </w:lvl>
    <w:lvl w:ilvl="2" w:tplc="C7E8B39E">
      <w:numFmt w:val="bullet"/>
      <w:lvlText w:val="•"/>
      <w:lvlJc w:val="left"/>
      <w:pPr>
        <w:ind w:left="1946" w:hanging="314"/>
      </w:pPr>
      <w:rPr>
        <w:rFonts w:hint="default"/>
        <w:lang w:val="ru-RU" w:eastAsia="en-US" w:bidi="ar-SA"/>
      </w:rPr>
    </w:lvl>
    <w:lvl w:ilvl="3" w:tplc="219A6050">
      <w:numFmt w:val="bullet"/>
      <w:lvlText w:val="•"/>
      <w:lvlJc w:val="left"/>
      <w:pPr>
        <w:ind w:left="2819" w:hanging="314"/>
      </w:pPr>
      <w:rPr>
        <w:rFonts w:hint="default"/>
        <w:lang w:val="ru-RU" w:eastAsia="en-US" w:bidi="ar-SA"/>
      </w:rPr>
    </w:lvl>
    <w:lvl w:ilvl="4" w:tplc="5DEC87F8">
      <w:numFmt w:val="bullet"/>
      <w:lvlText w:val="•"/>
      <w:lvlJc w:val="left"/>
      <w:pPr>
        <w:ind w:left="3693" w:hanging="314"/>
      </w:pPr>
      <w:rPr>
        <w:rFonts w:hint="default"/>
        <w:lang w:val="ru-RU" w:eastAsia="en-US" w:bidi="ar-SA"/>
      </w:rPr>
    </w:lvl>
    <w:lvl w:ilvl="5" w:tplc="A24CDF58">
      <w:numFmt w:val="bullet"/>
      <w:lvlText w:val="•"/>
      <w:lvlJc w:val="left"/>
      <w:pPr>
        <w:ind w:left="4566" w:hanging="314"/>
      </w:pPr>
      <w:rPr>
        <w:rFonts w:hint="default"/>
        <w:lang w:val="ru-RU" w:eastAsia="en-US" w:bidi="ar-SA"/>
      </w:rPr>
    </w:lvl>
    <w:lvl w:ilvl="6" w:tplc="E5769E4C">
      <w:numFmt w:val="bullet"/>
      <w:lvlText w:val="•"/>
      <w:lvlJc w:val="left"/>
      <w:pPr>
        <w:ind w:left="5439" w:hanging="314"/>
      </w:pPr>
      <w:rPr>
        <w:rFonts w:hint="default"/>
        <w:lang w:val="ru-RU" w:eastAsia="en-US" w:bidi="ar-SA"/>
      </w:rPr>
    </w:lvl>
    <w:lvl w:ilvl="7" w:tplc="42C627B0">
      <w:numFmt w:val="bullet"/>
      <w:lvlText w:val="•"/>
      <w:lvlJc w:val="left"/>
      <w:pPr>
        <w:ind w:left="6313" w:hanging="314"/>
      </w:pPr>
      <w:rPr>
        <w:rFonts w:hint="default"/>
        <w:lang w:val="ru-RU" w:eastAsia="en-US" w:bidi="ar-SA"/>
      </w:rPr>
    </w:lvl>
    <w:lvl w:ilvl="8" w:tplc="0B3A3536">
      <w:numFmt w:val="bullet"/>
      <w:lvlText w:val="•"/>
      <w:lvlJc w:val="left"/>
      <w:pPr>
        <w:ind w:left="7186" w:hanging="314"/>
      </w:pPr>
      <w:rPr>
        <w:rFonts w:hint="default"/>
        <w:lang w:val="ru-RU" w:eastAsia="en-US" w:bidi="ar-SA"/>
      </w:rPr>
    </w:lvl>
  </w:abstractNum>
  <w:abstractNum w:abstractNumId="29" w15:restartNumberingAfterBreak="0">
    <w:nsid w:val="227D4D2B"/>
    <w:multiLevelType w:val="hybridMultilevel"/>
    <w:tmpl w:val="58A65DBE"/>
    <w:lvl w:ilvl="0" w:tplc="D6701D5A">
      <w:start w:val="1"/>
      <w:numFmt w:val="decimal"/>
      <w:lvlText w:val="%1."/>
      <w:lvlJc w:val="left"/>
      <w:pPr>
        <w:ind w:left="100" w:hanging="708"/>
        <w:jc w:val="left"/>
      </w:pPr>
      <w:rPr>
        <w:rFonts w:ascii="Times New Roman" w:eastAsia="Times New Roman" w:hAnsi="Times New Roman" w:cs="Times New Roman" w:hint="default"/>
        <w:spacing w:val="0"/>
        <w:w w:val="100"/>
        <w:sz w:val="28"/>
        <w:szCs w:val="28"/>
        <w:lang w:val="ru-RU" w:eastAsia="en-US" w:bidi="ar-SA"/>
      </w:rPr>
    </w:lvl>
    <w:lvl w:ilvl="1" w:tplc="903023E8">
      <w:numFmt w:val="bullet"/>
      <w:lvlText w:val="•"/>
      <w:lvlJc w:val="left"/>
      <w:pPr>
        <w:ind w:left="1151" w:hanging="708"/>
      </w:pPr>
      <w:rPr>
        <w:rFonts w:hint="default"/>
        <w:lang w:val="ru-RU" w:eastAsia="en-US" w:bidi="ar-SA"/>
      </w:rPr>
    </w:lvl>
    <w:lvl w:ilvl="2" w:tplc="D5B65AFE">
      <w:numFmt w:val="bullet"/>
      <w:lvlText w:val="•"/>
      <w:lvlJc w:val="left"/>
      <w:pPr>
        <w:ind w:left="2202" w:hanging="708"/>
      </w:pPr>
      <w:rPr>
        <w:rFonts w:hint="default"/>
        <w:lang w:val="ru-RU" w:eastAsia="en-US" w:bidi="ar-SA"/>
      </w:rPr>
    </w:lvl>
    <w:lvl w:ilvl="3" w:tplc="5100D874">
      <w:numFmt w:val="bullet"/>
      <w:lvlText w:val="•"/>
      <w:lvlJc w:val="left"/>
      <w:pPr>
        <w:ind w:left="3253" w:hanging="708"/>
      </w:pPr>
      <w:rPr>
        <w:rFonts w:hint="default"/>
        <w:lang w:val="ru-RU" w:eastAsia="en-US" w:bidi="ar-SA"/>
      </w:rPr>
    </w:lvl>
    <w:lvl w:ilvl="4" w:tplc="9452B2B6">
      <w:numFmt w:val="bullet"/>
      <w:lvlText w:val="•"/>
      <w:lvlJc w:val="left"/>
      <w:pPr>
        <w:ind w:left="4304" w:hanging="708"/>
      </w:pPr>
      <w:rPr>
        <w:rFonts w:hint="default"/>
        <w:lang w:val="ru-RU" w:eastAsia="en-US" w:bidi="ar-SA"/>
      </w:rPr>
    </w:lvl>
    <w:lvl w:ilvl="5" w:tplc="81C49D40">
      <w:numFmt w:val="bullet"/>
      <w:lvlText w:val="•"/>
      <w:lvlJc w:val="left"/>
      <w:pPr>
        <w:ind w:left="5355" w:hanging="708"/>
      </w:pPr>
      <w:rPr>
        <w:rFonts w:hint="default"/>
        <w:lang w:val="ru-RU" w:eastAsia="en-US" w:bidi="ar-SA"/>
      </w:rPr>
    </w:lvl>
    <w:lvl w:ilvl="6" w:tplc="3ABEEBF2">
      <w:numFmt w:val="bullet"/>
      <w:lvlText w:val="•"/>
      <w:lvlJc w:val="left"/>
      <w:pPr>
        <w:ind w:left="6406" w:hanging="708"/>
      </w:pPr>
      <w:rPr>
        <w:rFonts w:hint="default"/>
        <w:lang w:val="ru-RU" w:eastAsia="en-US" w:bidi="ar-SA"/>
      </w:rPr>
    </w:lvl>
    <w:lvl w:ilvl="7" w:tplc="37BCAE14">
      <w:numFmt w:val="bullet"/>
      <w:lvlText w:val="•"/>
      <w:lvlJc w:val="left"/>
      <w:pPr>
        <w:ind w:left="7457" w:hanging="708"/>
      </w:pPr>
      <w:rPr>
        <w:rFonts w:hint="default"/>
        <w:lang w:val="ru-RU" w:eastAsia="en-US" w:bidi="ar-SA"/>
      </w:rPr>
    </w:lvl>
    <w:lvl w:ilvl="8" w:tplc="C7DAAD12">
      <w:numFmt w:val="bullet"/>
      <w:lvlText w:val="•"/>
      <w:lvlJc w:val="left"/>
      <w:pPr>
        <w:ind w:left="8508" w:hanging="708"/>
      </w:pPr>
      <w:rPr>
        <w:rFonts w:hint="default"/>
        <w:lang w:val="ru-RU" w:eastAsia="en-US" w:bidi="ar-SA"/>
      </w:rPr>
    </w:lvl>
  </w:abstractNum>
  <w:abstractNum w:abstractNumId="30" w15:restartNumberingAfterBreak="0">
    <w:nsid w:val="25BF419B"/>
    <w:multiLevelType w:val="hybridMultilevel"/>
    <w:tmpl w:val="31722ACE"/>
    <w:lvl w:ilvl="0" w:tplc="8CBED5B8">
      <w:start w:val="1"/>
      <w:numFmt w:val="decimal"/>
      <w:lvlText w:val="%1."/>
      <w:lvlJc w:val="left"/>
      <w:pPr>
        <w:ind w:left="808" w:hanging="708"/>
        <w:jc w:val="left"/>
      </w:pPr>
      <w:rPr>
        <w:rFonts w:ascii="Times New Roman" w:eastAsia="Times New Roman" w:hAnsi="Times New Roman" w:cs="Times New Roman" w:hint="default"/>
        <w:spacing w:val="0"/>
        <w:w w:val="100"/>
        <w:sz w:val="28"/>
        <w:szCs w:val="28"/>
        <w:lang w:val="ru-RU" w:eastAsia="en-US" w:bidi="ar-SA"/>
      </w:rPr>
    </w:lvl>
    <w:lvl w:ilvl="1" w:tplc="8A3830F6">
      <w:numFmt w:val="bullet"/>
      <w:lvlText w:val="•"/>
      <w:lvlJc w:val="left"/>
      <w:pPr>
        <w:ind w:left="1781" w:hanging="708"/>
      </w:pPr>
      <w:rPr>
        <w:rFonts w:hint="default"/>
        <w:lang w:val="ru-RU" w:eastAsia="en-US" w:bidi="ar-SA"/>
      </w:rPr>
    </w:lvl>
    <w:lvl w:ilvl="2" w:tplc="ADCAD456">
      <w:numFmt w:val="bullet"/>
      <w:lvlText w:val="•"/>
      <w:lvlJc w:val="left"/>
      <w:pPr>
        <w:ind w:left="2762" w:hanging="708"/>
      </w:pPr>
      <w:rPr>
        <w:rFonts w:hint="default"/>
        <w:lang w:val="ru-RU" w:eastAsia="en-US" w:bidi="ar-SA"/>
      </w:rPr>
    </w:lvl>
    <w:lvl w:ilvl="3" w:tplc="75303336">
      <w:numFmt w:val="bullet"/>
      <w:lvlText w:val="•"/>
      <w:lvlJc w:val="left"/>
      <w:pPr>
        <w:ind w:left="3743" w:hanging="708"/>
      </w:pPr>
      <w:rPr>
        <w:rFonts w:hint="default"/>
        <w:lang w:val="ru-RU" w:eastAsia="en-US" w:bidi="ar-SA"/>
      </w:rPr>
    </w:lvl>
    <w:lvl w:ilvl="4" w:tplc="0BB4467A">
      <w:numFmt w:val="bullet"/>
      <w:lvlText w:val="•"/>
      <w:lvlJc w:val="left"/>
      <w:pPr>
        <w:ind w:left="4724" w:hanging="708"/>
      </w:pPr>
      <w:rPr>
        <w:rFonts w:hint="default"/>
        <w:lang w:val="ru-RU" w:eastAsia="en-US" w:bidi="ar-SA"/>
      </w:rPr>
    </w:lvl>
    <w:lvl w:ilvl="5" w:tplc="4420E28C">
      <w:numFmt w:val="bullet"/>
      <w:lvlText w:val="•"/>
      <w:lvlJc w:val="left"/>
      <w:pPr>
        <w:ind w:left="5705" w:hanging="708"/>
      </w:pPr>
      <w:rPr>
        <w:rFonts w:hint="default"/>
        <w:lang w:val="ru-RU" w:eastAsia="en-US" w:bidi="ar-SA"/>
      </w:rPr>
    </w:lvl>
    <w:lvl w:ilvl="6" w:tplc="944E17F8">
      <w:numFmt w:val="bullet"/>
      <w:lvlText w:val="•"/>
      <w:lvlJc w:val="left"/>
      <w:pPr>
        <w:ind w:left="6686" w:hanging="708"/>
      </w:pPr>
      <w:rPr>
        <w:rFonts w:hint="default"/>
        <w:lang w:val="ru-RU" w:eastAsia="en-US" w:bidi="ar-SA"/>
      </w:rPr>
    </w:lvl>
    <w:lvl w:ilvl="7" w:tplc="EB8E2ED2">
      <w:numFmt w:val="bullet"/>
      <w:lvlText w:val="•"/>
      <w:lvlJc w:val="left"/>
      <w:pPr>
        <w:ind w:left="7667" w:hanging="708"/>
      </w:pPr>
      <w:rPr>
        <w:rFonts w:hint="default"/>
        <w:lang w:val="ru-RU" w:eastAsia="en-US" w:bidi="ar-SA"/>
      </w:rPr>
    </w:lvl>
    <w:lvl w:ilvl="8" w:tplc="892604F0">
      <w:numFmt w:val="bullet"/>
      <w:lvlText w:val="•"/>
      <w:lvlJc w:val="left"/>
      <w:pPr>
        <w:ind w:left="8648" w:hanging="708"/>
      </w:pPr>
      <w:rPr>
        <w:rFonts w:hint="default"/>
        <w:lang w:val="ru-RU" w:eastAsia="en-US" w:bidi="ar-SA"/>
      </w:rPr>
    </w:lvl>
  </w:abstractNum>
  <w:abstractNum w:abstractNumId="31" w15:restartNumberingAfterBreak="0">
    <w:nsid w:val="276762ED"/>
    <w:multiLevelType w:val="hybridMultilevel"/>
    <w:tmpl w:val="F248333C"/>
    <w:lvl w:ilvl="0" w:tplc="DEA2A26C">
      <w:start w:val="1"/>
      <w:numFmt w:val="decimal"/>
      <w:lvlText w:val="%1."/>
      <w:lvlJc w:val="left"/>
      <w:pPr>
        <w:ind w:left="100" w:hanging="708"/>
        <w:jc w:val="left"/>
      </w:pPr>
      <w:rPr>
        <w:rFonts w:ascii="Times New Roman" w:eastAsia="Times New Roman" w:hAnsi="Times New Roman" w:cs="Times New Roman" w:hint="default"/>
        <w:spacing w:val="0"/>
        <w:w w:val="100"/>
        <w:sz w:val="28"/>
        <w:szCs w:val="28"/>
        <w:lang w:val="ru-RU" w:eastAsia="en-US" w:bidi="ar-SA"/>
      </w:rPr>
    </w:lvl>
    <w:lvl w:ilvl="1" w:tplc="B5B08F88">
      <w:numFmt w:val="bullet"/>
      <w:lvlText w:val="•"/>
      <w:lvlJc w:val="left"/>
      <w:pPr>
        <w:ind w:left="1151" w:hanging="708"/>
      </w:pPr>
      <w:rPr>
        <w:rFonts w:hint="default"/>
        <w:lang w:val="ru-RU" w:eastAsia="en-US" w:bidi="ar-SA"/>
      </w:rPr>
    </w:lvl>
    <w:lvl w:ilvl="2" w:tplc="E98C437C">
      <w:numFmt w:val="bullet"/>
      <w:lvlText w:val="•"/>
      <w:lvlJc w:val="left"/>
      <w:pPr>
        <w:ind w:left="2202" w:hanging="708"/>
      </w:pPr>
      <w:rPr>
        <w:rFonts w:hint="default"/>
        <w:lang w:val="ru-RU" w:eastAsia="en-US" w:bidi="ar-SA"/>
      </w:rPr>
    </w:lvl>
    <w:lvl w:ilvl="3" w:tplc="7B980C02">
      <w:numFmt w:val="bullet"/>
      <w:lvlText w:val="•"/>
      <w:lvlJc w:val="left"/>
      <w:pPr>
        <w:ind w:left="3253" w:hanging="708"/>
      </w:pPr>
      <w:rPr>
        <w:rFonts w:hint="default"/>
        <w:lang w:val="ru-RU" w:eastAsia="en-US" w:bidi="ar-SA"/>
      </w:rPr>
    </w:lvl>
    <w:lvl w:ilvl="4" w:tplc="2E9A4920">
      <w:numFmt w:val="bullet"/>
      <w:lvlText w:val="•"/>
      <w:lvlJc w:val="left"/>
      <w:pPr>
        <w:ind w:left="4304" w:hanging="708"/>
      </w:pPr>
      <w:rPr>
        <w:rFonts w:hint="default"/>
        <w:lang w:val="ru-RU" w:eastAsia="en-US" w:bidi="ar-SA"/>
      </w:rPr>
    </w:lvl>
    <w:lvl w:ilvl="5" w:tplc="D9A084C8">
      <w:numFmt w:val="bullet"/>
      <w:lvlText w:val="•"/>
      <w:lvlJc w:val="left"/>
      <w:pPr>
        <w:ind w:left="5355" w:hanging="708"/>
      </w:pPr>
      <w:rPr>
        <w:rFonts w:hint="default"/>
        <w:lang w:val="ru-RU" w:eastAsia="en-US" w:bidi="ar-SA"/>
      </w:rPr>
    </w:lvl>
    <w:lvl w:ilvl="6" w:tplc="7F5C622E">
      <w:numFmt w:val="bullet"/>
      <w:lvlText w:val="•"/>
      <w:lvlJc w:val="left"/>
      <w:pPr>
        <w:ind w:left="6406" w:hanging="708"/>
      </w:pPr>
      <w:rPr>
        <w:rFonts w:hint="default"/>
        <w:lang w:val="ru-RU" w:eastAsia="en-US" w:bidi="ar-SA"/>
      </w:rPr>
    </w:lvl>
    <w:lvl w:ilvl="7" w:tplc="D7F8F11C">
      <w:numFmt w:val="bullet"/>
      <w:lvlText w:val="•"/>
      <w:lvlJc w:val="left"/>
      <w:pPr>
        <w:ind w:left="7457" w:hanging="708"/>
      </w:pPr>
      <w:rPr>
        <w:rFonts w:hint="default"/>
        <w:lang w:val="ru-RU" w:eastAsia="en-US" w:bidi="ar-SA"/>
      </w:rPr>
    </w:lvl>
    <w:lvl w:ilvl="8" w:tplc="53BCCFA2">
      <w:numFmt w:val="bullet"/>
      <w:lvlText w:val="•"/>
      <w:lvlJc w:val="left"/>
      <w:pPr>
        <w:ind w:left="8508" w:hanging="708"/>
      </w:pPr>
      <w:rPr>
        <w:rFonts w:hint="default"/>
        <w:lang w:val="ru-RU" w:eastAsia="en-US" w:bidi="ar-SA"/>
      </w:rPr>
    </w:lvl>
  </w:abstractNum>
  <w:abstractNum w:abstractNumId="32" w15:restartNumberingAfterBreak="0">
    <w:nsid w:val="27DE34E8"/>
    <w:multiLevelType w:val="hybridMultilevel"/>
    <w:tmpl w:val="B00A1342"/>
    <w:lvl w:ilvl="0" w:tplc="29923D3E">
      <w:start w:val="1"/>
      <w:numFmt w:val="decimal"/>
      <w:lvlText w:val="%1."/>
      <w:lvlJc w:val="left"/>
      <w:pPr>
        <w:ind w:left="808" w:hanging="708"/>
        <w:jc w:val="left"/>
      </w:pPr>
      <w:rPr>
        <w:rFonts w:ascii="Times New Roman" w:eastAsia="Times New Roman" w:hAnsi="Times New Roman" w:cs="Times New Roman" w:hint="default"/>
        <w:spacing w:val="0"/>
        <w:w w:val="100"/>
        <w:sz w:val="28"/>
        <w:szCs w:val="28"/>
        <w:lang w:val="ru-RU" w:eastAsia="en-US" w:bidi="ar-SA"/>
      </w:rPr>
    </w:lvl>
    <w:lvl w:ilvl="1" w:tplc="C1C2B072">
      <w:numFmt w:val="bullet"/>
      <w:lvlText w:val="•"/>
      <w:lvlJc w:val="left"/>
      <w:pPr>
        <w:ind w:left="1781" w:hanging="708"/>
      </w:pPr>
      <w:rPr>
        <w:rFonts w:hint="default"/>
        <w:lang w:val="ru-RU" w:eastAsia="en-US" w:bidi="ar-SA"/>
      </w:rPr>
    </w:lvl>
    <w:lvl w:ilvl="2" w:tplc="8E4C75B6">
      <w:numFmt w:val="bullet"/>
      <w:lvlText w:val="•"/>
      <w:lvlJc w:val="left"/>
      <w:pPr>
        <w:ind w:left="2762" w:hanging="708"/>
      </w:pPr>
      <w:rPr>
        <w:rFonts w:hint="default"/>
        <w:lang w:val="ru-RU" w:eastAsia="en-US" w:bidi="ar-SA"/>
      </w:rPr>
    </w:lvl>
    <w:lvl w:ilvl="3" w:tplc="41A22F7E">
      <w:numFmt w:val="bullet"/>
      <w:lvlText w:val="•"/>
      <w:lvlJc w:val="left"/>
      <w:pPr>
        <w:ind w:left="3743" w:hanging="708"/>
      </w:pPr>
      <w:rPr>
        <w:rFonts w:hint="default"/>
        <w:lang w:val="ru-RU" w:eastAsia="en-US" w:bidi="ar-SA"/>
      </w:rPr>
    </w:lvl>
    <w:lvl w:ilvl="4" w:tplc="6B1C6B9E">
      <w:numFmt w:val="bullet"/>
      <w:lvlText w:val="•"/>
      <w:lvlJc w:val="left"/>
      <w:pPr>
        <w:ind w:left="4724" w:hanging="708"/>
      </w:pPr>
      <w:rPr>
        <w:rFonts w:hint="default"/>
        <w:lang w:val="ru-RU" w:eastAsia="en-US" w:bidi="ar-SA"/>
      </w:rPr>
    </w:lvl>
    <w:lvl w:ilvl="5" w:tplc="F542A288">
      <w:numFmt w:val="bullet"/>
      <w:lvlText w:val="•"/>
      <w:lvlJc w:val="left"/>
      <w:pPr>
        <w:ind w:left="5705" w:hanging="708"/>
      </w:pPr>
      <w:rPr>
        <w:rFonts w:hint="default"/>
        <w:lang w:val="ru-RU" w:eastAsia="en-US" w:bidi="ar-SA"/>
      </w:rPr>
    </w:lvl>
    <w:lvl w:ilvl="6" w:tplc="E66E90AC">
      <w:numFmt w:val="bullet"/>
      <w:lvlText w:val="•"/>
      <w:lvlJc w:val="left"/>
      <w:pPr>
        <w:ind w:left="6686" w:hanging="708"/>
      </w:pPr>
      <w:rPr>
        <w:rFonts w:hint="default"/>
        <w:lang w:val="ru-RU" w:eastAsia="en-US" w:bidi="ar-SA"/>
      </w:rPr>
    </w:lvl>
    <w:lvl w:ilvl="7" w:tplc="9D682952">
      <w:numFmt w:val="bullet"/>
      <w:lvlText w:val="•"/>
      <w:lvlJc w:val="left"/>
      <w:pPr>
        <w:ind w:left="7667" w:hanging="708"/>
      </w:pPr>
      <w:rPr>
        <w:rFonts w:hint="default"/>
        <w:lang w:val="ru-RU" w:eastAsia="en-US" w:bidi="ar-SA"/>
      </w:rPr>
    </w:lvl>
    <w:lvl w:ilvl="8" w:tplc="7B46BCD0">
      <w:numFmt w:val="bullet"/>
      <w:lvlText w:val="•"/>
      <w:lvlJc w:val="left"/>
      <w:pPr>
        <w:ind w:left="8648" w:hanging="708"/>
      </w:pPr>
      <w:rPr>
        <w:rFonts w:hint="default"/>
        <w:lang w:val="ru-RU" w:eastAsia="en-US" w:bidi="ar-SA"/>
      </w:rPr>
    </w:lvl>
  </w:abstractNum>
  <w:abstractNum w:abstractNumId="33" w15:restartNumberingAfterBreak="0">
    <w:nsid w:val="28E64A3C"/>
    <w:multiLevelType w:val="hybridMultilevel"/>
    <w:tmpl w:val="3B86FF2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15:restartNumberingAfterBreak="0">
    <w:nsid w:val="34055839"/>
    <w:multiLevelType w:val="hybridMultilevel"/>
    <w:tmpl w:val="A9F23A8A"/>
    <w:lvl w:ilvl="0" w:tplc="2EA25DD6">
      <w:start w:val="1"/>
      <w:numFmt w:val="upperRoman"/>
      <w:lvlText w:val="%1."/>
      <w:lvlJc w:val="left"/>
      <w:pPr>
        <w:ind w:left="1911" w:hanging="250"/>
        <w:jc w:val="left"/>
      </w:pPr>
      <w:rPr>
        <w:rFonts w:ascii="Times New Roman" w:eastAsia="Times New Roman" w:hAnsi="Times New Roman" w:cs="Times New Roman" w:hint="default"/>
        <w:b/>
        <w:bCs/>
        <w:w w:val="100"/>
        <w:sz w:val="28"/>
        <w:szCs w:val="28"/>
        <w:lang w:val="ru-RU" w:eastAsia="en-US" w:bidi="ar-SA"/>
      </w:rPr>
    </w:lvl>
    <w:lvl w:ilvl="1" w:tplc="3C08671A">
      <w:start w:val="1"/>
      <w:numFmt w:val="decimal"/>
      <w:lvlText w:val="%2."/>
      <w:lvlJc w:val="left"/>
      <w:pPr>
        <w:ind w:left="4098" w:hanging="281"/>
        <w:jc w:val="right"/>
      </w:pPr>
      <w:rPr>
        <w:rFonts w:ascii="Times New Roman" w:eastAsia="Times New Roman" w:hAnsi="Times New Roman" w:cs="Times New Roman" w:hint="default"/>
        <w:b/>
        <w:bCs/>
        <w:w w:val="100"/>
        <w:sz w:val="28"/>
        <w:szCs w:val="28"/>
        <w:lang w:val="ru-RU" w:eastAsia="en-US" w:bidi="ar-SA"/>
      </w:rPr>
    </w:lvl>
    <w:lvl w:ilvl="2" w:tplc="C4987538">
      <w:numFmt w:val="bullet"/>
      <w:lvlText w:val="•"/>
      <w:lvlJc w:val="left"/>
      <w:pPr>
        <w:ind w:left="4762" w:hanging="281"/>
      </w:pPr>
      <w:rPr>
        <w:rFonts w:hint="default"/>
        <w:lang w:val="ru-RU" w:eastAsia="en-US" w:bidi="ar-SA"/>
      </w:rPr>
    </w:lvl>
    <w:lvl w:ilvl="3" w:tplc="49E8A150">
      <w:numFmt w:val="bullet"/>
      <w:lvlText w:val="•"/>
      <w:lvlJc w:val="left"/>
      <w:pPr>
        <w:ind w:left="5425" w:hanging="281"/>
      </w:pPr>
      <w:rPr>
        <w:rFonts w:hint="default"/>
        <w:lang w:val="ru-RU" w:eastAsia="en-US" w:bidi="ar-SA"/>
      </w:rPr>
    </w:lvl>
    <w:lvl w:ilvl="4" w:tplc="21BC7734">
      <w:numFmt w:val="bullet"/>
      <w:lvlText w:val="•"/>
      <w:lvlJc w:val="left"/>
      <w:pPr>
        <w:ind w:left="6088" w:hanging="281"/>
      </w:pPr>
      <w:rPr>
        <w:rFonts w:hint="default"/>
        <w:lang w:val="ru-RU" w:eastAsia="en-US" w:bidi="ar-SA"/>
      </w:rPr>
    </w:lvl>
    <w:lvl w:ilvl="5" w:tplc="94DA18D8">
      <w:numFmt w:val="bullet"/>
      <w:lvlText w:val="•"/>
      <w:lvlJc w:val="left"/>
      <w:pPr>
        <w:ind w:left="6751" w:hanging="281"/>
      </w:pPr>
      <w:rPr>
        <w:rFonts w:hint="default"/>
        <w:lang w:val="ru-RU" w:eastAsia="en-US" w:bidi="ar-SA"/>
      </w:rPr>
    </w:lvl>
    <w:lvl w:ilvl="6" w:tplc="5972CEBA">
      <w:numFmt w:val="bullet"/>
      <w:lvlText w:val="•"/>
      <w:lvlJc w:val="left"/>
      <w:pPr>
        <w:ind w:left="7414" w:hanging="281"/>
      </w:pPr>
      <w:rPr>
        <w:rFonts w:hint="default"/>
        <w:lang w:val="ru-RU" w:eastAsia="en-US" w:bidi="ar-SA"/>
      </w:rPr>
    </w:lvl>
    <w:lvl w:ilvl="7" w:tplc="5F5A958E">
      <w:numFmt w:val="bullet"/>
      <w:lvlText w:val="•"/>
      <w:lvlJc w:val="left"/>
      <w:pPr>
        <w:ind w:left="8077" w:hanging="281"/>
      </w:pPr>
      <w:rPr>
        <w:rFonts w:hint="default"/>
        <w:lang w:val="ru-RU" w:eastAsia="en-US" w:bidi="ar-SA"/>
      </w:rPr>
    </w:lvl>
    <w:lvl w:ilvl="8" w:tplc="D9D66A24">
      <w:numFmt w:val="bullet"/>
      <w:lvlText w:val="•"/>
      <w:lvlJc w:val="left"/>
      <w:pPr>
        <w:ind w:left="8740" w:hanging="281"/>
      </w:pPr>
      <w:rPr>
        <w:rFonts w:hint="default"/>
        <w:lang w:val="ru-RU" w:eastAsia="en-US" w:bidi="ar-SA"/>
      </w:rPr>
    </w:lvl>
  </w:abstractNum>
  <w:abstractNum w:abstractNumId="35" w15:restartNumberingAfterBreak="0">
    <w:nsid w:val="4103582C"/>
    <w:multiLevelType w:val="hybridMultilevel"/>
    <w:tmpl w:val="BF48B9A6"/>
    <w:lvl w:ilvl="0" w:tplc="9EA80A4E">
      <w:start w:val="8"/>
      <w:numFmt w:val="decimal"/>
      <w:lvlText w:val="%1."/>
      <w:lvlJc w:val="left"/>
      <w:pPr>
        <w:ind w:left="1069"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417A1E89"/>
    <w:multiLevelType w:val="hybridMultilevel"/>
    <w:tmpl w:val="61F670B2"/>
    <w:lvl w:ilvl="0" w:tplc="F6E07C2C">
      <w:start w:val="7"/>
      <w:numFmt w:val="decimal"/>
      <w:lvlText w:val="%1."/>
      <w:lvlJc w:val="left"/>
      <w:pPr>
        <w:ind w:left="808" w:hanging="708"/>
        <w:jc w:val="left"/>
      </w:pPr>
      <w:rPr>
        <w:rFonts w:ascii="Times New Roman" w:eastAsia="Times New Roman" w:hAnsi="Times New Roman" w:cs="Times New Roman" w:hint="default"/>
        <w:spacing w:val="0"/>
        <w:w w:val="100"/>
        <w:sz w:val="28"/>
        <w:szCs w:val="28"/>
        <w:lang w:val="ru-RU" w:eastAsia="en-US" w:bidi="ar-SA"/>
      </w:rPr>
    </w:lvl>
    <w:lvl w:ilvl="1" w:tplc="1DDE4E08">
      <w:numFmt w:val="bullet"/>
      <w:lvlText w:val="•"/>
      <w:lvlJc w:val="left"/>
      <w:pPr>
        <w:ind w:left="1100" w:hanging="708"/>
      </w:pPr>
      <w:rPr>
        <w:rFonts w:hint="default"/>
        <w:lang w:val="ru-RU" w:eastAsia="en-US" w:bidi="ar-SA"/>
      </w:rPr>
    </w:lvl>
    <w:lvl w:ilvl="2" w:tplc="0862F9B6">
      <w:numFmt w:val="bullet"/>
      <w:lvlText w:val="•"/>
      <w:lvlJc w:val="left"/>
      <w:pPr>
        <w:ind w:left="2136" w:hanging="708"/>
      </w:pPr>
      <w:rPr>
        <w:rFonts w:hint="default"/>
        <w:lang w:val="ru-RU" w:eastAsia="en-US" w:bidi="ar-SA"/>
      </w:rPr>
    </w:lvl>
    <w:lvl w:ilvl="3" w:tplc="6A08107C">
      <w:numFmt w:val="bullet"/>
      <w:lvlText w:val="•"/>
      <w:lvlJc w:val="left"/>
      <w:pPr>
        <w:ind w:left="3172" w:hanging="708"/>
      </w:pPr>
      <w:rPr>
        <w:rFonts w:hint="default"/>
        <w:lang w:val="ru-RU" w:eastAsia="en-US" w:bidi="ar-SA"/>
      </w:rPr>
    </w:lvl>
    <w:lvl w:ilvl="4" w:tplc="ACACE19C">
      <w:numFmt w:val="bullet"/>
      <w:lvlText w:val="•"/>
      <w:lvlJc w:val="left"/>
      <w:pPr>
        <w:ind w:left="4208" w:hanging="708"/>
      </w:pPr>
      <w:rPr>
        <w:rFonts w:hint="default"/>
        <w:lang w:val="ru-RU" w:eastAsia="en-US" w:bidi="ar-SA"/>
      </w:rPr>
    </w:lvl>
    <w:lvl w:ilvl="5" w:tplc="B1302444">
      <w:numFmt w:val="bullet"/>
      <w:lvlText w:val="•"/>
      <w:lvlJc w:val="left"/>
      <w:pPr>
        <w:ind w:left="5245" w:hanging="708"/>
      </w:pPr>
      <w:rPr>
        <w:rFonts w:hint="default"/>
        <w:lang w:val="ru-RU" w:eastAsia="en-US" w:bidi="ar-SA"/>
      </w:rPr>
    </w:lvl>
    <w:lvl w:ilvl="6" w:tplc="A1166242">
      <w:numFmt w:val="bullet"/>
      <w:lvlText w:val="•"/>
      <w:lvlJc w:val="left"/>
      <w:pPr>
        <w:ind w:left="6281" w:hanging="708"/>
      </w:pPr>
      <w:rPr>
        <w:rFonts w:hint="default"/>
        <w:lang w:val="ru-RU" w:eastAsia="en-US" w:bidi="ar-SA"/>
      </w:rPr>
    </w:lvl>
    <w:lvl w:ilvl="7" w:tplc="E468FD3E">
      <w:numFmt w:val="bullet"/>
      <w:lvlText w:val="•"/>
      <w:lvlJc w:val="left"/>
      <w:pPr>
        <w:ind w:left="7317" w:hanging="708"/>
      </w:pPr>
      <w:rPr>
        <w:rFonts w:hint="default"/>
        <w:lang w:val="ru-RU" w:eastAsia="en-US" w:bidi="ar-SA"/>
      </w:rPr>
    </w:lvl>
    <w:lvl w:ilvl="8" w:tplc="F9E433D0">
      <w:numFmt w:val="bullet"/>
      <w:lvlText w:val="•"/>
      <w:lvlJc w:val="left"/>
      <w:pPr>
        <w:ind w:left="8353" w:hanging="708"/>
      </w:pPr>
      <w:rPr>
        <w:rFonts w:hint="default"/>
        <w:lang w:val="ru-RU" w:eastAsia="en-US" w:bidi="ar-SA"/>
      </w:rPr>
    </w:lvl>
  </w:abstractNum>
  <w:abstractNum w:abstractNumId="37" w15:restartNumberingAfterBreak="0">
    <w:nsid w:val="437355E6"/>
    <w:multiLevelType w:val="hybridMultilevel"/>
    <w:tmpl w:val="CCBA91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477C23E4"/>
    <w:multiLevelType w:val="hybridMultilevel"/>
    <w:tmpl w:val="E7089E88"/>
    <w:lvl w:ilvl="0" w:tplc="01B0F65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4BCC232B"/>
    <w:multiLevelType w:val="hybridMultilevel"/>
    <w:tmpl w:val="D49A93C4"/>
    <w:lvl w:ilvl="0" w:tplc="39D04C22">
      <w:start w:val="1"/>
      <w:numFmt w:val="decimal"/>
      <w:lvlText w:val="%1."/>
      <w:lvlJc w:val="left"/>
      <w:pPr>
        <w:ind w:left="821" w:hanging="709"/>
        <w:jc w:val="right"/>
      </w:pPr>
      <w:rPr>
        <w:rFonts w:ascii="Times New Roman" w:eastAsia="Times New Roman" w:hAnsi="Times New Roman" w:cs="Times New Roman" w:hint="default"/>
        <w:spacing w:val="0"/>
        <w:w w:val="100"/>
        <w:sz w:val="28"/>
        <w:szCs w:val="28"/>
        <w:lang w:val="ru-RU" w:eastAsia="en-US" w:bidi="ar-SA"/>
      </w:rPr>
    </w:lvl>
    <w:lvl w:ilvl="1" w:tplc="12A4A026">
      <w:start w:val="1"/>
      <w:numFmt w:val="decimal"/>
      <w:lvlText w:val="%2."/>
      <w:lvlJc w:val="left"/>
      <w:pPr>
        <w:ind w:left="112" w:hanging="288"/>
        <w:jc w:val="left"/>
      </w:pPr>
      <w:rPr>
        <w:rFonts w:ascii="Times New Roman" w:eastAsia="Times New Roman" w:hAnsi="Times New Roman" w:cs="Times New Roman" w:hint="default"/>
        <w:w w:val="100"/>
        <w:sz w:val="28"/>
        <w:szCs w:val="28"/>
        <w:lang w:val="ru-RU" w:eastAsia="en-US" w:bidi="ar-SA"/>
      </w:rPr>
    </w:lvl>
    <w:lvl w:ilvl="2" w:tplc="5472FD74">
      <w:numFmt w:val="bullet"/>
      <w:lvlText w:val="•"/>
      <w:lvlJc w:val="left"/>
      <w:pPr>
        <w:ind w:left="2520" w:hanging="288"/>
      </w:pPr>
      <w:rPr>
        <w:rFonts w:hint="default"/>
        <w:lang w:val="ru-RU" w:eastAsia="en-US" w:bidi="ar-SA"/>
      </w:rPr>
    </w:lvl>
    <w:lvl w:ilvl="3" w:tplc="EAF8F290">
      <w:numFmt w:val="bullet"/>
      <w:lvlText w:val="•"/>
      <w:lvlJc w:val="left"/>
      <w:pPr>
        <w:ind w:left="3510" w:hanging="288"/>
      </w:pPr>
      <w:rPr>
        <w:rFonts w:hint="default"/>
        <w:lang w:val="ru-RU" w:eastAsia="en-US" w:bidi="ar-SA"/>
      </w:rPr>
    </w:lvl>
    <w:lvl w:ilvl="4" w:tplc="2EDE3F68">
      <w:numFmt w:val="bullet"/>
      <w:lvlText w:val="•"/>
      <w:lvlJc w:val="left"/>
      <w:pPr>
        <w:ind w:left="4501" w:hanging="288"/>
      </w:pPr>
      <w:rPr>
        <w:rFonts w:hint="default"/>
        <w:lang w:val="ru-RU" w:eastAsia="en-US" w:bidi="ar-SA"/>
      </w:rPr>
    </w:lvl>
    <w:lvl w:ilvl="5" w:tplc="D7C09B46">
      <w:numFmt w:val="bullet"/>
      <w:lvlText w:val="•"/>
      <w:lvlJc w:val="left"/>
      <w:pPr>
        <w:ind w:left="5492" w:hanging="288"/>
      </w:pPr>
      <w:rPr>
        <w:rFonts w:hint="default"/>
        <w:lang w:val="ru-RU" w:eastAsia="en-US" w:bidi="ar-SA"/>
      </w:rPr>
    </w:lvl>
    <w:lvl w:ilvl="6" w:tplc="7B8AE182">
      <w:numFmt w:val="bullet"/>
      <w:lvlText w:val="•"/>
      <w:lvlJc w:val="left"/>
      <w:pPr>
        <w:ind w:left="6483" w:hanging="288"/>
      </w:pPr>
      <w:rPr>
        <w:rFonts w:hint="default"/>
        <w:lang w:val="ru-RU" w:eastAsia="en-US" w:bidi="ar-SA"/>
      </w:rPr>
    </w:lvl>
    <w:lvl w:ilvl="7" w:tplc="C75A8322">
      <w:numFmt w:val="bullet"/>
      <w:lvlText w:val="•"/>
      <w:lvlJc w:val="left"/>
      <w:pPr>
        <w:ind w:left="7474" w:hanging="288"/>
      </w:pPr>
      <w:rPr>
        <w:rFonts w:hint="default"/>
        <w:lang w:val="ru-RU" w:eastAsia="en-US" w:bidi="ar-SA"/>
      </w:rPr>
    </w:lvl>
    <w:lvl w:ilvl="8" w:tplc="2A44F5BA">
      <w:numFmt w:val="bullet"/>
      <w:lvlText w:val="•"/>
      <w:lvlJc w:val="left"/>
      <w:pPr>
        <w:ind w:left="8464" w:hanging="288"/>
      </w:pPr>
      <w:rPr>
        <w:rFonts w:hint="default"/>
        <w:lang w:val="ru-RU" w:eastAsia="en-US" w:bidi="ar-SA"/>
      </w:rPr>
    </w:lvl>
  </w:abstractNum>
  <w:abstractNum w:abstractNumId="40" w15:restartNumberingAfterBreak="0">
    <w:nsid w:val="533861E2"/>
    <w:multiLevelType w:val="hybridMultilevel"/>
    <w:tmpl w:val="B0345C9A"/>
    <w:lvl w:ilvl="0" w:tplc="EB1C521A">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04966FA0">
      <w:numFmt w:val="bullet"/>
      <w:lvlText w:val="•"/>
      <w:lvlJc w:val="left"/>
      <w:pPr>
        <w:ind w:left="581" w:hanging="140"/>
      </w:pPr>
      <w:rPr>
        <w:rFonts w:hint="default"/>
        <w:lang w:val="ru-RU" w:eastAsia="en-US" w:bidi="ar-SA"/>
      </w:rPr>
    </w:lvl>
    <w:lvl w:ilvl="2" w:tplc="D36ECA2E">
      <w:numFmt w:val="bullet"/>
      <w:lvlText w:val="•"/>
      <w:lvlJc w:val="left"/>
      <w:pPr>
        <w:ind w:left="1063" w:hanging="140"/>
      </w:pPr>
      <w:rPr>
        <w:rFonts w:hint="default"/>
        <w:lang w:val="ru-RU" w:eastAsia="en-US" w:bidi="ar-SA"/>
      </w:rPr>
    </w:lvl>
    <w:lvl w:ilvl="3" w:tplc="E39EAFF4">
      <w:numFmt w:val="bullet"/>
      <w:lvlText w:val="•"/>
      <w:lvlJc w:val="left"/>
      <w:pPr>
        <w:ind w:left="1545" w:hanging="140"/>
      </w:pPr>
      <w:rPr>
        <w:rFonts w:hint="default"/>
        <w:lang w:val="ru-RU" w:eastAsia="en-US" w:bidi="ar-SA"/>
      </w:rPr>
    </w:lvl>
    <w:lvl w:ilvl="4" w:tplc="C87261AE">
      <w:numFmt w:val="bullet"/>
      <w:lvlText w:val="•"/>
      <w:lvlJc w:val="left"/>
      <w:pPr>
        <w:ind w:left="2027" w:hanging="140"/>
      </w:pPr>
      <w:rPr>
        <w:rFonts w:hint="default"/>
        <w:lang w:val="ru-RU" w:eastAsia="en-US" w:bidi="ar-SA"/>
      </w:rPr>
    </w:lvl>
    <w:lvl w:ilvl="5" w:tplc="AF0CD3B6">
      <w:numFmt w:val="bullet"/>
      <w:lvlText w:val="•"/>
      <w:lvlJc w:val="left"/>
      <w:pPr>
        <w:ind w:left="2509" w:hanging="140"/>
      </w:pPr>
      <w:rPr>
        <w:rFonts w:hint="default"/>
        <w:lang w:val="ru-RU" w:eastAsia="en-US" w:bidi="ar-SA"/>
      </w:rPr>
    </w:lvl>
    <w:lvl w:ilvl="6" w:tplc="8C8AF12A">
      <w:numFmt w:val="bullet"/>
      <w:lvlText w:val="•"/>
      <w:lvlJc w:val="left"/>
      <w:pPr>
        <w:ind w:left="2990" w:hanging="140"/>
      </w:pPr>
      <w:rPr>
        <w:rFonts w:hint="default"/>
        <w:lang w:val="ru-RU" w:eastAsia="en-US" w:bidi="ar-SA"/>
      </w:rPr>
    </w:lvl>
    <w:lvl w:ilvl="7" w:tplc="8A94C212">
      <w:numFmt w:val="bullet"/>
      <w:lvlText w:val="•"/>
      <w:lvlJc w:val="left"/>
      <w:pPr>
        <w:ind w:left="3472" w:hanging="140"/>
      </w:pPr>
      <w:rPr>
        <w:rFonts w:hint="default"/>
        <w:lang w:val="ru-RU" w:eastAsia="en-US" w:bidi="ar-SA"/>
      </w:rPr>
    </w:lvl>
    <w:lvl w:ilvl="8" w:tplc="AA3C4142">
      <w:numFmt w:val="bullet"/>
      <w:lvlText w:val="•"/>
      <w:lvlJc w:val="left"/>
      <w:pPr>
        <w:ind w:left="3954" w:hanging="140"/>
      </w:pPr>
      <w:rPr>
        <w:rFonts w:hint="default"/>
        <w:lang w:val="ru-RU" w:eastAsia="en-US" w:bidi="ar-SA"/>
      </w:rPr>
    </w:lvl>
  </w:abstractNum>
  <w:abstractNum w:abstractNumId="41" w15:restartNumberingAfterBreak="0">
    <w:nsid w:val="557F25F4"/>
    <w:multiLevelType w:val="hybridMultilevel"/>
    <w:tmpl w:val="6FF2FD86"/>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2" w15:restartNumberingAfterBreak="0">
    <w:nsid w:val="5888329D"/>
    <w:multiLevelType w:val="hybridMultilevel"/>
    <w:tmpl w:val="D9A62CCC"/>
    <w:lvl w:ilvl="0" w:tplc="0D18CC4E">
      <w:start w:val="1"/>
      <w:numFmt w:val="decimal"/>
      <w:lvlText w:val="%1."/>
      <w:lvlJc w:val="left"/>
      <w:pPr>
        <w:ind w:left="808" w:hanging="708"/>
        <w:jc w:val="left"/>
      </w:pPr>
      <w:rPr>
        <w:rFonts w:ascii="Times New Roman" w:eastAsia="Times New Roman" w:hAnsi="Times New Roman" w:cs="Times New Roman" w:hint="default"/>
        <w:spacing w:val="0"/>
        <w:w w:val="100"/>
        <w:sz w:val="28"/>
        <w:szCs w:val="28"/>
        <w:lang w:val="ru-RU" w:eastAsia="en-US" w:bidi="ar-SA"/>
      </w:rPr>
    </w:lvl>
    <w:lvl w:ilvl="1" w:tplc="633EC334">
      <w:numFmt w:val="bullet"/>
      <w:lvlText w:val="•"/>
      <w:lvlJc w:val="left"/>
      <w:pPr>
        <w:ind w:left="1781" w:hanging="708"/>
      </w:pPr>
      <w:rPr>
        <w:rFonts w:hint="default"/>
        <w:lang w:val="ru-RU" w:eastAsia="en-US" w:bidi="ar-SA"/>
      </w:rPr>
    </w:lvl>
    <w:lvl w:ilvl="2" w:tplc="1990F15E">
      <w:numFmt w:val="bullet"/>
      <w:lvlText w:val="•"/>
      <w:lvlJc w:val="left"/>
      <w:pPr>
        <w:ind w:left="2762" w:hanging="708"/>
      </w:pPr>
      <w:rPr>
        <w:rFonts w:hint="default"/>
        <w:lang w:val="ru-RU" w:eastAsia="en-US" w:bidi="ar-SA"/>
      </w:rPr>
    </w:lvl>
    <w:lvl w:ilvl="3" w:tplc="46F815BA">
      <w:numFmt w:val="bullet"/>
      <w:lvlText w:val="•"/>
      <w:lvlJc w:val="left"/>
      <w:pPr>
        <w:ind w:left="3743" w:hanging="708"/>
      </w:pPr>
      <w:rPr>
        <w:rFonts w:hint="default"/>
        <w:lang w:val="ru-RU" w:eastAsia="en-US" w:bidi="ar-SA"/>
      </w:rPr>
    </w:lvl>
    <w:lvl w:ilvl="4" w:tplc="D37E320E">
      <w:numFmt w:val="bullet"/>
      <w:lvlText w:val="•"/>
      <w:lvlJc w:val="left"/>
      <w:pPr>
        <w:ind w:left="4724" w:hanging="708"/>
      </w:pPr>
      <w:rPr>
        <w:rFonts w:hint="default"/>
        <w:lang w:val="ru-RU" w:eastAsia="en-US" w:bidi="ar-SA"/>
      </w:rPr>
    </w:lvl>
    <w:lvl w:ilvl="5" w:tplc="88886C58">
      <w:numFmt w:val="bullet"/>
      <w:lvlText w:val="•"/>
      <w:lvlJc w:val="left"/>
      <w:pPr>
        <w:ind w:left="5705" w:hanging="708"/>
      </w:pPr>
      <w:rPr>
        <w:rFonts w:hint="default"/>
        <w:lang w:val="ru-RU" w:eastAsia="en-US" w:bidi="ar-SA"/>
      </w:rPr>
    </w:lvl>
    <w:lvl w:ilvl="6" w:tplc="C36A5130">
      <w:numFmt w:val="bullet"/>
      <w:lvlText w:val="•"/>
      <w:lvlJc w:val="left"/>
      <w:pPr>
        <w:ind w:left="6686" w:hanging="708"/>
      </w:pPr>
      <w:rPr>
        <w:rFonts w:hint="default"/>
        <w:lang w:val="ru-RU" w:eastAsia="en-US" w:bidi="ar-SA"/>
      </w:rPr>
    </w:lvl>
    <w:lvl w:ilvl="7" w:tplc="0DACE726">
      <w:numFmt w:val="bullet"/>
      <w:lvlText w:val="•"/>
      <w:lvlJc w:val="left"/>
      <w:pPr>
        <w:ind w:left="7667" w:hanging="708"/>
      </w:pPr>
      <w:rPr>
        <w:rFonts w:hint="default"/>
        <w:lang w:val="ru-RU" w:eastAsia="en-US" w:bidi="ar-SA"/>
      </w:rPr>
    </w:lvl>
    <w:lvl w:ilvl="8" w:tplc="196A7F1C">
      <w:numFmt w:val="bullet"/>
      <w:lvlText w:val="•"/>
      <w:lvlJc w:val="left"/>
      <w:pPr>
        <w:ind w:left="8648" w:hanging="708"/>
      </w:pPr>
      <w:rPr>
        <w:rFonts w:hint="default"/>
        <w:lang w:val="ru-RU" w:eastAsia="en-US" w:bidi="ar-SA"/>
      </w:rPr>
    </w:lvl>
  </w:abstractNum>
  <w:abstractNum w:abstractNumId="43" w15:restartNumberingAfterBreak="0">
    <w:nsid w:val="662741E6"/>
    <w:multiLevelType w:val="multilevel"/>
    <w:tmpl w:val="2FDA102E"/>
    <w:lvl w:ilvl="0">
      <w:start w:val="1"/>
      <w:numFmt w:val="decimal"/>
      <w:lvlText w:val="%1."/>
      <w:lvlJc w:val="left"/>
      <w:pPr>
        <w:tabs>
          <w:tab w:val="num" w:pos="510"/>
        </w:tabs>
        <w:ind w:left="510" w:hanging="510"/>
      </w:pPr>
      <w:rPr>
        <w:rFonts w:cs="Times New Roman" w:hint="default"/>
      </w:rPr>
    </w:lvl>
    <w:lvl w:ilvl="1">
      <w:start w:val="1"/>
      <w:numFmt w:val="decimal"/>
      <w:pStyle w:val="-11"/>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44" w15:restartNumberingAfterBreak="0">
    <w:nsid w:val="69AD5571"/>
    <w:multiLevelType w:val="hybridMultilevel"/>
    <w:tmpl w:val="44AE2560"/>
    <w:lvl w:ilvl="0" w:tplc="33280AD6">
      <w:start w:val="1"/>
      <w:numFmt w:val="decimal"/>
      <w:lvlText w:val="%1)"/>
      <w:lvlJc w:val="left"/>
      <w:pPr>
        <w:ind w:left="808" w:hanging="708"/>
        <w:jc w:val="left"/>
      </w:pPr>
      <w:rPr>
        <w:rFonts w:ascii="Times New Roman" w:eastAsia="Times New Roman" w:hAnsi="Times New Roman" w:cs="Times New Roman" w:hint="default"/>
        <w:spacing w:val="0"/>
        <w:w w:val="100"/>
        <w:sz w:val="28"/>
        <w:szCs w:val="28"/>
        <w:lang w:val="ru-RU" w:eastAsia="en-US" w:bidi="ar-SA"/>
      </w:rPr>
    </w:lvl>
    <w:lvl w:ilvl="1" w:tplc="3564AEB6">
      <w:numFmt w:val="bullet"/>
      <w:lvlText w:val="•"/>
      <w:lvlJc w:val="left"/>
      <w:pPr>
        <w:ind w:left="1781" w:hanging="708"/>
      </w:pPr>
      <w:rPr>
        <w:rFonts w:hint="default"/>
        <w:lang w:val="ru-RU" w:eastAsia="en-US" w:bidi="ar-SA"/>
      </w:rPr>
    </w:lvl>
    <w:lvl w:ilvl="2" w:tplc="278EEB7C">
      <w:numFmt w:val="bullet"/>
      <w:lvlText w:val="•"/>
      <w:lvlJc w:val="left"/>
      <w:pPr>
        <w:ind w:left="2762" w:hanging="708"/>
      </w:pPr>
      <w:rPr>
        <w:rFonts w:hint="default"/>
        <w:lang w:val="ru-RU" w:eastAsia="en-US" w:bidi="ar-SA"/>
      </w:rPr>
    </w:lvl>
    <w:lvl w:ilvl="3" w:tplc="B1488BA0">
      <w:numFmt w:val="bullet"/>
      <w:lvlText w:val="•"/>
      <w:lvlJc w:val="left"/>
      <w:pPr>
        <w:ind w:left="3743" w:hanging="708"/>
      </w:pPr>
      <w:rPr>
        <w:rFonts w:hint="default"/>
        <w:lang w:val="ru-RU" w:eastAsia="en-US" w:bidi="ar-SA"/>
      </w:rPr>
    </w:lvl>
    <w:lvl w:ilvl="4" w:tplc="EC2AB9BC">
      <w:numFmt w:val="bullet"/>
      <w:lvlText w:val="•"/>
      <w:lvlJc w:val="left"/>
      <w:pPr>
        <w:ind w:left="4724" w:hanging="708"/>
      </w:pPr>
      <w:rPr>
        <w:rFonts w:hint="default"/>
        <w:lang w:val="ru-RU" w:eastAsia="en-US" w:bidi="ar-SA"/>
      </w:rPr>
    </w:lvl>
    <w:lvl w:ilvl="5" w:tplc="18026ABE">
      <w:numFmt w:val="bullet"/>
      <w:lvlText w:val="•"/>
      <w:lvlJc w:val="left"/>
      <w:pPr>
        <w:ind w:left="5705" w:hanging="708"/>
      </w:pPr>
      <w:rPr>
        <w:rFonts w:hint="default"/>
        <w:lang w:val="ru-RU" w:eastAsia="en-US" w:bidi="ar-SA"/>
      </w:rPr>
    </w:lvl>
    <w:lvl w:ilvl="6" w:tplc="53A69812">
      <w:numFmt w:val="bullet"/>
      <w:lvlText w:val="•"/>
      <w:lvlJc w:val="left"/>
      <w:pPr>
        <w:ind w:left="6686" w:hanging="708"/>
      </w:pPr>
      <w:rPr>
        <w:rFonts w:hint="default"/>
        <w:lang w:val="ru-RU" w:eastAsia="en-US" w:bidi="ar-SA"/>
      </w:rPr>
    </w:lvl>
    <w:lvl w:ilvl="7" w:tplc="8C0AC34E">
      <w:numFmt w:val="bullet"/>
      <w:lvlText w:val="•"/>
      <w:lvlJc w:val="left"/>
      <w:pPr>
        <w:ind w:left="7667" w:hanging="708"/>
      </w:pPr>
      <w:rPr>
        <w:rFonts w:hint="default"/>
        <w:lang w:val="ru-RU" w:eastAsia="en-US" w:bidi="ar-SA"/>
      </w:rPr>
    </w:lvl>
    <w:lvl w:ilvl="8" w:tplc="0964B7C8">
      <w:numFmt w:val="bullet"/>
      <w:lvlText w:val="•"/>
      <w:lvlJc w:val="left"/>
      <w:pPr>
        <w:ind w:left="8648" w:hanging="708"/>
      </w:pPr>
      <w:rPr>
        <w:rFonts w:hint="default"/>
        <w:lang w:val="ru-RU" w:eastAsia="en-US" w:bidi="ar-SA"/>
      </w:rPr>
    </w:lvl>
  </w:abstractNum>
  <w:abstractNum w:abstractNumId="45" w15:restartNumberingAfterBreak="0">
    <w:nsid w:val="6C960188"/>
    <w:multiLevelType w:val="hybridMultilevel"/>
    <w:tmpl w:val="88106BD0"/>
    <w:lvl w:ilvl="0" w:tplc="6D62C920">
      <w:start w:val="1"/>
      <w:numFmt w:val="decimal"/>
      <w:lvlText w:val="%1."/>
      <w:lvlJc w:val="left"/>
      <w:pPr>
        <w:ind w:left="720" w:hanging="360"/>
      </w:pPr>
      <w:rPr>
        <w:rFonts w:cs="Times New Roman"/>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6" w15:restartNumberingAfterBreak="0">
    <w:nsid w:val="7D8366C4"/>
    <w:multiLevelType w:val="hybridMultilevel"/>
    <w:tmpl w:val="73B2F0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E310180"/>
    <w:multiLevelType w:val="hybridMultilevel"/>
    <w:tmpl w:val="53A422F0"/>
    <w:lvl w:ilvl="0" w:tplc="B356571E">
      <w:numFmt w:val="bullet"/>
      <w:lvlText w:val="-"/>
      <w:lvlJc w:val="left"/>
      <w:pPr>
        <w:ind w:left="110" w:hanging="142"/>
      </w:pPr>
      <w:rPr>
        <w:rFonts w:ascii="Times New Roman" w:eastAsia="Times New Roman" w:hAnsi="Times New Roman" w:cs="Times New Roman" w:hint="default"/>
        <w:w w:val="99"/>
        <w:sz w:val="24"/>
        <w:szCs w:val="24"/>
        <w:lang w:val="ru-RU" w:eastAsia="en-US" w:bidi="ar-SA"/>
      </w:rPr>
    </w:lvl>
    <w:lvl w:ilvl="1" w:tplc="9F22634C">
      <w:numFmt w:val="bullet"/>
      <w:lvlText w:val="•"/>
      <w:lvlJc w:val="left"/>
      <w:pPr>
        <w:ind w:left="401" w:hanging="142"/>
      </w:pPr>
      <w:rPr>
        <w:rFonts w:hint="default"/>
        <w:lang w:val="ru-RU" w:eastAsia="en-US" w:bidi="ar-SA"/>
      </w:rPr>
    </w:lvl>
    <w:lvl w:ilvl="2" w:tplc="CD5269D8">
      <w:numFmt w:val="bullet"/>
      <w:lvlText w:val="•"/>
      <w:lvlJc w:val="left"/>
      <w:pPr>
        <w:ind w:left="682" w:hanging="142"/>
      </w:pPr>
      <w:rPr>
        <w:rFonts w:hint="default"/>
        <w:lang w:val="ru-RU" w:eastAsia="en-US" w:bidi="ar-SA"/>
      </w:rPr>
    </w:lvl>
    <w:lvl w:ilvl="3" w:tplc="13BA2E1C">
      <w:numFmt w:val="bullet"/>
      <w:lvlText w:val="•"/>
      <w:lvlJc w:val="left"/>
      <w:pPr>
        <w:ind w:left="963" w:hanging="142"/>
      </w:pPr>
      <w:rPr>
        <w:rFonts w:hint="default"/>
        <w:lang w:val="ru-RU" w:eastAsia="en-US" w:bidi="ar-SA"/>
      </w:rPr>
    </w:lvl>
    <w:lvl w:ilvl="4" w:tplc="4F5A9876">
      <w:numFmt w:val="bullet"/>
      <w:lvlText w:val="•"/>
      <w:lvlJc w:val="left"/>
      <w:pPr>
        <w:ind w:left="1245" w:hanging="142"/>
      </w:pPr>
      <w:rPr>
        <w:rFonts w:hint="default"/>
        <w:lang w:val="ru-RU" w:eastAsia="en-US" w:bidi="ar-SA"/>
      </w:rPr>
    </w:lvl>
    <w:lvl w:ilvl="5" w:tplc="4E7E8E06">
      <w:numFmt w:val="bullet"/>
      <w:lvlText w:val="•"/>
      <w:lvlJc w:val="left"/>
      <w:pPr>
        <w:ind w:left="1526" w:hanging="142"/>
      </w:pPr>
      <w:rPr>
        <w:rFonts w:hint="default"/>
        <w:lang w:val="ru-RU" w:eastAsia="en-US" w:bidi="ar-SA"/>
      </w:rPr>
    </w:lvl>
    <w:lvl w:ilvl="6" w:tplc="20024356">
      <w:numFmt w:val="bullet"/>
      <w:lvlText w:val="•"/>
      <w:lvlJc w:val="left"/>
      <w:pPr>
        <w:ind w:left="1807" w:hanging="142"/>
      </w:pPr>
      <w:rPr>
        <w:rFonts w:hint="default"/>
        <w:lang w:val="ru-RU" w:eastAsia="en-US" w:bidi="ar-SA"/>
      </w:rPr>
    </w:lvl>
    <w:lvl w:ilvl="7" w:tplc="A26215AC">
      <w:numFmt w:val="bullet"/>
      <w:lvlText w:val="•"/>
      <w:lvlJc w:val="left"/>
      <w:pPr>
        <w:ind w:left="2089" w:hanging="142"/>
      </w:pPr>
      <w:rPr>
        <w:rFonts w:hint="default"/>
        <w:lang w:val="ru-RU" w:eastAsia="en-US" w:bidi="ar-SA"/>
      </w:rPr>
    </w:lvl>
    <w:lvl w:ilvl="8" w:tplc="DB40D8DE">
      <w:numFmt w:val="bullet"/>
      <w:lvlText w:val="•"/>
      <w:lvlJc w:val="left"/>
      <w:pPr>
        <w:ind w:left="2370" w:hanging="142"/>
      </w:pPr>
      <w:rPr>
        <w:rFonts w:hint="default"/>
        <w:lang w:val="ru-RU" w:eastAsia="en-US" w:bidi="ar-SA"/>
      </w:rPr>
    </w:lvl>
  </w:abstractNum>
  <w:num w:numId="1" w16cid:durableId="42796135">
    <w:abstractNumId w:val="27"/>
  </w:num>
  <w:num w:numId="2" w16cid:durableId="853881133">
    <w:abstractNumId w:val="21"/>
  </w:num>
  <w:num w:numId="3" w16cid:durableId="951668137">
    <w:abstractNumId w:val="43"/>
  </w:num>
  <w:num w:numId="4" w16cid:durableId="101561616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95199574">
    <w:abstractNumId w:val="3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058851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9300340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6438598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45832541">
    <w:abstractNumId w:val="16"/>
    <w:lvlOverride w:ilvl="0">
      <w:startOverride w:val="1"/>
    </w:lvlOverride>
  </w:num>
  <w:num w:numId="10" w16cid:durableId="154106618">
    <w:abstractNumId w:val="8"/>
    <w:lvlOverride w:ilvl="0">
      <w:startOverride w:val="1"/>
    </w:lvlOverride>
  </w:num>
  <w:num w:numId="11" w16cid:durableId="838275891">
    <w:abstractNumId w:val="7"/>
    <w:lvlOverride w:ilvl="0">
      <w:startOverride w:val="1"/>
    </w:lvlOverride>
  </w:num>
  <w:num w:numId="12" w16cid:durableId="764423750">
    <w:abstractNumId w:val="1"/>
    <w:lvlOverride w:ilvl="0">
      <w:startOverride w:val="1"/>
    </w:lvlOverride>
  </w:num>
  <w:num w:numId="13" w16cid:durableId="2124693659">
    <w:abstractNumId w:val="14"/>
    <w:lvlOverride w:ilvl="0">
      <w:startOverride w:val="1"/>
    </w:lvlOverride>
  </w:num>
  <w:num w:numId="14" w16cid:durableId="1162358704">
    <w:abstractNumId w:val="13"/>
    <w:lvlOverride w:ilvl="0">
      <w:startOverride w:val="1"/>
    </w:lvlOverride>
  </w:num>
  <w:num w:numId="15" w16cid:durableId="14697206">
    <w:abstractNumId w:val="5"/>
    <w:lvlOverride w:ilvl="0">
      <w:startOverride w:val="1"/>
    </w:lvlOverride>
  </w:num>
  <w:num w:numId="16" w16cid:durableId="190920376">
    <w:abstractNumId w:val="2"/>
    <w:lvlOverride w:ilvl="0">
      <w:startOverride w:val="1"/>
    </w:lvlOverride>
  </w:num>
  <w:num w:numId="17" w16cid:durableId="1659385549">
    <w:abstractNumId w:val="0"/>
    <w:lvlOverride w:ilvl="0">
      <w:startOverride w:val="1"/>
    </w:lvlOverride>
  </w:num>
  <w:num w:numId="18" w16cid:durableId="1389919212">
    <w:abstractNumId w:val="6"/>
    <w:lvlOverride w:ilvl="0">
      <w:startOverride w:val="1"/>
    </w:lvlOverride>
  </w:num>
  <w:num w:numId="19" w16cid:durableId="2076467263">
    <w:abstractNumId w:val="15"/>
    <w:lvlOverride w:ilvl="0">
      <w:startOverride w:val="1"/>
    </w:lvlOverride>
  </w:num>
  <w:num w:numId="20" w16cid:durableId="1148934122">
    <w:abstractNumId w:val="9"/>
    <w:lvlOverride w:ilvl="0">
      <w:startOverride w:val="1"/>
    </w:lvlOverride>
  </w:num>
  <w:num w:numId="21" w16cid:durableId="157041181">
    <w:abstractNumId w:val="11"/>
    <w:lvlOverride w:ilvl="0">
      <w:startOverride w:val="1"/>
    </w:lvlOverride>
  </w:num>
  <w:num w:numId="22" w16cid:durableId="708650544">
    <w:abstractNumId w:val="3"/>
    <w:lvlOverride w:ilvl="0">
      <w:startOverride w:val="1"/>
    </w:lvlOverride>
  </w:num>
  <w:num w:numId="23" w16cid:durableId="764498353">
    <w:abstractNumId w:val="10"/>
    <w:lvlOverride w:ilvl="0">
      <w:startOverride w:val="1"/>
    </w:lvlOverride>
  </w:num>
  <w:num w:numId="24" w16cid:durableId="1159151664">
    <w:abstractNumId w:val="4"/>
    <w:lvlOverride w:ilvl="0">
      <w:startOverride w:val="1"/>
    </w:lvlOverride>
  </w:num>
  <w:num w:numId="25" w16cid:durableId="2626151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9925251">
    <w:abstractNumId w:val="17"/>
  </w:num>
  <w:num w:numId="27" w16cid:durableId="1990203339">
    <w:abstractNumId w:val="46"/>
  </w:num>
  <w:num w:numId="28" w16cid:durableId="1263874666">
    <w:abstractNumId w:val="38"/>
  </w:num>
  <w:num w:numId="29" w16cid:durableId="1400397017">
    <w:abstractNumId w:val="37"/>
  </w:num>
  <w:num w:numId="30" w16cid:durableId="624388238">
    <w:abstractNumId w:val="20"/>
  </w:num>
  <w:num w:numId="31" w16cid:durableId="471872540">
    <w:abstractNumId w:val="25"/>
  </w:num>
  <w:num w:numId="32" w16cid:durableId="757822553">
    <w:abstractNumId w:val="26"/>
  </w:num>
  <w:num w:numId="33" w16cid:durableId="1030258134">
    <w:abstractNumId w:val="39"/>
  </w:num>
  <w:num w:numId="34" w16cid:durableId="2049261835">
    <w:abstractNumId w:val="36"/>
  </w:num>
  <w:num w:numId="35" w16cid:durableId="1826163054">
    <w:abstractNumId w:val="18"/>
  </w:num>
  <w:num w:numId="36" w16cid:durableId="1226641887">
    <w:abstractNumId w:val="32"/>
  </w:num>
  <w:num w:numId="37" w16cid:durableId="1185169261">
    <w:abstractNumId w:val="24"/>
  </w:num>
  <w:num w:numId="38" w16cid:durableId="1003170074">
    <w:abstractNumId w:val="44"/>
  </w:num>
  <w:num w:numId="39" w16cid:durableId="242299472">
    <w:abstractNumId w:val="31"/>
  </w:num>
  <w:num w:numId="40" w16cid:durableId="2076319209">
    <w:abstractNumId w:val="30"/>
  </w:num>
  <w:num w:numId="41" w16cid:durableId="1793288068">
    <w:abstractNumId w:val="29"/>
  </w:num>
  <w:num w:numId="42" w16cid:durableId="708997514">
    <w:abstractNumId w:val="42"/>
  </w:num>
  <w:num w:numId="43" w16cid:durableId="1481575725">
    <w:abstractNumId w:val="47"/>
  </w:num>
  <w:num w:numId="44" w16cid:durableId="2064474962">
    <w:abstractNumId w:val="22"/>
  </w:num>
  <w:num w:numId="45" w16cid:durableId="277494168">
    <w:abstractNumId w:val="40"/>
  </w:num>
  <w:num w:numId="46" w16cid:durableId="1051609595">
    <w:abstractNumId w:val="23"/>
  </w:num>
  <w:num w:numId="47" w16cid:durableId="434600136">
    <w:abstractNumId w:val="34"/>
  </w:num>
  <w:num w:numId="48" w16cid:durableId="1973166571">
    <w:abstractNumId w:val="2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08"/>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1D5F64"/>
    <w:rsid w:val="00001AC1"/>
    <w:rsid w:val="000164FE"/>
    <w:rsid w:val="000377D4"/>
    <w:rsid w:val="00080254"/>
    <w:rsid w:val="00094A91"/>
    <w:rsid w:val="00094DD1"/>
    <w:rsid w:val="000D4103"/>
    <w:rsid w:val="00100E03"/>
    <w:rsid w:val="0012187C"/>
    <w:rsid w:val="00132E59"/>
    <w:rsid w:val="00142E33"/>
    <w:rsid w:val="00154924"/>
    <w:rsid w:val="00165358"/>
    <w:rsid w:val="00190198"/>
    <w:rsid w:val="001C2D6E"/>
    <w:rsid w:val="001C716A"/>
    <w:rsid w:val="001C7673"/>
    <w:rsid w:val="001D3054"/>
    <w:rsid w:val="001D5F64"/>
    <w:rsid w:val="001E1CEE"/>
    <w:rsid w:val="00203F23"/>
    <w:rsid w:val="00242920"/>
    <w:rsid w:val="002A0B84"/>
    <w:rsid w:val="002B503F"/>
    <w:rsid w:val="002C49DE"/>
    <w:rsid w:val="002F3EB8"/>
    <w:rsid w:val="00321C00"/>
    <w:rsid w:val="00325C51"/>
    <w:rsid w:val="00332B80"/>
    <w:rsid w:val="00356666"/>
    <w:rsid w:val="00363CCF"/>
    <w:rsid w:val="00384F4E"/>
    <w:rsid w:val="00392B45"/>
    <w:rsid w:val="003B0547"/>
    <w:rsid w:val="003F5B8E"/>
    <w:rsid w:val="003F5FF7"/>
    <w:rsid w:val="00404929"/>
    <w:rsid w:val="00435110"/>
    <w:rsid w:val="00490193"/>
    <w:rsid w:val="004A2920"/>
    <w:rsid w:val="004C7177"/>
    <w:rsid w:val="004D5715"/>
    <w:rsid w:val="0053006F"/>
    <w:rsid w:val="00532202"/>
    <w:rsid w:val="00540ADD"/>
    <w:rsid w:val="00544711"/>
    <w:rsid w:val="0056603A"/>
    <w:rsid w:val="00576E70"/>
    <w:rsid w:val="005855FF"/>
    <w:rsid w:val="00590482"/>
    <w:rsid w:val="005A281C"/>
    <w:rsid w:val="005C078C"/>
    <w:rsid w:val="005E4310"/>
    <w:rsid w:val="005F4785"/>
    <w:rsid w:val="00622EE6"/>
    <w:rsid w:val="00631BC9"/>
    <w:rsid w:val="00691990"/>
    <w:rsid w:val="00691ED4"/>
    <w:rsid w:val="00693BC9"/>
    <w:rsid w:val="006A19DD"/>
    <w:rsid w:val="006D0CC0"/>
    <w:rsid w:val="006E0A68"/>
    <w:rsid w:val="0070091E"/>
    <w:rsid w:val="00716244"/>
    <w:rsid w:val="00755B17"/>
    <w:rsid w:val="00757550"/>
    <w:rsid w:val="00782416"/>
    <w:rsid w:val="00790068"/>
    <w:rsid w:val="007A284F"/>
    <w:rsid w:val="007B4E01"/>
    <w:rsid w:val="007C5D52"/>
    <w:rsid w:val="007F21C8"/>
    <w:rsid w:val="007F4D42"/>
    <w:rsid w:val="007F56DB"/>
    <w:rsid w:val="00826AEE"/>
    <w:rsid w:val="00845DAC"/>
    <w:rsid w:val="00855AA5"/>
    <w:rsid w:val="00863129"/>
    <w:rsid w:val="00870FB5"/>
    <w:rsid w:val="00880E1F"/>
    <w:rsid w:val="00885278"/>
    <w:rsid w:val="00886EE7"/>
    <w:rsid w:val="008A66D2"/>
    <w:rsid w:val="008F40A3"/>
    <w:rsid w:val="00903F75"/>
    <w:rsid w:val="00911565"/>
    <w:rsid w:val="009268EF"/>
    <w:rsid w:val="00936539"/>
    <w:rsid w:val="00940098"/>
    <w:rsid w:val="009567A3"/>
    <w:rsid w:val="00965F36"/>
    <w:rsid w:val="00970033"/>
    <w:rsid w:val="009710AD"/>
    <w:rsid w:val="00981B40"/>
    <w:rsid w:val="009A1406"/>
    <w:rsid w:val="009A6634"/>
    <w:rsid w:val="009B16C8"/>
    <w:rsid w:val="009F14B9"/>
    <w:rsid w:val="00A127D5"/>
    <w:rsid w:val="00A12AFD"/>
    <w:rsid w:val="00A212E7"/>
    <w:rsid w:val="00A31526"/>
    <w:rsid w:val="00A37837"/>
    <w:rsid w:val="00A444AF"/>
    <w:rsid w:val="00A6274E"/>
    <w:rsid w:val="00A66044"/>
    <w:rsid w:val="00A77D15"/>
    <w:rsid w:val="00A963CC"/>
    <w:rsid w:val="00AA0EE9"/>
    <w:rsid w:val="00AD1118"/>
    <w:rsid w:val="00AF16EB"/>
    <w:rsid w:val="00AF594A"/>
    <w:rsid w:val="00B0568D"/>
    <w:rsid w:val="00B351CF"/>
    <w:rsid w:val="00B61DC2"/>
    <w:rsid w:val="00B8069A"/>
    <w:rsid w:val="00B92959"/>
    <w:rsid w:val="00BC5291"/>
    <w:rsid w:val="00BD06AC"/>
    <w:rsid w:val="00BD1CAE"/>
    <w:rsid w:val="00BD27AC"/>
    <w:rsid w:val="00BE6EEC"/>
    <w:rsid w:val="00C07660"/>
    <w:rsid w:val="00C12609"/>
    <w:rsid w:val="00C204F8"/>
    <w:rsid w:val="00C35E11"/>
    <w:rsid w:val="00C435EE"/>
    <w:rsid w:val="00C465CA"/>
    <w:rsid w:val="00C709A1"/>
    <w:rsid w:val="00C91EED"/>
    <w:rsid w:val="00CD6922"/>
    <w:rsid w:val="00CD6CEB"/>
    <w:rsid w:val="00CF37FA"/>
    <w:rsid w:val="00CF437D"/>
    <w:rsid w:val="00D00706"/>
    <w:rsid w:val="00D421B3"/>
    <w:rsid w:val="00D516C7"/>
    <w:rsid w:val="00D56041"/>
    <w:rsid w:val="00D61B0C"/>
    <w:rsid w:val="00D61BDA"/>
    <w:rsid w:val="00D7270D"/>
    <w:rsid w:val="00D90017"/>
    <w:rsid w:val="00DA091B"/>
    <w:rsid w:val="00DA554A"/>
    <w:rsid w:val="00DC2B1E"/>
    <w:rsid w:val="00DF5C67"/>
    <w:rsid w:val="00E04241"/>
    <w:rsid w:val="00E311EB"/>
    <w:rsid w:val="00E425B6"/>
    <w:rsid w:val="00E54D98"/>
    <w:rsid w:val="00E5699D"/>
    <w:rsid w:val="00E57A48"/>
    <w:rsid w:val="00E57E65"/>
    <w:rsid w:val="00E6266F"/>
    <w:rsid w:val="00E65E86"/>
    <w:rsid w:val="00EC4778"/>
    <w:rsid w:val="00EC6F64"/>
    <w:rsid w:val="00EE41B2"/>
    <w:rsid w:val="00EF190B"/>
    <w:rsid w:val="00EF69C1"/>
    <w:rsid w:val="00F109CE"/>
    <w:rsid w:val="00F14A08"/>
    <w:rsid w:val="00F21255"/>
    <w:rsid w:val="00F2684C"/>
    <w:rsid w:val="00F80163"/>
    <w:rsid w:val="00FA49C6"/>
    <w:rsid w:val="00FD6103"/>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ocId w14:val="080A8494"/>
  <w15:docId w15:val="{C5027D9C-43DD-44AB-B587-EDFE2C418A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uiPriority="0"/>
    <w:lsdException w:name="List Bullet" w:semiHidden="1" w:unhideWhenUsed="1"/>
    <w:lsdException w:name="List Number" w:semiHidden="1" w:unhideWhenUsed="1"/>
    <w:lsdException w:name="List 2" w:locked="1" w:uiPriority="0"/>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locked="1" w:uiPriority="1" w:qFormat="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locked="1" w:uiPriority="0"/>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1D5F64"/>
    <w:rPr>
      <w:rFonts w:ascii="Times New Roman" w:eastAsia="Times New Roman" w:hAnsi="Times New Roman"/>
      <w:lang w:eastAsia="en-US"/>
    </w:rPr>
  </w:style>
  <w:style w:type="paragraph" w:styleId="1">
    <w:name w:val="heading 1"/>
    <w:basedOn w:val="a1"/>
    <w:next w:val="a1"/>
    <w:link w:val="10"/>
    <w:uiPriority w:val="9"/>
    <w:qFormat/>
    <w:rsid w:val="003B0547"/>
    <w:pPr>
      <w:keepNext/>
      <w:spacing w:before="240" w:after="60"/>
      <w:ind w:left="204"/>
      <w:outlineLvl w:val="0"/>
    </w:pPr>
    <w:rPr>
      <w:b/>
      <w:kern w:val="28"/>
      <w:sz w:val="24"/>
      <w:szCs w:val="24"/>
    </w:rPr>
  </w:style>
  <w:style w:type="paragraph" w:styleId="2">
    <w:name w:val="heading 2"/>
    <w:basedOn w:val="a1"/>
    <w:next w:val="a1"/>
    <w:link w:val="20"/>
    <w:uiPriority w:val="99"/>
    <w:qFormat/>
    <w:locked/>
    <w:rsid w:val="00CF37FA"/>
    <w:pPr>
      <w:keepNext/>
      <w:spacing w:before="240" w:after="60"/>
      <w:outlineLvl w:val="1"/>
    </w:pPr>
    <w:rPr>
      <w:rFonts w:ascii="Cambria" w:hAnsi="Cambria"/>
      <w:b/>
      <w:bCs/>
      <w:i/>
      <w:iCs/>
      <w:sz w:val="28"/>
      <w:szCs w:val="28"/>
    </w:rPr>
  </w:style>
  <w:style w:type="paragraph" w:styleId="3">
    <w:name w:val="heading 3"/>
    <w:basedOn w:val="a1"/>
    <w:next w:val="a1"/>
    <w:link w:val="30"/>
    <w:uiPriority w:val="99"/>
    <w:qFormat/>
    <w:locked/>
    <w:rsid w:val="001C7673"/>
    <w:pPr>
      <w:keepNext/>
      <w:jc w:val="center"/>
      <w:outlineLvl w:val="2"/>
    </w:pPr>
    <w:rPr>
      <w:b/>
      <w:sz w:val="24"/>
      <w:lang w:eastAsia="ru-RU"/>
    </w:rPr>
  </w:style>
  <w:style w:type="paragraph" w:styleId="4">
    <w:name w:val="heading 4"/>
    <w:basedOn w:val="a1"/>
    <w:next w:val="a1"/>
    <w:link w:val="40"/>
    <w:uiPriority w:val="99"/>
    <w:qFormat/>
    <w:locked/>
    <w:rsid w:val="001C7673"/>
    <w:pPr>
      <w:keepNext/>
      <w:suppressAutoHyphens/>
      <w:spacing w:before="240" w:after="60"/>
      <w:outlineLvl w:val="3"/>
    </w:pPr>
    <w:rPr>
      <w:rFonts w:ascii="Calibri" w:hAnsi="Calibri"/>
      <w:b/>
      <w:bCs/>
      <w:sz w:val="28"/>
      <w:szCs w:val="28"/>
      <w:lang w:eastAsia="ar-SA"/>
    </w:rPr>
  </w:style>
  <w:style w:type="paragraph" w:styleId="5">
    <w:name w:val="heading 5"/>
    <w:basedOn w:val="a1"/>
    <w:next w:val="a1"/>
    <w:link w:val="50"/>
    <w:uiPriority w:val="99"/>
    <w:qFormat/>
    <w:locked/>
    <w:rsid w:val="001C7673"/>
    <w:pPr>
      <w:tabs>
        <w:tab w:val="num" w:pos="2289"/>
      </w:tabs>
      <w:spacing w:before="240" w:after="60"/>
      <w:ind w:left="2289" w:hanging="1008"/>
      <w:outlineLvl w:val="4"/>
    </w:pPr>
    <w:rPr>
      <w:rFonts w:ascii="Arial" w:hAnsi="Arial"/>
      <w:sz w:val="22"/>
      <w:lang w:eastAsia="ru-RU"/>
    </w:rPr>
  </w:style>
  <w:style w:type="paragraph" w:styleId="6">
    <w:name w:val="heading 6"/>
    <w:basedOn w:val="a1"/>
    <w:next w:val="a1"/>
    <w:link w:val="60"/>
    <w:uiPriority w:val="99"/>
    <w:qFormat/>
    <w:locked/>
    <w:rsid w:val="001C7673"/>
    <w:pPr>
      <w:spacing w:before="240" w:after="60"/>
      <w:outlineLvl w:val="5"/>
    </w:pPr>
    <w:rPr>
      <w:b/>
      <w:bCs/>
      <w:sz w:val="22"/>
      <w:szCs w:val="22"/>
      <w:lang w:eastAsia="ru-RU"/>
    </w:rPr>
  </w:style>
  <w:style w:type="paragraph" w:styleId="7">
    <w:name w:val="heading 7"/>
    <w:basedOn w:val="a1"/>
    <w:next w:val="a1"/>
    <w:link w:val="70"/>
    <w:uiPriority w:val="99"/>
    <w:qFormat/>
    <w:locked/>
    <w:rsid w:val="001C7673"/>
    <w:pPr>
      <w:keepNext/>
      <w:tabs>
        <w:tab w:val="num" w:pos="2577"/>
      </w:tabs>
      <w:spacing w:before="60" w:line="360" w:lineRule="auto"/>
      <w:ind w:left="2577" w:hanging="1296"/>
      <w:jc w:val="center"/>
      <w:outlineLvl w:val="6"/>
    </w:pPr>
    <w:rPr>
      <w:rFonts w:ascii="Arial" w:hAnsi="Arial"/>
      <w:b/>
      <w:sz w:val="28"/>
      <w:lang w:eastAsia="ru-RU"/>
    </w:rPr>
  </w:style>
  <w:style w:type="paragraph" w:styleId="8">
    <w:name w:val="heading 8"/>
    <w:basedOn w:val="a1"/>
    <w:next w:val="a1"/>
    <w:link w:val="80"/>
    <w:uiPriority w:val="99"/>
    <w:qFormat/>
    <w:locked/>
    <w:rsid w:val="001C7673"/>
    <w:pPr>
      <w:tabs>
        <w:tab w:val="num" w:pos="2721"/>
      </w:tabs>
      <w:spacing w:before="240" w:after="60"/>
      <w:ind w:left="2721" w:hanging="1440"/>
      <w:outlineLvl w:val="7"/>
    </w:pPr>
    <w:rPr>
      <w:rFonts w:ascii="Arial" w:hAnsi="Arial"/>
      <w:i/>
      <w:lang w:eastAsia="ru-RU"/>
    </w:rPr>
  </w:style>
  <w:style w:type="paragraph" w:styleId="9">
    <w:name w:val="heading 9"/>
    <w:basedOn w:val="a1"/>
    <w:next w:val="a1"/>
    <w:link w:val="90"/>
    <w:uiPriority w:val="99"/>
    <w:qFormat/>
    <w:locked/>
    <w:rsid w:val="001C7673"/>
    <w:pPr>
      <w:tabs>
        <w:tab w:val="num" w:pos="2865"/>
      </w:tabs>
      <w:spacing w:before="240" w:after="60"/>
      <w:ind w:left="2865" w:hanging="1584"/>
      <w:outlineLvl w:val="8"/>
    </w:pPr>
    <w:rPr>
      <w:rFonts w:ascii="Arial" w:hAnsi="Arial"/>
      <w:b/>
      <w:i/>
      <w:sz w:val="18"/>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link w:val="1"/>
    <w:uiPriority w:val="99"/>
    <w:locked/>
    <w:rsid w:val="003B0547"/>
    <w:rPr>
      <w:rFonts w:ascii="Times New Roman" w:hAnsi="Times New Roman" w:cs="Times New Roman"/>
      <w:b/>
      <w:kern w:val="28"/>
      <w:sz w:val="24"/>
      <w:szCs w:val="24"/>
    </w:rPr>
  </w:style>
  <w:style w:type="character" w:customStyle="1" w:styleId="20">
    <w:name w:val="Заголовок 2 Знак"/>
    <w:link w:val="2"/>
    <w:uiPriority w:val="99"/>
    <w:locked/>
    <w:rsid w:val="00CF37FA"/>
    <w:rPr>
      <w:rFonts w:ascii="Cambria" w:hAnsi="Cambria" w:cs="Times New Roman"/>
      <w:b/>
      <w:bCs/>
      <w:i/>
      <w:iCs/>
      <w:sz w:val="28"/>
      <w:szCs w:val="28"/>
      <w:lang w:eastAsia="en-US"/>
    </w:rPr>
  </w:style>
  <w:style w:type="character" w:customStyle="1" w:styleId="30">
    <w:name w:val="Заголовок 3 Знак"/>
    <w:link w:val="3"/>
    <w:uiPriority w:val="99"/>
    <w:locked/>
    <w:rsid w:val="001C7673"/>
    <w:rPr>
      <w:rFonts w:ascii="Times New Roman" w:hAnsi="Times New Roman" w:cs="Times New Roman"/>
      <w:b/>
      <w:sz w:val="20"/>
      <w:szCs w:val="20"/>
    </w:rPr>
  </w:style>
  <w:style w:type="character" w:customStyle="1" w:styleId="40">
    <w:name w:val="Заголовок 4 Знак"/>
    <w:link w:val="4"/>
    <w:uiPriority w:val="99"/>
    <w:locked/>
    <w:rsid w:val="001C7673"/>
    <w:rPr>
      <w:rFonts w:eastAsia="Times New Roman" w:cs="Times New Roman"/>
      <w:b/>
      <w:bCs/>
      <w:sz w:val="28"/>
      <w:szCs w:val="28"/>
      <w:lang w:eastAsia="ar-SA" w:bidi="ar-SA"/>
    </w:rPr>
  </w:style>
  <w:style w:type="character" w:customStyle="1" w:styleId="50">
    <w:name w:val="Заголовок 5 Знак"/>
    <w:link w:val="5"/>
    <w:uiPriority w:val="99"/>
    <w:locked/>
    <w:rsid w:val="001C7673"/>
    <w:rPr>
      <w:rFonts w:ascii="Arial" w:hAnsi="Arial" w:cs="Times New Roman"/>
      <w:sz w:val="20"/>
      <w:szCs w:val="20"/>
    </w:rPr>
  </w:style>
  <w:style w:type="character" w:customStyle="1" w:styleId="60">
    <w:name w:val="Заголовок 6 Знак"/>
    <w:link w:val="6"/>
    <w:uiPriority w:val="99"/>
    <w:locked/>
    <w:rsid w:val="001C7673"/>
    <w:rPr>
      <w:rFonts w:ascii="Times New Roman" w:hAnsi="Times New Roman" w:cs="Times New Roman"/>
      <w:b/>
      <w:bCs/>
    </w:rPr>
  </w:style>
  <w:style w:type="character" w:customStyle="1" w:styleId="70">
    <w:name w:val="Заголовок 7 Знак"/>
    <w:link w:val="7"/>
    <w:uiPriority w:val="99"/>
    <w:locked/>
    <w:rsid w:val="001C7673"/>
    <w:rPr>
      <w:rFonts w:ascii="Arial" w:hAnsi="Arial" w:cs="Times New Roman"/>
      <w:b/>
      <w:sz w:val="20"/>
      <w:szCs w:val="20"/>
    </w:rPr>
  </w:style>
  <w:style w:type="character" w:customStyle="1" w:styleId="80">
    <w:name w:val="Заголовок 8 Знак"/>
    <w:link w:val="8"/>
    <w:uiPriority w:val="99"/>
    <w:locked/>
    <w:rsid w:val="001C7673"/>
    <w:rPr>
      <w:rFonts w:ascii="Arial" w:hAnsi="Arial" w:cs="Times New Roman"/>
      <w:i/>
      <w:sz w:val="20"/>
      <w:szCs w:val="20"/>
    </w:rPr>
  </w:style>
  <w:style w:type="character" w:customStyle="1" w:styleId="90">
    <w:name w:val="Заголовок 9 Знак"/>
    <w:link w:val="9"/>
    <w:uiPriority w:val="99"/>
    <w:locked/>
    <w:rsid w:val="001C7673"/>
    <w:rPr>
      <w:rFonts w:ascii="Arial" w:hAnsi="Arial" w:cs="Times New Roman"/>
      <w:b/>
      <w:i/>
      <w:sz w:val="20"/>
      <w:szCs w:val="20"/>
    </w:rPr>
  </w:style>
  <w:style w:type="paragraph" w:customStyle="1" w:styleId="Style8">
    <w:name w:val="Style8"/>
    <w:basedOn w:val="a1"/>
    <w:uiPriority w:val="99"/>
    <w:rsid w:val="001D5F64"/>
    <w:pPr>
      <w:widowControl w:val="0"/>
      <w:autoSpaceDE w:val="0"/>
      <w:autoSpaceDN w:val="0"/>
      <w:adjustRightInd w:val="0"/>
      <w:spacing w:line="319" w:lineRule="exact"/>
      <w:ind w:firstLine="739"/>
      <w:jc w:val="both"/>
    </w:pPr>
    <w:rPr>
      <w:sz w:val="24"/>
      <w:szCs w:val="24"/>
      <w:lang w:eastAsia="ru-RU"/>
    </w:rPr>
  </w:style>
  <w:style w:type="character" w:customStyle="1" w:styleId="FontStyle65">
    <w:name w:val="Font Style65"/>
    <w:uiPriority w:val="99"/>
    <w:rsid w:val="001D5F64"/>
    <w:rPr>
      <w:rFonts w:ascii="Times New Roman" w:hAnsi="Times New Roman" w:cs="Times New Roman"/>
      <w:color w:val="000000"/>
      <w:sz w:val="26"/>
      <w:szCs w:val="26"/>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1"/>
    <w:link w:val="a6"/>
    <w:uiPriority w:val="99"/>
    <w:rsid w:val="001D5F64"/>
  </w:style>
  <w:style w:type="character" w:customStyle="1" w:styleId="a6">
    <w:name w:val="Текст сноски Знак"/>
    <w:aliases w:val="Текст сноски Знак1 Знак1 Знак2,Текст сноски Знак Знак Знак1 Знак2,Текст сноски Знак1 Знак Знак Знак2,Текст сноски Знак Знак Знак Знак Знак2,Текст сноски Знак1 Знак3,Знак1 Знак1 Знак2,Текст сноски Знак Знак1 Знак2,Знак Знак5,Знак6 Знак1"/>
    <w:link w:val="a5"/>
    <w:uiPriority w:val="99"/>
    <w:semiHidden/>
    <w:locked/>
    <w:rsid w:val="001D5F64"/>
    <w:rPr>
      <w:rFonts w:ascii="Times New Roman" w:hAnsi="Times New Roman" w:cs="Times New Roman"/>
      <w:sz w:val="20"/>
      <w:szCs w:val="20"/>
    </w:rPr>
  </w:style>
  <w:style w:type="character" w:styleId="a7">
    <w:name w:val="footnote reference"/>
    <w:uiPriority w:val="99"/>
    <w:semiHidden/>
    <w:rsid w:val="001D5F64"/>
    <w:rPr>
      <w:rFonts w:cs="Times New Roman"/>
      <w:vertAlign w:val="superscript"/>
    </w:rPr>
  </w:style>
  <w:style w:type="paragraph" w:styleId="a8">
    <w:name w:val="List Paragraph"/>
    <w:basedOn w:val="a1"/>
    <w:uiPriority w:val="1"/>
    <w:qFormat/>
    <w:rsid w:val="001D5F64"/>
    <w:pPr>
      <w:spacing w:after="200" w:line="276" w:lineRule="auto"/>
      <w:ind w:left="720"/>
      <w:contextualSpacing/>
    </w:pPr>
    <w:rPr>
      <w:rFonts w:ascii="Calibri" w:eastAsia="Calibri" w:hAnsi="Calibri"/>
      <w:sz w:val="22"/>
      <w:szCs w:val="22"/>
    </w:rPr>
  </w:style>
  <w:style w:type="paragraph" w:styleId="a9">
    <w:name w:val="Body Text"/>
    <w:basedOn w:val="a1"/>
    <w:link w:val="aa"/>
    <w:uiPriority w:val="1"/>
    <w:qFormat/>
    <w:rsid w:val="001E1CEE"/>
    <w:pPr>
      <w:spacing w:after="120" w:line="276" w:lineRule="auto"/>
    </w:pPr>
    <w:rPr>
      <w:rFonts w:ascii="Calibri" w:eastAsia="Calibri" w:hAnsi="Calibri"/>
      <w:sz w:val="22"/>
      <w:szCs w:val="22"/>
    </w:rPr>
  </w:style>
  <w:style w:type="character" w:customStyle="1" w:styleId="aa">
    <w:name w:val="Основной текст Знак"/>
    <w:link w:val="a9"/>
    <w:uiPriority w:val="99"/>
    <w:locked/>
    <w:rsid w:val="001E1CEE"/>
    <w:rPr>
      <w:rFonts w:ascii="Calibri" w:hAnsi="Calibri" w:cs="Times New Roman"/>
    </w:rPr>
  </w:style>
  <w:style w:type="character" w:customStyle="1" w:styleId="ab">
    <w:name w:val="Основной текст_"/>
    <w:link w:val="11"/>
    <w:uiPriority w:val="99"/>
    <w:locked/>
    <w:rsid w:val="001E1CEE"/>
    <w:rPr>
      <w:sz w:val="23"/>
      <w:shd w:val="clear" w:color="auto" w:fill="FFFFFF"/>
    </w:rPr>
  </w:style>
  <w:style w:type="paragraph" w:customStyle="1" w:styleId="11">
    <w:name w:val="Основной текст1"/>
    <w:basedOn w:val="a1"/>
    <w:link w:val="ab"/>
    <w:uiPriority w:val="99"/>
    <w:rsid w:val="001E1CEE"/>
    <w:pPr>
      <w:shd w:val="clear" w:color="auto" w:fill="FFFFFF"/>
      <w:spacing w:before="300" w:after="60" w:line="240" w:lineRule="atLeast"/>
      <w:ind w:hanging="1620"/>
      <w:jc w:val="both"/>
    </w:pPr>
    <w:rPr>
      <w:rFonts w:ascii="Calibri" w:eastAsia="Calibri" w:hAnsi="Calibri"/>
      <w:sz w:val="23"/>
      <w:shd w:val="clear" w:color="auto" w:fill="FFFFFF"/>
      <w:lang w:eastAsia="ru-RU"/>
    </w:rPr>
  </w:style>
  <w:style w:type="paragraph" w:styleId="ac">
    <w:name w:val="Body Text Indent"/>
    <w:basedOn w:val="a1"/>
    <w:link w:val="ad"/>
    <w:uiPriority w:val="99"/>
    <w:rsid w:val="006A19DD"/>
    <w:pPr>
      <w:spacing w:after="120"/>
      <w:ind w:left="283"/>
    </w:pPr>
  </w:style>
  <w:style w:type="character" w:customStyle="1" w:styleId="ad">
    <w:name w:val="Основной текст с отступом Знак"/>
    <w:link w:val="ac"/>
    <w:uiPriority w:val="99"/>
    <w:locked/>
    <w:rsid w:val="006A19DD"/>
    <w:rPr>
      <w:rFonts w:ascii="Times New Roman" w:hAnsi="Times New Roman" w:cs="Times New Roman"/>
      <w:sz w:val="20"/>
      <w:szCs w:val="20"/>
    </w:rPr>
  </w:style>
  <w:style w:type="paragraph" w:customStyle="1" w:styleId="Normal1">
    <w:name w:val="Normal1"/>
    <w:uiPriority w:val="99"/>
    <w:rsid w:val="006A19DD"/>
    <w:pPr>
      <w:ind w:firstLine="567"/>
      <w:jc w:val="both"/>
    </w:pPr>
    <w:rPr>
      <w:rFonts w:ascii="Times New Roman" w:eastAsia="Times New Roman" w:hAnsi="Times New Roman"/>
      <w:sz w:val="28"/>
      <w:lang w:eastAsia="ko-KR"/>
    </w:rPr>
  </w:style>
  <w:style w:type="paragraph" w:styleId="ae">
    <w:name w:val="header"/>
    <w:basedOn w:val="a1"/>
    <w:link w:val="af"/>
    <w:uiPriority w:val="99"/>
    <w:rsid w:val="006A19DD"/>
    <w:pPr>
      <w:tabs>
        <w:tab w:val="center" w:pos="4677"/>
        <w:tab w:val="right" w:pos="9355"/>
      </w:tabs>
    </w:pPr>
  </w:style>
  <w:style w:type="character" w:customStyle="1" w:styleId="af">
    <w:name w:val="Верхний колонтитул Знак"/>
    <w:link w:val="ae"/>
    <w:uiPriority w:val="99"/>
    <w:locked/>
    <w:rsid w:val="006A19DD"/>
    <w:rPr>
      <w:rFonts w:ascii="Times New Roman" w:hAnsi="Times New Roman" w:cs="Times New Roman"/>
      <w:sz w:val="20"/>
      <w:szCs w:val="20"/>
    </w:rPr>
  </w:style>
  <w:style w:type="paragraph" w:styleId="af0">
    <w:name w:val="footer"/>
    <w:basedOn w:val="a1"/>
    <w:link w:val="af1"/>
    <w:uiPriority w:val="99"/>
    <w:rsid w:val="006A19DD"/>
    <w:pPr>
      <w:tabs>
        <w:tab w:val="center" w:pos="4677"/>
        <w:tab w:val="right" w:pos="9355"/>
      </w:tabs>
    </w:pPr>
  </w:style>
  <w:style w:type="character" w:customStyle="1" w:styleId="af1">
    <w:name w:val="Нижний колонтитул Знак"/>
    <w:link w:val="af0"/>
    <w:uiPriority w:val="99"/>
    <w:locked/>
    <w:rsid w:val="006A19DD"/>
    <w:rPr>
      <w:rFonts w:ascii="Times New Roman" w:hAnsi="Times New Roman" w:cs="Times New Roman"/>
      <w:sz w:val="20"/>
      <w:szCs w:val="20"/>
    </w:rPr>
  </w:style>
  <w:style w:type="character" w:customStyle="1" w:styleId="Absatz-Standardschriftart">
    <w:name w:val="Absatz-Standardschriftart"/>
    <w:uiPriority w:val="99"/>
    <w:rsid w:val="001C7673"/>
  </w:style>
  <w:style w:type="character" w:customStyle="1" w:styleId="WW8Num2z0">
    <w:name w:val="WW8Num2z0"/>
    <w:uiPriority w:val="99"/>
    <w:rsid w:val="001C7673"/>
    <w:rPr>
      <w:rFonts w:ascii="Symbol" w:hAnsi="Symbol"/>
    </w:rPr>
  </w:style>
  <w:style w:type="character" w:customStyle="1" w:styleId="WW-Absatz-Standardschriftart">
    <w:name w:val="WW-Absatz-Standardschriftart"/>
    <w:uiPriority w:val="99"/>
    <w:rsid w:val="001C7673"/>
  </w:style>
  <w:style w:type="character" w:customStyle="1" w:styleId="WW-Absatz-Standardschriftart1">
    <w:name w:val="WW-Absatz-Standardschriftart1"/>
    <w:uiPriority w:val="99"/>
    <w:rsid w:val="001C7673"/>
  </w:style>
  <w:style w:type="character" w:customStyle="1" w:styleId="WW-Absatz-Standardschriftart11">
    <w:name w:val="WW-Absatz-Standardschriftart11"/>
    <w:uiPriority w:val="99"/>
    <w:rsid w:val="001C7673"/>
  </w:style>
  <w:style w:type="character" w:customStyle="1" w:styleId="12">
    <w:name w:val="Основной шрифт абзаца1"/>
    <w:uiPriority w:val="99"/>
    <w:rsid w:val="001C7673"/>
  </w:style>
  <w:style w:type="character" w:styleId="af2">
    <w:name w:val="page number"/>
    <w:uiPriority w:val="99"/>
    <w:rsid w:val="001C7673"/>
    <w:rPr>
      <w:rFonts w:cs="Times New Roman"/>
    </w:rPr>
  </w:style>
  <w:style w:type="character" w:customStyle="1" w:styleId="FontStyle21">
    <w:name w:val="Font Style21"/>
    <w:uiPriority w:val="99"/>
    <w:rsid w:val="001C7673"/>
    <w:rPr>
      <w:rFonts w:ascii="Times New Roman" w:hAnsi="Times New Roman"/>
      <w:sz w:val="24"/>
    </w:rPr>
  </w:style>
  <w:style w:type="character" w:styleId="af3">
    <w:name w:val="Hyperlink"/>
    <w:uiPriority w:val="99"/>
    <w:rsid w:val="001C7673"/>
    <w:rPr>
      <w:rFonts w:cs="Times New Roman"/>
      <w:color w:val="000080"/>
      <w:u w:val="single"/>
    </w:rPr>
  </w:style>
  <w:style w:type="character" w:customStyle="1" w:styleId="af4">
    <w:name w:val="Символ нумерации"/>
    <w:uiPriority w:val="99"/>
    <w:rsid w:val="001C7673"/>
  </w:style>
  <w:style w:type="character" w:customStyle="1" w:styleId="af5">
    <w:name w:val="Маркеры списка"/>
    <w:uiPriority w:val="99"/>
    <w:rsid w:val="001C7673"/>
    <w:rPr>
      <w:rFonts w:ascii="OpenSymbol" w:eastAsia="OpenSymbol" w:hAnsi="OpenSymbol"/>
    </w:rPr>
  </w:style>
  <w:style w:type="paragraph" w:customStyle="1" w:styleId="13">
    <w:name w:val="Заголовок1"/>
    <w:basedOn w:val="a1"/>
    <w:next w:val="a9"/>
    <w:uiPriority w:val="99"/>
    <w:rsid w:val="001C7673"/>
    <w:pPr>
      <w:keepNext/>
      <w:suppressAutoHyphens/>
      <w:spacing w:before="240" w:after="120"/>
    </w:pPr>
    <w:rPr>
      <w:rFonts w:ascii="Arial" w:eastAsia="SimSun" w:hAnsi="Arial" w:cs="Tahoma"/>
      <w:sz w:val="28"/>
      <w:szCs w:val="28"/>
      <w:lang w:eastAsia="ar-SA"/>
    </w:rPr>
  </w:style>
  <w:style w:type="paragraph" w:styleId="af6">
    <w:name w:val="List"/>
    <w:basedOn w:val="a9"/>
    <w:uiPriority w:val="99"/>
    <w:rsid w:val="001C7673"/>
    <w:pPr>
      <w:suppressAutoHyphens/>
      <w:spacing w:line="360" w:lineRule="auto"/>
      <w:ind w:firstLine="709"/>
      <w:jc w:val="both"/>
    </w:pPr>
    <w:rPr>
      <w:rFonts w:ascii="Times New Roman" w:eastAsia="Times New Roman" w:hAnsi="Times New Roman" w:cs="Tahoma"/>
      <w:sz w:val="24"/>
      <w:szCs w:val="24"/>
      <w:lang w:eastAsia="ar-SA"/>
    </w:rPr>
  </w:style>
  <w:style w:type="paragraph" w:customStyle="1" w:styleId="14">
    <w:name w:val="Название1"/>
    <w:basedOn w:val="a1"/>
    <w:uiPriority w:val="99"/>
    <w:rsid w:val="001C7673"/>
    <w:pPr>
      <w:suppressLineNumbers/>
      <w:suppressAutoHyphens/>
      <w:spacing w:before="120" w:after="120"/>
    </w:pPr>
    <w:rPr>
      <w:rFonts w:cs="Tahoma"/>
      <w:i/>
      <w:iCs/>
      <w:sz w:val="24"/>
      <w:szCs w:val="24"/>
      <w:lang w:eastAsia="ar-SA"/>
    </w:rPr>
  </w:style>
  <w:style w:type="paragraph" w:customStyle="1" w:styleId="15">
    <w:name w:val="Указатель1"/>
    <w:basedOn w:val="a1"/>
    <w:uiPriority w:val="99"/>
    <w:rsid w:val="001C7673"/>
    <w:pPr>
      <w:suppressLineNumbers/>
      <w:suppressAutoHyphens/>
    </w:pPr>
    <w:rPr>
      <w:rFonts w:cs="Tahoma"/>
      <w:sz w:val="24"/>
      <w:szCs w:val="24"/>
      <w:lang w:eastAsia="ar-SA"/>
    </w:rPr>
  </w:style>
  <w:style w:type="paragraph" w:customStyle="1" w:styleId="ConsPlusNormal">
    <w:name w:val="ConsPlusNormal"/>
    <w:uiPriority w:val="99"/>
    <w:rsid w:val="001C7673"/>
    <w:pPr>
      <w:widowControl w:val="0"/>
      <w:suppressAutoHyphens/>
      <w:autoSpaceDE w:val="0"/>
      <w:ind w:firstLine="720"/>
    </w:pPr>
    <w:rPr>
      <w:rFonts w:ascii="Arial" w:hAnsi="Arial" w:cs="Arial"/>
      <w:lang w:eastAsia="ar-SA"/>
    </w:rPr>
  </w:style>
  <w:style w:type="paragraph" w:customStyle="1" w:styleId="ConsNormal">
    <w:name w:val="ConsNormal"/>
    <w:uiPriority w:val="99"/>
    <w:rsid w:val="001C7673"/>
    <w:pPr>
      <w:suppressAutoHyphens/>
      <w:autoSpaceDE w:val="0"/>
      <w:ind w:right="19772" w:firstLine="720"/>
    </w:pPr>
    <w:rPr>
      <w:rFonts w:ascii="Arial" w:hAnsi="Arial" w:cs="Arial"/>
      <w:lang w:eastAsia="ar-SA"/>
    </w:rPr>
  </w:style>
  <w:style w:type="paragraph" w:customStyle="1" w:styleId="21">
    <w:name w:val="Абзац списка2"/>
    <w:basedOn w:val="a1"/>
    <w:uiPriority w:val="99"/>
    <w:rsid w:val="001C7673"/>
    <w:pPr>
      <w:suppressAutoHyphens/>
      <w:ind w:left="720"/>
    </w:pPr>
    <w:rPr>
      <w:sz w:val="24"/>
      <w:szCs w:val="24"/>
      <w:lang w:eastAsia="ar-SA"/>
    </w:rPr>
  </w:style>
  <w:style w:type="paragraph" w:customStyle="1" w:styleId="16">
    <w:name w:val="Абзац1"/>
    <w:basedOn w:val="a1"/>
    <w:uiPriority w:val="99"/>
    <w:rsid w:val="001C7673"/>
    <w:pPr>
      <w:suppressAutoHyphens/>
      <w:spacing w:after="60" w:line="360" w:lineRule="exact"/>
      <w:ind w:firstLine="709"/>
      <w:jc w:val="both"/>
    </w:pPr>
    <w:rPr>
      <w:sz w:val="28"/>
      <w:lang w:eastAsia="ar-SA"/>
    </w:rPr>
  </w:style>
  <w:style w:type="paragraph" w:customStyle="1" w:styleId="af7">
    <w:name w:val="Содержимое врезки"/>
    <w:basedOn w:val="a9"/>
    <w:uiPriority w:val="99"/>
    <w:rsid w:val="001C7673"/>
    <w:pPr>
      <w:suppressAutoHyphens/>
      <w:spacing w:line="360" w:lineRule="auto"/>
      <w:ind w:firstLine="709"/>
      <w:jc w:val="both"/>
    </w:pPr>
    <w:rPr>
      <w:rFonts w:ascii="Times New Roman" w:eastAsia="Times New Roman" w:hAnsi="Times New Roman"/>
      <w:sz w:val="24"/>
      <w:szCs w:val="24"/>
      <w:lang w:eastAsia="ar-SA"/>
    </w:rPr>
  </w:style>
  <w:style w:type="paragraph" w:customStyle="1" w:styleId="af8">
    <w:name w:val="Содержимое таблицы"/>
    <w:basedOn w:val="a1"/>
    <w:uiPriority w:val="99"/>
    <w:rsid w:val="001C7673"/>
    <w:pPr>
      <w:suppressLineNumbers/>
      <w:suppressAutoHyphens/>
    </w:pPr>
    <w:rPr>
      <w:sz w:val="24"/>
      <w:szCs w:val="24"/>
      <w:lang w:eastAsia="ar-SA"/>
    </w:rPr>
  </w:style>
  <w:style w:type="paragraph" w:customStyle="1" w:styleId="af9">
    <w:name w:val="Заголовок таблицы"/>
    <w:basedOn w:val="af8"/>
    <w:uiPriority w:val="99"/>
    <w:rsid w:val="001C7673"/>
    <w:pPr>
      <w:jc w:val="center"/>
    </w:pPr>
    <w:rPr>
      <w:b/>
      <w:bCs/>
    </w:rPr>
  </w:style>
  <w:style w:type="paragraph" w:customStyle="1" w:styleId="-">
    <w:name w:val="абзац-текст"/>
    <w:basedOn w:val="afa"/>
    <w:uiPriority w:val="99"/>
    <w:rsid w:val="001C7673"/>
    <w:pPr>
      <w:suppressAutoHyphens w:val="0"/>
      <w:spacing w:line="288" w:lineRule="auto"/>
      <w:ind w:firstLine="567"/>
      <w:jc w:val="both"/>
    </w:pPr>
    <w:rPr>
      <w:color w:val="000000"/>
      <w:sz w:val="28"/>
      <w:szCs w:val="28"/>
      <w:lang w:eastAsia="ru-RU"/>
    </w:rPr>
  </w:style>
  <w:style w:type="paragraph" w:styleId="afa">
    <w:name w:val="Normal (Web)"/>
    <w:aliases w:val="Обычный (Web)"/>
    <w:basedOn w:val="a1"/>
    <w:link w:val="afb"/>
    <w:uiPriority w:val="99"/>
    <w:rsid w:val="001C7673"/>
    <w:pPr>
      <w:suppressAutoHyphens/>
    </w:pPr>
    <w:rPr>
      <w:sz w:val="24"/>
      <w:szCs w:val="24"/>
      <w:lang w:eastAsia="ar-SA"/>
    </w:rPr>
  </w:style>
  <w:style w:type="character" w:customStyle="1" w:styleId="afb">
    <w:name w:val="Обычный (Интернет) Знак"/>
    <w:aliases w:val="Обычный (Web) Знак"/>
    <w:link w:val="afa"/>
    <w:uiPriority w:val="99"/>
    <w:locked/>
    <w:rsid w:val="001C7673"/>
    <w:rPr>
      <w:rFonts w:ascii="Times New Roman" w:hAnsi="Times New Roman"/>
      <w:sz w:val="24"/>
      <w:lang w:eastAsia="ar-SA" w:bidi="ar-SA"/>
    </w:rPr>
  </w:style>
  <w:style w:type="paragraph" w:customStyle="1" w:styleId="a0">
    <w:name w:val="список с тире"/>
    <w:basedOn w:val="a1"/>
    <w:uiPriority w:val="99"/>
    <w:rsid w:val="001C7673"/>
    <w:pPr>
      <w:numPr>
        <w:numId w:val="1"/>
      </w:numPr>
      <w:tabs>
        <w:tab w:val="left" w:pos="851"/>
      </w:tabs>
      <w:spacing w:before="120"/>
      <w:ind w:left="851" w:hanging="284"/>
      <w:jc w:val="both"/>
    </w:pPr>
    <w:rPr>
      <w:rFonts w:eastAsia="SimSun"/>
      <w:color w:val="000000"/>
      <w:sz w:val="28"/>
      <w:szCs w:val="28"/>
      <w:lang w:eastAsia="zh-CN"/>
    </w:rPr>
  </w:style>
  <w:style w:type="paragraph" w:customStyle="1" w:styleId="afc">
    <w:name w:val="абзац"/>
    <w:basedOn w:val="a1"/>
    <w:uiPriority w:val="99"/>
    <w:rsid w:val="001C7673"/>
    <w:pPr>
      <w:shd w:val="clear" w:color="auto" w:fill="FFFFFF"/>
      <w:spacing w:line="312" w:lineRule="auto"/>
      <w:ind w:firstLine="567"/>
      <w:jc w:val="both"/>
    </w:pPr>
    <w:rPr>
      <w:color w:val="000000"/>
      <w:sz w:val="28"/>
      <w:szCs w:val="28"/>
      <w:lang w:eastAsia="ru-RU"/>
    </w:rPr>
  </w:style>
  <w:style w:type="paragraph" w:customStyle="1" w:styleId="a">
    <w:name w:val="список_точка"/>
    <w:uiPriority w:val="99"/>
    <w:rsid w:val="001C7673"/>
    <w:pPr>
      <w:numPr>
        <w:numId w:val="2"/>
      </w:numPr>
      <w:spacing w:before="120"/>
      <w:jc w:val="both"/>
    </w:pPr>
    <w:rPr>
      <w:rFonts w:ascii="Times New Roman" w:eastAsia="Times New Roman" w:hAnsi="Times New Roman"/>
      <w:sz w:val="28"/>
      <w:szCs w:val="28"/>
    </w:rPr>
  </w:style>
  <w:style w:type="character" w:customStyle="1" w:styleId="mw-headline">
    <w:name w:val="mw-headline"/>
    <w:uiPriority w:val="99"/>
    <w:rsid w:val="001C7673"/>
  </w:style>
  <w:style w:type="paragraph" w:customStyle="1" w:styleId="-11">
    <w:name w:val="загол-11"/>
    <w:basedOn w:val="a1"/>
    <w:uiPriority w:val="99"/>
    <w:rsid w:val="001C7673"/>
    <w:pPr>
      <w:numPr>
        <w:ilvl w:val="1"/>
        <w:numId w:val="3"/>
      </w:numPr>
      <w:tabs>
        <w:tab w:val="left" w:pos="360"/>
      </w:tabs>
      <w:spacing w:line="288" w:lineRule="auto"/>
      <w:jc w:val="center"/>
    </w:pPr>
    <w:rPr>
      <w:rFonts w:ascii="a_RewinderRgh" w:eastAsia="SimSun" w:hAnsi="a_RewinderRgh"/>
      <w:smallCaps/>
      <w:color w:val="000000"/>
      <w:sz w:val="28"/>
      <w:szCs w:val="28"/>
      <w:lang w:eastAsia="zh-CN"/>
    </w:rPr>
  </w:style>
  <w:style w:type="paragraph" w:customStyle="1" w:styleId="ConsTitle">
    <w:name w:val="ConsTitle"/>
    <w:uiPriority w:val="99"/>
    <w:rsid w:val="001C7673"/>
    <w:pPr>
      <w:widowControl w:val="0"/>
      <w:autoSpaceDE w:val="0"/>
      <w:autoSpaceDN w:val="0"/>
      <w:adjustRightInd w:val="0"/>
      <w:ind w:right="19772"/>
    </w:pPr>
    <w:rPr>
      <w:rFonts w:ascii="Arial" w:eastAsia="Times New Roman" w:hAnsi="Arial" w:cs="Arial"/>
      <w:b/>
      <w:bCs/>
      <w:sz w:val="16"/>
      <w:szCs w:val="16"/>
    </w:rPr>
  </w:style>
  <w:style w:type="table" w:styleId="afd">
    <w:name w:val="Table Grid"/>
    <w:basedOn w:val="a3"/>
    <w:uiPriority w:val="59"/>
    <w:locked/>
    <w:rsid w:val="001C767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Текст сноски Знак2"/>
    <w:aliases w:val="Текст сноски Знак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
    <w:uiPriority w:val="99"/>
    <w:locked/>
    <w:rsid w:val="001C7673"/>
  </w:style>
  <w:style w:type="paragraph" w:customStyle="1" w:styleId="Style25">
    <w:name w:val="Style25"/>
    <w:basedOn w:val="a1"/>
    <w:uiPriority w:val="99"/>
    <w:rsid w:val="001C7673"/>
    <w:pPr>
      <w:widowControl w:val="0"/>
      <w:autoSpaceDE w:val="0"/>
      <w:autoSpaceDN w:val="0"/>
      <w:adjustRightInd w:val="0"/>
      <w:spacing w:line="290" w:lineRule="exact"/>
      <w:jc w:val="both"/>
    </w:pPr>
    <w:rPr>
      <w:sz w:val="24"/>
      <w:szCs w:val="24"/>
      <w:lang w:eastAsia="ru-RU"/>
    </w:rPr>
  </w:style>
  <w:style w:type="character" w:customStyle="1" w:styleId="FontStyle37">
    <w:name w:val="Font Style37"/>
    <w:uiPriority w:val="99"/>
    <w:rsid w:val="001C7673"/>
    <w:rPr>
      <w:rFonts w:ascii="Times New Roman" w:hAnsi="Times New Roman"/>
      <w:sz w:val="22"/>
    </w:rPr>
  </w:style>
  <w:style w:type="character" w:customStyle="1" w:styleId="FontStyle49">
    <w:name w:val="Font Style49"/>
    <w:uiPriority w:val="99"/>
    <w:rsid w:val="001C7673"/>
    <w:rPr>
      <w:rFonts w:ascii="Times New Roman" w:hAnsi="Times New Roman"/>
      <w:b/>
      <w:i/>
      <w:sz w:val="22"/>
    </w:rPr>
  </w:style>
  <w:style w:type="paragraph" w:customStyle="1" w:styleId="Style5">
    <w:name w:val="Style5"/>
    <w:basedOn w:val="a1"/>
    <w:uiPriority w:val="99"/>
    <w:rsid w:val="001C7673"/>
    <w:pPr>
      <w:widowControl w:val="0"/>
      <w:autoSpaceDE w:val="0"/>
      <w:autoSpaceDN w:val="0"/>
      <w:adjustRightInd w:val="0"/>
      <w:spacing w:line="281" w:lineRule="exact"/>
      <w:ind w:firstLine="619"/>
      <w:jc w:val="both"/>
    </w:pPr>
    <w:rPr>
      <w:sz w:val="24"/>
      <w:szCs w:val="24"/>
      <w:lang w:eastAsia="ru-RU"/>
    </w:rPr>
  </w:style>
  <w:style w:type="character" w:customStyle="1" w:styleId="link1">
    <w:name w:val="link1"/>
    <w:uiPriority w:val="99"/>
    <w:rsid w:val="001C7673"/>
  </w:style>
  <w:style w:type="paragraph" w:customStyle="1" w:styleId="Normal2">
    <w:name w:val="Normal2"/>
    <w:uiPriority w:val="99"/>
    <w:rsid w:val="001C7673"/>
    <w:pPr>
      <w:widowControl w:val="0"/>
      <w:spacing w:before="100" w:after="100"/>
    </w:pPr>
    <w:rPr>
      <w:rFonts w:ascii="Times New Roman" w:eastAsia="Times New Roman" w:hAnsi="Times New Roman"/>
      <w:sz w:val="24"/>
    </w:rPr>
  </w:style>
  <w:style w:type="paragraph" w:styleId="31">
    <w:name w:val="Body Text Indent 3"/>
    <w:basedOn w:val="a1"/>
    <w:link w:val="32"/>
    <w:uiPriority w:val="99"/>
    <w:semiHidden/>
    <w:rsid w:val="001C7673"/>
    <w:pPr>
      <w:suppressAutoHyphens/>
      <w:spacing w:after="120"/>
      <w:ind w:left="283"/>
    </w:pPr>
    <w:rPr>
      <w:sz w:val="16"/>
      <w:szCs w:val="16"/>
      <w:lang w:eastAsia="ar-SA"/>
    </w:rPr>
  </w:style>
  <w:style w:type="character" w:customStyle="1" w:styleId="32">
    <w:name w:val="Основной текст с отступом 3 Знак"/>
    <w:link w:val="31"/>
    <w:uiPriority w:val="99"/>
    <w:semiHidden/>
    <w:locked/>
    <w:rsid w:val="001C7673"/>
    <w:rPr>
      <w:rFonts w:ascii="Times New Roman" w:hAnsi="Times New Roman" w:cs="Times New Roman"/>
      <w:sz w:val="16"/>
      <w:szCs w:val="16"/>
      <w:lang w:eastAsia="ar-SA" w:bidi="ar-SA"/>
    </w:rPr>
  </w:style>
  <w:style w:type="paragraph" w:customStyle="1" w:styleId="81">
    <w:name w:val="Знак Знак8 Знак Знак"/>
    <w:basedOn w:val="a1"/>
    <w:uiPriority w:val="99"/>
    <w:rsid w:val="001C7673"/>
    <w:pPr>
      <w:spacing w:after="160" w:line="240" w:lineRule="exact"/>
    </w:pPr>
    <w:rPr>
      <w:rFonts w:ascii="Verdana" w:hAnsi="Verdana"/>
      <w:lang w:val="en-US"/>
    </w:rPr>
  </w:style>
  <w:style w:type="paragraph" w:styleId="afe">
    <w:name w:val="Balloon Text"/>
    <w:basedOn w:val="a1"/>
    <w:link w:val="aff"/>
    <w:uiPriority w:val="99"/>
    <w:semiHidden/>
    <w:rsid w:val="001C7673"/>
    <w:pPr>
      <w:suppressAutoHyphens/>
    </w:pPr>
    <w:rPr>
      <w:rFonts w:ascii="Tahoma" w:hAnsi="Tahoma"/>
      <w:sz w:val="16"/>
      <w:szCs w:val="16"/>
      <w:lang w:eastAsia="ar-SA"/>
    </w:rPr>
  </w:style>
  <w:style w:type="character" w:customStyle="1" w:styleId="aff">
    <w:name w:val="Текст выноски Знак"/>
    <w:link w:val="afe"/>
    <w:uiPriority w:val="99"/>
    <w:semiHidden/>
    <w:locked/>
    <w:rsid w:val="001C7673"/>
    <w:rPr>
      <w:rFonts w:ascii="Tahoma" w:hAnsi="Tahoma" w:cs="Times New Roman"/>
      <w:sz w:val="16"/>
      <w:szCs w:val="16"/>
      <w:lang w:eastAsia="ar-SA" w:bidi="ar-SA"/>
    </w:rPr>
  </w:style>
  <w:style w:type="paragraph" w:styleId="aff0">
    <w:name w:val="Title"/>
    <w:basedOn w:val="a1"/>
    <w:next w:val="a1"/>
    <w:link w:val="aff1"/>
    <w:uiPriority w:val="10"/>
    <w:qFormat/>
    <w:locked/>
    <w:rsid w:val="001C7673"/>
    <w:pPr>
      <w:spacing w:before="120" w:after="120"/>
    </w:pPr>
    <w:rPr>
      <w:b/>
    </w:rPr>
  </w:style>
  <w:style w:type="character" w:customStyle="1" w:styleId="aff1">
    <w:name w:val="Заголовок Знак"/>
    <w:link w:val="aff0"/>
    <w:uiPriority w:val="99"/>
    <w:locked/>
    <w:rsid w:val="001C7673"/>
    <w:rPr>
      <w:rFonts w:ascii="Times New Roman" w:hAnsi="Times New Roman" w:cs="Times New Roman"/>
      <w:b/>
      <w:sz w:val="20"/>
      <w:szCs w:val="20"/>
      <w:lang w:eastAsia="en-US"/>
    </w:rPr>
  </w:style>
  <w:style w:type="paragraph" w:styleId="23">
    <w:name w:val="Body Text 2"/>
    <w:basedOn w:val="a1"/>
    <w:link w:val="24"/>
    <w:uiPriority w:val="99"/>
    <w:rsid w:val="001C7673"/>
    <w:pPr>
      <w:spacing w:after="120" w:line="480" w:lineRule="auto"/>
    </w:pPr>
  </w:style>
  <w:style w:type="character" w:customStyle="1" w:styleId="24">
    <w:name w:val="Основной текст 2 Знак"/>
    <w:link w:val="23"/>
    <w:uiPriority w:val="99"/>
    <w:locked/>
    <w:rsid w:val="001C7673"/>
    <w:rPr>
      <w:rFonts w:ascii="Times New Roman" w:hAnsi="Times New Roman" w:cs="Times New Roman"/>
      <w:sz w:val="20"/>
      <w:szCs w:val="20"/>
      <w:lang w:eastAsia="en-US"/>
    </w:rPr>
  </w:style>
  <w:style w:type="paragraph" w:styleId="aff2">
    <w:name w:val="Plain Text"/>
    <w:basedOn w:val="a1"/>
    <w:link w:val="aff3"/>
    <w:uiPriority w:val="99"/>
    <w:rsid w:val="001C7673"/>
    <w:rPr>
      <w:rFonts w:ascii="Courier New" w:hAnsi="Courier New"/>
      <w:lang w:eastAsia="ru-RU"/>
    </w:rPr>
  </w:style>
  <w:style w:type="character" w:customStyle="1" w:styleId="aff3">
    <w:name w:val="Текст Знак"/>
    <w:link w:val="aff2"/>
    <w:uiPriority w:val="99"/>
    <w:locked/>
    <w:rsid w:val="001C7673"/>
    <w:rPr>
      <w:rFonts w:ascii="Courier New" w:hAnsi="Courier New" w:cs="Times New Roman"/>
      <w:sz w:val="20"/>
      <w:szCs w:val="20"/>
    </w:rPr>
  </w:style>
  <w:style w:type="paragraph" w:styleId="25">
    <w:name w:val="Body Text Indent 2"/>
    <w:basedOn w:val="a1"/>
    <w:link w:val="26"/>
    <w:uiPriority w:val="99"/>
    <w:rsid w:val="001C7673"/>
    <w:pPr>
      <w:spacing w:after="120" w:line="480" w:lineRule="auto"/>
      <w:ind w:left="283"/>
    </w:pPr>
    <w:rPr>
      <w:sz w:val="24"/>
      <w:szCs w:val="24"/>
      <w:lang w:eastAsia="ru-RU"/>
    </w:rPr>
  </w:style>
  <w:style w:type="character" w:customStyle="1" w:styleId="26">
    <w:name w:val="Основной текст с отступом 2 Знак"/>
    <w:link w:val="25"/>
    <w:uiPriority w:val="99"/>
    <w:locked/>
    <w:rsid w:val="001C7673"/>
    <w:rPr>
      <w:rFonts w:ascii="Times New Roman" w:hAnsi="Times New Roman" w:cs="Times New Roman"/>
      <w:sz w:val="24"/>
      <w:szCs w:val="24"/>
    </w:rPr>
  </w:style>
  <w:style w:type="paragraph" w:customStyle="1" w:styleId="Default">
    <w:name w:val="Default"/>
    <w:uiPriority w:val="99"/>
    <w:rsid w:val="001C7673"/>
    <w:pPr>
      <w:autoSpaceDE w:val="0"/>
      <w:autoSpaceDN w:val="0"/>
      <w:adjustRightInd w:val="0"/>
    </w:pPr>
    <w:rPr>
      <w:rFonts w:ascii="Times New Roman" w:eastAsia="Times New Roman" w:hAnsi="Times New Roman"/>
      <w:color w:val="000000"/>
      <w:sz w:val="24"/>
      <w:szCs w:val="24"/>
    </w:rPr>
  </w:style>
  <w:style w:type="paragraph" w:customStyle="1" w:styleId="ListParagraph1">
    <w:name w:val="List Paragraph1"/>
    <w:basedOn w:val="a1"/>
    <w:uiPriority w:val="99"/>
    <w:rsid w:val="001C7673"/>
    <w:pPr>
      <w:spacing w:after="200" w:line="276" w:lineRule="auto"/>
      <w:ind w:left="720"/>
      <w:contextualSpacing/>
    </w:pPr>
    <w:rPr>
      <w:rFonts w:ascii="Calibri" w:hAnsi="Calibri"/>
      <w:sz w:val="22"/>
      <w:szCs w:val="22"/>
      <w:lang w:val="en-US"/>
    </w:rPr>
  </w:style>
  <w:style w:type="paragraph" w:customStyle="1" w:styleId="aff4">
    <w:name w:val="список с точками"/>
    <w:basedOn w:val="a1"/>
    <w:uiPriority w:val="99"/>
    <w:rsid w:val="001C7673"/>
    <w:pPr>
      <w:tabs>
        <w:tab w:val="num" w:pos="720"/>
        <w:tab w:val="num" w:pos="756"/>
      </w:tabs>
      <w:spacing w:line="312" w:lineRule="auto"/>
      <w:ind w:left="756" w:hanging="360"/>
      <w:jc w:val="both"/>
    </w:pPr>
    <w:rPr>
      <w:sz w:val="24"/>
      <w:szCs w:val="24"/>
      <w:lang w:eastAsia="ru-RU"/>
    </w:rPr>
  </w:style>
  <w:style w:type="paragraph" w:customStyle="1" w:styleId="justify2">
    <w:name w:val="justify2"/>
    <w:basedOn w:val="a1"/>
    <w:uiPriority w:val="99"/>
    <w:rsid w:val="001C7673"/>
    <w:pPr>
      <w:tabs>
        <w:tab w:val="left" w:pos="0"/>
      </w:tabs>
      <w:spacing w:before="100" w:beforeAutospacing="1" w:after="100" w:afterAutospacing="1"/>
      <w:ind w:right="-142"/>
      <w:jc w:val="both"/>
    </w:pPr>
    <w:rPr>
      <w:sz w:val="24"/>
      <w:szCs w:val="24"/>
      <w:lang w:eastAsia="ru-RU"/>
    </w:rPr>
  </w:style>
  <w:style w:type="paragraph" w:styleId="aff5">
    <w:name w:val="caption"/>
    <w:basedOn w:val="a1"/>
    <w:next w:val="a1"/>
    <w:uiPriority w:val="99"/>
    <w:qFormat/>
    <w:locked/>
    <w:rsid w:val="001C7673"/>
    <w:pPr>
      <w:spacing w:after="160" w:line="288" w:lineRule="auto"/>
      <w:ind w:left="2160"/>
    </w:pPr>
    <w:rPr>
      <w:rFonts w:eastAsia="Calibri"/>
      <w:b/>
      <w:bCs/>
      <w:smallCaps/>
      <w:color w:val="1F497D"/>
      <w:spacing w:val="10"/>
      <w:sz w:val="18"/>
      <w:szCs w:val="18"/>
      <w:lang w:val="en-US"/>
    </w:rPr>
  </w:style>
  <w:style w:type="paragraph" w:styleId="aff6">
    <w:name w:val="Subtitle"/>
    <w:basedOn w:val="a1"/>
    <w:next w:val="a1"/>
    <w:link w:val="aff7"/>
    <w:uiPriority w:val="99"/>
    <w:qFormat/>
    <w:locked/>
    <w:rsid w:val="001C7673"/>
    <w:pPr>
      <w:spacing w:after="600"/>
    </w:pPr>
    <w:rPr>
      <w:rFonts w:eastAsia="Calibri"/>
      <w:smallCaps/>
      <w:color w:val="938953"/>
      <w:spacing w:val="5"/>
      <w:sz w:val="28"/>
      <w:szCs w:val="28"/>
      <w:lang w:val="en-US"/>
    </w:rPr>
  </w:style>
  <w:style w:type="character" w:customStyle="1" w:styleId="aff7">
    <w:name w:val="Подзаголовок Знак"/>
    <w:link w:val="aff6"/>
    <w:uiPriority w:val="99"/>
    <w:locked/>
    <w:rsid w:val="001C7673"/>
    <w:rPr>
      <w:rFonts w:ascii="Times New Roman" w:hAnsi="Times New Roman" w:cs="Times New Roman"/>
      <w:smallCaps/>
      <w:color w:val="938953"/>
      <w:spacing w:val="5"/>
      <w:sz w:val="28"/>
      <w:szCs w:val="28"/>
      <w:lang w:val="en-US" w:eastAsia="en-US"/>
    </w:rPr>
  </w:style>
  <w:style w:type="character" w:styleId="aff8">
    <w:name w:val="Strong"/>
    <w:uiPriority w:val="99"/>
    <w:qFormat/>
    <w:locked/>
    <w:rsid w:val="001C7673"/>
    <w:rPr>
      <w:rFonts w:cs="Times New Roman"/>
      <w:b/>
      <w:spacing w:val="0"/>
    </w:rPr>
  </w:style>
  <w:style w:type="character" w:styleId="aff9">
    <w:name w:val="Emphasis"/>
    <w:uiPriority w:val="99"/>
    <w:qFormat/>
    <w:locked/>
    <w:rsid w:val="001C7673"/>
    <w:rPr>
      <w:rFonts w:cs="Times New Roman"/>
      <w:b/>
      <w:smallCaps/>
      <w:color w:val="5A5A5A"/>
      <w:spacing w:val="20"/>
      <w:kern w:val="0"/>
      <w:vertAlign w:val="baseline"/>
    </w:rPr>
  </w:style>
  <w:style w:type="paragraph" w:styleId="affa">
    <w:name w:val="No Spacing"/>
    <w:basedOn w:val="a1"/>
    <w:uiPriority w:val="99"/>
    <w:qFormat/>
    <w:rsid w:val="001C7673"/>
    <w:pPr>
      <w:ind w:left="2160"/>
    </w:pPr>
    <w:rPr>
      <w:rFonts w:eastAsia="Calibri"/>
      <w:color w:val="5A5A5A"/>
      <w:sz w:val="28"/>
      <w:szCs w:val="28"/>
      <w:lang w:val="en-US"/>
    </w:rPr>
  </w:style>
  <w:style w:type="paragraph" w:styleId="27">
    <w:name w:val="Quote"/>
    <w:basedOn w:val="a1"/>
    <w:next w:val="a1"/>
    <w:link w:val="28"/>
    <w:uiPriority w:val="99"/>
    <w:qFormat/>
    <w:rsid w:val="001C7673"/>
    <w:pPr>
      <w:spacing w:after="160" w:line="288" w:lineRule="auto"/>
      <w:ind w:left="2160"/>
    </w:pPr>
    <w:rPr>
      <w:rFonts w:eastAsia="Calibri"/>
      <w:i/>
      <w:iCs/>
      <w:color w:val="5A5A5A"/>
      <w:sz w:val="28"/>
      <w:szCs w:val="28"/>
      <w:lang w:val="en-US"/>
    </w:rPr>
  </w:style>
  <w:style w:type="character" w:customStyle="1" w:styleId="28">
    <w:name w:val="Цитата 2 Знак"/>
    <w:link w:val="27"/>
    <w:uiPriority w:val="99"/>
    <w:locked/>
    <w:rsid w:val="001C7673"/>
    <w:rPr>
      <w:rFonts w:ascii="Times New Roman" w:hAnsi="Times New Roman" w:cs="Times New Roman"/>
      <w:i/>
      <w:iCs/>
      <w:color w:val="5A5A5A"/>
      <w:sz w:val="28"/>
      <w:szCs w:val="28"/>
      <w:lang w:val="en-US" w:eastAsia="en-US"/>
    </w:rPr>
  </w:style>
  <w:style w:type="paragraph" w:styleId="affb">
    <w:name w:val="Intense Quote"/>
    <w:basedOn w:val="a1"/>
    <w:next w:val="a1"/>
    <w:link w:val="affc"/>
    <w:uiPriority w:val="99"/>
    <w:qFormat/>
    <w:rsid w:val="001C7673"/>
    <w:pPr>
      <w:pBdr>
        <w:top w:val="single" w:sz="4" w:space="12" w:color="7BA0CD"/>
        <w:left w:val="single" w:sz="4" w:space="15" w:color="7BA0CD"/>
        <w:bottom w:val="single" w:sz="12" w:space="10" w:color="365F91"/>
        <w:right w:val="single" w:sz="12" w:space="15" w:color="365F91"/>
        <w:between w:val="single" w:sz="4" w:space="12" w:color="7BA0CD"/>
        <w:bar w:val="single" w:sz="4" w:color="7BA0CD"/>
      </w:pBdr>
      <w:spacing w:after="160" w:line="300" w:lineRule="auto"/>
      <w:ind w:left="2506" w:right="432"/>
    </w:pPr>
    <w:rPr>
      <w:rFonts w:ascii="Cambria" w:hAnsi="Cambria"/>
      <w:smallCaps/>
      <w:color w:val="365F91"/>
      <w:sz w:val="28"/>
      <w:szCs w:val="28"/>
      <w:lang w:val="en-US"/>
    </w:rPr>
  </w:style>
  <w:style w:type="character" w:customStyle="1" w:styleId="affc">
    <w:name w:val="Выделенная цитата Знак"/>
    <w:link w:val="affb"/>
    <w:uiPriority w:val="99"/>
    <w:locked/>
    <w:rsid w:val="001C7673"/>
    <w:rPr>
      <w:rFonts w:ascii="Cambria" w:hAnsi="Cambria" w:cs="Times New Roman"/>
      <w:smallCaps/>
      <w:color w:val="365F91"/>
      <w:sz w:val="28"/>
      <w:szCs w:val="28"/>
      <w:lang w:val="en-US" w:eastAsia="en-US"/>
    </w:rPr>
  </w:style>
  <w:style w:type="character" w:styleId="affd">
    <w:name w:val="Subtle Emphasis"/>
    <w:uiPriority w:val="99"/>
    <w:qFormat/>
    <w:rsid w:val="001C7673"/>
    <w:rPr>
      <w:smallCaps/>
      <w:color w:val="5A5A5A"/>
      <w:vertAlign w:val="baseline"/>
    </w:rPr>
  </w:style>
  <w:style w:type="character" w:styleId="affe">
    <w:name w:val="Intense Emphasis"/>
    <w:uiPriority w:val="99"/>
    <w:qFormat/>
    <w:rsid w:val="001C7673"/>
    <w:rPr>
      <w:b/>
      <w:smallCaps/>
      <w:color w:val="4F81BD"/>
      <w:spacing w:val="40"/>
    </w:rPr>
  </w:style>
  <w:style w:type="character" w:styleId="afff">
    <w:name w:val="Subtle Reference"/>
    <w:uiPriority w:val="99"/>
    <w:qFormat/>
    <w:rsid w:val="001C7673"/>
    <w:rPr>
      <w:rFonts w:ascii="Cambria" w:hAnsi="Cambria"/>
      <w:i/>
      <w:smallCaps/>
      <w:color w:val="5A5A5A"/>
      <w:spacing w:val="20"/>
    </w:rPr>
  </w:style>
  <w:style w:type="character" w:styleId="afff0">
    <w:name w:val="Intense Reference"/>
    <w:uiPriority w:val="99"/>
    <w:qFormat/>
    <w:rsid w:val="001C7673"/>
    <w:rPr>
      <w:rFonts w:ascii="Cambria" w:hAnsi="Cambria"/>
      <w:b/>
      <w:i/>
      <w:smallCaps/>
      <w:color w:val="17365D"/>
      <w:spacing w:val="20"/>
    </w:rPr>
  </w:style>
  <w:style w:type="character" w:styleId="afff1">
    <w:name w:val="Book Title"/>
    <w:uiPriority w:val="99"/>
    <w:qFormat/>
    <w:rsid w:val="001C7673"/>
    <w:rPr>
      <w:rFonts w:ascii="Cambria" w:hAnsi="Cambria"/>
      <w:b/>
      <w:smallCaps/>
      <w:color w:val="17365D"/>
      <w:spacing w:val="10"/>
      <w:u w:val="single"/>
    </w:rPr>
  </w:style>
  <w:style w:type="paragraph" w:styleId="afff2">
    <w:name w:val="TOC Heading"/>
    <w:basedOn w:val="1"/>
    <w:next w:val="a1"/>
    <w:uiPriority w:val="99"/>
    <w:qFormat/>
    <w:rsid w:val="001C7673"/>
    <w:pPr>
      <w:keepNext w:val="0"/>
      <w:spacing w:before="400"/>
      <w:ind w:left="2160"/>
      <w:contextualSpacing/>
      <w:outlineLvl w:val="9"/>
    </w:pPr>
    <w:rPr>
      <w:rFonts w:ascii="Cambria" w:hAnsi="Cambria"/>
      <w:b w:val="0"/>
      <w:smallCaps/>
      <w:color w:val="0F243E"/>
      <w:spacing w:val="20"/>
      <w:kern w:val="0"/>
      <w:sz w:val="32"/>
      <w:szCs w:val="32"/>
      <w:lang w:val="en-US"/>
    </w:rPr>
  </w:style>
  <w:style w:type="character" w:styleId="afff3">
    <w:name w:val="FollowedHyperlink"/>
    <w:uiPriority w:val="99"/>
    <w:semiHidden/>
    <w:rsid w:val="001C7673"/>
    <w:rPr>
      <w:rFonts w:cs="Times New Roman"/>
      <w:color w:val="800080"/>
      <w:u w:val="single"/>
    </w:rPr>
  </w:style>
  <w:style w:type="paragraph" w:styleId="afff4">
    <w:name w:val="Document Map"/>
    <w:basedOn w:val="a1"/>
    <w:link w:val="afff5"/>
    <w:uiPriority w:val="99"/>
    <w:semiHidden/>
    <w:rsid w:val="001C7673"/>
    <w:pPr>
      <w:shd w:val="clear" w:color="auto" w:fill="000080"/>
      <w:suppressAutoHyphens/>
    </w:pPr>
    <w:rPr>
      <w:rFonts w:ascii="Tahoma" w:hAnsi="Tahoma" w:cs="Tahoma"/>
      <w:lang w:eastAsia="ar-SA"/>
    </w:rPr>
  </w:style>
  <w:style w:type="character" w:customStyle="1" w:styleId="afff5">
    <w:name w:val="Схема документа Знак"/>
    <w:link w:val="afff4"/>
    <w:uiPriority w:val="99"/>
    <w:semiHidden/>
    <w:locked/>
    <w:rsid w:val="001C7673"/>
    <w:rPr>
      <w:rFonts w:ascii="Tahoma" w:hAnsi="Tahoma" w:cs="Tahoma"/>
      <w:sz w:val="20"/>
      <w:szCs w:val="20"/>
      <w:shd w:val="clear" w:color="auto" w:fill="000080"/>
      <w:lang w:eastAsia="ar-SA" w:bidi="ar-SA"/>
    </w:rPr>
  </w:style>
  <w:style w:type="paragraph" w:styleId="29">
    <w:name w:val="List 2"/>
    <w:basedOn w:val="a1"/>
    <w:uiPriority w:val="99"/>
    <w:rsid w:val="001C7673"/>
    <w:pPr>
      <w:suppressAutoHyphens/>
      <w:ind w:left="566" w:hanging="283"/>
    </w:pPr>
    <w:rPr>
      <w:sz w:val="24"/>
      <w:szCs w:val="24"/>
      <w:lang w:eastAsia="ar-SA"/>
    </w:rPr>
  </w:style>
  <w:style w:type="paragraph" w:customStyle="1" w:styleId="msonormalcxspmiddle">
    <w:name w:val="msonormalcxspmiddle"/>
    <w:basedOn w:val="a1"/>
    <w:uiPriority w:val="99"/>
    <w:rsid w:val="001C7673"/>
    <w:pPr>
      <w:spacing w:before="100" w:beforeAutospacing="1" w:after="100" w:afterAutospacing="1"/>
    </w:pPr>
    <w:rPr>
      <w:sz w:val="24"/>
      <w:szCs w:val="24"/>
      <w:lang w:eastAsia="ru-RU"/>
    </w:rPr>
  </w:style>
  <w:style w:type="character" w:customStyle="1" w:styleId="18">
    <w:name w:val="Знак Знак18"/>
    <w:uiPriority w:val="99"/>
    <w:locked/>
    <w:rsid w:val="001C7673"/>
    <w:rPr>
      <w:rFonts w:ascii="Arial" w:eastAsia="Batang" w:hAnsi="Arial"/>
      <w:b/>
      <w:kern w:val="32"/>
      <w:sz w:val="32"/>
      <w:lang w:val="ru-RU" w:eastAsia="ru-RU"/>
    </w:rPr>
  </w:style>
  <w:style w:type="character" w:customStyle="1" w:styleId="17">
    <w:name w:val="Знак Знак17"/>
    <w:uiPriority w:val="99"/>
    <w:locked/>
    <w:rsid w:val="001C7673"/>
    <w:rPr>
      <w:b/>
      <w:sz w:val="36"/>
      <w:lang w:val="ru-RU" w:eastAsia="ru-RU"/>
    </w:rPr>
  </w:style>
  <w:style w:type="character" w:customStyle="1" w:styleId="160">
    <w:name w:val="Знак Знак16"/>
    <w:uiPriority w:val="99"/>
    <w:locked/>
    <w:rsid w:val="001C7673"/>
    <w:rPr>
      <w:b/>
      <w:sz w:val="24"/>
      <w:lang w:val="ru-RU" w:eastAsia="ru-RU"/>
    </w:rPr>
  </w:style>
  <w:style w:type="character" w:customStyle="1" w:styleId="150">
    <w:name w:val="Знак Знак15"/>
    <w:uiPriority w:val="99"/>
    <w:locked/>
    <w:rsid w:val="001C7673"/>
    <w:rPr>
      <w:rFonts w:ascii="Calibri" w:hAnsi="Calibri"/>
      <w:b/>
      <w:sz w:val="28"/>
      <w:lang w:val="ru-RU" w:eastAsia="ar-SA" w:bidi="ar-SA"/>
    </w:rPr>
  </w:style>
  <w:style w:type="character" w:customStyle="1" w:styleId="140">
    <w:name w:val="Знак Знак14"/>
    <w:uiPriority w:val="99"/>
    <w:locked/>
    <w:rsid w:val="001C7673"/>
    <w:rPr>
      <w:rFonts w:ascii="Arial" w:hAnsi="Arial"/>
      <w:sz w:val="22"/>
      <w:lang w:val="ru-RU" w:eastAsia="ru-RU"/>
    </w:rPr>
  </w:style>
  <w:style w:type="character" w:customStyle="1" w:styleId="130">
    <w:name w:val="Знак Знак13"/>
    <w:uiPriority w:val="99"/>
    <w:locked/>
    <w:rsid w:val="001C7673"/>
    <w:rPr>
      <w:b/>
      <w:sz w:val="22"/>
      <w:lang w:val="ru-RU" w:eastAsia="ru-RU"/>
    </w:rPr>
  </w:style>
  <w:style w:type="character" w:customStyle="1" w:styleId="120">
    <w:name w:val="Знак Знак12"/>
    <w:uiPriority w:val="99"/>
    <w:locked/>
    <w:rsid w:val="001C7673"/>
    <w:rPr>
      <w:sz w:val="24"/>
      <w:lang w:val="ru-RU" w:eastAsia="ar-SA" w:bidi="ar-SA"/>
    </w:rPr>
  </w:style>
  <w:style w:type="character" w:customStyle="1" w:styleId="110">
    <w:name w:val="Знак Знак11"/>
    <w:uiPriority w:val="99"/>
    <w:locked/>
    <w:rsid w:val="001C7673"/>
    <w:rPr>
      <w:i/>
      <w:sz w:val="24"/>
      <w:lang w:val="ru-RU" w:eastAsia="ar-SA" w:bidi="ar-SA"/>
    </w:rPr>
  </w:style>
  <w:style w:type="character" w:customStyle="1" w:styleId="100">
    <w:name w:val="Знак Знак10"/>
    <w:uiPriority w:val="99"/>
    <w:locked/>
    <w:rsid w:val="001C7673"/>
    <w:rPr>
      <w:rFonts w:ascii="Arial" w:hAnsi="Arial"/>
      <w:sz w:val="22"/>
      <w:lang w:val="ru-RU" w:eastAsia="ar-SA" w:bidi="ar-SA"/>
    </w:rPr>
  </w:style>
  <w:style w:type="character" w:customStyle="1" w:styleId="71">
    <w:name w:val="Знак Знак7"/>
    <w:uiPriority w:val="99"/>
    <w:locked/>
    <w:rsid w:val="001C7673"/>
    <w:rPr>
      <w:sz w:val="24"/>
      <w:lang w:val="ru-RU" w:eastAsia="ar-SA" w:bidi="ar-SA"/>
    </w:rPr>
  </w:style>
  <w:style w:type="character" w:customStyle="1" w:styleId="82">
    <w:name w:val="Знак Знак8"/>
    <w:uiPriority w:val="99"/>
    <w:locked/>
    <w:rsid w:val="001C7673"/>
    <w:rPr>
      <w:sz w:val="24"/>
      <w:lang w:val="ru-RU" w:eastAsia="ar-SA" w:bidi="ar-SA"/>
    </w:rPr>
  </w:style>
  <w:style w:type="character" w:customStyle="1" w:styleId="41">
    <w:name w:val="Знак Знак4"/>
    <w:uiPriority w:val="99"/>
    <w:locked/>
    <w:rsid w:val="001C7673"/>
    <w:rPr>
      <w:b/>
      <w:lang w:val="ru-RU" w:eastAsia="en-US"/>
    </w:rPr>
  </w:style>
  <w:style w:type="character" w:customStyle="1" w:styleId="91">
    <w:name w:val="Знак Знак9"/>
    <w:uiPriority w:val="99"/>
    <w:locked/>
    <w:rsid w:val="001C7673"/>
    <w:rPr>
      <w:sz w:val="24"/>
      <w:lang w:val="ru-RU" w:eastAsia="ar-SA" w:bidi="ar-SA"/>
    </w:rPr>
  </w:style>
  <w:style w:type="character" w:customStyle="1" w:styleId="33">
    <w:name w:val="Знак Знак3"/>
    <w:uiPriority w:val="99"/>
    <w:locked/>
    <w:rsid w:val="001C7673"/>
    <w:rPr>
      <w:lang w:val="ru-RU" w:eastAsia="en-US"/>
    </w:rPr>
  </w:style>
  <w:style w:type="character" w:customStyle="1" w:styleId="19">
    <w:name w:val="Знак Знак1"/>
    <w:uiPriority w:val="99"/>
    <w:locked/>
    <w:rsid w:val="001C7673"/>
    <w:rPr>
      <w:sz w:val="24"/>
      <w:lang w:val="ru-RU" w:eastAsia="ru-RU"/>
    </w:rPr>
  </w:style>
  <w:style w:type="character" w:customStyle="1" w:styleId="61">
    <w:name w:val="Знак Знак6"/>
    <w:uiPriority w:val="99"/>
    <w:locked/>
    <w:rsid w:val="001C7673"/>
    <w:rPr>
      <w:sz w:val="16"/>
      <w:lang w:eastAsia="ar-SA" w:bidi="ar-SA"/>
    </w:rPr>
  </w:style>
  <w:style w:type="character" w:customStyle="1" w:styleId="2a">
    <w:name w:val="Знак Знак2"/>
    <w:uiPriority w:val="99"/>
    <w:locked/>
    <w:rsid w:val="001C7673"/>
    <w:rPr>
      <w:rFonts w:ascii="Courier New" w:hAnsi="Courier New"/>
      <w:lang w:val="ru-RU" w:eastAsia="ru-RU"/>
    </w:rPr>
  </w:style>
  <w:style w:type="paragraph" w:customStyle="1" w:styleId="810">
    <w:name w:val="Знак Знак8 Знак Знак1"/>
    <w:basedOn w:val="a1"/>
    <w:uiPriority w:val="99"/>
    <w:rsid w:val="001C7673"/>
    <w:pPr>
      <w:spacing w:after="160" w:line="240" w:lineRule="exact"/>
    </w:pPr>
    <w:rPr>
      <w:rFonts w:ascii="Verdana" w:hAnsi="Verdana"/>
      <w:lang w:val="en-US"/>
    </w:rPr>
  </w:style>
  <w:style w:type="character" w:customStyle="1" w:styleId="111">
    <w:name w:val="Текст сноски Знак1 Знак1 Знак1"/>
    <w:aliases w:val="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Знак6 Знак"/>
    <w:uiPriority w:val="99"/>
    <w:semiHidden/>
    <w:rsid w:val="001C7673"/>
    <w:rPr>
      <w:lang w:eastAsia="ar-SA" w:bidi="ar-SA"/>
    </w:rPr>
  </w:style>
  <w:style w:type="character" w:customStyle="1" w:styleId="710">
    <w:name w:val="Заголовок 7 Знак1"/>
    <w:uiPriority w:val="99"/>
    <w:semiHidden/>
    <w:rsid w:val="001C7673"/>
    <w:rPr>
      <w:rFonts w:ascii="Cambria" w:hAnsi="Cambria"/>
      <w:i/>
      <w:color w:val="404040"/>
      <w:sz w:val="24"/>
      <w:lang w:eastAsia="ar-SA" w:bidi="ar-SA"/>
    </w:rPr>
  </w:style>
  <w:style w:type="character" w:customStyle="1" w:styleId="811">
    <w:name w:val="Заголовок 8 Знак1"/>
    <w:uiPriority w:val="99"/>
    <w:semiHidden/>
    <w:rsid w:val="001C7673"/>
    <w:rPr>
      <w:rFonts w:ascii="Cambria" w:hAnsi="Cambria"/>
      <w:color w:val="404040"/>
      <w:lang w:eastAsia="ar-SA" w:bidi="ar-SA"/>
    </w:rPr>
  </w:style>
  <w:style w:type="character" w:customStyle="1" w:styleId="910">
    <w:name w:val="Заголовок 9 Знак1"/>
    <w:uiPriority w:val="99"/>
    <w:semiHidden/>
    <w:rsid w:val="001C7673"/>
    <w:rPr>
      <w:rFonts w:ascii="Cambria" w:hAnsi="Cambria"/>
      <w:i/>
      <w:color w:val="404040"/>
      <w:lang w:eastAsia="ar-SA" w:bidi="ar-SA"/>
    </w:rPr>
  </w:style>
  <w:style w:type="character" w:customStyle="1" w:styleId="1a">
    <w:name w:val="Нижний колонтитул Знак1"/>
    <w:uiPriority w:val="99"/>
    <w:semiHidden/>
    <w:rsid w:val="001C7673"/>
    <w:rPr>
      <w:sz w:val="24"/>
      <w:lang w:eastAsia="ar-SA" w:bidi="ar-SA"/>
    </w:rPr>
  </w:style>
  <w:style w:type="character" w:customStyle="1" w:styleId="1b">
    <w:name w:val="Верхний колонтитул Знак1"/>
    <w:uiPriority w:val="99"/>
    <w:semiHidden/>
    <w:rsid w:val="001C7673"/>
    <w:rPr>
      <w:sz w:val="24"/>
      <w:lang w:eastAsia="ar-SA" w:bidi="ar-SA"/>
    </w:rPr>
  </w:style>
  <w:style w:type="character" w:customStyle="1" w:styleId="1c">
    <w:name w:val="Основной текст с отступом Знак1"/>
    <w:uiPriority w:val="99"/>
    <w:semiHidden/>
    <w:rsid w:val="001C7673"/>
    <w:rPr>
      <w:sz w:val="24"/>
      <w:lang w:eastAsia="ar-SA" w:bidi="ar-SA"/>
    </w:rPr>
  </w:style>
  <w:style w:type="character" w:customStyle="1" w:styleId="310">
    <w:name w:val="Основной текст с отступом 3 Знак1"/>
    <w:uiPriority w:val="99"/>
    <w:semiHidden/>
    <w:rsid w:val="001C7673"/>
    <w:rPr>
      <w:sz w:val="16"/>
      <w:lang w:eastAsia="ar-SA" w:bidi="ar-SA"/>
    </w:rPr>
  </w:style>
  <w:style w:type="character" w:customStyle="1" w:styleId="1d">
    <w:name w:val="Текст выноски Знак1"/>
    <w:uiPriority w:val="99"/>
    <w:semiHidden/>
    <w:rsid w:val="001C7673"/>
    <w:rPr>
      <w:rFonts w:ascii="Tahoma" w:hAnsi="Tahoma"/>
      <w:sz w:val="16"/>
      <w:lang w:eastAsia="ar-SA" w:bidi="ar-SA"/>
    </w:rPr>
  </w:style>
  <w:style w:type="character" w:customStyle="1" w:styleId="1e">
    <w:name w:val="Название Знак1"/>
    <w:uiPriority w:val="99"/>
    <w:rsid w:val="001C7673"/>
    <w:rPr>
      <w:rFonts w:ascii="Cambria" w:hAnsi="Cambria"/>
      <w:color w:val="17365D"/>
      <w:spacing w:val="5"/>
      <w:kern w:val="28"/>
      <w:sz w:val="52"/>
      <w:lang w:eastAsia="ar-SA" w:bidi="ar-SA"/>
    </w:rPr>
  </w:style>
  <w:style w:type="character" w:customStyle="1" w:styleId="210">
    <w:name w:val="Основной текст 2 Знак1"/>
    <w:uiPriority w:val="99"/>
    <w:semiHidden/>
    <w:rsid w:val="001C7673"/>
    <w:rPr>
      <w:sz w:val="24"/>
      <w:lang w:eastAsia="ar-SA" w:bidi="ar-SA"/>
    </w:rPr>
  </w:style>
  <w:style w:type="character" w:customStyle="1" w:styleId="1f">
    <w:name w:val="Текст Знак1"/>
    <w:uiPriority w:val="99"/>
    <w:semiHidden/>
    <w:rsid w:val="001C7673"/>
    <w:rPr>
      <w:rFonts w:ascii="Consolas" w:hAnsi="Consolas"/>
      <w:sz w:val="21"/>
      <w:lang w:eastAsia="ar-SA" w:bidi="ar-SA"/>
    </w:rPr>
  </w:style>
  <w:style w:type="character" w:customStyle="1" w:styleId="211">
    <w:name w:val="Основной текст с отступом 2 Знак1"/>
    <w:uiPriority w:val="99"/>
    <w:semiHidden/>
    <w:rsid w:val="001C7673"/>
    <w:rPr>
      <w:sz w:val="24"/>
      <w:lang w:eastAsia="ar-SA" w:bidi="ar-SA"/>
    </w:rPr>
  </w:style>
  <w:style w:type="character" w:customStyle="1" w:styleId="1f0">
    <w:name w:val="Подзаголовок Знак1"/>
    <w:uiPriority w:val="99"/>
    <w:rsid w:val="001C7673"/>
    <w:rPr>
      <w:rFonts w:ascii="Cambria" w:hAnsi="Cambria"/>
      <w:i/>
      <w:color w:val="4F81BD"/>
      <w:spacing w:val="15"/>
      <w:sz w:val="24"/>
      <w:lang w:eastAsia="ar-SA" w:bidi="ar-SA"/>
    </w:rPr>
  </w:style>
  <w:style w:type="character" w:customStyle="1" w:styleId="212">
    <w:name w:val="Цитата 2 Знак1"/>
    <w:uiPriority w:val="99"/>
    <w:rsid w:val="001C7673"/>
    <w:rPr>
      <w:i/>
      <w:color w:val="000000"/>
      <w:sz w:val="24"/>
      <w:lang w:eastAsia="ar-SA" w:bidi="ar-SA"/>
    </w:rPr>
  </w:style>
  <w:style w:type="character" w:customStyle="1" w:styleId="1f1">
    <w:name w:val="Выделенная цитата Знак1"/>
    <w:uiPriority w:val="99"/>
    <w:rsid w:val="001C7673"/>
    <w:rPr>
      <w:b/>
      <w:i/>
      <w:color w:val="4F81BD"/>
      <w:sz w:val="24"/>
      <w:lang w:eastAsia="ar-SA" w:bidi="ar-SA"/>
    </w:rPr>
  </w:style>
  <w:style w:type="character" w:customStyle="1" w:styleId="1f2">
    <w:name w:val="Схема документа Знак1"/>
    <w:uiPriority w:val="99"/>
    <w:semiHidden/>
    <w:rsid w:val="001C7673"/>
    <w:rPr>
      <w:rFonts w:ascii="Tahoma" w:hAnsi="Tahoma"/>
      <w:sz w:val="16"/>
      <w:lang w:eastAsia="ar-SA" w:bidi="ar-SA"/>
    </w:rPr>
  </w:style>
  <w:style w:type="table" w:customStyle="1" w:styleId="TableNormal">
    <w:name w:val="Table Normal"/>
    <w:uiPriority w:val="2"/>
    <w:semiHidden/>
    <w:unhideWhenUsed/>
    <w:qFormat/>
    <w:rsid w:val="009B16C8"/>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9B16C8"/>
    <w:pPr>
      <w:widowControl w:val="0"/>
      <w:autoSpaceDE w:val="0"/>
      <w:autoSpaceDN w:val="0"/>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1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school-collection.edu.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openclass.ru/" TargetMode="Externa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www.leaninfo.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base.garant.ru/" TargetMode="Externa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youtube.com/watch?v=6jX8tOuqhf0)" TargetMode="External"/><Relationship Id="rId14" Type="http://schemas.openxmlformats.org/officeDocument/2006/relationships/hyperlink" Target="http://www.festival.1september.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37E594-5926-4887-9900-B76D32317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446</TotalTime>
  <Pages>68</Pages>
  <Words>12034</Words>
  <Characters>68598</Characters>
  <Application>Microsoft Office Word</Application>
  <DocSecurity>0</DocSecurity>
  <Lines>571</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80472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ПАША</dc:creator>
  <cp:keywords/>
  <dc:description/>
  <cp:lastModifiedBy>Губкинский горно-политехнический колледж ОГАПОУ</cp:lastModifiedBy>
  <cp:revision>52</cp:revision>
  <cp:lastPrinted>2024-12-17T06:01:00Z</cp:lastPrinted>
  <dcterms:created xsi:type="dcterms:W3CDTF">2014-01-30T16:15:00Z</dcterms:created>
  <dcterms:modified xsi:type="dcterms:W3CDTF">2026-03-03T05:56:00Z</dcterms:modified>
</cp:coreProperties>
</file>